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7A3C" w:rsidRPr="00217A3C" w:rsidRDefault="00217A3C" w:rsidP="00217A3C">
      <w:pPr>
        <w:jc w:val="right"/>
        <w:rPr>
          <w:rFonts w:ascii="Times New Roman" w:eastAsia="Calibri" w:hAnsi="Times New Roman" w:cs="Times New Roman"/>
        </w:rPr>
      </w:pPr>
      <w:r w:rsidRPr="00217A3C">
        <w:rPr>
          <w:rFonts w:ascii="Times New Roman" w:eastAsia="Calibri" w:hAnsi="Times New Roman" w:cs="Times New Roman"/>
        </w:rPr>
        <w:t>Приложение 1</w:t>
      </w:r>
    </w:p>
    <w:p w:rsidR="00217A3C" w:rsidRPr="00217A3C" w:rsidRDefault="00217A3C" w:rsidP="00217A3C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  <w:r w:rsidRPr="00217A3C">
        <w:rPr>
          <w:rFonts w:ascii="Times New Roman" w:eastAsia="Calibri" w:hAnsi="Times New Roman" w:cs="Times New Roman"/>
        </w:rPr>
        <w:t xml:space="preserve">К АДАПТИРОВАННОЙ ОСНОВНОЙ ОБЩЕОБРАЗОВАТЕЛЬНОЙ   ПРОГРАММЕ ОСНОВНОГО  ОБЩЕГО ОБРАЗОВАНИЯ ДЛЯ </w:t>
      </w:r>
      <w:proofErr w:type="gramStart"/>
      <w:r w:rsidRPr="00217A3C">
        <w:rPr>
          <w:rFonts w:ascii="Times New Roman" w:eastAsia="Calibri" w:hAnsi="Times New Roman" w:cs="Times New Roman"/>
        </w:rPr>
        <w:t>ОБУЧАЮЩИХСЯ</w:t>
      </w:r>
      <w:proofErr w:type="gramEnd"/>
      <w:r w:rsidRPr="00217A3C">
        <w:rPr>
          <w:rFonts w:ascii="Times New Roman" w:eastAsia="Calibri" w:hAnsi="Times New Roman" w:cs="Times New Roman"/>
        </w:rPr>
        <w:t xml:space="preserve"> С ЗАДЕРЖКОЙ ПСИХИЧЕСКОГО РАЗВИТИЯ </w:t>
      </w:r>
    </w:p>
    <w:p w:rsidR="00217A3C" w:rsidRPr="00217A3C" w:rsidRDefault="00217A3C" w:rsidP="00217A3C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  <w:bookmarkStart w:id="0" w:name="_Hlk148203189"/>
      <w:r w:rsidRPr="00217A3C">
        <w:rPr>
          <w:rFonts w:ascii="Times New Roman" w:eastAsia="Calibri" w:hAnsi="Times New Roman" w:cs="Times New Roman"/>
        </w:rPr>
        <w:t xml:space="preserve">МБОУ «Гимназия </w:t>
      </w:r>
      <w:proofErr w:type="spellStart"/>
      <w:r w:rsidRPr="00217A3C">
        <w:rPr>
          <w:rFonts w:ascii="Times New Roman" w:eastAsia="Calibri" w:hAnsi="Times New Roman" w:cs="Times New Roman"/>
        </w:rPr>
        <w:t>г</w:t>
      </w:r>
      <w:proofErr w:type="gramStart"/>
      <w:r w:rsidRPr="00217A3C">
        <w:rPr>
          <w:rFonts w:ascii="Times New Roman" w:eastAsia="Calibri" w:hAnsi="Times New Roman" w:cs="Times New Roman"/>
        </w:rPr>
        <w:t>.Б</w:t>
      </w:r>
      <w:proofErr w:type="gramEnd"/>
      <w:r w:rsidRPr="00217A3C">
        <w:rPr>
          <w:rFonts w:ascii="Times New Roman" w:eastAsia="Calibri" w:hAnsi="Times New Roman" w:cs="Times New Roman"/>
        </w:rPr>
        <w:t>олхова</w:t>
      </w:r>
      <w:proofErr w:type="spellEnd"/>
      <w:r w:rsidRPr="00217A3C">
        <w:rPr>
          <w:rFonts w:ascii="Times New Roman" w:eastAsia="Calibri" w:hAnsi="Times New Roman" w:cs="Times New Roman"/>
        </w:rPr>
        <w:t>», утвержденной приказом № 60-ОД от 30.08.2023г</w:t>
      </w:r>
    </w:p>
    <w:bookmarkEnd w:id="0"/>
    <w:p w:rsidR="002760BD" w:rsidRDefault="002760BD" w:rsidP="002760BD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17A3C" w:rsidRPr="002760BD" w:rsidRDefault="00217A3C" w:rsidP="002760BD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1269C7" w:rsidRPr="00A2750B" w:rsidRDefault="001269C7" w:rsidP="001269C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269C7" w:rsidRPr="00A2750B" w:rsidRDefault="001269C7" w:rsidP="001269C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269C7" w:rsidRPr="00A2750B" w:rsidRDefault="001269C7" w:rsidP="001269C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275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РАБОЧАЯ АДАПТИРОВАННАЯ ОБРАЗОВАТЕЛЬНАЯ</w:t>
      </w:r>
    </w:p>
    <w:p w:rsidR="001269C7" w:rsidRPr="00A2750B" w:rsidRDefault="001269C7" w:rsidP="001269C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275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ПРОГРАММА ДЛЯ ОБУЧАЮЩИХСЯ С ЗПР</w:t>
      </w:r>
      <w:r w:rsidR="002760B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вариант 7.1</w:t>
      </w:r>
    </w:p>
    <w:p w:rsidR="001269C7" w:rsidRPr="00A2750B" w:rsidRDefault="001269C7" w:rsidP="001269C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275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1269C7" w:rsidRPr="00A2750B" w:rsidRDefault="001269C7" w:rsidP="001269C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69C7" w:rsidRPr="00A2750B" w:rsidRDefault="001269C7" w:rsidP="001269C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1269C7" w:rsidRPr="00A2750B" w:rsidRDefault="001269C7" w:rsidP="001269C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1269C7" w:rsidRPr="00A2750B" w:rsidRDefault="001269C7" w:rsidP="001269C7">
      <w:pPr>
        <w:widowControl w:val="0"/>
        <w:suppressLineNumbers/>
        <w:suppressAutoHyphens/>
        <w:spacing w:after="0" w:line="240" w:lineRule="auto"/>
        <w:rPr>
          <w:rFonts w:ascii="Times New Roman" w:eastAsia="WenQuanYi Micro Hei" w:hAnsi="Times New Roman" w:cs="Times New Roman"/>
          <w:b/>
          <w:kern w:val="2"/>
          <w:sz w:val="28"/>
          <w:szCs w:val="28"/>
          <w:lang w:eastAsia="zh-CN" w:bidi="hi-IN"/>
        </w:rPr>
      </w:pPr>
      <w:r w:rsidRPr="00A2750B">
        <w:rPr>
          <w:rFonts w:ascii="Times New Roman" w:eastAsia="WenQuanYi Micro Hei" w:hAnsi="Times New Roman" w:cs="Times New Roman"/>
          <w:kern w:val="2"/>
          <w:sz w:val="28"/>
          <w:szCs w:val="28"/>
          <w:lang w:eastAsia="zh-CN" w:bidi="hi-IN"/>
        </w:rPr>
        <w:t xml:space="preserve">Наименование учебного предмета: </w:t>
      </w:r>
      <w:r w:rsidRPr="00A2750B">
        <w:rPr>
          <w:rFonts w:ascii="Times New Roman" w:eastAsia="WenQuanYi Micro Hei" w:hAnsi="Times New Roman" w:cs="Times New Roman"/>
          <w:b/>
          <w:kern w:val="2"/>
          <w:sz w:val="28"/>
          <w:szCs w:val="28"/>
          <w:lang w:eastAsia="zh-CN" w:bidi="hi-IN"/>
        </w:rPr>
        <w:t>Русский язык.</w:t>
      </w:r>
    </w:p>
    <w:p w:rsidR="001269C7" w:rsidRPr="00A2750B" w:rsidRDefault="001269C7" w:rsidP="001269C7">
      <w:pPr>
        <w:widowControl w:val="0"/>
        <w:suppressLineNumbers/>
        <w:suppressAutoHyphens/>
        <w:spacing w:after="0" w:line="240" w:lineRule="auto"/>
        <w:rPr>
          <w:rFonts w:ascii="Times New Roman" w:eastAsia="WenQuanYi Micro Hei" w:hAnsi="Times New Roman" w:cs="Times New Roman"/>
          <w:b/>
          <w:kern w:val="2"/>
          <w:sz w:val="28"/>
          <w:szCs w:val="28"/>
          <w:lang w:eastAsia="zh-CN" w:bidi="hi-IN"/>
        </w:rPr>
      </w:pPr>
      <w:r w:rsidRPr="00A2750B">
        <w:rPr>
          <w:rFonts w:ascii="Times New Roman" w:eastAsia="WenQuanYi Micro Hei" w:hAnsi="Times New Roman" w:cs="Times New Roman"/>
          <w:kern w:val="2"/>
          <w:sz w:val="28"/>
          <w:szCs w:val="28"/>
          <w:lang w:eastAsia="zh-CN" w:bidi="hi-IN"/>
        </w:rPr>
        <w:t xml:space="preserve">Класс:  </w:t>
      </w:r>
      <w:r w:rsidRPr="00A2750B">
        <w:rPr>
          <w:rFonts w:ascii="Times New Roman" w:eastAsia="WenQuanYi Micro Hei" w:hAnsi="Times New Roman" w:cs="Times New Roman"/>
          <w:b/>
          <w:kern w:val="2"/>
          <w:sz w:val="28"/>
          <w:szCs w:val="28"/>
          <w:lang w:eastAsia="zh-CN" w:bidi="hi-IN"/>
        </w:rPr>
        <w:t>5</w:t>
      </w:r>
      <w:r>
        <w:rPr>
          <w:rFonts w:ascii="Times New Roman" w:eastAsia="WenQuanYi Micro Hei" w:hAnsi="Times New Roman" w:cs="Times New Roman"/>
          <w:b/>
          <w:kern w:val="2"/>
          <w:sz w:val="28"/>
          <w:szCs w:val="28"/>
          <w:lang w:eastAsia="zh-CN" w:bidi="hi-IN"/>
        </w:rPr>
        <w:t>-9</w:t>
      </w:r>
      <w:r w:rsidRPr="00A2750B">
        <w:rPr>
          <w:rFonts w:ascii="Times New Roman" w:eastAsia="WenQuanYi Micro Hei" w:hAnsi="Times New Roman" w:cs="Times New Roman"/>
          <w:b/>
          <w:kern w:val="2"/>
          <w:sz w:val="28"/>
          <w:szCs w:val="28"/>
          <w:lang w:eastAsia="zh-CN" w:bidi="hi-IN"/>
        </w:rPr>
        <w:t xml:space="preserve"> класс. </w:t>
      </w:r>
    </w:p>
    <w:p w:rsidR="001269C7" w:rsidRPr="00A2750B" w:rsidRDefault="001269C7" w:rsidP="001269C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A2750B">
        <w:rPr>
          <w:rFonts w:ascii="Times New Roman" w:eastAsia="WenQuanYi Micro Hei" w:hAnsi="Times New Roman" w:cs="Times New Roman"/>
          <w:kern w:val="2"/>
          <w:sz w:val="28"/>
          <w:szCs w:val="28"/>
          <w:lang w:eastAsia="zh-CN" w:bidi="hi-IN"/>
        </w:rPr>
        <w:t xml:space="preserve">Уровень обучения: </w:t>
      </w:r>
      <w:r w:rsidRPr="00A2750B">
        <w:rPr>
          <w:rFonts w:ascii="Times New Roman" w:eastAsia="WenQuanYi Micro Hei" w:hAnsi="Times New Roman" w:cs="Times New Roman"/>
          <w:b/>
          <w:kern w:val="2"/>
          <w:sz w:val="28"/>
          <w:szCs w:val="28"/>
          <w:lang w:eastAsia="zh-CN" w:bidi="hi-IN"/>
        </w:rPr>
        <w:t>базовый</w:t>
      </w:r>
    </w:p>
    <w:p w:rsidR="001269C7" w:rsidRDefault="001269C7" w:rsidP="001269C7">
      <w:pPr>
        <w:pStyle w:val="a9"/>
        <w:ind w:firstLine="284"/>
        <w:rPr>
          <w:rFonts w:cs="Times New Roman"/>
          <w:sz w:val="28"/>
          <w:szCs w:val="28"/>
        </w:rPr>
      </w:pPr>
      <w:r w:rsidRPr="00A2750B">
        <w:rPr>
          <w:rFonts w:cs="Times New Roman"/>
          <w:sz w:val="28"/>
          <w:szCs w:val="28"/>
        </w:rPr>
        <w:t xml:space="preserve">Количество часов по учебному плану:  </w:t>
      </w:r>
    </w:p>
    <w:p w:rsidR="001269C7" w:rsidRPr="00D40042" w:rsidRDefault="001269C7" w:rsidP="001269C7">
      <w:pPr>
        <w:pStyle w:val="a9"/>
        <w:ind w:firstLine="284"/>
        <w:rPr>
          <w:rFonts w:cs="Times New Roman"/>
          <w:b/>
          <w:i/>
          <w:sz w:val="28"/>
          <w:szCs w:val="28"/>
        </w:rPr>
      </w:pPr>
      <w:r w:rsidRPr="00D40042">
        <w:rPr>
          <w:rFonts w:cs="Times New Roman"/>
          <w:b/>
          <w:i/>
          <w:sz w:val="28"/>
          <w:szCs w:val="28"/>
        </w:rPr>
        <w:t>5 класс</w:t>
      </w:r>
      <w:r w:rsidRPr="00D40042">
        <w:rPr>
          <w:rFonts w:cs="Times New Roman"/>
          <w:sz w:val="28"/>
          <w:szCs w:val="28"/>
        </w:rPr>
        <w:t xml:space="preserve"> -</w:t>
      </w:r>
      <w:r>
        <w:rPr>
          <w:rFonts w:cs="Times New Roman"/>
          <w:b/>
          <w:i/>
          <w:sz w:val="28"/>
          <w:szCs w:val="28"/>
        </w:rPr>
        <w:t>204</w:t>
      </w:r>
      <w:r w:rsidRPr="00D40042">
        <w:rPr>
          <w:rFonts w:cs="Times New Roman"/>
          <w:b/>
          <w:i/>
          <w:sz w:val="28"/>
          <w:szCs w:val="28"/>
        </w:rPr>
        <w:t xml:space="preserve"> часа в год; в неделю  </w:t>
      </w:r>
      <w:r>
        <w:rPr>
          <w:rFonts w:cs="Times New Roman"/>
          <w:b/>
          <w:i/>
          <w:sz w:val="28"/>
          <w:szCs w:val="28"/>
        </w:rPr>
        <w:t>6 часов</w:t>
      </w:r>
      <w:r w:rsidRPr="00D40042">
        <w:rPr>
          <w:rFonts w:cs="Times New Roman"/>
          <w:b/>
          <w:i/>
          <w:sz w:val="28"/>
          <w:szCs w:val="28"/>
        </w:rPr>
        <w:t xml:space="preserve">. </w:t>
      </w:r>
    </w:p>
    <w:p w:rsidR="001269C7" w:rsidRPr="00D40042" w:rsidRDefault="001269C7" w:rsidP="001269C7">
      <w:pPr>
        <w:pStyle w:val="a9"/>
        <w:ind w:firstLine="284"/>
        <w:rPr>
          <w:rFonts w:cs="Times New Roman"/>
          <w:b/>
          <w:i/>
          <w:sz w:val="28"/>
          <w:szCs w:val="28"/>
        </w:rPr>
      </w:pPr>
      <w:r w:rsidRPr="00D40042">
        <w:rPr>
          <w:rFonts w:cs="Times New Roman"/>
          <w:b/>
          <w:i/>
          <w:sz w:val="28"/>
          <w:szCs w:val="28"/>
        </w:rPr>
        <w:t>6 класс</w:t>
      </w:r>
      <w:r w:rsidRPr="00D40042">
        <w:rPr>
          <w:rFonts w:cs="Times New Roman"/>
          <w:sz w:val="28"/>
          <w:szCs w:val="28"/>
        </w:rPr>
        <w:t xml:space="preserve"> -</w:t>
      </w:r>
      <w:r>
        <w:rPr>
          <w:rFonts w:cs="Times New Roman"/>
          <w:b/>
          <w:i/>
          <w:sz w:val="28"/>
          <w:szCs w:val="28"/>
        </w:rPr>
        <w:t>204</w:t>
      </w:r>
      <w:r w:rsidRPr="00D40042">
        <w:rPr>
          <w:rFonts w:cs="Times New Roman"/>
          <w:b/>
          <w:i/>
          <w:sz w:val="28"/>
          <w:szCs w:val="28"/>
        </w:rPr>
        <w:t xml:space="preserve"> часа в год; в неделю  </w:t>
      </w:r>
      <w:r>
        <w:rPr>
          <w:rFonts w:cs="Times New Roman"/>
          <w:b/>
          <w:i/>
          <w:sz w:val="28"/>
          <w:szCs w:val="28"/>
        </w:rPr>
        <w:t>6 часов</w:t>
      </w:r>
      <w:r w:rsidRPr="00D40042">
        <w:rPr>
          <w:rFonts w:cs="Times New Roman"/>
          <w:b/>
          <w:i/>
          <w:sz w:val="28"/>
          <w:szCs w:val="28"/>
        </w:rPr>
        <w:t xml:space="preserve">. </w:t>
      </w:r>
    </w:p>
    <w:p w:rsidR="001269C7" w:rsidRPr="00D40042" w:rsidRDefault="001269C7" w:rsidP="001269C7">
      <w:pPr>
        <w:pStyle w:val="a9"/>
        <w:ind w:firstLine="284"/>
        <w:rPr>
          <w:rFonts w:cs="Times New Roman"/>
          <w:b/>
          <w:i/>
          <w:sz w:val="28"/>
          <w:szCs w:val="28"/>
        </w:rPr>
      </w:pPr>
      <w:r w:rsidRPr="001420F3">
        <w:rPr>
          <w:rFonts w:cs="Times New Roman"/>
          <w:b/>
          <w:i/>
          <w:sz w:val="28"/>
          <w:szCs w:val="28"/>
        </w:rPr>
        <w:t>7</w:t>
      </w:r>
      <w:r w:rsidRPr="00D40042">
        <w:rPr>
          <w:rFonts w:cs="Times New Roman"/>
          <w:b/>
          <w:i/>
          <w:sz w:val="28"/>
          <w:szCs w:val="28"/>
        </w:rPr>
        <w:t xml:space="preserve"> класс</w:t>
      </w:r>
      <w:r w:rsidRPr="00D40042">
        <w:rPr>
          <w:rFonts w:cs="Times New Roman"/>
          <w:sz w:val="28"/>
          <w:szCs w:val="28"/>
        </w:rPr>
        <w:t xml:space="preserve"> -</w:t>
      </w:r>
      <w:r>
        <w:rPr>
          <w:rFonts w:cs="Times New Roman"/>
          <w:b/>
          <w:i/>
          <w:sz w:val="28"/>
          <w:szCs w:val="28"/>
        </w:rPr>
        <w:t>136</w:t>
      </w:r>
      <w:r w:rsidRPr="00D40042">
        <w:rPr>
          <w:rFonts w:cs="Times New Roman"/>
          <w:b/>
          <w:i/>
          <w:sz w:val="28"/>
          <w:szCs w:val="28"/>
        </w:rPr>
        <w:t xml:space="preserve">  час</w:t>
      </w:r>
      <w:r>
        <w:rPr>
          <w:rFonts w:cs="Times New Roman"/>
          <w:b/>
          <w:i/>
          <w:sz w:val="28"/>
          <w:szCs w:val="28"/>
        </w:rPr>
        <w:t>ов</w:t>
      </w:r>
      <w:r w:rsidRPr="00D40042">
        <w:rPr>
          <w:rFonts w:cs="Times New Roman"/>
          <w:b/>
          <w:i/>
          <w:sz w:val="28"/>
          <w:szCs w:val="28"/>
        </w:rPr>
        <w:t xml:space="preserve"> в год; в неделю  </w:t>
      </w:r>
      <w:r>
        <w:rPr>
          <w:rFonts w:cs="Times New Roman"/>
          <w:b/>
          <w:i/>
          <w:sz w:val="28"/>
          <w:szCs w:val="28"/>
        </w:rPr>
        <w:t>4</w:t>
      </w:r>
      <w:r w:rsidRPr="00D40042">
        <w:rPr>
          <w:rFonts w:cs="Times New Roman"/>
          <w:b/>
          <w:i/>
          <w:sz w:val="28"/>
          <w:szCs w:val="28"/>
        </w:rPr>
        <w:t xml:space="preserve"> часа. </w:t>
      </w:r>
    </w:p>
    <w:p w:rsidR="001269C7" w:rsidRPr="00D40042" w:rsidRDefault="001269C7" w:rsidP="001269C7">
      <w:pPr>
        <w:pStyle w:val="a9"/>
        <w:ind w:firstLine="284"/>
        <w:rPr>
          <w:rFonts w:cs="Times New Roman"/>
          <w:b/>
          <w:i/>
          <w:sz w:val="28"/>
          <w:szCs w:val="28"/>
        </w:rPr>
      </w:pPr>
      <w:r w:rsidRPr="001420F3">
        <w:rPr>
          <w:rFonts w:cs="Times New Roman"/>
          <w:b/>
          <w:i/>
          <w:sz w:val="28"/>
          <w:szCs w:val="28"/>
        </w:rPr>
        <w:t>8</w:t>
      </w:r>
      <w:r w:rsidRPr="00D40042">
        <w:rPr>
          <w:rFonts w:cs="Times New Roman"/>
          <w:b/>
          <w:i/>
          <w:sz w:val="28"/>
          <w:szCs w:val="28"/>
        </w:rPr>
        <w:t xml:space="preserve"> класс</w:t>
      </w:r>
      <w:r w:rsidRPr="00D40042">
        <w:rPr>
          <w:rFonts w:cs="Times New Roman"/>
          <w:sz w:val="28"/>
          <w:szCs w:val="28"/>
        </w:rPr>
        <w:t xml:space="preserve"> -</w:t>
      </w:r>
      <w:r w:rsidRPr="00D40042">
        <w:rPr>
          <w:rFonts w:cs="Times New Roman"/>
          <w:b/>
          <w:i/>
          <w:sz w:val="28"/>
          <w:szCs w:val="28"/>
        </w:rPr>
        <w:t xml:space="preserve">102  часа в год; в неделю  3 часа. </w:t>
      </w:r>
    </w:p>
    <w:p w:rsidR="001269C7" w:rsidRPr="00D40042" w:rsidRDefault="001269C7" w:rsidP="001269C7">
      <w:pPr>
        <w:pStyle w:val="a9"/>
        <w:ind w:firstLine="284"/>
        <w:rPr>
          <w:rFonts w:cs="Times New Roman"/>
          <w:b/>
          <w:i/>
          <w:sz w:val="28"/>
          <w:szCs w:val="28"/>
        </w:rPr>
      </w:pPr>
      <w:r w:rsidRPr="001420F3">
        <w:rPr>
          <w:rFonts w:cs="Times New Roman"/>
          <w:b/>
          <w:i/>
          <w:sz w:val="28"/>
          <w:szCs w:val="28"/>
        </w:rPr>
        <w:t>9</w:t>
      </w:r>
      <w:r w:rsidRPr="00D40042">
        <w:rPr>
          <w:rFonts w:cs="Times New Roman"/>
          <w:b/>
          <w:i/>
          <w:sz w:val="28"/>
          <w:szCs w:val="28"/>
        </w:rPr>
        <w:t xml:space="preserve"> класс</w:t>
      </w:r>
      <w:r w:rsidRPr="00D40042">
        <w:rPr>
          <w:rFonts w:cs="Times New Roman"/>
          <w:sz w:val="28"/>
          <w:szCs w:val="28"/>
        </w:rPr>
        <w:t xml:space="preserve"> -</w:t>
      </w:r>
      <w:r w:rsidRPr="00D40042">
        <w:rPr>
          <w:rFonts w:cs="Times New Roman"/>
          <w:b/>
          <w:i/>
          <w:sz w:val="28"/>
          <w:szCs w:val="28"/>
        </w:rPr>
        <w:t xml:space="preserve">102  часа в год; в неделю  3 часа. </w:t>
      </w:r>
    </w:p>
    <w:p w:rsidR="001269C7" w:rsidRPr="00A2750B" w:rsidRDefault="001269C7" w:rsidP="001269C7">
      <w:pPr>
        <w:widowControl w:val="0"/>
        <w:suppressLineNumbers/>
        <w:suppressAutoHyphens/>
        <w:spacing w:after="0" w:line="240" w:lineRule="auto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A2750B">
        <w:rPr>
          <w:rFonts w:ascii="Times New Roman" w:eastAsia="Calibri" w:hAnsi="Times New Roman" w:cs="Times New Roman"/>
          <w:sz w:val="28"/>
          <w:szCs w:val="28"/>
        </w:rPr>
        <w:t>Год составления</w:t>
      </w:r>
      <w:r w:rsidRPr="00A2750B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: </w:t>
      </w:r>
      <w:r>
        <w:rPr>
          <w:rFonts w:ascii="Times New Roman" w:eastAsia="Calibri" w:hAnsi="Times New Roman" w:cs="Times New Roman"/>
          <w:b/>
          <w:sz w:val="28"/>
          <w:szCs w:val="28"/>
        </w:rPr>
        <w:t>2023</w:t>
      </w:r>
      <w:r w:rsidRPr="00A2750B">
        <w:rPr>
          <w:rFonts w:ascii="Times New Roman" w:eastAsia="Calibri" w:hAnsi="Times New Roman" w:cs="Times New Roman"/>
          <w:b/>
          <w:sz w:val="28"/>
          <w:szCs w:val="28"/>
        </w:rPr>
        <w:t>г</w:t>
      </w:r>
      <w:r w:rsidRPr="00A2750B">
        <w:rPr>
          <w:rFonts w:ascii="Times New Roman" w:eastAsia="Calibri" w:hAnsi="Times New Roman" w:cs="Times New Roman"/>
          <w:b/>
          <w:i/>
          <w:sz w:val="28"/>
          <w:szCs w:val="28"/>
        </w:rPr>
        <w:t>.</w:t>
      </w:r>
    </w:p>
    <w:p w:rsidR="001269C7" w:rsidRPr="00A2750B" w:rsidRDefault="001269C7" w:rsidP="001269C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269C7" w:rsidRPr="00A2750B" w:rsidRDefault="001269C7" w:rsidP="001269C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269C7" w:rsidRPr="00A2750B" w:rsidRDefault="001269C7" w:rsidP="001269C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269C7" w:rsidRPr="00A2750B" w:rsidRDefault="001269C7" w:rsidP="001269C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269C7" w:rsidRPr="00A2750B" w:rsidRDefault="001269C7" w:rsidP="001269C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269C7" w:rsidRPr="00A2750B" w:rsidRDefault="001269C7" w:rsidP="001269C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269C7" w:rsidRPr="00A2750B" w:rsidRDefault="001269C7" w:rsidP="001269C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269C7" w:rsidRPr="00A2750B" w:rsidRDefault="001269C7" w:rsidP="001269C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269C7" w:rsidRPr="00A2750B" w:rsidRDefault="001269C7" w:rsidP="001269C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269C7" w:rsidRDefault="001269C7" w:rsidP="001269C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269C7" w:rsidRPr="00A2750B" w:rsidRDefault="001269C7" w:rsidP="001269C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bookmarkStart w:id="1" w:name="_GoBack"/>
      <w:bookmarkEnd w:id="1"/>
    </w:p>
    <w:p w:rsidR="001269C7" w:rsidRPr="00A2750B" w:rsidRDefault="001269C7" w:rsidP="001269C7">
      <w:pPr>
        <w:spacing w:after="0" w:line="240" w:lineRule="auto"/>
        <w:ind w:left="3686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:rsidR="001269C7" w:rsidRPr="00A2750B" w:rsidRDefault="001269C7" w:rsidP="001269C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2750B">
        <w:rPr>
          <w:rFonts w:ascii="Times New Roman" w:eastAsia="Calibri" w:hAnsi="Times New Roman" w:cs="Times New Roman"/>
          <w:b/>
          <w:sz w:val="28"/>
          <w:szCs w:val="28"/>
        </w:rPr>
        <w:t xml:space="preserve">Рабочая программа по учебному предмету «Русский язык»  </w:t>
      </w:r>
    </w:p>
    <w:p w:rsidR="001269C7" w:rsidRPr="00A2750B" w:rsidRDefault="001269C7" w:rsidP="001269C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2750B">
        <w:rPr>
          <w:rFonts w:ascii="Times New Roman" w:eastAsia="Calibri" w:hAnsi="Times New Roman" w:cs="Times New Roman"/>
          <w:b/>
          <w:sz w:val="28"/>
          <w:szCs w:val="28"/>
        </w:rPr>
        <w:t>для уровня основного общего образования</w:t>
      </w:r>
    </w:p>
    <w:p w:rsidR="001269C7" w:rsidRPr="00A2750B" w:rsidRDefault="001269C7" w:rsidP="001269C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269C7" w:rsidRPr="00A2750B" w:rsidRDefault="001269C7" w:rsidP="001269C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2750B">
        <w:rPr>
          <w:rFonts w:ascii="Times New Roman" w:eastAsia="Calibri" w:hAnsi="Times New Roman" w:cs="Times New Roman"/>
          <w:b/>
          <w:sz w:val="28"/>
          <w:szCs w:val="28"/>
        </w:rPr>
        <w:t>1.ПОЯСНИТЕЛЬНАЯ ЗАПИСКА.</w:t>
      </w:r>
    </w:p>
    <w:p w:rsidR="001269C7" w:rsidRPr="00A2750B" w:rsidRDefault="001269C7" w:rsidP="001269C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269C7" w:rsidRPr="00A2750B" w:rsidRDefault="001269C7" w:rsidP="001269C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2750B">
        <w:rPr>
          <w:rFonts w:ascii="Times New Roman" w:hAnsi="Times New Roman" w:cs="Times New Roman"/>
          <w:sz w:val="28"/>
          <w:szCs w:val="28"/>
        </w:rPr>
        <w:t xml:space="preserve">Данная рабочая программа составлена к АОП обучающихся с ЗПР МБОУ «Гимназия </w:t>
      </w:r>
      <w:proofErr w:type="spellStart"/>
      <w:r w:rsidRPr="00A2750B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A2750B">
        <w:rPr>
          <w:rFonts w:ascii="Times New Roman" w:hAnsi="Times New Roman" w:cs="Times New Roman"/>
          <w:sz w:val="28"/>
          <w:szCs w:val="28"/>
        </w:rPr>
        <w:t>.Б</w:t>
      </w:r>
      <w:proofErr w:type="gramEnd"/>
      <w:r w:rsidRPr="00A2750B">
        <w:rPr>
          <w:rFonts w:ascii="Times New Roman" w:hAnsi="Times New Roman" w:cs="Times New Roman"/>
          <w:sz w:val="28"/>
          <w:szCs w:val="28"/>
        </w:rPr>
        <w:t>олхова</w:t>
      </w:r>
      <w:proofErr w:type="spellEnd"/>
      <w:r w:rsidRPr="00A2750B">
        <w:rPr>
          <w:rFonts w:ascii="Times New Roman" w:hAnsi="Times New Roman" w:cs="Times New Roman"/>
          <w:sz w:val="28"/>
          <w:szCs w:val="28"/>
        </w:rPr>
        <w:t>» для ребенка с ОВЗ обучающегося в общеобразовательном классе в условиях инклюзивного образования, в соответствии с ФГОС и особенностями ребенка с ЗПР, с учетом коллегиального заключения Болховской ПМПК.</w:t>
      </w:r>
    </w:p>
    <w:p w:rsidR="001269C7" w:rsidRPr="00A2750B" w:rsidRDefault="001269C7" w:rsidP="001269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750B">
        <w:rPr>
          <w:rFonts w:ascii="Times New Roman" w:hAnsi="Times New Roman" w:cs="Times New Roman"/>
          <w:sz w:val="28"/>
          <w:szCs w:val="28"/>
        </w:rPr>
        <w:t>Адаптированная рабочая  программа отражает содержание обучения предмета «Русский язык» с учетом особых образовательных потребностей обучающегося с ЗПР. Рабочая программа написана для ребенка с ЗПР, обучающегося в общеобразовательном классе в условиях инклюзивного образования.</w:t>
      </w:r>
    </w:p>
    <w:p w:rsidR="001269C7" w:rsidRPr="00A2750B" w:rsidRDefault="001269C7" w:rsidP="001269C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750B">
        <w:rPr>
          <w:rFonts w:ascii="Times New Roman" w:hAnsi="Times New Roman" w:cs="Times New Roman"/>
          <w:sz w:val="28"/>
          <w:szCs w:val="28"/>
        </w:rPr>
        <w:t xml:space="preserve">  Предлагаемая адаптированная рабочая программа предназначена для  учащихся 5 класса общеобразовательных учреждений и составлена в соответствии с требованиями Федерального государственного образовательного стандарта основного общего  образования, с учётом концепции духовно-нравственного воспитания и планируемых результатов освоения основной образовательной программы основного общего образования.</w:t>
      </w:r>
    </w:p>
    <w:p w:rsidR="001269C7" w:rsidRPr="00A2750B" w:rsidRDefault="001269C7" w:rsidP="001269C7">
      <w:pPr>
        <w:spacing w:after="0"/>
        <w:ind w:left="-12"/>
        <w:jc w:val="both"/>
        <w:rPr>
          <w:rFonts w:ascii="Times New Roman" w:hAnsi="Times New Roman" w:cs="Times New Roman"/>
          <w:sz w:val="28"/>
          <w:szCs w:val="28"/>
        </w:rPr>
      </w:pPr>
      <w:r w:rsidRPr="00A2750B">
        <w:rPr>
          <w:rFonts w:ascii="Times New Roman" w:hAnsi="Times New Roman" w:cs="Times New Roman"/>
          <w:sz w:val="28"/>
          <w:szCs w:val="28"/>
        </w:rPr>
        <w:t xml:space="preserve">Адаптация программы происходит за счет сокращения сложных понятий и терминов; основные сведения в программе даются дифференцированно. Одни языковые факты изучаются таким образом, чтобы ученик мог опознавать их, опираясь на существенные признаки. Ряд сведений о языке познается школьник в результате практической деятельности.    </w:t>
      </w:r>
    </w:p>
    <w:p w:rsidR="001269C7" w:rsidRPr="00A2750B" w:rsidRDefault="001269C7" w:rsidP="001269C7">
      <w:pPr>
        <w:spacing w:after="0"/>
        <w:ind w:left="-12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269C7" w:rsidRPr="00A2750B" w:rsidRDefault="001269C7" w:rsidP="001269C7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2750B">
        <w:rPr>
          <w:rFonts w:ascii="Times New Roman" w:eastAsia="Times New Roman" w:hAnsi="Times New Roman" w:cs="Times New Roman"/>
          <w:b/>
          <w:sz w:val="28"/>
          <w:szCs w:val="28"/>
        </w:rPr>
        <w:t>Целями реализации</w:t>
      </w:r>
      <w:r w:rsidRPr="00A2750B">
        <w:rPr>
          <w:rFonts w:ascii="Times New Roman" w:eastAsia="Times New Roman" w:hAnsi="Times New Roman" w:cs="Times New Roman"/>
          <w:sz w:val="28"/>
          <w:szCs w:val="28"/>
        </w:rPr>
        <w:t xml:space="preserve"> адаптированной основной общеобразовательной программы основного общего образования </w:t>
      </w:r>
      <w:proofErr w:type="gramStart"/>
      <w:r w:rsidRPr="00A2750B">
        <w:rPr>
          <w:rFonts w:ascii="Times New Roman" w:eastAsia="Times New Roman" w:hAnsi="Times New Roman" w:cs="Times New Roman"/>
          <w:sz w:val="28"/>
          <w:szCs w:val="28"/>
        </w:rPr>
        <w:t>обучающихся</w:t>
      </w:r>
      <w:proofErr w:type="gramEnd"/>
      <w:r w:rsidRPr="00A2750B">
        <w:rPr>
          <w:rFonts w:ascii="Times New Roman" w:eastAsia="Times New Roman" w:hAnsi="Times New Roman" w:cs="Times New Roman"/>
          <w:sz w:val="28"/>
          <w:szCs w:val="28"/>
        </w:rPr>
        <w:t xml:space="preserve"> с задержкой психического развития (ЗПР) являются: </w:t>
      </w:r>
    </w:p>
    <w:p w:rsidR="001269C7" w:rsidRPr="00A2750B" w:rsidRDefault="001269C7" w:rsidP="001269C7">
      <w:pPr>
        <w:pStyle w:val="a7"/>
        <w:widowControl w:val="0"/>
        <w:numPr>
          <w:ilvl w:val="0"/>
          <w:numId w:val="5"/>
        </w:numPr>
        <w:tabs>
          <w:tab w:val="left" w:pos="709"/>
        </w:tabs>
        <w:suppressAutoHyphens w:val="0"/>
        <w:spacing w:after="0" w:line="240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2750B">
        <w:rPr>
          <w:rFonts w:ascii="Times New Roman" w:eastAsia="Times New Roman" w:hAnsi="Times New Roman" w:cs="Times New Roman"/>
          <w:sz w:val="28"/>
          <w:szCs w:val="28"/>
        </w:rPr>
        <w:t xml:space="preserve">достижение выпускниками планируемых результатов: знаний, умений, навыков, компетенций и компетентностей, определяемых личностными, семейными, общественными, государственными потребностями и возможностями обучающегося с ЗПР среднего школьного возраста, индивидуальными особенностями его развития и состояния здоровья; </w:t>
      </w:r>
    </w:p>
    <w:p w:rsidR="001269C7" w:rsidRPr="00A2750B" w:rsidRDefault="001269C7" w:rsidP="001269C7">
      <w:pPr>
        <w:pStyle w:val="a7"/>
        <w:widowControl w:val="0"/>
        <w:numPr>
          <w:ilvl w:val="0"/>
          <w:numId w:val="5"/>
        </w:numPr>
        <w:tabs>
          <w:tab w:val="left" w:pos="709"/>
        </w:tabs>
        <w:suppressAutoHyphens w:val="0"/>
        <w:spacing w:after="0" w:line="240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2750B">
        <w:rPr>
          <w:rFonts w:ascii="Times New Roman" w:eastAsia="Times New Roman" w:hAnsi="Times New Roman" w:cs="Times New Roman"/>
          <w:sz w:val="28"/>
          <w:szCs w:val="28"/>
        </w:rPr>
        <w:t xml:space="preserve">становление и развитие личности </w:t>
      </w:r>
      <w:proofErr w:type="gramStart"/>
      <w:r w:rsidRPr="00A2750B">
        <w:rPr>
          <w:rFonts w:ascii="Times New Roman" w:eastAsia="Times New Roman" w:hAnsi="Times New Roman" w:cs="Times New Roman"/>
          <w:sz w:val="28"/>
          <w:szCs w:val="28"/>
        </w:rPr>
        <w:t>обучающегося</w:t>
      </w:r>
      <w:proofErr w:type="gramEnd"/>
      <w:r w:rsidRPr="00A2750B">
        <w:rPr>
          <w:rFonts w:ascii="Times New Roman" w:eastAsia="Times New Roman" w:hAnsi="Times New Roman" w:cs="Times New Roman"/>
          <w:sz w:val="28"/>
          <w:szCs w:val="28"/>
        </w:rPr>
        <w:t xml:space="preserve"> с ЗПР в ее самобытности, уникальности, неповторимости.</w:t>
      </w:r>
    </w:p>
    <w:p w:rsidR="001269C7" w:rsidRPr="00A2750B" w:rsidRDefault="001269C7" w:rsidP="001269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2750B">
        <w:rPr>
          <w:rFonts w:ascii="Times New Roman" w:eastAsia="Times New Roman" w:hAnsi="Times New Roman" w:cs="Times New Roman"/>
          <w:sz w:val="28"/>
          <w:szCs w:val="28"/>
        </w:rPr>
        <w:t>Достижение поставленных целей при разработке и реализации образовательной организацией адаптированной основной общеобразовательной программы основного общего образования обучающихся с ЗПР предусматривает решение следующих основных задач:</w:t>
      </w:r>
    </w:p>
    <w:p w:rsidR="001269C7" w:rsidRPr="00A2750B" w:rsidRDefault="001269C7" w:rsidP="001269C7">
      <w:pPr>
        <w:pStyle w:val="a7"/>
        <w:widowControl w:val="0"/>
        <w:numPr>
          <w:ilvl w:val="0"/>
          <w:numId w:val="5"/>
        </w:numPr>
        <w:tabs>
          <w:tab w:val="left" w:pos="709"/>
        </w:tabs>
        <w:suppressAutoHyphens w:val="0"/>
        <w:spacing w:after="0" w:line="240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2750B">
        <w:rPr>
          <w:rFonts w:ascii="Times New Roman" w:eastAsia="Times New Roman" w:hAnsi="Times New Roman" w:cs="Times New Roman"/>
          <w:sz w:val="28"/>
          <w:szCs w:val="28"/>
        </w:rPr>
        <w:t>обеспечение соответствия адаптированной основной общеобразовательной программы требованиям Федерального государственного образовательного стандарта основного общего образования (ФГОС ООО);</w:t>
      </w:r>
    </w:p>
    <w:p w:rsidR="001269C7" w:rsidRPr="00A2750B" w:rsidRDefault="001269C7" w:rsidP="001269C7">
      <w:pPr>
        <w:pStyle w:val="a7"/>
        <w:widowControl w:val="0"/>
        <w:numPr>
          <w:ilvl w:val="0"/>
          <w:numId w:val="5"/>
        </w:numPr>
        <w:tabs>
          <w:tab w:val="left" w:pos="709"/>
        </w:tabs>
        <w:suppressAutoHyphens w:val="0"/>
        <w:spacing w:after="0" w:line="240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2750B">
        <w:rPr>
          <w:rFonts w:ascii="Times New Roman" w:eastAsia="Times New Roman" w:hAnsi="Times New Roman" w:cs="Times New Roman"/>
          <w:sz w:val="28"/>
          <w:szCs w:val="28"/>
        </w:rPr>
        <w:t>обеспечение преемственности начального общего, основного общего, среднего общего образования;</w:t>
      </w:r>
    </w:p>
    <w:p w:rsidR="001269C7" w:rsidRPr="00A2750B" w:rsidRDefault="001269C7" w:rsidP="001269C7">
      <w:pPr>
        <w:pStyle w:val="a7"/>
        <w:widowControl w:val="0"/>
        <w:numPr>
          <w:ilvl w:val="0"/>
          <w:numId w:val="5"/>
        </w:numPr>
        <w:tabs>
          <w:tab w:val="left" w:pos="709"/>
        </w:tabs>
        <w:suppressAutoHyphens w:val="0"/>
        <w:spacing w:after="0" w:line="240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2750B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обеспечение доступности получения качественного основного общего образования, достижение планируемых результатов освоения адаптированной основной общеобразовательной программы основного общего образования </w:t>
      </w:r>
      <w:proofErr w:type="gramStart"/>
      <w:r w:rsidRPr="00A2750B">
        <w:rPr>
          <w:rFonts w:ascii="Times New Roman" w:eastAsia="Times New Roman" w:hAnsi="Times New Roman" w:cs="Times New Roman"/>
          <w:sz w:val="28"/>
          <w:szCs w:val="28"/>
        </w:rPr>
        <w:t>обучающимися</w:t>
      </w:r>
      <w:proofErr w:type="gramEnd"/>
      <w:r w:rsidRPr="00A2750B">
        <w:rPr>
          <w:rFonts w:ascii="Times New Roman" w:eastAsia="Times New Roman" w:hAnsi="Times New Roman" w:cs="Times New Roman"/>
          <w:sz w:val="28"/>
          <w:szCs w:val="28"/>
        </w:rPr>
        <w:t xml:space="preserve"> с ЗПР;</w:t>
      </w:r>
    </w:p>
    <w:p w:rsidR="001269C7" w:rsidRPr="00A2750B" w:rsidRDefault="001269C7" w:rsidP="001269C7">
      <w:pPr>
        <w:pStyle w:val="a7"/>
        <w:widowControl w:val="0"/>
        <w:numPr>
          <w:ilvl w:val="0"/>
          <w:numId w:val="5"/>
        </w:numPr>
        <w:tabs>
          <w:tab w:val="left" w:pos="709"/>
        </w:tabs>
        <w:suppressAutoHyphens w:val="0"/>
        <w:spacing w:after="0" w:line="240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2750B">
        <w:rPr>
          <w:rFonts w:ascii="Times New Roman" w:eastAsia="Times New Roman" w:hAnsi="Times New Roman" w:cs="Times New Roman"/>
          <w:sz w:val="28"/>
          <w:szCs w:val="28"/>
        </w:rPr>
        <w:t>установление требований к воспитанию обучающихся с ЗПР как части образовательной программы и соответствующему усилению воспитательного и социализирующего потенциала школы, инклюзивного подхода в образовании, обеспечению индивидуализированного психолого-педагогического сопровождения каждого обучающегося с ЗПР;</w:t>
      </w:r>
    </w:p>
    <w:p w:rsidR="001269C7" w:rsidRPr="00A2750B" w:rsidRDefault="001269C7" w:rsidP="001269C7">
      <w:pPr>
        <w:pStyle w:val="a7"/>
        <w:widowControl w:val="0"/>
        <w:numPr>
          <w:ilvl w:val="0"/>
          <w:numId w:val="5"/>
        </w:numPr>
        <w:tabs>
          <w:tab w:val="left" w:pos="709"/>
        </w:tabs>
        <w:suppressAutoHyphens w:val="0"/>
        <w:spacing w:after="0" w:line="240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2750B">
        <w:rPr>
          <w:rFonts w:ascii="Times New Roman" w:eastAsia="Times New Roman" w:hAnsi="Times New Roman" w:cs="Times New Roman"/>
          <w:sz w:val="28"/>
          <w:szCs w:val="28"/>
        </w:rPr>
        <w:t>обеспечение эффективного сочетания урочных и внеурочных форм организации учебных занятий, взаимодействия всех участников образовательных отношений;</w:t>
      </w:r>
    </w:p>
    <w:p w:rsidR="001269C7" w:rsidRPr="00A2750B" w:rsidRDefault="001269C7" w:rsidP="001269C7">
      <w:pPr>
        <w:pStyle w:val="a7"/>
        <w:widowControl w:val="0"/>
        <w:numPr>
          <w:ilvl w:val="0"/>
          <w:numId w:val="5"/>
        </w:numPr>
        <w:tabs>
          <w:tab w:val="left" w:pos="709"/>
        </w:tabs>
        <w:suppressAutoHyphens w:val="0"/>
        <w:spacing w:after="0" w:line="240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2750B">
        <w:rPr>
          <w:rFonts w:ascii="Times New Roman" w:eastAsia="Times New Roman" w:hAnsi="Times New Roman" w:cs="Times New Roman"/>
          <w:sz w:val="28"/>
          <w:szCs w:val="28"/>
        </w:rPr>
        <w:t>взаимодействие образовательной организации при реализации основной образовательной программы с социальными партнерами, в том числе, с центрами психолого-педагогической и социальной помощи, социально-ориентированными общественными организациями;</w:t>
      </w:r>
    </w:p>
    <w:p w:rsidR="001269C7" w:rsidRPr="00A2750B" w:rsidRDefault="001269C7" w:rsidP="001269C7">
      <w:pPr>
        <w:pStyle w:val="a7"/>
        <w:widowControl w:val="0"/>
        <w:numPr>
          <w:ilvl w:val="0"/>
          <w:numId w:val="5"/>
        </w:numPr>
        <w:tabs>
          <w:tab w:val="left" w:pos="709"/>
        </w:tabs>
        <w:suppressAutoHyphens w:val="0"/>
        <w:spacing w:after="0" w:line="240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2750B">
        <w:rPr>
          <w:rFonts w:ascii="Times New Roman" w:eastAsia="Times New Roman" w:hAnsi="Times New Roman" w:cs="Times New Roman"/>
          <w:sz w:val="28"/>
          <w:szCs w:val="28"/>
        </w:rPr>
        <w:t>выявление и развитие способностей обучающихся с ЗПР, их интересов посредством включение их в деятельность клубов, секций, студий и кружков, включение в общественно полезную деятельность, в том числе с использованием возможностей образовательных организаций дополнительного образования;</w:t>
      </w:r>
    </w:p>
    <w:p w:rsidR="001269C7" w:rsidRPr="00A2750B" w:rsidRDefault="001269C7" w:rsidP="001269C7">
      <w:pPr>
        <w:pStyle w:val="a7"/>
        <w:widowControl w:val="0"/>
        <w:numPr>
          <w:ilvl w:val="0"/>
          <w:numId w:val="5"/>
        </w:numPr>
        <w:tabs>
          <w:tab w:val="left" w:pos="709"/>
        </w:tabs>
        <w:suppressAutoHyphens w:val="0"/>
        <w:spacing w:after="0" w:line="240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2750B">
        <w:rPr>
          <w:rFonts w:ascii="Times New Roman" w:eastAsia="Times New Roman" w:hAnsi="Times New Roman" w:cs="Times New Roman"/>
          <w:sz w:val="28"/>
          <w:szCs w:val="28"/>
        </w:rPr>
        <w:t>организацию творческих конкурсов, проектной и учебно-исследовательской деятельности;</w:t>
      </w:r>
    </w:p>
    <w:p w:rsidR="001269C7" w:rsidRPr="00A2750B" w:rsidRDefault="001269C7" w:rsidP="001269C7">
      <w:pPr>
        <w:pStyle w:val="a7"/>
        <w:widowControl w:val="0"/>
        <w:numPr>
          <w:ilvl w:val="0"/>
          <w:numId w:val="5"/>
        </w:numPr>
        <w:tabs>
          <w:tab w:val="left" w:pos="709"/>
        </w:tabs>
        <w:suppressAutoHyphens w:val="0"/>
        <w:spacing w:after="0" w:line="240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2750B">
        <w:rPr>
          <w:rFonts w:ascii="Times New Roman" w:eastAsia="Times New Roman" w:hAnsi="Times New Roman" w:cs="Times New Roman"/>
          <w:sz w:val="28"/>
          <w:szCs w:val="28"/>
        </w:rPr>
        <w:t xml:space="preserve">участие обучающихся c ЗПР, их родителей (законных представителей), педагогических работников и общественности в проектировании и развитии </w:t>
      </w:r>
      <w:proofErr w:type="spellStart"/>
      <w:r w:rsidRPr="00A2750B">
        <w:rPr>
          <w:rFonts w:ascii="Times New Roman" w:eastAsia="Times New Roman" w:hAnsi="Times New Roman" w:cs="Times New Roman"/>
          <w:sz w:val="28"/>
          <w:szCs w:val="28"/>
        </w:rPr>
        <w:t>внутришкольной</w:t>
      </w:r>
      <w:proofErr w:type="spellEnd"/>
      <w:r w:rsidRPr="00A2750B">
        <w:rPr>
          <w:rFonts w:ascii="Times New Roman" w:eastAsia="Times New Roman" w:hAnsi="Times New Roman" w:cs="Times New Roman"/>
          <w:sz w:val="28"/>
          <w:szCs w:val="28"/>
        </w:rPr>
        <w:t xml:space="preserve"> инклюзивной социальной среды, школьного уклада;</w:t>
      </w:r>
    </w:p>
    <w:p w:rsidR="001269C7" w:rsidRPr="00A2750B" w:rsidRDefault="001269C7" w:rsidP="001269C7">
      <w:pPr>
        <w:pStyle w:val="a7"/>
        <w:widowControl w:val="0"/>
        <w:numPr>
          <w:ilvl w:val="0"/>
          <w:numId w:val="5"/>
        </w:numPr>
        <w:tabs>
          <w:tab w:val="left" w:pos="709"/>
        </w:tabs>
        <w:suppressAutoHyphens w:val="0"/>
        <w:spacing w:after="0" w:line="240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2750B">
        <w:rPr>
          <w:rFonts w:ascii="Times New Roman" w:eastAsia="Times New Roman" w:hAnsi="Times New Roman" w:cs="Times New Roman"/>
          <w:sz w:val="28"/>
          <w:szCs w:val="28"/>
        </w:rPr>
        <w:t>сохранение и укрепление физического, психологического и социального здоровья обучающихся с ЗПР, обеспечение их безопасности.</w:t>
      </w:r>
    </w:p>
    <w:p w:rsidR="001269C7" w:rsidRPr="00A2750B" w:rsidRDefault="001269C7" w:rsidP="001269C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269C7" w:rsidRPr="00A2750B" w:rsidRDefault="001269C7" w:rsidP="001269C7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A2750B">
        <w:rPr>
          <w:rFonts w:ascii="Times New Roman" w:eastAsia="Calibri" w:hAnsi="Times New Roman" w:cs="Times New Roman"/>
          <w:b/>
          <w:sz w:val="28"/>
          <w:szCs w:val="28"/>
        </w:rPr>
        <w:t>2.ОБЩАЯ ХАРАКТЕРИСТИКА УЧЕБНОГО ПРЕДМЕТА.</w:t>
      </w:r>
    </w:p>
    <w:p w:rsidR="001269C7" w:rsidRPr="00A2750B" w:rsidRDefault="001269C7" w:rsidP="001269C7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2750B">
        <w:rPr>
          <w:rFonts w:ascii="Times New Roman" w:hAnsi="Times New Roman" w:cs="Times New Roman"/>
          <w:sz w:val="28"/>
          <w:szCs w:val="28"/>
        </w:rPr>
        <w:t>Содержание курса «Русский язык» в основной школе обусловлено общей нацеленностью образовательного процес</w:t>
      </w:r>
      <w:r w:rsidRPr="00A2750B">
        <w:rPr>
          <w:rFonts w:ascii="Times New Roman" w:hAnsi="Times New Roman" w:cs="Times New Roman"/>
          <w:sz w:val="28"/>
          <w:szCs w:val="28"/>
        </w:rPr>
        <w:softHyphen/>
        <w:t xml:space="preserve">са на достижение </w:t>
      </w:r>
      <w:proofErr w:type="spellStart"/>
      <w:r w:rsidRPr="00A2750B">
        <w:rPr>
          <w:rFonts w:ascii="Times New Roman" w:hAnsi="Times New Roman" w:cs="Times New Roman"/>
          <w:sz w:val="28"/>
          <w:szCs w:val="28"/>
        </w:rPr>
        <w:t>метапредметных</w:t>
      </w:r>
      <w:proofErr w:type="spellEnd"/>
      <w:r w:rsidRPr="00A2750B">
        <w:rPr>
          <w:rFonts w:ascii="Times New Roman" w:hAnsi="Times New Roman" w:cs="Times New Roman"/>
          <w:sz w:val="28"/>
          <w:szCs w:val="28"/>
        </w:rPr>
        <w:t xml:space="preserve"> и предметных целей обучения, что возможно на основе </w:t>
      </w:r>
      <w:proofErr w:type="spellStart"/>
      <w:r w:rsidRPr="00A2750B">
        <w:rPr>
          <w:rFonts w:ascii="Times New Roman" w:hAnsi="Times New Roman" w:cs="Times New Roman"/>
          <w:sz w:val="28"/>
          <w:szCs w:val="28"/>
        </w:rPr>
        <w:t>компетентностного</w:t>
      </w:r>
      <w:proofErr w:type="spellEnd"/>
      <w:r w:rsidRPr="00A2750B">
        <w:rPr>
          <w:rFonts w:ascii="Times New Roman" w:hAnsi="Times New Roman" w:cs="Times New Roman"/>
          <w:sz w:val="28"/>
          <w:szCs w:val="28"/>
        </w:rPr>
        <w:t xml:space="preserve"> подхода, который обеспечивает формирование и развитие коммуникативной, языковой и лингвистической (языковедческой) и </w:t>
      </w:r>
      <w:proofErr w:type="spellStart"/>
      <w:r w:rsidRPr="00A2750B">
        <w:rPr>
          <w:rFonts w:ascii="Times New Roman" w:hAnsi="Times New Roman" w:cs="Times New Roman"/>
          <w:sz w:val="28"/>
          <w:szCs w:val="28"/>
        </w:rPr>
        <w:t>культуроведческой</w:t>
      </w:r>
      <w:proofErr w:type="spellEnd"/>
      <w:r w:rsidRPr="00A2750B">
        <w:rPr>
          <w:rFonts w:ascii="Times New Roman" w:hAnsi="Times New Roman" w:cs="Times New Roman"/>
          <w:sz w:val="28"/>
          <w:szCs w:val="28"/>
        </w:rPr>
        <w:t xml:space="preserve"> компетенции.</w:t>
      </w:r>
    </w:p>
    <w:p w:rsidR="001269C7" w:rsidRPr="00A2750B" w:rsidRDefault="001269C7" w:rsidP="001269C7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2750B">
        <w:rPr>
          <w:rFonts w:ascii="Times New Roman" w:hAnsi="Times New Roman" w:cs="Times New Roman"/>
          <w:sz w:val="28"/>
          <w:szCs w:val="28"/>
        </w:rPr>
        <w:t>Программа базируется на современных подходах к обуче</w:t>
      </w:r>
      <w:r w:rsidRPr="00A2750B">
        <w:rPr>
          <w:rFonts w:ascii="Times New Roman" w:hAnsi="Times New Roman" w:cs="Times New Roman"/>
          <w:sz w:val="28"/>
          <w:szCs w:val="28"/>
        </w:rPr>
        <w:softHyphen/>
        <w:t xml:space="preserve">нию языку: </w:t>
      </w:r>
      <w:proofErr w:type="gramStart"/>
      <w:r w:rsidRPr="00A2750B">
        <w:rPr>
          <w:rFonts w:ascii="Times New Roman" w:hAnsi="Times New Roman" w:cs="Times New Roman"/>
          <w:i/>
          <w:iCs/>
          <w:sz w:val="28"/>
          <w:szCs w:val="28"/>
        </w:rPr>
        <w:t>сознательно-коммуникативном</w:t>
      </w:r>
      <w:proofErr w:type="gramEnd"/>
      <w:r w:rsidRPr="00A2750B">
        <w:rPr>
          <w:rFonts w:ascii="Times New Roman" w:hAnsi="Times New Roman" w:cs="Times New Roman"/>
          <w:i/>
          <w:iCs/>
          <w:sz w:val="28"/>
          <w:szCs w:val="28"/>
        </w:rPr>
        <w:t xml:space="preserve"> и </w:t>
      </w:r>
      <w:proofErr w:type="spellStart"/>
      <w:r w:rsidRPr="00A2750B">
        <w:rPr>
          <w:rFonts w:ascii="Times New Roman" w:hAnsi="Times New Roman" w:cs="Times New Roman"/>
          <w:i/>
          <w:iCs/>
          <w:sz w:val="28"/>
          <w:szCs w:val="28"/>
        </w:rPr>
        <w:t>деятельностном</w:t>
      </w:r>
      <w:proofErr w:type="spellEnd"/>
      <w:r w:rsidRPr="00A2750B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1269C7" w:rsidRPr="00A2750B" w:rsidRDefault="001269C7" w:rsidP="001269C7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2750B">
        <w:rPr>
          <w:rFonts w:ascii="Times New Roman" w:hAnsi="Times New Roman" w:cs="Times New Roman"/>
          <w:sz w:val="28"/>
          <w:szCs w:val="28"/>
        </w:rPr>
        <w:t xml:space="preserve">  В предлагаемой программе выделяются две части: «Систе</w:t>
      </w:r>
      <w:r w:rsidRPr="00A2750B">
        <w:rPr>
          <w:rFonts w:ascii="Times New Roman" w:hAnsi="Times New Roman" w:cs="Times New Roman"/>
          <w:sz w:val="28"/>
          <w:szCs w:val="28"/>
        </w:rPr>
        <w:softHyphen/>
        <w:t>ма языка» и «Развитие связной речи», которые органически связаны между собой, так как базовой основой развития ре</w:t>
      </w:r>
      <w:r w:rsidRPr="00A2750B">
        <w:rPr>
          <w:rFonts w:ascii="Times New Roman" w:hAnsi="Times New Roman" w:cs="Times New Roman"/>
          <w:sz w:val="28"/>
          <w:szCs w:val="28"/>
        </w:rPr>
        <w:softHyphen/>
        <w:t>чи является изучение системы языка, его закономерностей. Выделение двух частей не означает параллельного формиро</w:t>
      </w:r>
      <w:r w:rsidRPr="00A2750B">
        <w:rPr>
          <w:rFonts w:ascii="Times New Roman" w:hAnsi="Times New Roman" w:cs="Times New Roman"/>
          <w:sz w:val="28"/>
          <w:szCs w:val="28"/>
        </w:rPr>
        <w:softHyphen/>
        <w:t>вания компетенций, хотя и позволяет акцентировать соот</w:t>
      </w:r>
      <w:r w:rsidRPr="00A2750B">
        <w:rPr>
          <w:rFonts w:ascii="Times New Roman" w:hAnsi="Times New Roman" w:cs="Times New Roman"/>
          <w:sz w:val="28"/>
          <w:szCs w:val="28"/>
        </w:rPr>
        <w:softHyphen/>
        <w:t>ветствующий аспект изучения языка и обучения речи.</w:t>
      </w:r>
    </w:p>
    <w:p w:rsidR="001269C7" w:rsidRPr="00A2750B" w:rsidRDefault="001269C7" w:rsidP="001269C7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2750B">
        <w:rPr>
          <w:rFonts w:ascii="Times New Roman" w:hAnsi="Times New Roman" w:cs="Times New Roman"/>
          <w:sz w:val="28"/>
          <w:szCs w:val="28"/>
        </w:rPr>
        <w:lastRenderedPageBreak/>
        <w:t xml:space="preserve"> Программа реализуется в адресованном учащимся 5— 9 классов комплексе: «Русский язык. Теория», «Русский язык. Практика», «Русский язык. Русская речь».</w:t>
      </w:r>
    </w:p>
    <w:p w:rsidR="001269C7" w:rsidRPr="00A2750B" w:rsidRDefault="001269C7" w:rsidP="001269C7">
      <w:pPr>
        <w:jc w:val="both"/>
        <w:rPr>
          <w:rFonts w:ascii="Times New Roman" w:hAnsi="Times New Roman" w:cs="Times New Roman"/>
          <w:sz w:val="28"/>
          <w:szCs w:val="28"/>
        </w:rPr>
      </w:pPr>
      <w:r w:rsidRPr="00A2750B">
        <w:rPr>
          <w:rFonts w:ascii="Times New Roman" w:hAnsi="Times New Roman" w:cs="Times New Roman"/>
          <w:sz w:val="28"/>
          <w:szCs w:val="28"/>
        </w:rPr>
        <w:t xml:space="preserve">В учебнике </w:t>
      </w:r>
      <w:r w:rsidRPr="00A2750B">
        <w:rPr>
          <w:rFonts w:ascii="Times New Roman" w:hAnsi="Times New Roman" w:cs="Times New Roman"/>
          <w:b/>
          <w:bCs/>
          <w:sz w:val="28"/>
          <w:szCs w:val="28"/>
        </w:rPr>
        <w:t xml:space="preserve">«Русский язык. Теория» </w:t>
      </w:r>
      <w:r w:rsidRPr="00A2750B">
        <w:rPr>
          <w:rFonts w:ascii="Times New Roman" w:hAnsi="Times New Roman" w:cs="Times New Roman"/>
          <w:sz w:val="28"/>
          <w:szCs w:val="28"/>
        </w:rPr>
        <w:t>излагаются сведения о языке, предназначенные для изучения в 5—9 классах. В течение пяти лет обучения книга остаётся в пользовании ученика. Систематический теоретический курс русского языка (изложение теоретических сведений в определённой последовательности) способствует формированию целостно</w:t>
      </w:r>
      <w:r w:rsidRPr="00A2750B">
        <w:rPr>
          <w:rFonts w:ascii="Times New Roman" w:hAnsi="Times New Roman" w:cs="Times New Roman"/>
          <w:sz w:val="28"/>
          <w:szCs w:val="28"/>
        </w:rPr>
        <w:softHyphen/>
        <w:t>го представления о системе русского языка, его закономер</w:t>
      </w:r>
      <w:r w:rsidRPr="00A2750B">
        <w:rPr>
          <w:rFonts w:ascii="Times New Roman" w:hAnsi="Times New Roman" w:cs="Times New Roman"/>
          <w:sz w:val="28"/>
          <w:szCs w:val="28"/>
        </w:rPr>
        <w:softHyphen/>
        <w:t>ностях и тенденциях развития.</w:t>
      </w:r>
    </w:p>
    <w:p w:rsidR="001269C7" w:rsidRPr="00A2750B" w:rsidRDefault="001269C7" w:rsidP="001269C7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2750B">
        <w:rPr>
          <w:rFonts w:ascii="Times New Roman" w:hAnsi="Times New Roman" w:cs="Times New Roman"/>
          <w:sz w:val="28"/>
          <w:szCs w:val="28"/>
        </w:rPr>
        <w:t>Изложение теории даётся в системе, что для формирова</w:t>
      </w:r>
      <w:r w:rsidRPr="00A2750B">
        <w:rPr>
          <w:rFonts w:ascii="Times New Roman" w:hAnsi="Times New Roman" w:cs="Times New Roman"/>
          <w:sz w:val="28"/>
          <w:szCs w:val="28"/>
        </w:rPr>
        <w:softHyphen/>
        <w:t>ния практических умений и навыков является более проч</w:t>
      </w:r>
      <w:r w:rsidRPr="00A2750B">
        <w:rPr>
          <w:rFonts w:ascii="Times New Roman" w:hAnsi="Times New Roman" w:cs="Times New Roman"/>
          <w:sz w:val="28"/>
          <w:szCs w:val="28"/>
        </w:rPr>
        <w:softHyphen/>
        <w:t>ной базой, чем раздробленные сведения из разных разделов науки о языке. Этот тип учебника выполняет как учебную, так и справочную функцию. Он используется не только при изучении нового материала, но и при повторении, при подго</w:t>
      </w:r>
      <w:r w:rsidRPr="00A2750B">
        <w:rPr>
          <w:rFonts w:ascii="Times New Roman" w:hAnsi="Times New Roman" w:cs="Times New Roman"/>
          <w:sz w:val="28"/>
          <w:szCs w:val="28"/>
        </w:rPr>
        <w:softHyphen/>
        <w:t>товке к зачётным работам, ГИА</w:t>
      </w:r>
      <w:proofErr w:type="gramStart"/>
      <w:r w:rsidRPr="00A2750B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A2750B">
        <w:rPr>
          <w:rFonts w:ascii="Times New Roman" w:hAnsi="Times New Roman" w:cs="Times New Roman"/>
          <w:sz w:val="28"/>
          <w:szCs w:val="28"/>
        </w:rPr>
        <w:t xml:space="preserve"> Такой тип учебника способствует формированию у учащихся познавательной са</w:t>
      </w:r>
      <w:r w:rsidRPr="00A2750B">
        <w:rPr>
          <w:rFonts w:ascii="Times New Roman" w:hAnsi="Times New Roman" w:cs="Times New Roman"/>
          <w:sz w:val="28"/>
          <w:szCs w:val="28"/>
        </w:rPr>
        <w:softHyphen/>
        <w:t>мостоятельности, умения работать с учебной литературой, пользоваться разными видами чтения.</w:t>
      </w:r>
    </w:p>
    <w:p w:rsidR="001269C7" w:rsidRPr="00A2750B" w:rsidRDefault="001269C7" w:rsidP="001269C7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2750B">
        <w:rPr>
          <w:rFonts w:ascii="Times New Roman" w:hAnsi="Times New Roman" w:cs="Times New Roman"/>
          <w:sz w:val="28"/>
          <w:szCs w:val="28"/>
        </w:rPr>
        <w:t xml:space="preserve">Книга </w:t>
      </w:r>
      <w:r w:rsidRPr="00A2750B">
        <w:rPr>
          <w:rFonts w:ascii="Times New Roman" w:hAnsi="Times New Roman" w:cs="Times New Roman"/>
          <w:b/>
          <w:bCs/>
          <w:sz w:val="28"/>
          <w:szCs w:val="28"/>
        </w:rPr>
        <w:t xml:space="preserve">«Русский язык. </w:t>
      </w:r>
      <w:proofErr w:type="gramStart"/>
      <w:r w:rsidRPr="00A2750B">
        <w:rPr>
          <w:rFonts w:ascii="Times New Roman" w:hAnsi="Times New Roman" w:cs="Times New Roman"/>
          <w:b/>
          <w:bCs/>
          <w:sz w:val="28"/>
          <w:szCs w:val="28"/>
        </w:rPr>
        <w:t>Практика»</w:t>
      </w:r>
      <w:r w:rsidRPr="00A2750B">
        <w:rPr>
          <w:rFonts w:ascii="Times New Roman" w:hAnsi="Times New Roman" w:cs="Times New Roman"/>
          <w:sz w:val="28"/>
          <w:szCs w:val="28"/>
        </w:rPr>
        <w:t xml:space="preserve"> (для каждого класса) реализует </w:t>
      </w:r>
      <w:proofErr w:type="spellStart"/>
      <w:r w:rsidRPr="00A2750B">
        <w:rPr>
          <w:rFonts w:ascii="Times New Roman" w:hAnsi="Times New Roman" w:cs="Times New Roman"/>
          <w:sz w:val="28"/>
          <w:szCs w:val="28"/>
        </w:rPr>
        <w:t>деятельностный</w:t>
      </w:r>
      <w:proofErr w:type="spellEnd"/>
      <w:r w:rsidRPr="00A2750B">
        <w:rPr>
          <w:rFonts w:ascii="Times New Roman" w:hAnsi="Times New Roman" w:cs="Times New Roman"/>
          <w:sz w:val="28"/>
          <w:szCs w:val="28"/>
        </w:rPr>
        <w:t xml:space="preserve"> подход к обучению, обеспечивая мотивацию учебной деятельности школьников, усвоение ими знаний о языке, способов оперирования ими, формирование и совершенствование умений правильно и целесообразно пользоваться ресурсами родного языка в устной и письмен</w:t>
      </w:r>
      <w:r w:rsidRPr="00A2750B">
        <w:rPr>
          <w:rFonts w:ascii="Times New Roman" w:hAnsi="Times New Roman" w:cs="Times New Roman"/>
          <w:sz w:val="28"/>
          <w:szCs w:val="28"/>
        </w:rPr>
        <w:softHyphen/>
        <w:t>ной формах.</w:t>
      </w:r>
      <w:proofErr w:type="gramEnd"/>
      <w:r w:rsidRPr="00A2750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2750B">
        <w:rPr>
          <w:rFonts w:ascii="Times New Roman" w:hAnsi="Times New Roman" w:cs="Times New Roman"/>
          <w:sz w:val="28"/>
          <w:szCs w:val="28"/>
        </w:rPr>
        <w:t>Важное значение</w:t>
      </w:r>
      <w:proofErr w:type="gramEnd"/>
      <w:r w:rsidRPr="00A2750B">
        <w:rPr>
          <w:rFonts w:ascii="Times New Roman" w:hAnsi="Times New Roman" w:cs="Times New Roman"/>
          <w:sz w:val="28"/>
          <w:szCs w:val="28"/>
        </w:rPr>
        <w:t>, наряду с упражнениями тренировочного характера, придаётся задачам, вызываю</w:t>
      </w:r>
      <w:r w:rsidRPr="00A2750B">
        <w:rPr>
          <w:rFonts w:ascii="Times New Roman" w:hAnsi="Times New Roman" w:cs="Times New Roman"/>
          <w:sz w:val="28"/>
          <w:szCs w:val="28"/>
        </w:rPr>
        <w:softHyphen/>
        <w:t>щим активизацию познавательной деятельности учащихся, развивающим мышление, формирующим интерес к изуче</w:t>
      </w:r>
      <w:r w:rsidRPr="00A2750B">
        <w:rPr>
          <w:rFonts w:ascii="Times New Roman" w:hAnsi="Times New Roman" w:cs="Times New Roman"/>
          <w:sz w:val="28"/>
          <w:szCs w:val="28"/>
        </w:rPr>
        <w:softHyphen/>
        <w:t>нию родного языка и совершенствованию речи. Формули</w:t>
      </w:r>
      <w:r w:rsidRPr="00A2750B">
        <w:rPr>
          <w:rFonts w:ascii="Times New Roman" w:hAnsi="Times New Roman" w:cs="Times New Roman"/>
          <w:sz w:val="28"/>
          <w:szCs w:val="28"/>
        </w:rPr>
        <w:softHyphen/>
        <w:t>ровки заданий и характер используемых дидактических ма</w:t>
      </w:r>
      <w:r w:rsidRPr="00A2750B">
        <w:rPr>
          <w:rFonts w:ascii="Times New Roman" w:hAnsi="Times New Roman" w:cs="Times New Roman"/>
          <w:sz w:val="28"/>
          <w:szCs w:val="28"/>
        </w:rPr>
        <w:softHyphen/>
        <w:t xml:space="preserve">териалов отражают внимание к </w:t>
      </w:r>
      <w:proofErr w:type="spellStart"/>
      <w:r w:rsidRPr="00A2750B">
        <w:rPr>
          <w:rFonts w:ascii="Times New Roman" w:hAnsi="Times New Roman" w:cs="Times New Roman"/>
          <w:sz w:val="28"/>
          <w:szCs w:val="28"/>
        </w:rPr>
        <w:t>культуроведческому</w:t>
      </w:r>
      <w:proofErr w:type="spellEnd"/>
      <w:r w:rsidRPr="00A2750B">
        <w:rPr>
          <w:rFonts w:ascii="Times New Roman" w:hAnsi="Times New Roman" w:cs="Times New Roman"/>
          <w:sz w:val="28"/>
          <w:szCs w:val="28"/>
        </w:rPr>
        <w:t xml:space="preserve"> аспекту работы.</w:t>
      </w:r>
    </w:p>
    <w:p w:rsidR="001269C7" w:rsidRPr="00A2750B" w:rsidRDefault="001269C7" w:rsidP="001269C7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2750B">
        <w:rPr>
          <w:rFonts w:ascii="Times New Roman" w:hAnsi="Times New Roman" w:cs="Times New Roman"/>
          <w:sz w:val="28"/>
          <w:szCs w:val="28"/>
        </w:rPr>
        <w:t xml:space="preserve">Третий компонент учебного комплекса — </w:t>
      </w:r>
      <w:r w:rsidRPr="00A2750B">
        <w:rPr>
          <w:rFonts w:ascii="Times New Roman" w:hAnsi="Times New Roman" w:cs="Times New Roman"/>
          <w:b/>
          <w:bCs/>
          <w:sz w:val="28"/>
          <w:szCs w:val="28"/>
        </w:rPr>
        <w:t>«Русский язык. Русская речь»</w:t>
      </w:r>
      <w:r w:rsidRPr="00A2750B">
        <w:rPr>
          <w:rFonts w:ascii="Times New Roman" w:hAnsi="Times New Roman" w:cs="Times New Roman"/>
          <w:sz w:val="28"/>
          <w:szCs w:val="28"/>
        </w:rPr>
        <w:t xml:space="preserve"> (для каждого класса) обеспечивает формиро</w:t>
      </w:r>
      <w:r w:rsidRPr="00A2750B">
        <w:rPr>
          <w:rFonts w:ascii="Times New Roman" w:hAnsi="Times New Roman" w:cs="Times New Roman"/>
          <w:sz w:val="28"/>
          <w:szCs w:val="28"/>
        </w:rPr>
        <w:softHyphen/>
        <w:t xml:space="preserve">вание коммуникативной компетенции учащихся. Задачи и упражнения опираются на </w:t>
      </w:r>
      <w:proofErr w:type="spellStart"/>
      <w:r w:rsidRPr="00A2750B">
        <w:rPr>
          <w:rFonts w:ascii="Times New Roman" w:hAnsi="Times New Roman" w:cs="Times New Roman"/>
          <w:sz w:val="28"/>
          <w:szCs w:val="28"/>
        </w:rPr>
        <w:t>речеведческие</w:t>
      </w:r>
      <w:proofErr w:type="spellEnd"/>
      <w:r w:rsidRPr="00A2750B">
        <w:rPr>
          <w:rFonts w:ascii="Times New Roman" w:hAnsi="Times New Roman" w:cs="Times New Roman"/>
          <w:sz w:val="28"/>
          <w:szCs w:val="28"/>
        </w:rPr>
        <w:t xml:space="preserve"> понятия и правила речевого поведения, что способствует осознанному совер</w:t>
      </w:r>
      <w:r w:rsidRPr="00A2750B">
        <w:rPr>
          <w:rFonts w:ascii="Times New Roman" w:hAnsi="Times New Roman" w:cs="Times New Roman"/>
          <w:sz w:val="28"/>
          <w:szCs w:val="28"/>
        </w:rPr>
        <w:softHyphen/>
        <w:t>шенствованию устной и письменной речи школьников, по</w:t>
      </w:r>
      <w:r w:rsidRPr="00A2750B">
        <w:rPr>
          <w:rFonts w:ascii="Times New Roman" w:hAnsi="Times New Roman" w:cs="Times New Roman"/>
          <w:sz w:val="28"/>
          <w:szCs w:val="28"/>
        </w:rPr>
        <w:softHyphen/>
        <w:t>вышению культуры речевого общения.</w:t>
      </w:r>
    </w:p>
    <w:p w:rsidR="001269C7" w:rsidRPr="00A2750B" w:rsidRDefault="001269C7" w:rsidP="001269C7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2750B">
        <w:rPr>
          <w:rFonts w:ascii="Times New Roman" w:hAnsi="Times New Roman" w:cs="Times New Roman"/>
          <w:sz w:val="28"/>
          <w:szCs w:val="28"/>
        </w:rPr>
        <w:t>Система работы по развитию связной речи учащихся 5— 9 классов учитывает следующие положения:</w:t>
      </w:r>
    </w:p>
    <w:p w:rsidR="001269C7" w:rsidRPr="00A2750B" w:rsidRDefault="001269C7" w:rsidP="001269C7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2750B">
        <w:rPr>
          <w:rFonts w:ascii="Times New Roman" w:hAnsi="Times New Roman" w:cs="Times New Roman"/>
          <w:sz w:val="28"/>
          <w:szCs w:val="28"/>
        </w:rPr>
        <w:t>1) связь работы по развитию речи с социальным опытом учащихся (тематика устных и письменных высказываний предлагается с учётом их жизненного опыта, запаса знаний, впечатлений и наблюдений: «пиши и говори о том, что зна</w:t>
      </w:r>
      <w:r w:rsidRPr="00A2750B">
        <w:rPr>
          <w:rFonts w:ascii="Times New Roman" w:hAnsi="Times New Roman" w:cs="Times New Roman"/>
          <w:sz w:val="28"/>
          <w:szCs w:val="28"/>
        </w:rPr>
        <w:softHyphen/>
        <w:t xml:space="preserve">ешь, видел, пережил, продумал, </w:t>
      </w:r>
      <w:proofErr w:type="spellStart"/>
      <w:r w:rsidRPr="00A2750B">
        <w:rPr>
          <w:rFonts w:ascii="Times New Roman" w:hAnsi="Times New Roman" w:cs="Times New Roman"/>
          <w:sz w:val="28"/>
          <w:szCs w:val="28"/>
        </w:rPr>
        <w:t>црочувствовал</w:t>
      </w:r>
      <w:proofErr w:type="spellEnd"/>
      <w:r w:rsidRPr="00A2750B">
        <w:rPr>
          <w:rFonts w:ascii="Times New Roman" w:hAnsi="Times New Roman" w:cs="Times New Roman"/>
          <w:sz w:val="28"/>
          <w:szCs w:val="28"/>
        </w:rPr>
        <w:t>»);</w:t>
      </w:r>
    </w:p>
    <w:p w:rsidR="001269C7" w:rsidRPr="00A2750B" w:rsidRDefault="001269C7" w:rsidP="001269C7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2750B">
        <w:rPr>
          <w:rFonts w:ascii="Times New Roman" w:hAnsi="Times New Roman" w:cs="Times New Roman"/>
          <w:sz w:val="28"/>
          <w:szCs w:val="28"/>
        </w:rPr>
        <w:lastRenderedPageBreak/>
        <w:t>2) взаимосвязь в работе по развитию устной и письменной речи, выражающаяся в опережающем развитии устной фор</w:t>
      </w:r>
      <w:r w:rsidRPr="00A2750B">
        <w:rPr>
          <w:rFonts w:ascii="Times New Roman" w:hAnsi="Times New Roman" w:cs="Times New Roman"/>
          <w:sz w:val="28"/>
          <w:szCs w:val="28"/>
        </w:rPr>
        <w:softHyphen/>
        <w:t>мы речи;</w:t>
      </w:r>
    </w:p>
    <w:p w:rsidR="001269C7" w:rsidRPr="00A2750B" w:rsidRDefault="001269C7" w:rsidP="001269C7">
      <w:pPr>
        <w:jc w:val="both"/>
        <w:rPr>
          <w:rFonts w:ascii="Times New Roman" w:hAnsi="Times New Roman" w:cs="Times New Roman"/>
          <w:sz w:val="28"/>
          <w:szCs w:val="28"/>
        </w:rPr>
      </w:pPr>
      <w:r w:rsidRPr="00A2750B">
        <w:rPr>
          <w:rFonts w:ascii="Times New Roman" w:hAnsi="Times New Roman" w:cs="Times New Roman"/>
          <w:sz w:val="28"/>
          <w:szCs w:val="28"/>
        </w:rPr>
        <w:t xml:space="preserve"> </w:t>
      </w:r>
      <w:r w:rsidRPr="00A2750B">
        <w:rPr>
          <w:rFonts w:ascii="Times New Roman" w:hAnsi="Times New Roman" w:cs="Times New Roman"/>
          <w:sz w:val="28"/>
          <w:szCs w:val="28"/>
        </w:rPr>
        <w:tab/>
        <w:t xml:space="preserve">3) связь работы по развитию речи с изучением русского языка (фонетики, лексики, </w:t>
      </w:r>
      <w:proofErr w:type="spellStart"/>
      <w:r w:rsidRPr="00A2750B">
        <w:rPr>
          <w:rFonts w:ascii="Times New Roman" w:hAnsi="Times New Roman" w:cs="Times New Roman"/>
          <w:sz w:val="28"/>
          <w:szCs w:val="28"/>
        </w:rPr>
        <w:t>морфемики</w:t>
      </w:r>
      <w:proofErr w:type="spellEnd"/>
      <w:r w:rsidRPr="00A2750B">
        <w:rPr>
          <w:rFonts w:ascii="Times New Roman" w:hAnsi="Times New Roman" w:cs="Times New Roman"/>
          <w:sz w:val="28"/>
          <w:szCs w:val="28"/>
        </w:rPr>
        <w:t>, грамматики и сти</w:t>
      </w:r>
      <w:r w:rsidRPr="00A2750B">
        <w:rPr>
          <w:rFonts w:ascii="Times New Roman" w:hAnsi="Times New Roman" w:cs="Times New Roman"/>
          <w:sz w:val="28"/>
          <w:szCs w:val="28"/>
        </w:rPr>
        <w:softHyphen/>
        <w:t>листики русского языка);</w:t>
      </w:r>
    </w:p>
    <w:p w:rsidR="001269C7" w:rsidRPr="00A2750B" w:rsidRDefault="001269C7" w:rsidP="001269C7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2750B">
        <w:rPr>
          <w:rFonts w:ascii="Times New Roman" w:hAnsi="Times New Roman" w:cs="Times New Roman"/>
          <w:sz w:val="28"/>
          <w:szCs w:val="28"/>
        </w:rPr>
        <w:t>4) связь работы по развитию речи с уроками литературы и внеклассного чтения (необходимая соотнесённость в темати</w:t>
      </w:r>
      <w:r w:rsidRPr="00A2750B">
        <w:rPr>
          <w:rFonts w:ascii="Times New Roman" w:hAnsi="Times New Roman" w:cs="Times New Roman"/>
          <w:sz w:val="28"/>
          <w:szCs w:val="28"/>
        </w:rPr>
        <w:softHyphen/>
        <w:t>ке, жанрах художественных произведений и ученических сочинений, в работе над художественными средствами язы</w:t>
      </w:r>
      <w:r w:rsidRPr="00A2750B">
        <w:rPr>
          <w:rFonts w:ascii="Times New Roman" w:hAnsi="Times New Roman" w:cs="Times New Roman"/>
          <w:sz w:val="28"/>
          <w:szCs w:val="28"/>
        </w:rPr>
        <w:softHyphen/>
        <w:t>ка, над отдельными видами пересказа и изложения — близ</w:t>
      </w:r>
      <w:r w:rsidRPr="00A2750B">
        <w:rPr>
          <w:rFonts w:ascii="Times New Roman" w:hAnsi="Times New Roman" w:cs="Times New Roman"/>
          <w:sz w:val="28"/>
          <w:szCs w:val="28"/>
        </w:rPr>
        <w:softHyphen/>
        <w:t>кого к тексту, сжатого, выборочного и т. п.);</w:t>
      </w:r>
    </w:p>
    <w:p w:rsidR="001269C7" w:rsidRPr="00A2750B" w:rsidRDefault="001269C7" w:rsidP="001269C7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2750B">
        <w:rPr>
          <w:rFonts w:ascii="Times New Roman" w:hAnsi="Times New Roman" w:cs="Times New Roman"/>
          <w:sz w:val="28"/>
          <w:szCs w:val="28"/>
        </w:rPr>
        <w:t xml:space="preserve">5) опора на </w:t>
      </w:r>
      <w:proofErr w:type="spellStart"/>
      <w:r w:rsidRPr="00A2750B">
        <w:rPr>
          <w:rFonts w:ascii="Times New Roman" w:hAnsi="Times New Roman" w:cs="Times New Roman"/>
          <w:sz w:val="28"/>
          <w:szCs w:val="28"/>
        </w:rPr>
        <w:t>межпредметные</w:t>
      </w:r>
      <w:proofErr w:type="spellEnd"/>
      <w:r w:rsidRPr="00A2750B">
        <w:rPr>
          <w:rFonts w:ascii="Times New Roman" w:hAnsi="Times New Roman" w:cs="Times New Roman"/>
          <w:sz w:val="28"/>
          <w:szCs w:val="28"/>
        </w:rPr>
        <w:t xml:space="preserve"> связи, создание единого рече</w:t>
      </w:r>
      <w:r w:rsidRPr="00A2750B">
        <w:rPr>
          <w:rFonts w:ascii="Times New Roman" w:hAnsi="Times New Roman" w:cs="Times New Roman"/>
          <w:sz w:val="28"/>
          <w:szCs w:val="28"/>
        </w:rPr>
        <w:softHyphen/>
        <w:t>вого режима в школе, единая система развития связной речи учащихся в начальном и среднем звене обучения.</w:t>
      </w:r>
    </w:p>
    <w:p w:rsidR="001269C7" w:rsidRPr="00A2750B" w:rsidRDefault="001269C7" w:rsidP="001269C7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2750B">
        <w:rPr>
          <w:rFonts w:ascii="Times New Roman" w:hAnsi="Times New Roman" w:cs="Times New Roman"/>
          <w:sz w:val="28"/>
          <w:szCs w:val="28"/>
        </w:rPr>
        <w:t>Текст рассматривается как единица языка и речи. Как еди</w:t>
      </w:r>
      <w:r w:rsidRPr="00A2750B">
        <w:rPr>
          <w:rFonts w:ascii="Times New Roman" w:hAnsi="Times New Roman" w:cs="Times New Roman"/>
          <w:sz w:val="28"/>
          <w:szCs w:val="28"/>
        </w:rPr>
        <w:softHyphen/>
        <w:t>ница языка текст имеет типовые схемы, по которым строят</w:t>
      </w:r>
      <w:r w:rsidRPr="00A2750B">
        <w:rPr>
          <w:rFonts w:ascii="Times New Roman" w:hAnsi="Times New Roman" w:cs="Times New Roman"/>
          <w:sz w:val="28"/>
          <w:szCs w:val="28"/>
        </w:rPr>
        <w:softHyphen/>
        <w:t>ся повествование, описание и рассуждение. Текст — продукт речевой деятельности учащихся.</w:t>
      </w:r>
    </w:p>
    <w:p w:rsidR="001269C7" w:rsidRPr="00A2750B" w:rsidRDefault="001269C7" w:rsidP="001269C7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2750B">
        <w:rPr>
          <w:rFonts w:ascii="Times New Roman" w:hAnsi="Times New Roman" w:cs="Times New Roman"/>
          <w:sz w:val="28"/>
          <w:szCs w:val="28"/>
        </w:rPr>
        <w:t>Все компоненты учебного комплекса тесно связаны меж</w:t>
      </w:r>
      <w:r w:rsidRPr="00A2750B">
        <w:rPr>
          <w:rFonts w:ascii="Times New Roman" w:hAnsi="Times New Roman" w:cs="Times New Roman"/>
          <w:sz w:val="28"/>
          <w:szCs w:val="28"/>
        </w:rPr>
        <w:softHyphen/>
        <w:t>ду собой (представляют единый учебник в трёх частях) и в совокупности служат решению задач обучения русскому языку в школе.</w:t>
      </w:r>
    </w:p>
    <w:p w:rsidR="001269C7" w:rsidRPr="00A2750B" w:rsidRDefault="001269C7" w:rsidP="001269C7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2750B">
        <w:rPr>
          <w:rFonts w:ascii="Times New Roman" w:hAnsi="Times New Roman" w:cs="Times New Roman"/>
          <w:sz w:val="28"/>
          <w:szCs w:val="28"/>
        </w:rPr>
        <w:t>Так, в предлагаемой программе представлены два разде</w:t>
      </w:r>
      <w:r w:rsidRPr="00A2750B">
        <w:rPr>
          <w:rFonts w:ascii="Times New Roman" w:hAnsi="Times New Roman" w:cs="Times New Roman"/>
          <w:sz w:val="28"/>
          <w:szCs w:val="28"/>
        </w:rPr>
        <w:softHyphen/>
        <w:t>ла: «Вводный курс» и «Основной курс».</w:t>
      </w:r>
    </w:p>
    <w:p w:rsidR="001269C7" w:rsidRPr="00A2750B" w:rsidRDefault="001269C7" w:rsidP="001269C7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2750B">
        <w:rPr>
          <w:rFonts w:ascii="Times New Roman" w:hAnsi="Times New Roman" w:cs="Times New Roman"/>
          <w:sz w:val="28"/>
          <w:szCs w:val="28"/>
        </w:rPr>
        <w:t>Назначение «Вводного курса» — не только повторить изу</w:t>
      </w:r>
      <w:r w:rsidRPr="00A2750B">
        <w:rPr>
          <w:rFonts w:ascii="Times New Roman" w:hAnsi="Times New Roman" w:cs="Times New Roman"/>
          <w:sz w:val="28"/>
          <w:szCs w:val="28"/>
        </w:rPr>
        <w:softHyphen/>
        <w:t xml:space="preserve">ченное в начальных классах, но и помочь детям преодолеть трудности восхождения на новую ступень школы, освоиться с новыми учебными пособиями, создать мотивацию учения на новом этапе, открыть перспективы занятий языком, </w:t>
      </w:r>
      <w:proofErr w:type="spellStart"/>
      <w:r w:rsidRPr="00A2750B">
        <w:rPr>
          <w:rFonts w:ascii="Times New Roman" w:hAnsi="Times New Roman" w:cs="Times New Roman"/>
          <w:sz w:val="28"/>
          <w:szCs w:val="28"/>
        </w:rPr>
        <w:t>про</w:t>
      </w:r>
      <w:r w:rsidRPr="00A2750B">
        <w:rPr>
          <w:rFonts w:ascii="Times New Roman" w:hAnsi="Times New Roman" w:cs="Times New Roman"/>
          <w:sz w:val="28"/>
          <w:szCs w:val="28"/>
        </w:rPr>
        <w:softHyphen/>
        <w:t>педевтически</w:t>
      </w:r>
      <w:proofErr w:type="spellEnd"/>
      <w:r w:rsidRPr="00A2750B">
        <w:rPr>
          <w:rFonts w:ascii="Times New Roman" w:hAnsi="Times New Roman" w:cs="Times New Roman"/>
          <w:sz w:val="28"/>
          <w:szCs w:val="28"/>
        </w:rPr>
        <w:t xml:space="preserve"> включая материал, с которым не скоро при</w:t>
      </w:r>
      <w:r w:rsidRPr="00A2750B">
        <w:rPr>
          <w:rFonts w:ascii="Times New Roman" w:hAnsi="Times New Roman" w:cs="Times New Roman"/>
          <w:sz w:val="28"/>
          <w:szCs w:val="28"/>
        </w:rPr>
        <w:softHyphen/>
        <w:t>дётся встретиться в «Основном курсе», но без знания хотя бы элементов которого занятия теряют свою действенность.</w:t>
      </w:r>
      <w:proofErr w:type="gramEnd"/>
    </w:p>
    <w:p w:rsidR="001269C7" w:rsidRPr="00A2750B" w:rsidRDefault="001269C7" w:rsidP="001269C7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2750B">
        <w:rPr>
          <w:rFonts w:ascii="Times New Roman" w:hAnsi="Times New Roman" w:cs="Times New Roman"/>
          <w:sz w:val="28"/>
          <w:szCs w:val="28"/>
        </w:rPr>
        <w:t>В «Основном курсе» реализуется линейный принцип по</w:t>
      </w:r>
      <w:r w:rsidRPr="00A2750B">
        <w:rPr>
          <w:rFonts w:ascii="Times New Roman" w:hAnsi="Times New Roman" w:cs="Times New Roman"/>
          <w:sz w:val="28"/>
          <w:szCs w:val="28"/>
        </w:rPr>
        <w:softHyphen/>
        <w:t>дачи материала. Для обеспечения осознанного восприятия устройства языковой системы и формирования практиче</w:t>
      </w:r>
      <w:r w:rsidRPr="00A2750B">
        <w:rPr>
          <w:rFonts w:ascii="Times New Roman" w:hAnsi="Times New Roman" w:cs="Times New Roman"/>
          <w:sz w:val="28"/>
          <w:szCs w:val="28"/>
        </w:rPr>
        <w:softHyphen/>
        <w:t>ских умений и навыков он представляется более прочной ба</w:t>
      </w:r>
      <w:r w:rsidRPr="00A2750B">
        <w:rPr>
          <w:rFonts w:ascii="Times New Roman" w:hAnsi="Times New Roman" w:cs="Times New Roman"/>
          <w:sz w:val="28"/>
          <w:szCs w:val="28"/>
        </w:rPr>
        <w:softHyphen/>
        <w:t>зой, чем раздробленные сведения из разных разделов науки о языке.</w:t>
      </w:r>
    </w:p>
    <w:p w:rsidR="001269C7" w:rsidRPr="00A2750B" w:rsidRDefault="001269C7" w:rsidP="001269C7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2750B">
        <w:rPr>
          <w:rFonts w:ascii="Times New Roman" w:hAnsi="Times New Roman" w:cs="Times New Roman"/>
          <w:sz w:val="28"/>
          <w:szCs w:val="28"/>
        </w:rPr>
        <w:t>Учебный комплекс оснащён методическими рекоменда</w:t>
      </w:r>
      <w:r w:rsidRPr="00A2750B">
        <w:rPr>
          <w:rFonts w:ascii="Times New Roman" w:hAnsi="Times New Roman" w:cs="Times New Roman"/>
          <w:sz w:val="28"/>
          <w:szCs w:val="28"/>
        </w:rPr>
        <w:softHyphen/>
        <w:t>циями, поурочным планированием, пособиями для учителя по развитию речи, дидактическими и раздаточными мате</w:t>
      </w:r>
      <w:r w:rsidRPr="00A2750B">
        <w:rPr>
          <w:rFonts w:ascii="Times New Roman" w:hAnsi="Times New Roman" w:cs="Times New Roman"/>
          <w:sz w:val="28"/>
          <w:szCs w:val="28"/>
        </w:rPr>
        <w:softHyphen/>
        <w:t>риалами по русскому языку для каждого класса, тетрадями для самостоятельной работы учащихся по русскому языку, книгами для учителя, электронным приложением к учеб</w:t>
      </w:r>
      <w:r w:rsidRPr="00A2750B">
        <w:rPr>
          <w:rFonts w:ascii="Times New Roman" w:hAnsi="Times New Roman" w:cs="Times New Roman"/>
          <w:sz w:val="28"/>
          <w:szCs w:val="28"/>
        </w:rPr>
        <w:softHyphen/>
        <w:t>нику.</w:t>
      </w:r>
    </w:p>
    <w:p w:rsidR="001269C7" w:rsidRPr="00A2750B" w:rsidRDefault="001269C7" w:rsidP="001269C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2750B">
        <w:rPr>
          <w:rFonts w:ascii="Times New Roman" w:eastAsia="Calibri" w:hAnsi="Times New Roman" w:cs="Times New Roman"/>
          <w:b/>
          <w:sz w:val="28"/>
          <w:szCs w:val="28"/>
        </w:rPr>
        <w:t>3.МЕСТО УЧЕБНОГО ПРЕДМЕТА «РУССКИЙ ЯЗЫК»  В УЧЕБНОМ ПЛАНЕ.</w:t>
      </w:r>
      <w:r w:rsidRPr="00A2750B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</w:p>
    <w:p w:rsidR="001269C7" w:rsidRPr="00A2750B" w:rsidRDefault="001269C7" w:rsidP="001269C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2750B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        </w:t>
      </w:r>
      <w:r w:rsidRPr="00A2750B">
        <w:rPr>
          <w:rFonts w:ascii="Times New Roman" w:hAnsi="Times New Roman" w:cs="Times New Roman"/>
          <w:sz w:val="28"/>
          <w:szCs w:val="28"/>
        </w:rPr>
        <w:t>Предмет входит в образовательную область Филология.</w:t>
      </w:r>
    </w:p>
    <w:p w:rsidR="001269C7" w:rsidRPr="00A2750B" w:rsidRDefault="001269C7" w:rsidP="001269C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2750B">
        <w:rPr>
          <w:rFonts w:ascii="Times New Roman" w:hAnsi="Times New Roman" w:cs="Times New Roman"/>
          <w:sz w:val="28"/>
          <w:szCs w:val="28"/>
        </w:rPr>
        <w:t xml:space="preserve"> Федеральный базисный (образовательный) учебный план для образовательных учреждений Российской Федера</w:t>
      </w:r>
      <w:r w:rsidRPr="00A2750B">
        <w:rPr>
          <w:rFonts w:ascii="Times New Roman" w:hAnsi="Times New Roman" w:cs="Times New Roman"/>
          <w:sz w:val="28"/>
          <w:szCs w:val="28"/>
        </w:rPr>
        <w:softHyphen/>
        <w:t xml:space="preserve">ции предусматривает обязательное изучение русского (родного) языка на этапе основного общего образования в объёме 735 ч. В том числе: в 5 классе — 170  часов </w:t>
      </w:r>
    </w:p>
    <w:p w:rsidR="001269C7" w:rsidRPr="00A2750B" w:rsidRDefault="001269C7" w:rsidP="001269C7">
      <w:pPr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750B">
        <w:rPr>
          <w:rFonts w:ascii="Times New Roman" w:hAnsi="Times New Roman" w:cs="Times New Roman"/>
          <w:b/>
          <w:sz w:val="28"/>
          <w:szCs w:val="28"/>
        </w:rPr>
        <w:t>4.. ЦЕННОСТНЫЕ ОРИЕНТИРЫ СОДЕРЖАНИЯ УЧЕБНОГО ПРЕДМЕТА «РУССКИЙ ЯЗЫК»</w:t>
      </w:r>
    </w:p>
    <w:p w:rsidR="001269C7" w:rsidRPr="00A2750B" w:rsidRDefault="001269C7" w:rsidP="001269C7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2750B">
        <w:rPr>
          <w:rFonts w:ascii="Times New Roman" w:hAnsi="Times New Roman" w:cs="Times New Roman"/>
          <w:sz w:val="28"/>
          <w:szCs w:val="28"/>
        </w:rPr>
        <w:t>Русский язык — это родной язык русского народа, государственный язык Российской Федерации; средство межнационального общения, консолидации и единения народов России; основа формирования гражданской идентич</w:t>
      </w:r>
      <w:r w:rsidRPr="00A2750B">
        <w:rPr>
          <w:rFonts w:ascii="Times New Roman" w:hAnsi="Times New Roman" w:cs="Times New Roman"/>
          <w:sz w:val="28"/>
          <w:szCs w:val="28"/>
        </w:rPr>
        <w:softHyphen/>
        <w:t>ности и толерантности в поликультурном обществе.</w:t>
      </w:r>
    </w:p>
    <w:p w:rsidR="001269C7" w:rsidRPr="00A2750B" w:rsidRDefault="001269C7" w:rsidP="001269C7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2750B">
        <w:rPr>
          <w:rFonts w:ascii="Times New Roman" w:hAnsi="Times New Roman" w:cs="Times New Roman"/>
          <w:sz w:val="28"/>
          <w:szCs w:val="28"/>
        </w:rPr>
        <w:t>Ценностные ориентиры  учебной дисциплины определяются тем, что русский язык является основой развития мышления, воображения, интеллектуальных и творческих способностей учащихся; основой самореализации личности, развития способности к самостоятельному усвоению новых знаний и умений, включая организацию учебной деятельности. Родной язык является средством при</w:t>
      </w:r>
      <w:r w:rsidRPr="00A2750B">
        <w:rPr>
          <w:rFonts w:ascii="Times New Roman" w:hAnsi="Times New Roman" w:cs="Times New Roman"/>
          <w:sz w:val="28"/>
          <w:szCs w:val="28"/>
        </w:rPr>
        <w:softHyphen/>
        <w:t>общения к духовному богатству русской культуры и литературы, основным каналом социализации личности, приобщения её к культурно-историческому опыту человечества. Будучи формой хранения и усвоения различных знаний, русский язык неразрывно связан со всеми школьными предметами, влияет на качество их усвоения, а в дальнейшем — на качество овладения профессиональными навыками. Умение общаться, добиваться успеха в процессе коммуникации, высокая социальная и профессиональная активность являются теми характеристиками личности, которые во многом определяют достижения человека практически во всех областях жизни, способствуют его социальной адаптации к изменяющимся условиям современного мира.</w:t>
      </w:r>
    </w:p>
    <w:p w:rsidR="001269C7" w:rsidRPr="00A2750B" w:rsidRDefault="001269C7" w:rsidP="001269C7">
      <w:pPr>
        <w:jc w:val="both"/>
        <w:rPr>
          <w:rFonts w:ascii="Times New Roman" w:hAnsi="Times New Roman" w:cs="Times New Roman"/>
          <w:sz w:val="28"/>
          <w:szCs w:val="28"/>
        </w:rPr>
      </w:pPr>
      <w:r w:rsidRPr="00A2750B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</w:p>
    <w:p w:rsidR="001269C7" w:rsidRPr="00A2750B" w:rsidRDefault="001269C7" w:rsidP="001269C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750B">
        <w:rPr>
          <w:rFonts w:ascii="Times New Roman" w:hAnsi="Times New Roman" w:cs="Times New Roman"/>
          <w:b/>
          <w:sz w:val="28"/>
          <w:szCs w:val="28"/>
        </w:rPr>
        <w:t>5.ПЛАНИРУЕМЫЕ РЕЗУЛЬТАТЫ ИЗУЧЕНИЯ ПРЕДМЕТА «РУССКИЙ ЯЗЫК».</w:t>
      </w:r>
    </w:p>
    <w:p w:rsidR="001269C7" w:rsidRPr="00A2750B" w:rsidRDefault="001269C7" w:rsidP="001269C7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1269C7" w:rsidRPr="00A2750B" w:rsidRDefault="001269C7" w:rsidP="001269C7">
      <w:pPr>
        <w:pStyle w:val="af0"/>
        <w:kinsoku w:val="0"/>
        <w:overflowPunct w:val="0"/>
        <w:spacing w:before="208"/>
        <w:rPr>
          <w:b/>
          <w:bCs/>
          <w:spacing w:val="-2"/>
          <w:sz w:val="28"/>
          <w:szCs w:val="28"/>
        </w:rPr>
      </w:pPr>
      <w:r w:rsidRPr="00A2750B">
        <w:rPr>
          <w:b/>
          <w:bCs/>
          <w:sz w:val="28"/>
          <w:szCs w:val="28"/>
        </w:rPr>
        <w:t>ЛИЧНОСТНЫЕ</w:t>
      </w:r>
      <w:r w:rsidRPr="00A2750B">
        <w:rPr>
          <w:b/>
          <w:bCs/>
          <w:spacing w:val="-10"/>
          <w:sz w:val="28"/>
          <w:szCs w:val="28"/>
        </w:rPr>
        <w:t xml:space="preserve"> </w:t>
      </w:r>
      <w:r w:rsidRPr="00A2750B">
        <w:rPr>
          <w:b/>
          <w:bCs/>
          <w:spacing w:val="-2"/>
          <w:sz w:val="28"/>
          <w:szCs w:val="28"/>
        </w:rPr>
        <w:t>РЕЗУЛЬТАТЫ</w:t>
      </w:r>
    </w:p>
    <w:p w:rsidR="001269C7" w:rsidRPr="00A2750B" w:rsidRDefault="001269C7" w:rsidP="001269C7">
      <w:pPr>
        <w:pStyle w:val="af0"/>
        <w:kinsoku w:val="0"/>
        <w:overflowPunct w:val="0"/>
        <w:spacing w:before="156"/>
        <w:ind w:right="155" w:firstLine="180"/>
        <w:rPr>
          <w:sz w:val="28"/>
          <w:szCs w:val="28"/>
        </w:rPr>
      </w:pPr>
      <w:r w:rsidRPr="00A2750B">
        <w:rPr>
          <w:sz w:val="28"/>
          <w:szCs w:val="28"/>
        </w:rPr>
        <w:t>Личностные результаты освоения Примерной рабочей программы по русскому языку основного общего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образования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z w:val="28"/>
          <w:szCs w:val="28"/>
        </w:rPr>
        <w:t>достигаются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z w:val="28"/>
          <w:szCs w:val="28"/>
        </w:rPr>
        <w:t>в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z w:val="28"/>
          <w:szCs w:val="28"/>
        </w:rPr>
        <w:t>единстве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учебной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и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воспитательной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деятельности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в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z w:val="28"/>
          <w:szCs w:val="28"/>
        </w:rPr>
        <w:t>соответствии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1269C7" w:rsidRPr="00A2750B" w:rsidRDefault="001269C7" w:rsidP="001269C7">
      <w:pPr>
        <w:pStyle w:val="af0"/>
        <w:kinsoku w:val="0"/>
        <w:overflowPunct w:val="0"/>
        <w:ind w:firstLine="180"/>
        <w:rPr>
          <w:sz w:val="28"/>
          <w:szCs w:val="28"/>
        </w:rPr>
      </w:pPr>
      <w:r w:rsidRPr="00A2750B">
        <w:rPr>
          <w:sz w:val="28"/>
          <w:szCs w:val="28"/>
        </w:rPr>
        <w:t>Личностные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результаты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освоения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z w:val="28"/>
          <w:szCs w:val="28"/>
        </w:rPr>
        <w:t>Примерной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рабочей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программы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по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русскому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языку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для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z w:val="28"/>
          <w:szCs w:val="28"/>
        </w:rPr>
        <w:t xml:space="preserve">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</w:t>
      </w:r>
      <w:r w:rsidRPr="00A2750B">
        <w:rPr>
          <w:sz w:val="28"/>
          <w:szCs w:val="28"/>
        </w:rPr>
        <w:lastRenderedPageBreak/>
        <w:t>воспитательной деятельности, в том числе в части:</w:t>
      </w:r>
    </w:p>
    <w:p w:rsidR="001269C7" w:rsidRPr="00A2750B" w:rsidRDefault="001269C7" w:rsidP="001269C7">
      <w:pPr>
        <w:pStyle w:val="311"/>
        <w:kinsoku w:val="0"/>
        <w:overflowPunct w:val="0"/>
        <w:spacing w:line="240" w:lineRule="auto"/>
        <w:outlineLvl w:val="9"/>
        <w:rPr>
          <w:spacing w:val="-2"/>
          <w:sz w:val="28"/>
          <w:szCs w:val="28"/>
        </w:rPr>
      </w:pPr>
      <w:r w:rsidRPr="00A2750B">
        <w:rPr>
          <w:sz w:val="28"/>
          <w:szCs w:val="28"/>
        </w:rPr>
        <w:t>Гражданского</w:t>
      </w:r>
      <w:r w:rsidRPr="00A2750B">
        <w:rPr>
          <w:spacing w:val="-6"/>
          <w:sz w:val="28"/>
          <w:szCs w:val="28"/>
        </w:rPr>
        <w:t xml:space="preserve"> </w:t>
      </w:r>
      <w:r w:rsidRPr="00A2750B">
        <w:rPr>
          <w:spacing w:val="-2"/>
          <w:sz w:val="28"/>
          <w:szCs w:val="28"/>
        </w:rPr>
        <w:t>воспитания:</w:t>
      </w:r>
    </w:p>
    <w:p w:rsidR="001269C7" w:rsidRPr="00A2750B" w:rsidRDefault="001269C7" w:rsidP="001269C7">
      <w:pPr>
        <w:pStyle w:val="af0"/>
        <w:kinsoku w:val="0"/>
        <w:overflowPunct w:val="0"/>
        <w:spacing w:before="57"/>
        <w:ind w:right="166" w:firstLine="180"/>
        <w:rPr>
          <w:sz w:val="28"/>
          <w:szCs w:val="28"/>
        </w:rPr>
      </w:pPr>
      <w:proofErr w:type="gramStart"/>
      <w:r w:rsidRPr="00A2750B">
        <w:rPr>
          <w:sz w:val="28"/>
          <w:szCs w:val="28"/>
        </w:rPr>
        <w:t>готовность</w:t>
      </w:r>
      <w:r w:rsidRPr="00A2750B">
        <w:rPr>
          <w:spacing w:val="-3"/>
          <w:sz w:val="28"/>
          <w:szCs w:val="28"/>
        </w:rPr>
        <w:t xml:space="preserve"> </w:t>
      </w:r>
      <w:r w:rsidRPr="00A2750B">
        <w:rPr>
          <w:sz w:val="28"/>
          <w:szCs w:val="28"/>
        </w:rPr>
        <w:t>к</w:t>
      </w:r>
      <w:r w:rsidRPr="00A2750B">
        <w:rPr>
          <w:spacing w:val="-3"/>
          <w:sz w:val="28"/>
          <w:szCs w:val="28"/>
        </w:rPr>
        <w:t xml:space="preserve"> </w:t>
      </w:r>
      <w:r w:rsidRPr="00A2750B">
        <w:rPr>
          <w:sz w:val="28"/>
          <w:szCs w:val="28"/>
        </w:rPr>
        <w:t>выполнению</w:t>
      </w:r>
      <w:r w:rsidRPr="00A2750B">
        <w:rPr>
          <w:spacing w:val="-3"/>
          <w:sz w:val="28"/>
          <w:szCs w:val="28"/>
        </w:rPr>
        <w:t xml:space="preserve"> </w:t>
      </w:r>
      <w:r w:rsidRPr="00A2750B">
        <w:rPr>
          <w:sz w:val="28"/>
          <w:szCs w:val="28"/>
        </w:rPr>
        <w:t>обязанностей</w:t>
      </w:r>
      <w:r w:rsidRPr="00A2750B">
        <w:rPr>
          <w:spacing w:val="-2"/>
          <w:sz w:val="28"/>
          <w:szCs w:val="28"/>
        </w:rPr>
        <w:t xml:space="preserve"> </w:t>
      </w:r>
      <w:r w:rsidRPr="00A2750B">
        <w:rPr>
          <w:sz w:val="28"/>
          <w:szCs w:val="28"/>
        </w:rPr>
        <w:t>гражданина</w:t>
      </w:r>
      <w:r w:rsidRPr="00A2750B">
        <w:rPr>
          <w:spacing w:val="-2"/>
          <w:sz w:val="28"/>
          <w:szCs w:val="28"/>
        </w:rPr>
        <w:t xml:space="preserve"> </w:t>
      </w:r>
      <w:r w:rsidRPr="00A2750B">
        <w:rPr>
          <w:sz w:val="28"/>
          <w:szCs w:val="28"/>
        </w:rPr>
        <w:t>и</w:t>
      </w:r>
      <w:r w:rsidRPr="00A2750B">
        <w:rPr>
          <w:spacing w:val="-2"/>
          <w:sz w:val="28"/>
          <w:szCs w:val="28"/>
        </w:rPr>
        <w:t xml:space="preserve"> </w:t>
      </w:r>
      <w:r w:rsidRPr="00A2750B">
        <w:rPr>
          <w:sz w:val="28"/>
          <w:szCs w:val="28"/>
        </w:rPr>
        <w:t>реализации</w:t>
      </w:r>
      <w:r w:rsidRPr="00A2750B">
        <w:rPr>
          <w:spacing w:val="-2"/>
          <w:sz w:val="28"/>
          <w:szCs w:val="28"/>
        </w:rPr>
        <w:t xml:space="preserve"> </w:t>
      </w:r>
      <w:r w:rsidRPr="00A2750B">
        <w:rPr>
          <w:sz w:val="28"/>
          <w:szCs w:val="28"/>
        </w:rPr>
        <w:t>его</w:t>
      </w:r>
      <w:r w:rsidRPr="00A2750B">
        <w:rPr>
          <w:spacing w:val="-2"/>
          <w:sz w:val="28"/>
          <w:szCs w:val="28"/>
        </w:rPr>
        <w:t xml:space="preserve"> </w:t>
      </w:r>
      <w:r w:rsidRPr="00A2750B">
        <w:rPr>
          <w:sz w:val="28"/>
          <w:szCs w:val="28"/>
        </w:rPr>
        <w:t>прав,</w:t>
      </w:r>
      <w:r w:rsidRPr="00A2750B">
        <w:rPr>
          <w:spacing w:val="-2"/>
          <w:sz w:val="28"/>
          <w:szCs w:val="28"/>
        </w:rPr>
        <w:t xml:space="preserve"> </w:t>
      </w:r>
      <w:r w:rsidRPr="00A2750B">
        <w:rPr>
          <w:sz w:val="28"/>
          <w:szCs w:val="28"/>
        </w:rPr>
        <w:t>уважение</w:t>
      </w:r>
      <w:r w:rsidRPr="00A2750B">
        <w:rPr>
          <w:spacing w:val="-2"/>
          <w:sz w:val="28"/>
          <w:szCs w:val="28"/>
        </w:rPr>
        <w:t xml:space="preserve"> </w:t>
      </w:r>
      <w:r w:rsidRPr="00A2750B">
        <w:rPr>
          <w:sz w:val="28"/>
          <w:szCs w:val="28"/>
        </w:rPr>
        <w:t>прав,</w:t>
      </w:r>
      <w:r w:rsidRPr="00A2750B">
        <w:rPr>
          <w:spacing w:val="-2"/>
          <w:sz w:val="28"/>
          <w:szCs w:val="28"/>
        </w:rPr>
        <w:t xml:space="preserve"> </w:t>
      </w:r>
      <w:r w:rsidRPr="00A2750B">
        <w:rPr>
          <w:sz w:val="28"/>
          <w:szCs w:val="28"/>
        </w:rPr>
        <w:t>свобод</w:t>
      </w:r>
      <w:r w:rsidRPr="00A2750B">
        <w:rPr>
          <w:spacing w:val="-3"/>
          <w:sz w:val="28"/>
          <w:szCs w:val="28"/>
        </w:rPr>
        <w:t xml:space="preserve"> </w:t>
      </w:r>
      <w:r w:rsidRPr="00A2750B">
        <w:rPr>
          <w:sz w:val="28"/>
          <w:szCs w:val="28"/>
        </w:rPr>
        <w:t>и законных интересов других людей; активное участие в жизни семьи, образовательной организации, местного</w:t>
      </w:r>
      <w:r w:rsidRPr="00A2750B">
        <w:rPr>
          <w:spacing w:val="-3"/>
          <w:sz w:val="28"/>
          <w:szCs w:val="28"/>
        </w:rPr>
        <w:t xml:space="preserve"> </w:t>
      </w:r>
      <w:r w:rsidRPr="00A2750B">
        <w:rPr>
          <w:sz w:val="28"/>
          <w:szCs w:val="28"/>
        </w:rPr>
        <w:t>сообщества,</w:t>
      </w:r>
      <w:r w:rsidRPr="00A2750B">
        <w:rPr>
          <w:spacing w:val="-3"/>
          <w:sz w:val="28"/>
          <w:szCs w:val="28"/>
        </w:rPr>
        <w:t xml:space="preserve"> </w:t>
      </w:r>
      <w:r w:rsidRPr="00A2750B">
        <w:rPr>
          <w:sz w:val="28"/>
          <w:szCs w:val="28"/>
        </w:rPr>
        <w:t>родного</w:t>
      </w:r>
      <w:r w:rsidRPr="00A2750B">
        <w:rPr>
          <w:spacing w:val="-3"/>
          <w:sz w:val="28"/>
          <w:szCs w:val="28"/>
        </w:rPr>
        <w:t xml:space="preserve"> </w:t>
      </w:r>
      <w:r w:rsidRPr="00A2750B">
        <w:rPr>
          <w:sz w:val="28"/>
          <w:szCs w:val="28"/>
        </w:rPr>
        <w:t>края,</w:t>
      </w:r>
      <w:r w:rsidRPr="00A2750B">
        <w:rPr>
          <w:spacing w:val="-3"/>
          <w:sz w:val="28"/>
          <w:szCs w:val="28"/>
        </w:rPr>
        <w:t xml:space="preserve"> </w:t>
      </w:r>
      <w:r w:rsidRPr="00A2750B">
        <w:rPr>
          <w:sz w:val="28"/>
          <w:szCs w:val="28"/>
        </w:rPr>
        <w:t>страны,</w:t>
      </w:r>
      <w:r w:rsidRPr="00A2750B">
        <w:rPr>
          <w:spacing w:val="-3"/>
          <w:sz w:val="28"/>
          <w:szCs w:val="28"/>
        </w:rPr>
        <w:t xml:space="preserve"> </w:t>
      </w:r>
      <w:r w:rsidRPr="00A2750B">
        <w:rPr>
          <w:sz w:val="28"/>
          <w:szCs w:val="28"/>
        </w:rPr>
        <w:t>в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том</w:t>
      </w:r>
      <w:r w:rsidRPr="00A2750B">
        <w:rPr>
          <w:spacing w:val="-3"/>
          <w:sz w:val="28"/>
          <w:szCs w:val="28"/>
        </w:rPr>
        <w:t xml:space="preserve"> </w:t>
      </w:r>
      <w:r w:rsidRPr="00A2750B">
        <w:rPr>
          <w:sz w:val="28"/>
          <w:szCs w:val="28"/>
        </w:rPr>
        <w:t>числе</w:t>
      </w:r>
      <w:r w:rsidRPr="00A2750B">
        <w:rPr>
          <w:spacing w:val="-3"/>
          <w:sz w:val="28"/>
          <w:szCs w:val="28"/>
        </w:rPr>
        <w:t xml:space="preserve"> </w:t>
      </w:r>
      <w:r w:rsidRPr="00A2750B">
        <w:rPr>
          <w:sz w:val="28"/>
          <w:szCs w:val="28"/>
        </w:rPr>
        <w:t>в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сопоставлении</w:t>
      </w:r>
      <w:r w:rsidRPr="00A2750B">
        <w:rPr>
          <w:spacing w:val="-3"/>
          <w:sz w:val="28"/>
          <w:szCs w:val="28"/>
        </w:rPr>
        <w:t xml:space="preserve"> </w:t>
      </w:r>
      <w:r w:rsidRPr="00A2750B">
        <w:rPr>
          <w:sz w:val="28"/>
          <w:szCs w:val="28"/>
        </w:rPr>
        <w:t>с</w:t>
      </w:r>
      <w:r w:rsidRPr="00A2750B">
        <w:rPr>
          <w:spacing w:val="-3"/>
          <w:sz w:val="28"/>
          <w:szCs w:val="28"/>
        </w:rPr>
        <w:t xml:space="preserve"> </w:t>
      </w:r>
      <w:r w:rsidRPr="00A2750B">
        <w:rPr>
          <w:sz w:val="28"/>
          <w:szCs w:val="28"/>
        </w:rPr>
        <w:t>ситуациями,</w:t>
      </w:r>
      <w:r w:rsidRPr="00A2750B">
        <w:rPr>
          <w:spacing w:val="-3"/>
          <w:sz w:val="28"/>
          <w:szCs w:val="28"/>
        </w:rPr>
        <w:t xml:space="preserve"> </w:t>
      </w:r>
      <w:r w:rsidRPr="00A2750B">
        <w:rPr>
          <w:sz w:val="28"/>
          <w:szCs w:val="28"/>
        </w:rPr>
        <w:t>отражёнными в литературных произведениях, написанных на русском языке; неприятие любых форм экстремизма, дискриминации; понимание роли различных социальных институтов в жизни человека;</w:t>
      </w:r>
      <w:proofErr w:type="gramEnd"/>
      <w:r w:rsidRPr="00A2750B">
        <w:rPr>
          <w:spacing w:val="40"/>
          <w:sz w:val="28"/>
          <w:szCs w:val="28"/>
        </w:rPr>
        <w:t xml:space="preserve"> </w:t>
      </w:r>
      <w:r w:rsidRPr="00A2750B">
        <w:rPr>
          <w:sz w:val="28"/>
          <w:szCs w:val="28"/>
        </w:rPr>
        <w:t xml:space="preserve"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</w:t>
      </w:r>
      <w:proofErr w:type="gramStart"/>
      <w:r w:rsidRPr="00A2750B">
        <w:rPr>
          <w:sz w:val="28"/>
          <w:szCs w:val="28"/>
        </w:rPr>
        <w:t>формируемое</w:t>
      </w:r>
      <w:proofErr w:type="gramEnd"/>
      <w:r w:rsidRPr="00A2750B">
        <w:rPr>
          <w:sz w:val="28"/>
          <w:szCs w:val="28"/>
        </w:rPr>
        <w:t xml:space="preserve"> в том числе на основе примеров из литературных произведений, написанных на</w:t>
      </w:r>
      <w:r w:rsidRPr="00A2750B">
        <w:rPr>
          <w:spacing w:val="40"/>
          <w:sz w:val="28"/>
          <w:szCs w:val="28"/>
        </w:rPr>
        <w:t xml:space="preserve"> </w:t>
      </w:r>
      <w:r w:rsidRPr="00A2750B">
        <w:rPr>
          <w:sz w:val="28"/>
          <w:szCs w:val="28"/>
        </w:rPr>
        <w:t>русском языке; готовность к разнообразной совместной деятельности, стремление</w:t>
      </w:r>
    </w:p>
    <w:p w:rsidR="001269C7" w:rsidRPr="00A2750B" w:rsidRDefault="001269C7" w:rsidP="001269C7">
      <w:pPr>
        <w:pStyle w:val="af0"/>
        <w:kinsoku w:val="0"/>
        <w:overflowPunct w:val="0"/>
        <w:rPr>
          <w:sz w:val="28"/>
          <w:szCs w:val="28"/>
        </w:rPr>
      </w:pPr>
      <w:r w:rsidRPr="00A2750B">
        <w:rPr>
          <w:sz w:val="28"/>
          <w:szCs w:val="28"/>
        </w:rPr>
        <w:t>к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z w:val="28"/>
          <w:szCs w:val="28"/>
        </w:rPr>
        <w:t>взаимопониманию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z w:val="28"/>
          <w:szCs w:val="28"/>
        </w:rPr>
        <w:t>и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взаимопомощи;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z w:val="28"/>
          <w:szCs w:val="28"/>
        </w:rPr>
        <w:t>активное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участие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в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z w:val="28"/>
          <w:szCs w:val="28"/>
        </w:rPr>
        <w:t>школьном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самоуправлении;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z w:val="28"/>
          <w:szCs w:val="28"/>
        </w:rPr>
        <w:t>готовность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z w:val="28"/>
          <w:szCs w:val="28"/>
        </w:rPr>
        <w:t>к участию в гуманитарной деятельности (помощь людям, нуждающимся в ней; волонтёрство).</w:t>
      </w:r>
    </w:p>
    <w:p w:rsidR="001269C7" w:rsidRPr="00A2750B" w:rsidRDefault="001269C7" w:rsidP="001269C7">
      <w:pPr>
        <w:pStyle w:val="311"/>
        <w:kinsoku w:val="0"/>
        <w:overflowPunct w:val="0"/>
        <w:spacing w:line="240" w:lineRule="auto"/>
        <w:outlineLvl w:val="9"/>
        <w:rPr>
          <w:spacing w:val="-2"/>
          <w:sz w:val="28"/>
          <w:szCs w:val="28"/>
        </w:rPr>
      </w:pPr>
      <w:r w:rsidRPr="00A2750B">
        <w:rPr>
          <w:sz w:val="28"/>
          <w:szCs w:val="28"/>
        </w:rPr>
        <w:t>Патриотического</w:t>
      </w:r>
      <w:r w:rsidRPr="00A2750B">
        <w:rPr>
          <w:spacing w:val="-10"/>
          <w:sz w:val="28"/>
          <w:szCs w:val="28"/>
        </w:rPr>
        <w:t xml:space="preserve"> </w:t>
      </w:r>
      <w:r w:rsidRPr="00A2750B">
        <w:rPr>
          <w:spacing w:val="-2"/>
          <w:sz w:val="28"/>
          <w:szCs w:val="28"/>
        </w:rPr>
        <w:t>воспитания:</w:t>
      </w:r>
    </w:p>
    <w:p w:rsidR="001269C7" w:rsidRPr="00A2750B" w:rsidRDefault="001269C7" w:rsidP="001269C7">
      <w:pPr>
        <w:pStyle w:val="af0"/>
        <w:kinsoku w:val="0"/>
        <w:overflowPunct w:val="0"/>
        <w:spacing w:before="55"/>
        <w:ind w:right="175" w:firstLine="180"/>
        <w:rPr>
          <w:sz w:val="28"/>
          <w:szCs w:val="28"/>
        </w:rPr>
      </w:pPr>
      <w:r w:rsidRPr="00A2750B">
        <w:rPr>
          <w:sz w:val="28"/>
          <w:szCs w:val="28"/>
        </w:rPr>
        <w:t>осознание российской гражданской идентичности в поликультурном и многоконфессиональном обществе, понимание роли русского языка как государственного языка Российской Федерации и языка межнационального общения народов России; проявление интереса к познанию русского языка, к истории и культуре Российской Федерации, культуре своего края, народов России в контексте учебного предмета «Русский язык»; ценностное отношение к русскому языку, к достижениям своей Родины — России, к науке, искусству, боевым подвигам и трудовым достижениям народа, в том числе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отражённым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в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z w:val="28"/>
          <w:szCs w:val="28"/>
        </w:rPr>
        <w:t>художественных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произведениях;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z w:val="28"/>
          <w:szCs w:val="28"/>
        </w:rPr>
        <w:t>уважение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к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z w:val="28"/>
          <w:szCs w:val="28"/>
        </w:rPr>
        <w:t>символам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России,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государственным праздникам, историческому и природному наследию и памятникам, традициям разных народов, проживающих в родной стране.</w:t>
      </w:r>
    </w:p>
    <w:p w:rsidR="001269C7" w:rsidRPr="00A2750B" w:rsidRDefault="001269C7" w:rsidP="001269C7">
      <w:pPr>
        <w:pStyle w:val="311"/>
        <w:kinsoku w:val="0"/>
        <w:overflowPunct w:val="0"/>
        <w:spacing w:line="240" w:lineRule="auto"/>
        <w:outlineLvl w:val="9"/>
        <w:rPr>
          <w:spacing w:val="-2"/>
          <w:sz w:val="28"/>
          <w:szCs w:val="28"/>
        </w:rPr>
      </w:pPr>
      <w:r w:rsidRPr="00A2750B">
        <w:rPr>
          <w:sz w:val="28"/>
          <w:szCs w:val="28"/>
        </w:rPr>
        <w:t>Духовно-нравственного</w:t>
      </w:r>
      <w:r w:rsidRPr="00A2750B">
        <w:rPr>
          <w:spacing w:val="-14"/>
          <w:sz w:val="28"/>
          <w:szCs w:val="28"/>
        </w:rPr>
        <w:t xml:space="preserve"> </w:t>
      </w:r>
      <w:r w:rsidRPr="00A2750B">
        <w:rPr>
          <w:spacing w:val="-2"/>
          <w:sz w:val="28"/>
          <w:szCs w:val="28"/>
        </w:rPr>
        <w:t>воспитания:</w:t>
      </w:r>
    </w:p>
    <w:p w:rsidR="001269C7" w:rsidRPr="00A2750B" w:rsidRDefault="001269C7" w:rsidP="001269C7">
      <w:pPr>
        <w:pStyle w:val="af0"/>
        <w:kinsoku w:val="0"/>
        <w:overflowPunct w:val="0"/>
        <w:spacing w:before="60"/>
        <w:ind w:right="356" w:firstLine="180"/>
        <w:rPr>
          <w:sz w:val="28"/>
          <w:szCs w:val="28"/>
        </w:rPr>
      </w:pPr>
      <w:r w:rsidRPr="00A2750B">
        <w:rPr>
          <w:sz w:val="28"/>
          <w:szCs w:val="28"/>
        </w:rPr>
        <w:t>ориентация на моральные ценности и нормы в ситуациях нравственного выбора; готовность оценивать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своё</w:t>
      </w:r>
      <w:r w:rsidRPr="00A2750B">
        <w:rPr>
          <w:spacing w:val="-3"/>
          <w:sz w:val="28"/>
          <w:szCs w:val="28"/>
        </w:rPr>
        <w:t xml:space="preserve"> </w:t>
      </w:r>
      <w:r w:rsidRPr="00A2750B">
        <w:rPr>
          <w:sz w:val="28"/>
          <w:szCs w:val="28"/>
        </w:rPr>
        <w:t>поведение,</w:t>
      </w:r>
      <w:r w:rsidRPr="00A2750B">
        <w:rPr>
          <w:spacing w:val="-3"/>
          <w:sz w:val="28"/>
          <w:szCs w:val="28"/>
        </w:rPr>
        <w:t xml:space="preserve"> </w:t>
      </w:r>
      <w:r w:rsidRPr="00A2750B">
        <w:rPr>
          <w:sz w:val="28"/>
          <w:szCs w:val="28"/>
        </w:rPr>
        <w:t>в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том</w:t>
      </w:r>
      <w:r w:rsidRPr="00A2750B">
        <w:rPr>
          <w:spacing w:val="-3"/>
          <w:sz w:val="28"/>
          <w:szCs w:val="28"/>
        </w:rPr>
        <w:t xml:space="preserve"> </w:t>
      </w:r>
      <w:r w:rsidRPr="00A2750B">
        <w:rPr>
          <w:sz w:val="28"/>
          <w:szCs w:val="28"/>
        </w:rPr>
        <w:t>числе</w:t>
      </w:r>
      <w:r w:rsidRPr="00A2750B">
        <w:rPr>
          <w:spacing w:val="-3"/>
          <w:sz w:val="28"/>
          <w:szCs w:val="28"/>
        </w:rPr>
        <w:t xml:space="preserve"> </w:t>
      </w:r>
      <w:r w:rsidRPr="00A2750B">
        <w:rPr>
          <w:sz w:val="28"/>
          <w:szCs w:val="28"/>
        </w:rPr>
        <w:t>речевое,</w:t>
      </w:r>
      <w:r w:rsidRPr="00A2750B">
        <w:rPr>
          <w:spacing w:val="-3"/>
          <w:sz w:val="28"/>
          <w:szCs w:val="28"/>
        </w:rPr>
        <w:t xml:space="preserve"> </w:t>
      </w:r>
      <w:r w:rsidRPr="00A2750B">
        <w:rPr>
          <w:sz w:val="28"/>
          <w:szCs w:val="28"/>
        </w:rPr>
        <w:t>и</w:t>
      </w:r>
      <w:r w:rsidRPr="00A2750B">
        <w:rPr>
          <w:spacing w:val="-3"/>
          <w:sz w:val="28"/>
          <w:szCs w:val="28"/>
        </w:rPr>
        <w:t xml:space="preserve"> </w:t>
      </w:r>
      <w:r w:rsidRPr="00A2750B">
        <w:rPr>
          <w:sz w:val="28"/>
          <w:szCs w:val="28"/>
        </w:rPr>
        <w:t>поступки,</w:t>
      </w:r>
      <w:r w:rsidRPr="00A2750B">
        <w:rPr>
          <w:spacing w:val="-3"/>
          <w:sz w:val="28"/>
          <w:szCs w:val="28"/>
        </w:rPr>
        <w:t xml:space="preserve"> </w:t>
      </w:r>
      <w:r w:rsidRPr="00A2750B">
        <w:rPr>
          <w:sz w:val="28"/>
          <w:szCs w:val="28"/>
        </w:rPr>
        <w:t>а</w:t>
      </w:r>
      <w:r w:rsidRPr="00A2750B">
        <w:rPr>
          <w:spacing w:val="-3"/>
          <w:sz w:val="28"/>
          <w:szCs w:val="28"/>
        </w:rPr>
        <w:t xml:space="preserve"> </w:t>
      </w:r>
      <w:r w:rsidRPr="00A2750B">
        <w:rPr>
          <w:sz w:val="28"/>
          <w:szCs w:val="28"/>
        </w:rPr>
        <w:t>также</w:t>
      </w:r>
      <w:r w:rsidRPr="00A2750B">
        <w:rPr>
          <w:spacing w:val="-3"/>
          <w:sz w:val="28"/>
          <w:szCs w:val="28"/>
        </w:rPr>
        <w:t xml:space="preserve"> </w:t>
      </w:r>
      <w:r w:rsidRPr="00A2750B">
        <w:rPr>
          <w:sz w:val="28"/>
          <w:szCs w:val="28"/>
        </w:rPr>
        <w:t>поведение</w:t>
      </w:r>
      <w:r w:rsidRPr="00A2750B">
        <w:rPr>
          <w:spacing w:val="-3"/>
          <w:sz w:val="28"/>
          <w:szCs w:val="28"/>
        </w:rPr>
        <w:t xml:space="preserve"> </w:t>
      </w:r>
      <w:r w:rsidRPr="00A2750B">
        <w:rPr>
          <w:sz w:val="28"/>
          <w:szCs w:val="28"/>
        </w:rPr>
        <w:t>и</w:t>
      </w:r>
      <w:r w:rsidRPr="00A2750B">
        <w:rPr>
          <w:spacing w:val="-3"/>
          <w:sz w:val="28"/>
          <w:szCs w:val="28"/>
        </w:rPr>
        <w:t xml:space="preserve"> </w:t>
      </w:r>
      <w:r w:rsidRPr="00A2750B">
        <w:rPr>
          <w:sz w:val="28"/>
          <w:szCs w:val="28"/>
        </w:rPr>
        <w:t>поступки</w:t>
      </w:r>
      <w:r w:rsidRPr="00A2750B">
        <w:rPr>
          <w:spacing w:val="-3"/>
          <w:sz w:val="28"/>
          <w:szCs w:val="28"/>
        </w:rPr>
        <w:t xml:space="preserve"> </w:t>
      </w:r>
      <w:r w:rsidRPr="00A2750B">
        <w:rPr>
          <w:sz w:val="28"/>
          <w:szCs w:val="28"/>
        </w:rPr>
        <w:t xml:space="preserve">других людей с позиции нравственных и правовых </w:t>
      </w:r>
      <w:proofErr w:type="spellStart"/>
      <w:r w:rsidRPr="00A2750B">
        <w:rPr>
          <w:sz w:val="28"/>
          <w:szCs w:val="28"/>
        </w:rPr>
        <w:t>нормс</w:t>
      </w:r>
      <w:proofErr w:type="spellEnd"/>
      <w:r w:rsidRPr="00A2750B">
        <w:rPr>
          <w:sz w:val="28"/>
          <w:szCs w:val="28"/>
        </w:rPr>
        <w:t xml:space="preserve"> учётом осознания последствий поступков; активное неприятие асоциальных поступков; свобода и </w:t>
      </w:r>
      <w:proofErr w:type="spellStart"/>
      <w:r w:rsidRPr="00A2750B">
        <w:rPr>
          <w:sz w:val="28"/>
          <w:szCs w:val="28"/>
        </w:rPr>
        <w:t>ответственностьличности</w:t>
      </w:r>
      <w:proofErr w:type="spellEnd"/>
      <w:r w:rsidRPr="00A2750B">
        <w:rPr>
          <w:sz w:val="28"/>
          <w:szCs w:val="28"/>
        </w:rPr>
        <w:t xml:space="preserve"> в условиях индивидуального и общественного пространства.</w:t>
      </w:r>
    </w:p>
    <w:p w:rsidR="001269C7" w:rsidRPr="00A2750B" w:rsidRDefault="001269C7" w:rsidP="001269C7">
      <w:pPr>
        <w:pStyle w:val="311"/>
        <w:kinsoku w:val="0"/>
        <w:overflowPunct w:val="0"/>
        <w:spacing w:line="240" w:lineRule="auto"/>
        <w:outlineLvl w:val="9"/>
        <w:rPr>
          <w:spacing w:val="-2"/>
          <w:sz w:val="28"/>
          <w:szCs w:val="28"/>
        </w:rPr>
      </w:pPr>
      <w:r w:rsidRPr="00A2750B">
        <w:rPr>
          <w:sz w:val="28"/>
          <w:szCs w:val="28"/>
        </w:rPr>
        <w:t>Эстетического</w:t>
      </w:r>
      <w:r w:rsidRPr="00A2750B">
        <w:rPr>
          <w:spacing w:val="-11"/>
          <w:sz w:val="28"/>
          <w:szCs w:val="28"/>
        </w:rPr>
        <w:t xml:space="preserve"> </w:t>
      </w:r>
      <w:r w:rsidRPr="00A2750B">
        <w:rPr>
          <w:spacing w:val="-2"/>
          <w:sz w:val="28"/>
          <w:szCs w:val="28"/>
        </w:rPr>
        <w:t>воспитания:</w:t>
      </w:r>
    </w:p>
    <w:p w:rsidR="001269C7" w:rsidRPr="00A2750B" w:rsidRDefault="001269C7" w:rsidP="001269C7">
      <w:pPr>
        <w:pStyle w:val="af0"/>
        <w:kinsoku w:val="0"/>
        <w:overflowPunct w:val="0"/>
        <w:ind w:right="356" w:firstLine="180"/>
        <w:rPr>
          <w:sz w:val="28"/>
          <w:szCs w:val="28"/>
        </w:rPr>
      </w:pPr>
      <w:proofErr w:type="gramStart"/>
      <w:r w:rsidRPr="00A2750B">
        <w:rPr>
          <w:sz w:val="28"/>
          <w:szCs w:val="28"/>
        </w:rPr>
        <w:t>восприимчивость к разным видам искусства, традициям и творчеству своего и других народов; понимание</w:t>
      </w:r>
      <w:r w:rsidRPr="00A2750B">
        <w:rPr>
          <w:spacing w:val="-6"/>
          <w:sz w:val="28"/>
          <w:szCs w:val="28"/>
        </w:rPr>
        <w:t xml:space="preserve"> </w:t>
      </w:r>
      <w:r w:rsidRPr="00A2750B">
        <w:rPr>
          <w:sz w:val="28"/>
          <w:szCs w:val="28"/>
        </w:rPr>
        <w:t>эмоционального</w:t>
      </w:r>
      <w:r w:rsidRPr="00A2750B">
        <w:rPr>
          <w:spacing w:val="-6"/>
          <w:sz w:val="28"/>
          <w:szCs w:val="28"/>
        </w:rPr>
        <w:t xml:space="preserve"> </w:t>
      </w:r>
      <w:r w:rsidRPr="00A2750B">
        <w:rPr>
          <w:sz w:val="28"/>
          <w:szCs w:val="28"/>
        </w:rPr>
        <w:t>воздействия</w:t>
      </w:r>
      <w:r w:rsidRPr="00A2750B">
        <w:rPr>
          <w:spacing w:val="-6"/>
          <w:sz w:val="28"/>
          <w:szCs w:val="28"/>
        </w:rPr>
        <w:t xml:space="preserve"> </w:t>
      </w:r>
      <w:r w:rsidRPr="00A2750B">
        <w:rPr>
          <w:sz w:val="28"/>
          <w:szCs w:val="28"/>
        </w:rPr>
        <w:t>искусства;</w:t>
      </w:r>
      <w:r w:rsidRPr="00A2750B">
        <w:rPr>
          <w:spacing w:val="-7"/>
          <w:sz w:val="28"/>
          <w:szCs w:val="28"/>
        </w:rPr>
        <w:t xml:space="preserve"> </w:t>
      </w:r>
      <w:r w:rsidRPr="00A2750B">
        <w:rPr>
          <w:sz w:val="28"/>
          <w:szCs w:val="28"/>
        </w:rPr>
        <w:t>осознание</w:t>
      </w:r>
      <w:r w:rsidRPr="00A2750B">
        <w:rPr>
          <w:spacing w:val="-6"/>
          <w:sz w:val="28"/>
          <w:szCs w:val="28"/>
        </w:rPr>
        <w:t xml:space="preserve"> </w:t>
      </w:r>
      <w:r w:rsidRPr="00A2750B">
        <w:rPr>
          <w:sz w:val="28"/>
          <w:szCs w:val="28"/>
        </w:rPr>
        <w:t>важности</w:t>
      </w:r>
      <w:r w:rsidRPr="00A2750B">
        <w:rPr>
          <w:spacing w:val="-6"/>
          <w:sz w:val="28"/>
          <w:szCs w:val="28"/>
        </w:rPr>
        <w:t xml:space="preserve"> </w:t>
      </w:r>
      <w:r w:rsidRPr="00A2750B">
        <w:rPr>
          <w:sz w:val="28"/>
          <w:szCs w:val="28"/>
        </w:rPr>
        <w:t>художественной</w:t>
      </w:r>
      <w:r w:rsidRPr="00A2750B">
        <w:rPr>
          <w:spacing w:val="-6"/>
          <w:sz w:val="28"/>
          <w:szCs w:val="28"/>
        </w:rPr>
        <w:t xml:space="preserve"> </w:t>
      </w:r>
      <w:r w:rsidRPr="00A2750B">
        <w:rPr>
          <w:sz w:val="28"/>
          <w:szCs w:val="28"/>
        </w:rPr>
        <w:t>культуры как средства коммуникации и самовыражения; осознание важности русского языка как средства коммуникации</w:t>
      </w:r>
      <w:r w:rsidRPr="00A2750B">
        <w:rPr>
          <w:spacing w:val="-2"/>
          <w:sz w:val="28"/>
          <w:szCs w:val="28"/>
        </w:rPr>
        <w:t xml:space="preserve"> </w:t>
      </w:r>
      <w:r w:rsidRPr="00A2750B">
        <w:rPr>
          <w:sz w:val="28"/>
          <w:szCs w:val="28"/>
        </w:rPr>
        <w:t>и</w:t>
      </w:r>
      <w:r w:rsidRPr="00A2750B">
        <w:rPr>
          <w:spacing w:val="-2"/>
          <w:sz w:val="28"/>
          <w:szCs w:val="28"/>
        </w:rPr>
        <w:t xml:space="preserve"> </w:t>
      </w:r>
      <w:r w:rsidRPr="00A2750B">
        <w:rPr>
          <w:sz w:val="28"/>
          <w:szCs w:val="28"/>
        </w:rPr>
        <w:t>самовыражения;</w:t>
      </w:r>
      <w:r w:rsidRPr="00A2750B">
        <w:rPr>
          <w:spacing w:val="-3"/>
          <w:sz w:val="28"/>
          <w:szCs w:val="28"/>
        </w:rPr>
        <w:t xml:space="preserve"> </w:t>
      </w:r>
      <w:r w:rsidRPr="00A2750B">
        <w:rPr>
          <w:sz w:val="28"/>
          <w:szCs w:val="28"/>
        </w:rPr>
        <w:t>понимание</w:t>
      </w:r>
      <w:r w:rsidRPr="00A2750B">
        <w:rPr>
          <w:spacing w:val="-2"/>
          <w:sz w:val="28"/>
          <w:szCs w:val="28"/>
        </w:rPr>
        <w:t xml:space="preserve"> </w:t>
      </w:r>
      <w:r w:rsidRPr="00A2750B">
        <w:rPr>
          <w:sz w:val="28"/>
          <w:szCs w:val="28"/>
        </w:rPr>
        <w:t>ценности</w:t>
      </w:r>
      <w:r w:rsidRPr="00A2750B">
        <w:rPr>
          <w:spacing w:val="-2"/>
          <w:sz w:val="28"/>
          <w:szCs w:val="28"/>
        </w:rPr>
        <w:t xml:space="preserve"> </w:t>
      </w:r>
      <w:r w:rsidRPr="00A2750B">
        <w:rPr>
          <w:sz w:val="28"/>
          <w:szCs w:val="28"/>
        </w:rPr>
        <w:t>отечественного</w:t>
      </w:r>
      <w:r w:rsidRPr="00A2750B">
        <w:rPr>
          <w:spacing w:val="-2"/>
          <w:sz w:val="28"/>
          <w:szCs w:val="28"/>
        </w:rPr>
        <w:t xml:space="preserve"> </w:t>
      </w:r>
      <w:r w:rsidRPr="00A2750B">
        <w:rPr>
          <w:sz w:val="28"/>
          <w:szCs w:val="28"/>
        </w:rPr>
        <w:t>и</w:t>
      </w:r>
      <w:r w:rsidRPr="00A2750B">
        <w:rPr>
          <w:spacing w:val="-2"/>
          <w:sz w:val="28"/>
          <w:szCs w:val="28"/>
        </w:rPr>
        <w:t xml:space="preserve"> </w:t>
      </w:r>
      <w:r w:rsidRPr="00A2750B">
        <w:rPr>
          <w:sz w:val="28"/>
          <w:szCs w:val="28"/>
        </w:rPr>
        <w:t>мирового</w:t>
      </w:r>
      <w:r w:rsidRPr="00A2750B">
        <w:rPr>
          <w:spacing w:val="-2"/>
          <w:sz w:val="28"/>
          <w:szCs w:val="28"/>
        </w:rPr>
        <w:t xml:space="preserve"> </w:t>
      </w:r>
      <w:r w:rsidRPr="00A2750B">
        <w:rPr>
          <w:sz w:val="28"/>
          <w:szCs w:val="28"/>
        </w:rPr>
        <w:t>искусства,</w:t>
      </w:r>
      <w:r w:rsidRPr="00A2750B">
        <w:rPr>
          <w:spacing w:val="-2"/>
          <w:sz w:val="28"/>
          <w:szCs w:val="28"/>
        </w:rPr>
        <w:t xml:space="preserve"> </w:t>
      </w:r>
      <w:r w:rsidRPr="00A2750B">
        <w:rPr>
          <w:sz w:val="28"/>
          <w:szCs w:val="28"/>
        </w:rPr>
        <w:t>роли этнических культурных традиций и народного творчества; стремление к самовыражению в разных видах искусства.</w:t>
      </w:r>
      <w:proofErr w:type="gramEnd"/>
    </w:p>
    <w:p w:rsidR="001269C7" w:rsidRPr="00A2750B" w:rsidRDefault="001269C7" w:rsidP="001269C7">
      <w:pPr>
        <w:pStyle w:val="af0"/>
        <w:kinsoku w:val="0"/>
        <w:overflowPunct w:val="0"/>
        <w:rPr>
          <w:spacing w:val="-2"/>
          <w:sz w:val="28"/>
          <w:szCs w:val="28"/>
        </w:rPr>
      </w:pPr>
      <w:r w:rsidRPr="00A2750B">
        <w:rPr>
          <w:sz w:val="28"/>
          <w:szCs w:val="28"/>
        </w:rPr>
        <w:t>Физического</w:t>
      </w:r>
      <w:r w:rsidRPr="00A2750B">
        <w:rPr>
          <w:spacing w:val="-8"/>
          <w:sz w:val="28"/>
          <w:szCs w:val="28"/>
        </w:rPr>
        <w:t xml:space="preserve"> </w:t>
      </w:r>
      <w:r w:rsidRPr="00A2750B">
        <w:rPr>
          <w:sz w:val="28"/>
          <w:szCs w:val="28"/>
        </w:rPr>
        <w:t>воспитания,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z w:val="28"/>
          <w:szCs w:val="28"/>
        </w:rPr>
        <w:t>формирования</w:t>
      </w:r>
      <w:r w:rsidRPr="00A2750B">
        <w:rPr>
          <w:spacing w:val="-7"/>
          <w:sz w:val="28"/>
          <w:szCs w:val="28"/>
        </w:rPr>
        <w:t xml:space="preserve"> </w:t>
      </w:r>
      <w:r w:rsidRPr="00A2750B">
        <w:rPr>
          <w:sz w:val="28"/>
          <w:szCs w:val="28"/>
        </w:rPr>
        <w:t>культуры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z w:val="28"/>
          <w:szCs w:val="28"/>
        </w:rPr>
        <w:t>здоровья</w:t>
      </w:r>
      <w:r w:rsidRPr="00A2750B">
        <w:rPr>
          <w:spacing w:val="-7"/>
          <w:sz w:val="28"/>
          <w:szCs w:val="28"/>
        </w:rPr>
        <w:t xml:space="preserve"> </w:t>
      </w:r>
      <w:r w:rsidRPr="00A2750B">
        <w:rPr>
          <w:sz w:val="28"/>
          <w:szCs w:val="28"/>
        </w:rPr>
        <w:t>и</w:t>
      </w:r>
      <w:r w:rsidRPr="00A2750B">
        <w:rPr>
          <w:spacing w:val="-6"/>
          <w:sz w:val="28"/>
          <w:szCs w:val="28"/>
        </w:rPr>
        <w:t xml:space="preserve"> </w:t>
      </w:r>
      <w:r w:rsidRPr="00A2750B">
        <w:rPr>
          <w:sz w:val="28"/>
          <w:szCs w:val="28"/>
        </w:rPr>
        <w:t>эмоционального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pacing w:val="-2"/>
          <w:sz w:val="28"/>
          <w:szCs w:val="28"/>
        </w:rPr>
        <w:t>благополучия:</w:t>
      </w:r>
    </w:p>
    <w:p w:rsidR="001269C7" w:rsidRPr="00A2750B" w:rsidRDefault="001269C7" w:rsidP="001269C7">
      <w:pPr>
        <w:pStyle w:val="af0"/>
        <w:kinsoku w:val="0"/>
        <w:overflowPunct w:val="0"/>
        <w:ind w:right="236" w:firstLine="180"/>
        <w:rPr>
          <w:sz w:val="28"/>
          <w:szCs w:val="28"/>
        </w:rPr>
      </w:pPr>
      <w:proofErr w:type="gramStart"/>
      <w:r w:rsidRPr="00A2750B">
        <w:rPr>
          <w:sz w:val="28"/>
          <w:szCs w:val="28"/>
        </w:rPr>
        <w:t>осознание ценности жизни с опорой на собственный жизненный и читательский опыт; ответственное отношение к своему здоровью и установка на здоровый образ жизни (здоровое питание,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z w:val="28"/>
          <w:szCs w:val="28"/>
        </w:rPr>
        <w:t>соблюдение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z w:val="28"/>
          <w:szCs w:val="28"/>
        </w:rPr>
        <w:t>гигиенических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z w:val="28"/>
          <w:szCs w:val="28"/>
        </w:rPr>
        <w:t>правил,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z w:val="28"/>
          <w:szCs w:val="28"/>
        </w:rPr>
        <w:t>сбалансированный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z w:val="28"/>
          <w:szCs w:val="28"/>
        </w:rPr>
        <w:t>режим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z w:val="28"/>
          <w:szCs w:val="28"/>
        </w:rPr>
        <w:t>занятий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z w:val="28"/>
          <w:szCs w:val="28"/>
        </w:rPr>
        <w:t>и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z w:val="28"/>
          <w:szCs w:val="28"/>
        </w:rPr>
        <w:t>отдыха,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z w:val="28"/>
          <w:szCs w:val="28"/>
        </w:rPr>
        <w:t>регулярная физическая активность); 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</w:t>
      </w:r>
      <w:proofErr w:type="gramEnd"/>
      <w:r w:rsidRPr="00A2750B">
        <w:rPr>
          <w:sz w:val="28"/>
          <w:szCs w:val="28"/>
        </w:rPr>
        <w:t xml:space="preserve"> соблюдение правил безопасности, в том числе навыки безопасного поведения в </w:t>
      </w:r>
      <w:proofErr w:type="gramStart"/>
      <w:r w:rsidRPr="00A2750B">
        <w:rPr>
          <w:sz w:val="28"/>
          <w:szCs w:val="28"/>
        </w:rPr>
        <w:t>интернет-среде</w:t>
      </w:r>
      <w:proofErr w:type="gramEnd"/>
    </w:p>
    <w:p w:rsidR="001269C7" w:rsidRPr="00A2750B" w:rsidRDefault="001269C7" w:rsidP="001269C7">
      <w:pPr>
        <w:pStyle w:val="af0"/>
        <w:kinsoku w:val="0"/>
        <w:overflowPunct w:val="0"/>
        <w:rPr>
          <w:sz w:val="28"/>
          <w:szCs w:val="28"/>
        </w:rPr>
      </w:pPr>
      <w:r w:rsidRPr="00A2750B">
        <w:rPr>
          <w:sz w:val="28"/>
          <w:szCs w:val="28"/>
        </w:rPr>
        <w:t>в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z w:val="28"/>
          <w:szCs w:val="28"/>
        </w:rPr>
        <w:t>процессе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школьного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языкового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образования;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z w:val="28"/>
          <w:szCs w:val="28"/>
        </w:rPr>
        <w:t>способность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z w:val="28"/>
          <w:szCs w:val="28"/>
        </w:rPr>
        <w:t>адаптироваться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z w:val="28"/>
          <w:szCs w:val="28"/>
        </w:rPr>
        <w:t>к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z w:val="28"/>
          <w:szCs w:val="28"/>
        </w:rPr>
        <w:t>стрессовым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ситуациям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1269C7" w:rsidRPr="00A2750B" w:rsidRDefault="001269C7" w:rsidP="001269C7">
      <w:pPr>
        <w:pStyle w:val="af0"/>
        <w:kinsoku w:val="0"/>
        <w:overflowPunct w:val="0"/>
        <w:ind w:left="286"/>
        <w:rPr>
          <w:spacing w:val="-2"/>
          <w:sz w:val="28"/>
          <w:szCs w:val="28"/>
        </w:rPr>
      </w:pPr>
      <w:r w:rsidRPr="00A2750B">
        <w:rPr>
          <w:sz w:val="28"/>
          <w:szCs w:val="28"/>
        </w:rPr>
        <w:lastRenderedPageBreak/>
        <w:t>умение</w:t>
      </w:r>
      <w:r w:rsidRPr="00A2750B">
        <w:rPr>
          <w:spacing w:val="-2"/>
          <w:sz w:val="28"/>
          <w:szCs w:val="28"/>
        </w:rPr>
        <w:t xml:space="preserve"> </w:t>
      </w:r>
      <w:r w:rsidRPr="00A2750B">
        <w:rPr>
          <w:sz w:val="28"/>
          <w:szCs w:val="28"/>
        </w:rPr>
        <w:t>принимать</w:t>
      </w:r>
      <w:r w:rsidRPr="00A2750B">
        <w:rPr>
          <w:spacing w:val="-2"/>
          <w:sz w:val="28"/>
          <w:szCs w:val="28"/>
        </w:rPr>
        <w:t xml:space="preserve"> </w:t>
      </w:r>
      <w:r w:rsidRPr="00A2750B">
        <w:rPr>
          <w:sz w:val="28"/>
          <w:szCs w:val="28"/>
        </w:rPr>
        <w:t>себя</w:t>
      </w:r>
      <w:r w:rsidRPr="00A2750B">
        <w:rPr>
          <w:spacing w:val="-2"/>
          <w:sz w:val="28"/>
          <w:szCs w:val="28"/>
        </w:rPr>
        <w:t xml:space="preserve"> </w:t>
      </w:r>
      <w:r w:rsidRPr="00A2750B">
        <w:rPr>
          <w:sz w:val="28"/>
          <w:szCs w:val="28"/>
        </w:rPr>
        <w:t>и</w:t>
      </w:r>
      <w:r w:rsidRPr="00A2750B">
        <w:rPr>
          <w:spacing w:val="-1"/>
          <w:sz w:val="28"/>
          <w:szCs w:val="28"/>
        </w:rPr>
        <w:t xml:space="preserve"> </w:t>
      </w:r>
      <w:r w:rsidRPr="00A2750B">
        <w:rPr>
          <w:sz w:val="28"/>
          <w:szCs w:val="28"/>
        </w:rPr>
        <w:t>других,</w:t>
      </w:r>
      <w:r w:rsidRPr="00A2750B">
        <w:rPr>
          <w:spacing w:val="-1"/>
          <w:sz w:val="28"/>
          <w:szCs w:val="28"/>
        </w:rPr>
        <w:t xml:space="preserve"> </w:t>
      </w:r>
      <w:r w:rsidRPr="00A2750B">
        <w:rPr>
          <w:sz w:val="28"/>
          <w:szCs w:val="28"/>
        </w:rPr>
        <w:t>не</w:t>
      </w:r>
      <w:r w:rsidRPr="00A2750B">
        <w:rPr>
          <w:spacing w:val="-1"/>
          <w:sz w:val="28"/>
          <w:szCs w:val="28"/>
        </w:rPr>
        <w:t xml:space="preserve"> </w:t>
      </w:r>
      <w:r w:rsidRPr="00A2750B">
        <w:rPr>
          <w:spacing w:val="-2"/>
          <w:sz w:val="28"/>
          <w:szCs w:val="28"/>
        </w:rPr>
        <w:t>осуждая;</w:t>
      </w:r>
    </w:p>
    <w:p w:rsidR="001269C7" w:rsidRPr="00A2750B" w:rsidRDefault="001269C7" w:rsidP="001269C7">
      <w:pPr>
        <w:pStyle w:val="af0"/>
        <w:kinsoku w:val="0"/>
        <w:overflowPunct w:val="0"/>
        <w:spacing w:before="56"/>
        <w:ind w:firstLine="180"/>
        <w:rPr>
          <w:sz w:val="28"/>
          <w:szCs w:val="28"/>
        </w:rPr>
      </w:pPr>
      <w:r w:rsidRPr="00A2750B">
        <w:rPr>
          <w:sz w:val="28"/>
          <w:szCs w:val="28"/>
        </w:rPr>
        <w:t>умение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z w:val="28"/>
          <w:szCs w:val="28"/>
        </w:rPr>
        <w:t>осознавать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z w:val="28"/>
          <w:szCs w:val="28"/>
        </w:rPr>
        <w:t>своё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z w:val="28"/>
          <w:szCs w:val="28"/>
        </w:rPr>
        <w:t>эмоциональное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z w:val="28"/>
          <w:szCs w:val="28"/>
        </w:rPr>
        <w:t>состояние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z w:val="28"/>
          <w:szCs w:val="28"/>
        </w:rPr>
        <w:t>и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z w:val="28"/>
          <w:szCs w:val="28"/>
        </w:rPr>
        <w:t>эмоциональное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z w:val="28"/>
          <w:szCs w:val="28"/>
        </w:rPr>
        <w:t>состояние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z w:val="28"/>
          <w:szCs w:val="28"/>
        </w:rPr>
        <w:t>других,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z w:val="28"/>
          <w:szCs w:val="28"/>
        </w:rPr>
        <w:t>использовать адекватные</w:t>
      </w:r>
      <w:r w:rsidRPr="00A2750B">
        <w:rPr>
          <w:spacing w:val="-1"/>
          <w:sz w:val="28"/>
          <w:szCs w:val="28"/>
        </w:rPr>
        <w:t xml:space="preserve"> </w:t>
      </w:r>
      <w:r w:rsidRPr="00A2750B">
        <w:rPr>
          <w:sz w:val="28"/>
          <w:szCs w:val="28"/>
        </w:rPr>
        <w:t>языковые</w:t>
      </w:r>
      <w:r w:rsidRPr="00A2750B">
        <w:rPr>
          <w:spacing w:val="-1"/>
          <w:sz w:val="28"/>
          <w:szCs w:val="28"/>
        </w:rPr>
        <w:t xml:space="preserve"> </w:t>
      </w:r>
      <w:r w:rsidRPr="00A2750B">
        <w:rPr>
          <w:sz w:val="28"/>
          <w:szCs w:val="28"/>
        </w:rPr>
        <w:t>средства</w:t>
      </w:r>
      <w:r w:rsidRPr="00A2750B">
        <w:rPr>
          <w:spacing w:val="-1"/>
          <w:sz w:val="28"/>
          <w:szCs w:val="28"/>
        </w:rPr>
        <w:t xml:space="preserve"> </w:t>
      </w:r>
      <w:r w:rsidRPr="00A2750B">
        <w:rPr>
          <w:sz w:val="28"/>
          <w:szCs w:val="28"/>
        </w:rPr>
        <w:t>для</w:t>
      </w:r>
      <w:r w:rsidRPr="00A2750B">
        <w:rPr>
          <w:spacing w:val="-2"/>
          <w:sz w:val="28"/>
          <w:szCs w:val="28"/>
        </w:rPr>
        <w:t xml:space="preserve"> </w:t>
      </w:r>
      <w:r w:rsidRPr="00A2750B">
        <w:rPr>
          <w:sz w:val="28"/>
          <w:szCs w:val="28"/>
        </w:rPr>
        <w:t>выражения</w:t>
      </w:r>
      <w:r w:rsidRPr="00A2750B">
        <w:rPr>
          <w:spacing w:val="-2"/>
          <w:sz w:val="28"/>
          <w:szCs w:val="28"/>
        </w:rPr>
        <w:t xml:space="preserve"> </w:t>
      </w:r>
      <w:r w:rsidRPr="00A2750B">
        <w:rPr>
          <w:sz w:val="28"/>
          <w:szCs w:val="28"/>
        </w:rPr>
        <w:t>своего</w:t>
      </w:r>
      <w:r w:rsidRPr="00A2750B">
        <w:rPr>
          <w:spacing w:val="-1"/>
          <w:sz w:val="28"/>
          <w:szCs w:val="28"/>
        </w:rPr>
        <w:t xml:space="preserve"> </w:t>
      </w:r>
      <w:r w:rsidRPr="00A2750B">
        <w:rPr>
          <w:sz w:val="28"/>
          <w:szCs w:val="28"/>
        </w:rPr>
        <w:t>состояния,</w:t>
      </w:r>
      <w:r w:rsidRPr="00A2750B">
        <w:rPr>
          <w:spacing w:val="-1"/>
          <w:sz w:val="28"/>
          <w:szCs w:val="28"/>
        </w:rPr>
        <w:t xml:space="preserve"> </w:t>
      </w:r>
      <w:r w:rsidRPr="00A2750B">
        <w:rPr>
          <w:sz w:val="28"/>
          <w:szCs w:val="28"/>
        </w:rPr>
        <w:t>в</w:t>
      </w:r>
      <w:r w:rsidRPr="00A2750B">
        <w:rPr>
          <w:spacing w:val="-2"/>
          <w:sz w:val="28"/>
          <w:szCs w:val="28"/>
        </w:rPr>
        <w:t xml:space="preserve"> </w:t>
      </w:r>
      <w:r w:rsidRPr="00A2750B">
        <w:rPr>
          <w:sz w:val="28"/>
          <w:szCs w:val="28"/>
        </w:rPr>
        <w:t>том</w:t>
      </w:r>
      <w:r w:rsidRPr="00A2750B">
        <w:rPr>
          <w:spacing w:val="-1"/>
          <w:sz w:val="28"/>
          <w:szCs w:val="28"/>
        </w:rPr>
        <w:t xml:space="preserve"> </w:t>
      </w:r>
      <w:r w:rsidRPr="00A2750B">
        <w:rPr>
          <w:sz w:val="28"/>
          <w:szCs w:val="28"/>
        </w:rPr>
        <w:t>числе</w:t>
      </w:r>
      <w:r w:rsidRPr="00A2750B">
        <w:rPr>
          <w:spacing w:val="-1"/>
          <w:sz w:val="28"/>
          <w:szCs w:val="28"/>
        </w:rPr>
        <w:t xml:space="preserve"> </w:t>
      </w:r>
      <w:r w:rsidRPr="00A2750B">
        <w:rPr>
          <w:sz w:val="28"/>
          <w:szCs w:val="28"/>
        </w:rPr>
        <w:t>опираясь</w:t>
      </w:r>
      <w:r w:rsidRPr="00A2750B">
        <w:rPr>
          <w:spacing w:val="-2"/>
          <w:sz w:val="28"/>
          <w:szCs w:val="28"/>
        </w:rPr>
        <w:t xml:space="preserve"> </w:t>
      </w:r>
      <w:r w:rsidRPr="00A2750B">
        <w:rPr>
          <w:sz w:val="28"/>
          <w:szCs w:val="28"/>
        </w:rPr>
        <w:t>на</w:t>
      </w:r>
      <w:r w:rsidRPr="00A2750B">
        <w:rPr>
          <w:spacing w:val="-1"/>
          <w:sz w:val="28"/>
          <w:szCs w:val="28"/>
        </w:rPr>
        <w:t xml:space="preserve"> </w:t>
      </w:r>
      <w:r w:rsidRPr="00A2750B">
        <w:rPr>
          <w:sz w:val="28"/>
          <w:szCs w:val="28"/>
        </w:rPr>
        <w:t>примеры</w:t>
      </w:r>
      <w:r w:rsidRPr="00A2750B">
        <w:rPr>
          <w:spacing w:val="-1"/>
          <w:sz w:val="28"/>
          <w:szCs w:val="28"/>
        </w:rPr>
        <w:t xml:space="preserve"> </w:t>
      </w:r>
      <w:r w:rsidRPr="00A2750B">
        <w:rPr>
          <w:sz w:val="28"/>
          <w:szCs w:val="28"/>
        </w:rPr>
        <w:t>из литературных произведений, написанных на русском языке; сформированность навыков рефлексии, признание своего права на ошибку и такого же права другого человека.</w:t>
      </w:r>
    </w:p>
    <w:p w:rsidR="001269C7" w:rsidRPr="00A2750B" w:rsidRDefault="001269C7" w:rsidP="001269C7">
      <w:pPr>
        <w:pStyle w:val="af0"/>
        <w:kinsoku w:val="0"/>
        <w:overflowPunct w:val="0"/>
        <w:rPr>
          <w:spacing w:val="-2"/>
          <w:sz w:val="28"/>
          <w:szCs w:val="28"/>
        </w:rPr>
      </w:pPr>
      <w:r w:rsidRPr="00A2750B">
        <w:rPr>
          <w:sz w:val="28"/>
          <w:szCs w:val="28"/>
        </w:rPr>
        <w:t>Трудового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pacing w:val="-2"/>
          <w:sz w:val="28"/>
          <w:szCs w:val="28"/>
        </w:rPr>
        <w:t>воспитания:</w:t>
      </w:r>
    </w:p>
    <w:p w:rsidR="001269C7" w:rsidRPr="00A2750B" w:rsidRDefault="001269C7" w:rsidP="001269C7">
      <w:pPr>
        <w:pStyle w:val="af0"/>
        <w:kinsoku w:val="0"/>
        <w:overflowPunct w:val="0"/>
        <w:spacing w:before="61"/>
        <w:ind w:firstLine="180"/>
        <w:rPr>
          <w:sz w:val="28"/>
          <w:szCs w:val="28"/>
        </w:rPr>
      </w:pPr>
      <w:r w:rsidRPr="00A2750B">
        <w:rPr>
          <w:sz w:val="28"/>
          <w:szCs w:val="28"/>
        </w:rPr>
        <w:t>установка</w:t>
      </w:r>
      <w:r w:rsidRPr="00A2750B">
        <w:rPr>
          <w:spacing w:val="-3"/>
          <w:sz w:val="28"/>
          <w:szCs w:val="28"/>
        </w:rPr>
        <w:t xml:space="preserve"> </w:t>
      </w:r>
      <w:r w:rsidRPr="00A2750B">
        <w:rPr>
          <w:sz w:val="28"/>
          <w:szCs w:val="28"/>
        </w:rPr>
        <w:t>на</w:t>
      </w:r>
      <w:r w:rsidRPr="00A2750B">
        <w:rPr>
          <w:spacing w:val="-3"/>
          <w:sz w:val="28"/>
          <w:szCs w:val="28"/>
        </w:rPr>
        <w:t xml:space="preserve"> </w:t>
      </w:r>
      <w:r w:rsidRPr="00A2750B">
        <w:rPr>
          <w:sz w:val="28"/>
          <w:szCs w:val="28"/>
        </w:rPr>
        <w:t>активное</w:t>
      </w:r>
      <w:r w:rsidRPr="00A2750B">
        <w:rPr>
          <w:spacing w:val="-3"/>
          <w:sz w:val="28"/>
          <w:szCs w:val="28"/>
        </w:rPr>
        <w:t xml:space="preserve"> </w:t>
      </w:r>
      <w:r w:rsidRPr="00A2750B">
        <w:rPr>
          <w:sz w:val="28"/>
          <w:szCs w:val="28"/>
        </w:rPr>
        <w:t>участие</w:t>
      </w:r>
      <w:r w:rsidRPr="00A2750B">
        <w:rPr>
          <w:spacing w:val="-3"/>
          <w:sz w:val="28"/>
          <w:szCs w:val="28"/>
        </w:rPr>
        <w:t xml:space="preserve"> </w:t>
      </w:r>
      <w:r w:rsidRPr="00A2750B">
        <w:rPr>
          <w:sz w:val="28"/>
          <w:szCs w:val="28"/>
        </w:rPr>
        <w:t>в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решении</w:t>
      </w:r>
      <w:r w:rsidRPr="00A2750B">
        <w:rPr>
          <w:spacing w:val="-3"/>
          <w:sz w:val="28"/>
          <w:szCs w:val="28"/>
        </w:rPr>
        <w:t xml:space="preserve"> </w:t>
      </w:r>
      <w:r w:rsidRPr="00A2750B">
        <w:rPr>
          <w:sz w:val="28"/>
          <w:szCs w:val="28"/>
        </w:rPr>
        <w:t>практических</w:t>
      </w:r>
      <w:r w:rsidRPr="00A2750B">
        <w:rPr>
          <w:spacing w:val="-3"/>
          <w:sz w:val="28"/>
          <w:szCs w:val="28"/>
        </w:rPr>
        <w:t xml:space="preserve"> </w:t>
      </w:r>
      <w:r w:rsidRPr="00A2750B">
        <w:rPr>
          <w:sz w:val="28"/>
          <w:szCs w:val="28"/>
        </w:rPr>
        <w:t>задач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(в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рамках</w:t>
      </w:r>
      <w:r w:rsidRPr="00A2750B">
        <w:rPr>
          <w:spacing w:val="-3"/>
          <w:sz w:val="28"/>
          <w:szCs w:val="28"/>
        </w:rPr>
        <w:t xml:space="preserve"> </w:t>
      </w:r>
      <w:r w:rsidRPr="00A2750B">
        <w:rPr>
          <w:sz w:val="28"/>
          <w:szCs w:val="28"/>
        </w:rPr>
        <w:t>семьи,</w:t>
      </w:r>
      <w:r w:rsidRPr="00A2750B">
        <w:rPr>
          <w:spacing w:val="-3"/>
          <w:sz w:val="28"/>
          <w:szCs w:val="28"/>
        </w:rPr>
        <w:t xml:space="preserve"> </w:t>
      </w:r>
      <w:r w:rsidRPr="00A2750B">
        <w:rPr>
          <w:sz w:val="28"/>
          <w:szCs w:val="28"/>
        </w:rPr>
        <w:t>школы,</w:t>
      </w:r>
      <w:r w:rsidRPr="00A2750B">
        <w:rPr>
          <w:spacing w:val="-3"/>
          <w:sz w:val="28"/>
          <w:szCs w:val="28"/>
        </w:rPr>
        <w:t xml:space="preserve"> </w:t>
      </w:r>
      <w:r w:rsidRPr="00A2750B">
        <w:rPr>
          <w:sz w:val="28"/>
          <w:szCs w:val="28"/>
        </w:rPr>
        <w:t>города,</w:t>
      </w:r>
      <w:r w:rsidRPr="00A2750B">
        <w:rPr>
          <w:spacing w:val="-3"/>
          <w:sz w:val="28"/>
          <w:szCs w:val="28"/>
        </w:rPr>
        <w:t xml:space="preserve"> </w:t>
      </w:r>
      <w:r w:rsidRPr="00A2750B">
        <w:rPr>
          <w:sz w:val="28"/>
          <w:szCs w:val="28"/>
        </w:rPr>
        <w:t>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1269C7" w:rsidRPr="00A2750B" w:rsidRDefault="001269C7" w:rsidP="001269C7">
      <w:pPr>
        <w:pStyle w:val="af0"/>
        <w:kinsoku w:val="0"/>
        <w:overflowPunct w:val="0"/>
        <w:ind w:right="236" w:firstLine="180"/>
        <w:rPr>
          <w:sz w:val="28"/>
          <w:szCs w:val="28"/>
        </w:rPr>
      </w:pPr>
      <w:r w:rsidRPr="00A2750B">
        <w:rPr>
          <w:sz w:val="28"/>
          <w:szCs w:val="28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писателей;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z w:val="28"/>
          <w:szCs w:val="28"/>
        </w:rPr>
        <w:t>уважение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к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z w:val="28"/>
          <w:szCs w:val="28"/>
        </w:rPr>
        <w:t>труду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и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результатам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трудовой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деятельности;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z w:val="28"/>
          <w:szCs w:val="28"/>
        </w:rPr>
        <w:t>осознанный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выбор и построение индивидуальной траектории образования и жизненных планов с учётом личных и общественных интересов и потребностей; умение рассказать о своих планах на будущее.</w:t>
      </w:r>
    </w:p>
    <w:p w:rsidR="001269C7" w:rsidRPr="00A2750B" w:rsidRDefault="001269C7" w:rsidP="001269C7">
      <w:pPr>
        <w:pStyle w:val="311"/>
        <w:kinsoku w:val="0"/>
        <w:overflowPunct w:val="0"/>
        <w:spacing w:line="240" w:lineRule="auto"/>
        <w:outlineLvl w:val="9"/>
        <w:rPr>
          <w:spacing w:val="-2"/>
          <w:sz w:val="28"/>
          <w:szCs w:val="28"/>
        </w:rPr>
      </w:pPr>
      <w:r w:rsidRPr="00A2750B">
        <w:rPr>
          <w:sz w:val="28"/>
          <w:szCs w:val="28"/>
        </w:rPr>
        <w:t>Экологического</w:t>
      </w:r>
      <w:r w:rsidRPr="00A2750B">
        <w:rPr>
          <w:spacing w:val="-10"/>
          <w:sz w:val="28"/>
          <w:szCs w:val="28"/>
        </w:rPr>
        <w:t xml:space="preserve"> </w:t>
      </w:r>
      <w:r w:rsidRPr="00A2750B">
        <w:rPr>
          <w:spacing w:val="-2"/>
          <w:sz w:val="28"/>
          <w:szCs w:val="28"/>
        </w:rPr>
        <w:t>воспитания:</w:t>
      </w:r>
    </w:p>
    <w:p w:rsidR="001269C7" w:rsidRPr="00A2750B" w:rsidRDefault="001269C7" w:rsidP="001269C7">
      <w:pPr>
        <w:pStyle w:val="af0"/>
        <w:kinsoku w:val="0"/>
        <w:overflowPunct w:val="0"/>
        <w:spacing w:before="58"/>
        <w:ind w:firstLine="180"/>
        <w:rPr>
          <w:sz w:val="28"/>
          <w:szCs w:val="28"/>
        </w:rPr>
      </w:pPr>
      <w:r w:rsidRPr="00A2750B">
        <w:rPr>
          <w:sz w:val="28"/>
          <w:szCs w:val="28"/>
        </w:rPr>
        <w:t>ориентация</w:t>
      </w:r>
      <w:r w:rsidRPr="00A2750B">
        <w:rPr>
          <w:spacing w:val="-1"/>
          <w:sz w:val="28"/>
          <w:szCs w:val="28"/>
        </w:rPr>
        <w:t xml:space="preserve"> </w:t>
      </w:r>
      <w:r w:rsidRPr="00A2750B">
        <w:rPr>
          <w:sz w:val="28"/>
          <w:szCs w:val="28"/>
        </w:rPr>
        <w:t>на применение знаний из</w:t>
      </w:r>
      <w:r w:rsidRPr="00A2750B">
        <w:rPr>
          <w:spacing w:val="-1"/>
          <w:sz w:val="28"/>
          <w:szCs w:val="28"/>
        </w:rPr>
        <w:t xml:space="preserve"> </w:t>
      </w:r>
      <w:r w:rsidRPr="00A2750B">
        <w:rPr>
          <w:sz w:val="28"/>
          <w:szCs w:val="28"/>
        </w:rPr>
        <w:t>области социальных и естественных наук</w:t>
      </w:r>
      <w:r w:rsidRPr="00A2750B">
        <w:rPr>
          <w:spacing w:val="-1"/>
          <w:sz w:val="28"/>
          <w:szCs w:val="28"/>
        </w:rPr>
        <w:t xml:space="preserve"> </w:t>
      </w:r>
      <w:r w:rsidRPr="00A2750B">
        <w:rPr>
          <w:sz w:val="28"/>
          <w:szCs w:val="28"/>
        </w:rPr>
        <w:t>для</w:t>
      </w:r>
      <w:r w:rsidRPr="00A2750B">
        <w:rPr>
          <w:spacing w:val="-1"/>
          <w:sz w:val="28"/>
          <w:szCs w:val="28"/>
        </w:rPr>
        <w:t xml:space="preserve"> </w:t>
      </w:r>
      <w:r w:rsidRPr="00A2750B">
        <w:rPr>
          <w:sz w:val="28"/>
          <w:szCs w:val="28"/>
        </w:rPr>
        <w:t>решения</w:t>
      </w:r>
      <w:r w:rsidRPr="00A2750B">
        <w:rPr>
          <w:spacing w:val="-1"/>
          <w:sz w:val="28"/>
          <w:szCs w:val="28"/>
        </w:rPr>
        <w:t xml:space="preserve"> </w:t>
      </w:r>
      <w:r w:rsidRPr="00A2750B">
        <w:rPr>
          <w:sz w:val="28"/>
          <w:szCs w:val="28"/>
        </w:rPr>
        <w:t>задач</w:t>
      </w:r>
      <w:r w:rsidRPr="00A2750B">
        <w:rPr>
          <w:spacing w:val="-1"/>
          <w:sz w:val="28"/>
          <w:szCs w:val="28"/>
        </w:rPr>
        <w:t xml:space="preserve"> </w:t>
      </w:r>
      <w:r w:rsidRPr="00A2750B">
        <w:rPr>
          <w:sz w:val="28"/>
          <w:szCs w:val="28"/>
        </w:rPr>
        <w:t>в области окружающей среды, планирования поступков и оценки их возможных последствий для окружающей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среды;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z w:val="28"/>
          <w:szCs w:val="28"/>
        </w:rPr>
        <w:t>умение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точно,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логично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выражать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z w:val="28"/>
          <w:szCs w:val="28"/>
        </w:rPr>
        <w:t>свою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z w:val="28"/>
          <w:szCs w:val="28"/>
        </w:rPr>
        <w:t>точку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зрения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z w:val="28"/>
          <w:szCs w:val="28"/>
        </w:rPr>
        <w:t>на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экологические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проблемы;</w:t>
      </w:r>
    </w:p>
    <w:p w:rsidR="001269C7" w:rsidRPr="00A2750B" w:rsidRDefault="001269C7" w:rsidP="001269C7">
      <w:pPr>
        <w:pStyle w:val="af0"/>
        <w:kinsoku w:val="0"/>
        <w:overflowPunct w:val="0"/>
        <w:ind w:right="155" w:firstLine="180"/>
        <w:rPr>
          <w:sz w:val="28"/>
          <w:szCs w:val="28"/>
        </w:rPr>
      </w:pPr>
      <w:proofErr w:type="gramStart"/>
      <w:r w:rsidRPr="00A2750B">
        <w:rPr>
          <w:sz w:val="28"/>
          <w:szCs w:val="28"/>
        </w:rPr>
        <w:t>повышение уровня экологической культуры, осознание глобального характера экологических проблем</w:t>
      </w:r>
      <w:r w:rsidRPr="00A2750B">
        <w:rPr>
          <w:spacing w:val="-3"/>
          <w:sz w:val="28"/>
          <w:szCs w:val="28"/>
        </w:rPr>
        <w:t xml:space="preserve"> </w:t>
      </w:r>
      <w:r w:rsidRPr="00A2750B">
        <w:rPr>
          <w:sz w:val="28"/>
          <w:szCs w:val="28"/>
        </w:rPr>
        <w:t>и</w:t>
      </w:r>
      <w:r w:rsidRPr="00A2750B">
        <w:rPr>
          <w:spacing w:val="-3"/>
          <w:sz w:val="28"/>
          <w:szCs w:val="28"/>
        </w:rPr>
        <w:t xml:space="preserve"> </w:t>
      </w:r>
      <w:r w:rsidRPr="00A2750B">
        <w:rPr>
          <w:sz w:val="28"/>
          <w:szCs w:val="28"/>
        </w:rPr>
        <w:t>путей</w:t>
      </w:r>
      <w:r w:rsidRPr="00A2750B">
        <w:rPr>
          <w:spacing w:val="-3"/>
          <w:sz w:val="28"/>
          <w:szCs w:val="28"/>
        </w:rPr>
        <w:t xml:space="preserve"> </w:t>
      </w:r>
      <w:r w:rsidRPr="00A2750B">
        <w:rPr>
          <w:sz w:val="28"/>
          <w:szCs w:val="28"/>
        </w:rPr>
        <w:t>их</w:t>
      </w:r>
      <w:r w:rsidRPr="00A2750B">
        <w:rPr>
          <w:spacing w:val="-3"/>
          <w:sz w:val="28"/>
          <w:szCs w:val="28"/>
        </w:rPr>
        <w:t xml:space="preserve"> </w:t>
      </w:r>
      <w:r w:rsidRPr="00A2750B">
        <w:rPr>
          <w:sz w:val="28"/>
          <w:szCs w:val="28"/>
        </w:rPr>
        <w:t>решения;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активное</w:t>
      </w:r>
      <w:r w:rsidRPr="00A2750B">
        <w:rPr>
          <w:spacing w:val="-3"/>
          <w:sz w:val="28"/>
          <w:szCs w:val="28"/>
        </w:rPr>
        <w:t xml:space="preserve"> </w:t>
      </w:r>
      <w:r w:rsidRPr="00A2750B">
        <w:rPr>
          <w:sz w:val="28"/>
          <w:szCs w:val="28"/>
        </w:rPr>
        <w:t>неприятие</w:t>
      </w:r>
      <w:r w:rsidRPr="00A2750B">
        <w:rPr>
          <w:spacing w:val="-3"/>
          <w:sz w:val="28"/>
          <w:szCs w:val="28"/>
        </w:rPr>
        <w:t xml:space="preserve"> </w:t>
      </w:r>
      <w:r w:rsidRPr="00A2750B">
        <w:rPr>
          <w:sz w:val="28"/>
          <w:szCs w:val="28"/>
        </w:rPr>
        <w:t>действий,</w:t>
      </w:r>
      <w:r w:rsidRPr="00A2750B">
        <w:rPr>
          <w:spacing w:val="-3"/>
          <w:sz w:val="28"/>
          <w:szCs w:val="28"/>
        </w:rPr>
        <w:t xml:space="preserve"> </w:t>
      </w:r>
      <w:r w:rsidRPr="00A2750B">
        <w:rPr>
          <w:sz w:val="28"/>
          <w:szCs w:val="28"/>
        </w:rPr>
        <w:t>приносящих</w:t>
      </w:r>
      <w:r w:rsidRPr="00A2750B">
        <w:rPr>
          <w:spacing w:val="-3"/>
          <w:sz w:val="28"/>
          <w:szCs w:val="28"/>
        </w:rPr>
        <w:t xml:space="preserve"> </w:t>
      </w:r>
      <w:r w:rsidRPr="00A2750B">
        <w:rPr>
          <w:sz w:val="28"/>
          <w:szCs w:val="28"/>
        </w:rPr>
        <w:t>вред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окружающей</w:t>
      </w:r>
      <w:r w:rsidRPr="00A2750B">
        <w:rPr>
          <w:spacing w:val="-3"/>
          <w:sz w:val="28"/>
          <w:szCs w:val="28"/>
        </w:rPr>
        <w:t xml:space="preserve"> </w:t>
      </w:r>
      <w:r w:rsidRPr="00A2750B">
        <w:rPr>
          <w:sz w:val="28"/>
          <w:szCs w:val="28"/>
        </w:rPr>
        <w:t>среде,</w:t>
      </w:r>
      <w:r w:rsidRPr="00A2750B">
        <w:rPr>
          <w:spacing w:val="-3"/>
          <w:sz w:val="28"/>
          <w:szCs w:val="28"/>
        </w:rPr>
        <w:t xml:space="preserve"> </w:t>
      </w:r>
      <w:r w:rsidRPr="00A2750B">
        <w:rPr>
          <w:sz w:val="28"/>
          <w:szCs w:val="28"/>
        </w:rPr>
        <w:t>в том числе сформированное при знакомстве с литературными произведениями, поднимающими экологические проблемы; активное неприятие действий, приносящих вред окружающей среде; осознание своей роли как гражданина и потребителя в условиях взаимосвязи природной, технологической и социальной сред;</w:t>
      </w:r>
      <w:proofErr w:type="gramEnd"/>
      <w:r w:rsidRPr="00A2750B">
        <w:rPr>
          <w:sz w:val="28"/>
          <w:szCs w:val="28"/>
        </w:rPr>
        <w:t xml:space="preserve"> готовность к участию в практической деятельности экологической направленности.</w:t>
      </w:r>
    </w:p>
    <w:p w:rsidR="001269C7" w:rsidRPr="00A2750B" w:rsidRDefault="001269C7" w:rsidP="001269C7">
      <w:pPr>
        <w:pStyle w:val="311"/>
        <w:kinsoku w:val="0"/>
        <w:overflowPunct w:val="0"/>
        <w:spacing w:line="240" w:lineRule="auto"/>
        <w:outlineLvl w:val="9"/>
        <w:rPr>
          <w:spacing w:val="-2"/>
          <w:sz w:val="28"/>
          <w:szCs w:val="28"/>
        </w:rPr>
      </w:pPr>
      <w:r w:rsidRPr="00A2750B">
        <w:rPr>
          <w:sz w:val="28"/>
          <w:szCs w:val="28"/>
        </w:rPr>
        <w:t>Ценности</w:t>
      </w:r>
      <w:r w:rsidRPr="00A2750B">
        <w:rPr>
          <w:spacing w:val="-7"/>
          <w:sz w:val="28"/>
          <w:szCs w:val="28"/>
        </w:rPr>
        <w:t xml:space="preserve"> </w:t>
      </w:r>
      <w:r w:rsidRPr="00A2750B">
        <w:rPr>
          <w:sz w:val="28"/>
          <w:szCs w:val="28"/>
        </w:rPr>
        <w:t>научного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pacing w:val="-2"/>
          <w:sz w:val="28"/>
          <w:szCs w:val="28"/>
        </w:rPr>
        <w:t>познания:</w:t>
      </w:r>
    </w:p>
    <w:p w:rsidR="001269C7" w:rsidRPr="00A2750B" w:rsidRDefault="001269C7" w:rsidP="001269C7">
      <w:pPr>
        <w:pStyle w:val="af0"/>
        <w:kinsoku w:val="0"/>
        <w:overflowPunct w:val="0"/>
        <w:spacing w:before="58"/>
        <w:ind w:right="180" w:firstLine="180"/>
        <w:rPr>
          <w:sz w:val="28"/>
          <w:szCs w:val="28"/>
        </w:rPr>
      </w:pPr>
      <w:r w:rsidRPr="00A2750B">
        <w:rPr>
          <w:sz w:val="28"/>
          <w:szCs w:val="28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z w:val="28"/>
          <w:szCs w:val="28"/>
        </w:rPr>
        <w:t>средой;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z w:val="28"/>
          <w:szCs w:val="28"/>
        </w:rPr>
        <w:t>закономерностях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z w:val="28"/>
          <w:szCs w:val="28"/>
        </w:rPr>
        <w:t>развития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z w:val="28"/>
          <w:szCs w:val="28"/>
        </w:rPr>
        <w:t>языка;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z w:val="28"/>
          <w:szCs w:val="28"/>
        </w:rPr>
        <w:t>овладение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z w:val="28"/>
          <w:szCs w:val="28"/>
        </w:rPr>
        <w:t>языковой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z w:val="28"/>
          <w:szCs w:val="28"/>
        </w:rPr>
        <w:t>и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z w:val="28"/>
          <w:szCs w:val="28"/>
        </w:rPr>
        <w:t>читательской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z w:val="28"/>
          <w:szCs w:val="28"/>
        </w:rPr>
        <w:t>культурой, навыками чтения как средства познания мира; овладение основными навыками исследовательской деятельности с учётом специфики школьного языкового образования; 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</w:p>
    <w:p w:rsidR="001269C7" w:rsidRPr="00A2750B" w:rsidRDefault="001269C7" w:rsidP="001269C7">
      <w:pPr>
        <w:pStyle w:val="311"/>
        <w:kinsoku w:val="0"/>
        <w:overflowPunct w:val="0"/>
        <w:spacing w:line="240" w:lineRule="auto"/>
        <w:ind w:left="0"/>
        <w:outlineLvl w:val="9"/>
        <w:rPr>
          <w:spacing w:val="-2"/>
          <w:sz w:val="28"/>
          <w:szCs w:val="28"/>
        </w:rPr>
      </w:pPr>
      <w:r w:rsidRPr="00A2750B">
        <w:rPr>
          <w:sz w:val="28"/>
          <w:szCs w:val="28"/>
        </w:rPr>
        <w:t>Адаптации</w:t>
      </w:r>
      <w:r w:rsidRPr="00A2750B">
        <w:rPr>
          <w:spacing w:val="-8"/>
          <w:sz w:val="28"/>
          <w:szCs w:val="28"/>
        </w:rPr>
        <w:t xml:space="preserve"> </w:t>
      </w:r>
      <w:proofErr w:type="gramStart"/>
      <w:r w:rsidRPr="00A2750B">
        <w:rPr>
          <w:sz w:val="28"/>
          <w:szCs w:val="28"/>
        </w:rPr>
        <w:t>обучающегося</w:t>
      </w:r>
      <w:proofErr w:type="gramEnd"/>
      <w:r w:rsidRPr="00A2750B">
        <w:rPr>
          <w:spacing w:val="-6"/>
          <w:sz w:val="28"/>
          <w:szCs w:val="28"/>
        </w:rPr>
        <w:t xml:space="preserve"> </w:t>
      </w:r>
      <w:r w:rsidRPr="00A2750B">
        <w:rPr>
          <w:sz w:val="28"/>
          <w:szCs w:val="28"/>
        </w:rPr>
        <w:t>к</w:t>
      </w:r>
      <w:r w:rsidRPr="00A2750B">
        <w:rPr>
          <w:spacing w:val="-6"/>
          <w:sz w:val="28"/>
          <w:szCs w:val="28"/>
        </w:rPr>
        <w:t xml:space="preserve"> </w:t>
      </w:r>
      <w:r w:rsidRPr="00A2750B">
        <w:rPr>
          <w:sz w:val="28"/>
          <w:szCs w:val="28"/>
        </w:rPr>
        <w:t>изменяющимся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z w:val="28"/>
          <w:szCs w:val="28"/>
        </w:rPr>
        <w:t>условиям</w:t>
      </w:r>
      <w:r w:rsidRPr="00A2750B">
        <w:rPr>
          <w:spacing w:val="-6"/>
          <w:sz w:val="28"/>
          <w:szCs w:val="28"/>
        </w:rPr>
        <w:t xml:space="preserve"> </w:t>
      </w:r>
      <w:r w:rsidRPr="00A2750B">
        <w:rPr>
          <w:sz w:val="28"/>
          <w:szCs w:val="28"/>
        </w:rPr>
        <w:t>социальной</w:t>
      </w:r>
      <w:r w:rsidRPr="00A2750B">
        <w:rPr>
          <w:spacing w:val="-6"/>
          <w:sz w:val="28"/>
          <w:szCs w:val="28"/>
        </w:rPr>
        <w:t xml:space="preserve"> </w:t>
      </w:r>
      <w:r w:rsidRPr="00A2750B">
        <w:rPr>
          <w:sz w:val="28"/>
          <w:szCs w:val="28"/>
        </w:rPr>
        <w:t>и</w:t>
      </w:r>
      <w:r w:rsidRPr="00A2750B">
        <w:rPr>
          <w:spacing w:val="-6"/>
          <w:sz w:val="28"/>
          <w:szCs w:val="28"/>
        </w:rPr>
        <w:t xml:space="preserve"> </w:t>
      </w:r>
      <w:r w:rsidRPr="00A2750B">
        <w:rPr>
          <w:sz w:val="28"/>
          <w:szCs w:val="28"/>
        </w:rPr>
        <w:t>природной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pacing w:val="-2"/>
          <w:sz w:val="28"/>
          <w:szCs w:val="28"/>
        </w:rPr>
        <w:t>среды:</w:t>
      </w:r>
    </w:p>
    <w:p w:rsidR="001269C7" w:rsidRPr="00A2750B" w:rsidRDefault="001269C7" w:rsidP="001269C7">
      <w:pPr>
        <w:pStyle w:val="af0"/>
        <w:kinsoku w:val="0"/>
        <w:overflowPunct w:val="0"/>
        <w:spacing w:before="60"/>
        <w:ind w:left="286"/>
        <w:rPr>
          <w:spacing w:val="-2"/>
          <w:sz w:val="28"/>
          <w:szCs w:val="28"/>
        </w:rPr>
      </w:pPr>
      <w:r w:rsidRPr="00A2750B">
        <w:rPr>
          <w:sz w:val="28"/>
          <w:szCs w:val="28"/>
        </w:rPr>
        <w:t>освоение</w:t>
      </w:r>
      <w:r w:rsidRPr="00A2750B">
        <w:rPr>
          <w:spacing w:val="-3"/>
          <w:sz w:val="28"/>
          <w:szCs w:val="28"/>
        </w:rPr>
        <w:t xml:space="preserve"> </w:t>
      </w:r>
      <w:proofErr w:type="gramStart"/>
      <w:r w:rsidRPr="00A2750B">
        <w:rPr>
          <w:sz w:val="28"/>
          <w:szCs w:val="28"/>
        </w:rPr>
        <w:t>обучающимися</w:t>
      </w:r>
      <w:proofErr w:type="gramEnd"/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социального</w:t>
      </w:r>
      <w:r w:rsidRPr="00A2750B">
        <w:rPr>
          <w:spacing w:val="-2"/>
          <w:sz w:val="28"/>
          <w:szCs w:val="28"/>
        </w:rPr>
        <w:t xml:space="preserve"> </w:t>
      </w:r>
      <w:r w:rsidRPr="00A2750B">
        <w:rPr>
          <w:sz w:val="28"/>
          <w:szCs w:val="28"/>
        </w:rPr>
        <w:t>опыта,</w:t>
      </w:r>
      <w:r w:rsidRPr="00A2750B">
        <w:rPr>
          <w:spacing w:val="-3"/>
          <w:sz w:val="28"/>
          <w:szCs w:val="28"/>
        </w:rPr>
        <w:t xml:space="preserve"> </w:t>
      </w:r>
      <w:r w:rsidRPr="00A2750B">
        <w:rPr>
          <w:sz w:val="28"/>
          <w:szCs w:val="28"/>
        </w:rPr>
        <w:t>основных</w:t>
      </w:r>
      <w:r w:rsidRPr="00A2750B">
        <w:rPr>
          <w:spacing w:val="-2"/>
          <w:sz w:val="28"/>
          <w:szCs w:val="28"/>
        </w:rPr>
        <w:t xml:space="preserve"> </w:t>
      </w:r>
      <w:r w:rsidRPr="00A2750B">
        <w:rPr>
          <w:sz w:val="28"/>
          <w:szCs w:val="28"/>
        </w:rPr>
        <w:t>социальных</w:t>
      </w:r>
      <w:r w:rsidRPr="00A2750B">
        <w:rPr>
          <w:spacing w:val="-3"/>
          <w:sz w:val="28"/>
          <w:szCs w:val="28"/>
        </w:rPr>
        <w:t xml:space="preserve"> </w:t>
      </w:r>
      <w:r w:rsidRPr="00A2750B">
        <w:rPr>
          <w:sz w:val="28"/>
          <w:szCs w:val="28"/>
        </w:rPr>
        <w:t>ролей,</w:t>
      </w:r>
      <w:r w:rsidRPr="00A2750B">
        <w:rPr>
          <w:spacing w:val="-2"/>
          <w:sz w:val="28"/>
          <w:szCs w:val="28"/>
        </w:rPr>
        <w:t xml:space="preserve"> </w:t>
      </w:r>
      <w:r w:rsidRPr="00A2750B">
        <w:rPr>
          <w:sz w:val="28"/>
          <w:szCs w:val="28"/>
        </w:rPr>
        <w:t>норм</w:t>
      </w:r>
      <w:r w:rsidRPr="00A2750B">
        <w:rPr>
          <w:spacing w:val="-3"/>
          <w:sz w:val="28"/>
          <w:szCs w:val="28"/>
        </w:rPr>
        <w:t xml:space="preserve"> </w:t>
      </w:r>
      <w:r w:rsidRPr="00A2750B">
        <w:rPr>
          <w:sz w:val="28"/>
          <w:szCs w:val="28"/>
        </w:rPr>
        <w:t>и</w:t>
      </w:r>
      <w:r w:rsidRPr="00A2750B">
        <w:rPr>
          <w:spacing w:val="-2"/>
          <w:sz w:val="28"/>
          <w:szCs w:val="28"/>
        </w:rPr>
        <w:t xml:space="preserve"> правил</w:t>
      </w:r>
    </w:p>
    <w:p w:rsidR="001269C7" w:rsidRPr="00A2750B" w:rsidRDefault="001269C7" w:rsidP="001269C7">
      <w:pPr>
        <w:pStyle w:val="af0"/>
        <w:kinsoku w:val="0"/>
        <w:overflowPunct w:val="0"/>
        <w:spacing w:before="62"/>
        <w:ind w:right="126"/>
        <w:rPr>
          <w:sz w:val="28"/>
          <w:szCs w:val="28"/>
        </w:rPr>
      </w:pPr>
      <w:r w:rsidRPr="00A2750B">
        <w:rPr>
          <w:sz w:val="28"/>
          <w:szCs w:val="28"/>
        </w:rPr>
        <w:t>общественного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поведения,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форм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социальной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жизни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в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z w:val="28"/>
          <w:szCs w:val="28"/>
        </w:rPr>
        <w:t>группах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и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сообществах,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включая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z w:val="28"/>
          <w:szCs w:val="28"/>
        </w:rPr>
        <w:t>семью,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группы, сформированные</w:t>
      </w:r>
      <w:r w:rsidRPr="00A2750B">
        <w:rPr>
          <w:spacing w:val="-2"/>
          <w:sz w:val="28"/>
          <w:szCs w:val="28"/>
        </w:rPr>
        <w:t xml:space="preserve"> </w:t>
      </w:r>
      <w:r w:rsidRPr="00A2750B">
        <w:rPr>
          <w:sz w:val="28"/>
          <w:szCs w:val="28"/>
        </w:rPr>
        <w:t>по</w:t>
      </w:r>
      <w:r w:rsidRPr="00A2750B">
        <w:rPr>
          <w:spacing w:val="-2"/>
          <w:sz w:val="28"/>
          <w:szCs w:val="28"/>
        </w:rPr>
        <w:t xml:space="preserve"> </w:t>
      </w:r>
      <w:r w:rsidRPr="00A2750B">
        <w:rPr>
          <w:sz w:val="28"/>
          <w:szCs w:val="28"/>
        </w:rPr>
        <w:t>профессиональной</w:t>
      </w:r>
      <w:r w:rsidRPr="00A2750B">
        <w:rPr>
          <w:spacing w:val="-2"/>
          <w:sz w:val="28"/>
          <w:szCs w:val="28"/>
        </w:rPr>
        <w:t xml:space="preserve"> </w:t>
      </w:r>
      <w:r w:rsidRPr="00A2750B">
        <w:rPr>
          <w:sz w:val="28"/>
          <w:szCs w:val="28"/>
        </w:rPr>
        <w:t>деятельности,</w:t>
      </w:r>
      <w:r w:rsidRPr="00A2750B">
        <w:rPr>
          <w:spacing w:val="-2"/>
          <w:sz w:val="28"/>
          <w:szCs w:val="28"/>
        </w:rPr>
        <w:t xml:space="preserve"> </w:t>
      </w:r>
      <w:r w:rsidRPr="00A2750B">
        <w:rPr>
          <w:sz w:val="28"/>
          <w:szCs w:val="28"/>
        </w:rPr>
        <w:t>а</w:t>
      </w:r>
      <w:r w:rsidRPr="00A2750B">
        <w:rPr>
          <w:spacing w:val="-2"/>
          <w:sz w:val="28"/>
          <w:szCs w:val="28"/>
        </w:rPr>
        <w:t xml:space="preserve"> </w:t>
      </w:r>
      <w:r w:rsidRPr="00A2750B">
        <w:rPr>
          <w:sz w:val="28"/>
          <w:szCs w:val="28"/>
        </w:rPr>
        <w:t>также</w:t>
      </w:r>
      <w:r w:rsidRPr="00A2750B">
        <w:rPr>
          <w:spacing w:val="-2"/>
          <w:sz w:val="28"/>
          <w:szCs w:val="28"/>
        </w:rPr>
        <w:t xml:space="preserve"> </w:t>
      </w:r>
      <w:r w:rsidRPr="00A2750B">
        <w:rPr>
          <w:sz w:val="28"/>
          <w:szCs w:val="28"/>
        </w:rPr>
        <w:t>в</w:t>
      </w:r>
      <w:r w:rsidRPr="00A2750B">
        <w:rPr>
          <w:spacing w:val="-3"/>
          <w:sz w:val="28"/>
          <w:szCs w:val="28"/>
        </w:rPr>
        <w:t xml:space="preserve"> </w:t>
      </w:r>
      <w:r w:rsidRPr="00A2750B">
        <w:rPr>
          <w:sz w:val="28"/>
          <w:szCs w:val="28"/>
        </w:rPr>
        <w:t>рамках</w:t>
      </w:r>
      <w:r w:rsidRPr="00A2750B">
        <w:rPr>
          <w:spacing w:val="-2"/>
          <w:sz w:val="28"/>
          <w:szCs w:val="28"/>
        </w:rPr>
        <w:t xml:space="preserve"> </w:t>
      </w:r>
      <w:r w:rsidRPr="00A2750B">
        <w:rPr>
          <w:sz w:val="28"/>
          <w:szCs w:val="28"/>
        </w:rPr>
        <w:t>социального</w:t>
      </w:r>
      <w:r w:rsidRPr="00A2750B">
        <w:rPr>
          <w:spacing w:val="-2"/>
          <w:sz w:val="28"/>
          <w:szCs w:val="28"/>
        </w:rPr>
        <w:t xml:space="preserve"> </w:t>
      </w:r>
      <w:r w:rsidRPr="00A2750B">
        <w:rPr>
          <w:sz w:val="28"/>
          <w:szCs w:val="28"/>
        </w:rPr>
        <w:t>взаимодействия</w:t>
      </w:r>
      <w:r w:rsidRPr="00A2750B">
        <w:rPr>
          <w:spacing w:val="-3"/>
          <w:sz w:val="28"/>
          <w:szCs w:val="28"/>
        </w:rPr>
        <w:t xml:space="preserve"> </w:t>
      </w:r>
      <w:r w:rsidRPr="00A2750B">
        <w:rPr>
          <w:sz w:val="28"/>
          <w:szCs w:val="28"/>
        </w:rPr>
        <w:t>с людьми из другой культурной среды;</w:t>
      </w:r>
    </w:p>
    <w:p w:rsidR="001269C7" w:rsidRPr="00A2750B" w:rsidRDefault="001269C7" w:rsidP="001269C7">
      <w:pPr>
        <w:pStyle w:val="af0"/>
        <w:kinsoku w:val="0"/>
        <w:overflowPunct w:val="0"/>
        <w:ind w:firstLine="180"/>
        <w:rPr>
          <w:sz w:val="28"/>
          <w:szCs w:val="28"/>
        </w:rPr>
      </w:pPr>
      <w:r w:rsidRPr="00A2750B">
        <w:rPr>
          <w:sz w:val="28"/>
          <w:szCs w:val="28"/>
        </w:rPr>
        <w:t>потребность во взаимодействии в условиях неопределённости, открытость опыту и знаниям других; потребность в действии в условиях неопределённости, в повышении уровня своей компетентности через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практическую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деятельность,</w:t>
      </w:r>
      <w:r w:rsidRPr="00A2750B">
        <w:rPr>
          <w:spacing w:val="-3"/>
          <w:sz w:val="28"/>
          <w:szCs w:val="28"/>
        </w:rPr>
        <w:t xml:space="preserve"> </w:t>
      </w:r>
      <w:r w:rsidRPr="00A2750B">
        <w:rPr>
          <w:sz w:val="28"/>
          <w:szCs w:val="28"/>
        </w:rPr>
        <w:t>в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том</w:t>
      </w:r>
      <w:r w:rsidRPr="00A2750B">
        <w:rPr>
          <w:spacing w:val="-3"/>
          <w:sz w:val="28"/>
          <w:szCs w:val="28"/>
        </w:rPr>
        <w:t xml:space="preserve"> </w:t>
      </w:r>
      <w:r w:rsidRPr="00A2750B">
        <w:rPr>
          <w:sz w:val="28"/>
          <w:szCs w:val="28"/>
        </w:rPr>
        <w:t>числе</w:t>
      </w:r>
      <w:r w:rsidRPr="00A2750B">
        <w:rPr>
          <w:spacing w:val="-3"/>
          <w:sz w:val="28"/>
          <w:szCs w:val="28"/>
        </w:rPr>
        <w:t xml:space="preserve"> </w:t>
      </w:r>
      <w:r w:rsidRPr="00A2750B">
        <w:rPr>
          <w:sz w:val="28"/>
          <w:szCs w:val="28"/>
        </w:rPr>
        <w:t>умение</w:t>
      </w:r>
      <w:r w:rsidRPr="00A2750B">
        <w:rPr>
          <w:spacing w:val="-3"/>
          <w:sz w:val="28"/>
          <w:szCs w:val="28"/>
        </w:rPr>
        <w:t xml:space="preserve"> </w:t>
      </w:r>
      <w:r w:rsidRPr="00A2750B">
        <w:rPr>
          <w:sz w:val="28"/>
          <w:szCs w:val="28"/>
        </w:rPr>
        <w:t>учиться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у</w:t>
      </w:r>
      <w:r w:rsidRPr="00A2750B">
        <w:rPr>
          <w:spacing w:val="-3"/>
          <w:sz w:val="28"/>
          <w:szCs w:val="28"/>
        </w:rPr>
        <w:t xml:space="preserve"> </w:t>
      </w:r>
      <w:r w:rsidRPr="00A2750B">
        <w:rPr>
          <w:sz w:val="28"/>
          <w:szCs w:val="28"/>
        </w:rPr>
        <w:t>других</w:t>
      </w:r>
      <w:r w:rsidRPr="00A2750B">
        <w:rPr>
          <w:spacing w:val="-3"/>
          <w:sz w:val="28"/>
          <w:szCs w:val="28"/>
        </w:rPr>
        <w:t xml:space="preserve"> </w:t>
      </w:r>
      <w:r w:rsidRPr="00A2750B">
        <w:rPr>
          <w:sz w:val="28"/>
          <w:szCs w:val="28"/>
        </w:rPr>
        <w:t>людей,</w:t>
      </w:r>
      <w:r w:rsidRPr="00A2750B">
        <w:rPr>
          <w:spacing w:val="-3"/>
          <w:sz w:val="28"/>
          <w:szCs w:val="28"/>
        </w:rPr>
        <w:t xml:space="preserve"> </w:t>
      </w:r>
      <w:r w:rsidRPr="00A2750B">
        <w:rPr>
          <w:sz w:val="28"/>
          <w:szCs w:val="28"/>
        </w:rPr>
        <w:t>получать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в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 xml:space="preserve">совместной деятельности новые знания, навыки и компетенции из опыта других; необходимость в формировании новых знаний, умений связывать образы, формулировать идеи, понятия, гипотезы об объектах и явлениях, в том числе ранее неизвестных, осознание дефицита собственных знаний и компетенций, планирование своего развития; </w:t>
      </w:r>
      <w:proofErr w:type="gramStart"/>
      <w:r w:rsidRPr="00A2750B">
        <w:rPr>
          <w:sz w:val="28"/>
          <w:szCs w:val="28"/>
        </w:rPr>
        <w:t xml:space="preserve">умение оперировать основными </w:t>
      </w:r>
      <w:r w:rsidRPr="00A2750B">
        <w:rPr>
          <w:sz w:val="28"/>
          <w:szCs w:val="28"/>
        </w:rPr>
        <w:lastRenderedPageBreak/>
        <w:t>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  <w:proofErr w:type="gramEnd"/>
    </w:p>
    <w:p w:rsidR="001269C7" w:rsidRPr="00A2750B" w:rsidRDefault="001269C7" w:rsidP="001269C7">
      <w:pPr>
        <w:pStyle w:val="af0"/>
        <w:kinsoku w:val="0"/>
        <w:overflowPunct w:val="0"/>
        <w:ind w:right="155" w:firstLine="180"/>
        <w:rPr>
          <w:sz w:val="28"/>
          <w:szCs w:val="28"/>
        </w:rPr>
      </w:pPr>
      <w:proofErr w:type="gramStart"/>
      <w:r w:rsidRPr="00A2750B">
        <w:rPr>
          <w:sz w:val="28"/>
          <w:szCs w:val="28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опыт;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</w:t>
      </w:r>
      <w:r w:rsidRPr="00A2750B">
        <w:rPr>
          <w:spacing w:val="-3"/>
          <w:sz w:val="28"/>
          <w:szCs w:val="28"/>
        </w:rPr>
        <w:t xml:space="preserve"> </w:t>
      </w:r>
      <w:r w:rsidRPr="00A2750B">
        <w:rPr>
          <w:sz w:val="28"/>
          <w:szCs w:val="28"/>
        </w:rPr>
        <w:t>уметь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находить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позитивное</w:t>
      </w:r>
      <w:r w:rsidRPr="00A2750B">
        <w:rPr>
          <w:spacing w:val="-3"/>
          <w:sz w:val="28"/>
          <w:szCs w:val="28"/>
        </w:rPr>
        <w:t xml:space="preserve"> </w:t>
      </w:r>
      <w:r w:rsidRPr="00A2750B">
        <w:rPr>
          <w:sz w:val="28"/>
          <w:szCs w:val="28"/>
        </w:rPr>
        <w:t>в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сложившейся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ситуации;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быть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готовым</w:t>
      </w:r>
      <w:r w:rsidRPr="00A2750B">
        <w:rPr>
          <w:spacing w:val="-3"/>
          <w:sz w:val="28"/>
          <w:szCs w:val="28"/>
        </w:rPr>
        <w:t xml:space="preserve"> </w:t>
      </w:r>
      <w:r w:rsidRPr="00A2750B">
        <w:rPr>
          <w:sz w:val="28"/>
          <w:szCs w:val="28"/>
        </w:rPr>
        <w:t>действовать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в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отсутствие гарантий успеха.</w:t>
      </w:r>
      <w:proofErr w:type="gramEnd"/>
    </w:p>
    <w:p w:rsidR="001269C7" w:rsidRPr="00A2750B" w:rsidRDefault="001269C7" w:rsidP="001269C7">
      <w:pPr>
        <w:pStyle w:val="110"/>
        <w:kinsoku w:val="0"/>
        <w:overflowPunct w:val="0"/>
        <w:spacing w:before="180"/>
        <w:ind w:left="0"/>
        <w:jc w:val="both"/>
        <w:outlineLvl w:val="9"/>
        <w:rPr>
          <w:spacing w:val="-2"/>
          <w:sz w:val="28"/>
          <w:szCs w:val="28"/>
        </w:rPr>
      </w:pPr>
      <w:r w:rsidRPr="00A2750B">
        <w:rPr>
          <w:sz w:val="28"/>
          <w:szCs w:val="28"/>
        </w:rPr>
        <w:t>МЕТАПРЕДМЕТНЫЕ</w:t>
      </w:r>
      <w:r w:rsidRPr="00A2750B">
        <w:rPr>
          <w:spacing w:val="-14"/>
          <w:sz w:val="28"/>
          <w:szCs w:val="28"/>
        </w:rPr>
        <w:t xml:space="preserve"> </w:t>
      </w:r>
      <w:r w:rsidRPr="00A2750B">
        <w:rPr>
          <w:spacing w:val="-2"/>
          <w:sz w:val="28"/>
          <w:szCs w:val="28"/>
        </w:rPr>
        <w:t>РЕЗУЛЬТАТЫ</w:t>
      </w:r>
    </w:p>
    <w:p w:rsidR="001269C7" w:rsidRPr="00A2750B" w:rsidRDefault="001269C7" w:rsidP="001269C7">
      <w:pPr>
        <w:pStyle w:val="214"/>
        <w:numPr>
          <w:ilvl w:val="0"/>
          <w:numId w:val="22"/>
        </w:numPr>
        <w:tabs>
          <w:tab w:val="left" w:pos="527"/>
        </w:tabs>
        <w:kinsoku w:val="0"/>
        <w:overflowPunct w:val="0"/>
        <w:spacing w:before="157"/>
        <w:outlineLvl w:val="9"/>
        <w:rPr>
          <w:spacing w:val="-2"/>
          <w:sz w:val="28"/>
          <w:szCs w:val="28"/>
        </w:rPr>
      </w:pPr>
      <w:r w:rsidRPr="00A2750B">
        <w:rPr>
          <w:sz w:val="28"/>
          <w:szCs w:val="28"/>
        </w:rPr>
        <w:t>Овладение</w:t>
      </w:r>
      <w:r w:rsidRPr="00A2750B">
        <w:rPr>
          <w:spacing w:val="-11"/>
          <w:sz w:val="28"/>
          <w:szCs w:val="28"/>
        </w:rPr>
        <w:t xml:space="preserve"> </w:t>
      </w:r>
      <w:r w:rsidRPr="00A2750B">
        <w:rPr>
          <w:sz w:val="28"/>
          <w:szCs w:val="28"/>
        </w:rPr>
        <w:t>универсальными</w:t>
      </w:r>
      <w:r w:rsidRPr="00A2750B">
        <w:rPr>
          <w:spacing w:val="-10"/>
          <w:sz w:val="28"/>
          <w:szCs w:val="28"/>
        </w:rPr>
        <w:t xml:space="preserve"> </w:t>
      </w:r>
      <w:r w:rsidRPr="00A2750B">
        <w:rPr>
          <w:sz w:val="28"/>
          <w:szCs w:val="28"/>
        </w:rPr>
        <w:t>учебными</w:t>
      </w:r>
      <w:r w:rsidRPr="00A2750B">
        <w:rPr>
          <w:spacing w:val="-9"/>
          <w:sz w:val="28"/>
          <w:szCs w:val="28"/>
        </w:rPr>
        <w:t xml:space="preserve"> </w:t>
      </w:r>
      <w:r w:rsidRPr="00A2750B">
        <w:rPr>
          <w:sz w:val="28"/>
          <w:szCs w:val="28"/>
        </w:rPr>
        <w:t>познавательными</w:t>
      </w:r>
      <w:r w:rsidRPr="00A2750B">
        <w:rPr>
          <w:spacing w:val="-9"/>
          <w:sz w:val="28"/>
          <w:szCs w:val="28"/>
        </w:rPr>
        <w:t xml:space="preserve"> </w:t>
      </w:r>
      <w:r w:rsidRPr="00A2750B">
        <w:rPr>
          <w:spacing w:val="-2"/>
          <w:sz w:val="28"/>
          <w:szCs w:val="28"/>
        </w:rPr>
        <w:t>действиями</w:t>
      </w:r>
    </w:p>
    <w:p w:rsidR="001269C7" w:rsidRPr="00A2750B" w:rsidRDefault="001269C7" w:rsidP="001269C7">
      <w:pPr>
        <w:pStyle w:val="311"/>
        <w:kinsoku w:val="0"/>
        <w:overflowPunct w:val="0"/>
        <w:spacing w:before="60" w:line="240" w:lineRule="auto"/>
        <w:outlineLvl w:val="9"/>
        <w:rPr>
          <w:spacing w:val="-2"/>
          <w:sz w:val="28"/>
          <w:szCs w:val="28"/>
        </w:rPr>
      </w:pPr>
      <w:r w:rsidRPr="00A2750B">
        <w:rPr>
          <w:sz w:val="28"/>
          <w:szCs w:val="28"/>
        </w:rPr>
        <w:t>Базовые</w:t>
      </w:r>
      <w:r w:rsidRPr="00A2750B">
        <w:rPr>
          <w:spacing w:val="-6"/>
          <w:sz w:val="28"/>
          <w:szCs w:val="28"/>
        </w:rPr>
        <w:t xml:space="preserve"> </w:t>
      </w:r>
      <w:r w:rsidRPr="00A2750B">
        <w:rPr>
          <w:sz w:val="28"/>
          <w:szCs w:val="28"/>
        </w:rPr>
        <w:t>логические</w:t>
      </w:r>
      <w:r w:rsidRPr="00A2750B">
        <w:rPr>
          <w:spacing w:val="-6"/>
          <w:sz w:val="28"/>
          <w:szCs w:val="28"/>
        </w:rPr>
        <w:t xml:space="preserve"> </w:t>
      </w:r>
      <w:r w:rsidRPr="00A2750B">
        <w:rPr>
          <w:spacing w:val="-2"/>
          <w:sz w:val="28"/>
          <w:szCs w:val="28"/>
        </w:rPr>
        <w:t>действия:</w:t>
      </w:r>
    </w:p>
    <w:p w:rsidR="001269C7" w:rsidRPr="00A2750B" w:rsidRDefault="001269C7" w:rsidP="001269C7">
      <w:pPr>
        <w:pStyle w:val="af0"/>
        <w:kinsoku w:val="0"/>
        <w:overflowPunct w:val="0"/>
        <w:spacing w:before="60"/>
        <w:ind w:right="155" w:firstLine="180"/>
        <w:rPr>
          <w:spacing w:val="-2"/>
          <w:sz w:val="28"/>
          <w:szCs w:val="28"/>
        </w:rPr>
      </w:pPr>
      <w:r w:rsidRPr="00A2750B">
        <w:rPr>
          <w:sz w:val="28"/>
          <w:szCs w:val="28"/>
        </w:rPr>
        <w:t>выявлять</w:t>
      </w:r>
      <w:r w:rsidRPr="00A2750B">
        <w:rPr>
          <w:spacing w:val="-6"/>
          <w:sz w:val="28"/>
          <w:szCs w:val="28"/>
        </w:rPr>
        <w:t xml:space="preserve"> </w:t>
      </w:r>
      <w:r w:rsidRPr="00A2750B">
        <w:rPr>
          <w:sz w:val="28"/>
          <w:szCs w:val="28"/>
        </w:rPr>
        <w:t>и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z w:val="28"/>
          <w:szCs w:val="28"/>
        </w:rPr>
        <w:t>характеризовать</w:t>
      </w:r>
      <w:r w:rsidRPr="00A2750B">
        <w:rPr>
          <w:spacing w:val="-6"/>
          <w:sz w:val="28"/>
          <w:szCs w:val="28"/>
        </w:rPr>
        <w:t xml:space="preserve"> </w:t>
      </w:r>
      <w:r w:rsidRPr="00A2750B">
        <w:rPr>
          <w:sz w:val="28"/>
          <w:szCs w:val="28"/>
        </w:rPr>
        <w:t>существенные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z w:val="28"/>
          <w:szCs w:val="28"/>
        </w:rPr>
        <w:t>признаки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z w:val="28"/>
          <w:szCs w:val="28"/>
        </w:rPr>
        <w:t>языковых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z w:val="28"/>
          <w:szCs w:val="28"/>
        </w:rPr>
        <w:t>единиц,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z w:val="28"/>
          <w:szCs w:val="28"/>
        </w:rPr>
        <w:t>языковых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z w:val="28"/>
          <w:szCs w:val="28"/>
        </w:rPr>
        <w:t>явлений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z w:val="28"/>
          <w:szCs w:val="28"/>
        </w:rPr>
        <w:t xml:space="preserve">и </w:t>
      </w:r>
      <w:r w:rsidRPr="00A2750B">
        <w:rPr>
          <w:spacing w:val="-2"/>
          <w:sz w:val="28"/>
          <w:szCs w:val="28"/>
        </w:rPr>
        <w:t>процессов;</w:t>
      </w:r>
    </w:p>
    <w:p w:rsidR="001269C7" w:rsidRPr="00A2750B" w:rsidRDefault="001269C7" w:rsidP="001269C7">
      <w:pPr>
        <w:pStyle w:val="af0"/>
        <w:kinsoku w:val="0"/>
        <w:overflowPunct w:val="0"/>
        <w:ind w:firstLine="180"/>
        <w:rPr>
          <w:sz w:val="28"/>
          <w:szCs w:val="28"/>
        </w:rPr>
      </w:pPr>
      <w:r w:rsidRPr="00A2750B">
        <w:rPr>
          <w:sz w:val="28"/>
          <w:szCs w:val="28"/>
        </w:rPr>
        <w:t>устанавливать</w:t>
      </w:r>
      <w:r w:rsidRPr="00A2750B">
        <w:rPr>
          <w:spacing w:val="-6"/>
          <w:sz w:val="28"/>
          <w:szCs w:val="28"/>
        </w:rPr>
        <w:t xml:space="preserve"> </w:t>
      </w:r>
      <w:r w:rsidRPr="00A2750B">
        <w:rPr>
          <w:sz w:val="28"/>
          <w:szCs w:val="28"/>
        </w:rPr>
        <w:t>существенный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z w:val="28"/>
          <w:szCs w:val="28"/>
        </w:rPr>
        <w:t>признак</w:t>
      </w:r>
      <w:r w:rsidRPr="00A2750B">
        <w:rPr>
          <w:spacing w:val="-6"/>
          <w:sz w:val="28"/>
          <w:szCs w:val="28"/>
        </w:rPr>
        <w:t xml:space="preserve"> </w:t>
      </w:r>
      <w:r w:rsidRPr="00A2750B">
        <w:rPr>
          <w:sz w:val="28"/>
          <w:szCs w:val="28"/>
        </w:rPr>
        <w:t>классификации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z w:val="28"/>
          <w:szCs w:val="28"/>
        </w:rPr>
        <w:t>языковых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z w:val="28"/>
          <w:szCs w:val="28"/>
        </w:rPr>
        <w:t>единиц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z w:val="28"/>
          <w:szCs w:val="28"/>
        </w:rPr>
        <w:t>(явлений),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z w:val="28"/>
          <w:szCs w:val="28"/>
        </w:rPr>
        <w:t>основания</w:t>
      </w:r>
      <w:r w:rsidRPr="00A2750B">
        <w:rPr>
          <w:spacing w:val="-6"/>
          <w:sz w:val="28"/>
          <w:szCs w:val="28"/>
        </w:rPr>
        <w:t xml:space="preserve"> </w:t>
      </w:r>
      <w:r w:rsidRPr="00A2750B">
        <w:rPr>
          <w:sz w:val="28"/>
          <w:szCs w:val="28"/>
        </w:rPr>
        <w:t>для обобщения и сравнения, критерии проводимого анализа; классифицировать языковые единицы по существенному признаку;</w:t>
      </w:r>
    </w:p>
    <w:p w:rsidR="001269C7" w:rsidRPr="00A2750B" w:rsidRDefault="001269C7" w:rsidP="001269C7">
      <w:pPr>
        <w:pStyle w:val="af0"/>
        <w:kinsoku w:val="0"/>
        <w:overflowPunct w:val="0"/>
        <w:ind w:firstLine="180"/>
        <w:rPr>
          <w:sz w:val="28"/>
          <w:szCs w:val="28"/>
        </w:rPr>
      </w:pPr>
      <w:r w:rsidRPr="00A2750B">
        <w:rPr>
          <w:sz w:val="28"/>
          <w:szCs w:val="28"/>
        </w:rPr>
        <w:t>выявлять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z w:val="28"/>
          <w:szCs w:val="28"/>
        </w:rPr>
        <w:t>закономерности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и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противоречия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z w:val="28"/>
          <w:szCs w:val="28"/>
        </w:rPr>
        <w:t>в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z w:val="28"/>
          <w:szCs w:val="28"/>
        </w:rPr>
        <w:t>рассматриваемых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фактах,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данных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и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наблюдениях; предлагать критерии для выявления закономерностей и противоречий;</w:t>
      </w:r>
    </w:p>
    <w:p w:rsidR="001269C7" w:rsidRPr="00A2750B" w:rsidRDefault="001269C7" w:rsidP="001269C7">
      <w:pPr>
        <w:pStyle w:val="af0"/>
        <w:kinsoku w:val="0"/>
        <w:overflowPunct w:val="0"/>
        <w:ind w:left="286"/>
        <w:rPr>
          <w:sz w:val="28"/>
          <w:szCs w:val="28"/>
        </w:rPr>
      </w:pPr>
      <w:r w:rsidRPr="00A2750B">
        <w:rPr>
          <w:sz w:val="28"/>
          <w:szCs w:val="28"/>
        </w:rPr>
        <w:t>выявлять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z w:val="28"/>
          <w:szCs w:val="28"/>
        </w:rPr>
        <w:t>дефицит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z w:val="28"/>
          <w:szCs w:val="28"/>
        </w:rPr>
        <w:t>информации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текста,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необходимой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для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z w:val="28"/>
          <w:szCs w:val="28"/>
        </w:rPr>
        <w:t>решения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z w:val="28"/>
          <w:szCs w:val="28"/>
        </w:rPr>
        <w:t>поставленной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учебной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 xml:space="preserve">задачи; выявлять причинно-следственные связи при изучении языковых процессов; делать выводы </w:t>
      </w:r>
      <w:proofErr w:type="gramStart"/>
      <w:r w:rsidRPr="00A2750B">
        <w:rPr>
          <w:sz w:val="28"/>
          <w:szCs w:val="28"/>
        </w:rPr>
        <w:t>с</w:t>
      </w:r>
      <w:proofErr w:type="gramEnd"/>
    </w:p>
    <w:p w:rsidR="001269C7" w:rsidRPr="00A2750B" w:rsidRDefault="001269C7" w:rsidP="001269C7">
      <w:pPr>
        <w:pStyle w:val="af0"/>
        <w:kinsoku w:val="0"/>
        <w:overflowPunct w:val="0"/>
        <w:rPr>
          <w:sz w:val="28"/>
          <w:szCs w:val="28"/>
        </w:rPr>
      </w:pPr>
      <w:r w:rsidRPr="00A2750B">
        <w:rPr>
          <w:sz w:val="28"/>
          <w:szCs w:val="28"/>
        </w:rPr>
        <w:t>использованием</w:t>
      </w:r>
      <w:r w:rsidRPr="00A2750B">
        <w:rPr>
          <w:spacing w:val="-6"/>
          <w:sz w:val="28"/>
          <w:szCs w:val="28"/>
        </w:rPr>
        <w:t xml:space="preserve"> </w:t>
      </w:r>
      <w:r w:rsidRPr="00A2750B">
        <w:rPr>
          <w:sz w:val="28"/>
          <w:szCs w:val="28"/>
        </w:rPr>
        <w:t>дедуктивных</w:t>
      </w:r>
      <w:r w:rsidRPr="00A2750B">
        <w:rPr>
          <w:spacing w:val="-6"/>
          <w:sz w:val="28"/>
          <w:szCs w:val="28"/>
        </w:rPr>
        <w:t xml:space="preserve"> </w:t>
      </w:r>
      <w:r w:rsidRPr="00A2750B">
        <w:rPr>
          <w:sz w:val="28"/>
          <w:szCs w:val="28"/>
        </w:rPr>
        <w:t>и</w:t>
      </w:r>
      <w:r w:rsidRPr="00A2750B">
        <w:rPr>
          <w:spacing w:val="-6"/>
          <w:sz w:val="28"/>
          <w:szCs w:val="28"/>
        </w:rPr>
        <w:t xml:space="preserve"> </w:t>
      </w:r>
      <w:r w:rsidRPr="00A2750B">
        <w:rPr>
          <w:sz w:val="28"/>
          <w:szCs w:val="28"/>
        </w:rPr>
        <w:t>индуктивных</w:t>
      </w:r>
      <w:r w:rsidRPr="00A2750B">
        <w:rPr>
          <w:spacing w:val="-6"/>
          <w:sz w:val="28"/>
          <w:szCs w:val="28"/>
        </w:rPr>
        <w:t xml:space="preserve"> </w:t>
      </w:r>
      <w:r w:rsidRPr="00A2750B">
        <w:rPr>
          <w:sz w:val="28"/>
          <w:szCs w:val="28"/>
        </w:rPr>
        <w:t>умозаключений,</w:t>
      </w:r>
      <w:r w:rsidRPr="00A2750B">
        <w:rPr>
          <w:spacing w:val="-6"/>
          <w:sz w:val="28"/>
          <w:szCs w:val="28"/>
        </w:rPr>
        <w:t xml:space="preserve"> </w:t>
      </w:r>
      <w:r w:rsidRPr="00A2750B">
        <w:rPr>
          <w:sz w:val="28"/>
          <w:szCs w:val="28"/>
        </w:rPr>
        <w:t>умозаключений</w:t>
      </w:r>
      <w:r w:rsidRPr="00A2750B">
        <w:rPr>
          <w:spacing w:val="-6"/>
          <w:sz w:val="28"/>
          <w:szCs w:val="28"/>
        </w:rPr>
        <w:t xml:space="preserve"> </w:t>
      </w:r>
      <w:r w:rsidRPr="00A2750B">
        <w:rPr>
          <w:sz w:val="28"/>
          <w:szCs w:val="28"/>
        </w:rPr>
        <w:t>по</w:t>
      </w:r>
      <w:r w:rsidRPr="00A2750B">
        <w:rPr>
          <w:spacing w:val="-6"/>
          <w:sz w:val="28"/>
          <w:szCs w:val="28"/>
        </w:rPr>
        <w:t xml:space="preserve"> </w:t>
      </w:r>
      <w:r w:rsidRPr="00A2750B">
        <w:rPr>
          <w:sz w:val="28"/>
          <w:szCs w:val="28"/>
        </w:rPr>
        <w:t>аналогии, формулировать гипотезы о взаимосвязях;</w:t>
      </w:r>
    </w:p>
    <w:p w:rsidR="001269C7" w:rsidRPr="00A2750B" w:rsidRDefault="001269C7" w:rsidP="001269C7">
      <w:pPr>
        <w:pStyle w:val="af0"/>
        <w:kinsoku w:val="0"/>
        <w:overflowPunct w:val="0"/>
        <w:ind w:right="457" w:firstLine="180"/>
        <w:rPr>
          <w:sz w:val="28"/>
          <w:szCs w:val="28"/>
        </w:rPr>
      </w:pPr>
      <w:r w:rsidRPr="00A2750B">
        <w:rPr>
          <w:sz w:val="28"/>
          <w:szCs w:val="28"/>
        </w:rPr>
        <w:t>самостоятельно выбирать способ решения учебной задачи при работе с разными типами текстов, разными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единицами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языка,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сравнивая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z w:val="28"/>
          <w:szCs w:val="28"/>
        </w:rPr>
        <w:t>варианты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решения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z w:val="28"/>
          <w:szCs w:val="28"/>
        </w:rPr>
        <w:t>и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выбирая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z w:val="28"/>
          <w:szCs w:val="28"/>
        </w:rPr>
        <w:t>оптимальный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вариант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z w:val="28"/>
          <w:szCs w:val="28"/>
        </w:rPr>
        <w:t>с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учётом самостоятельно выделенных критериев.</w:t>
      </w:r>
    </w:p>
    <w:p w:rsidR="001269C7" w:rsidRPr="00A2750B" w:rsidRDefault="001269C7" w:rsidP="001269C7">
      <w:pPr>
        <w:pStyle w:val="311"/>
        <w:kinsoku w:val="0"/>
        <w:overflowPunct w:val="0"/>
        <w:spacing w:line="240" w:lineRule="auto"/>
        <w:jc w:val="both"/>
        <w:outlineLvl w:val="9"/>
        <w:rPr>
          <w:spacing w:val="-2"/>
          <w:sz w:val="28"/>
          <w:szCs w:val="28"/>
        </w:rPr>
      </w:pPr>
      <w:r w:rsidRPr="00A2750B">
        <w:rPr>
          <w:sz w:val="28"/>
          <w:szCs w:val="28"/>
        </w:rPr>
        <w:t>Базовые</w:t>
      </w:r>
      <w:r w:rsidRPr="00A2750B">
        <w:rPr>
          <w:spacing w:val="-8"/>
          <w:sz w:val="28"/>
          <w:szCs w:val="28"/>
        </w:rPr>
        <w:t xml:space="preserve"> </w:t>
      </w:r>
      <w:r w:rsidRPr="00A2750B">
        <w:rPr>
          <w:sz w:val="28"/>
          <w:szCs w:val="28"/>
        </w:rPr>
        <w:t>исследовательские</w:t>
      </w:r>
      <w:r w:rsidRPr="00A2750B">
        <w:rPr>
          <w:spacing w:val="-8"/>
          <w:sz w:val="28"/>
          <w:szCs w:val="28"/>
        </w:rPr>
        <w:t xml:space="preserve"> </w:t>
      </w:r>
      <w:r w:rsidRPr="00A2750B">
        <w:rPr>
          <w:spacing w:val="-2"/>
          <w:sz w:val="28"/>
          <w:szCs w:val="28"/>
        </w:rPr>
        <w:t>действия:</w:t>
      </w:r>
    </w:p>
    <w:p w:rsidR="001269C7" w:rsidRPr="00A2750B" w:rsidRDefault="001269C7" w:rsidP="001269C7">
      <w:pPr>
        <w:pStyle w:val="af0"/>
        <w:kinsoku w:val="0"/>
        <w:overflowPunct w:val="0"/>
        <w:spacing w:before="53"/>
        <w:ind w:left="286" w:right="909"/>
        <w:rPr>
          <w:sz w:val="28"/>
          <w:szCs w:val="28"/>
        </w:rPr>
      </w:pPr>
      <w:r w:rsidRPr="00A2750B">
        <w:rPr>
          <w:sz w:val="28"/>
          <w:szCs w:val="28"/>
        </w:rPr>
        <w:t>использовать</w:t>
      </w:r>
      <w:r w:rsidRPr="00A2750B">
        <w:rPr>
          <w:spacing w:val="-6"/>
          <w:sz w:val="28"/>
          <w:szCs w:val="28"/>
        </w:rPr>
        <w:t xml:space="preserve"> </w:t>
      </w:r>
      <w:r w:rsidRPr="00A2750B">
        <w:rPr>
          <w:sz w:val="28"/>
          <w:szCs w:val="28"/>
        </w:rPr>
        <w:t>вопросы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z w:val="28"/>
          <w:szCs w:val="28"/>
        </w:rPr>
        <w:t>как</w:t>
      </w:r>
      <w:r w:rsidRPr="00A2750B">
        <w:rPr>
          <w:spacing w:val="-6"/>
          <w:sz w:val="28"/>
          <w:szCs w:val="28"/>
        </w:rPr>
        <w:t xml:space="preserve"> </w:t>
      </w:r>
      <w:r w:rsidRPr="00A2750B">
        <w:rPr>
          <w:sz w:val="28"/>
          <w:szCs w:val="28"/>
        </w:rPr>
        <w:t>исследовательский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z w:val="28"/>
          <w:szCs w:val="28"/>
        </w:rPr>
        <w:t>инструмент</w:t>
      </w:r>
      <w:r w:rsidRPr="00A2750B">
        <w:rPr>
          <w:spacing w:val="-6"/>
          <w:sz w:val="28"/>
          <w:szCs w:val="28"/>
        </w:rPr>
        <w:t xml:space="preserve"> </w:t>
      </w:r>
      <w:r w:rsidRPr="00A2750B">
        <w:rPr>
          <w:sz w:val="28"/>
          <w:szCs w:val="28"/>
        </w:rPr>
        <w:t>познания</w:t>
      </w:r>
      <w:r w:rsidRPr="00A2750B">
        <w:rPr>
          <w:spacing w:val="-6"/>
          <w:sz w:val="28"/>
          <w:szCs w:val="28"/>
        </w:rPr>
        <w:t xml:space="preserve"> </w:t>
      </w:r>
      <w:r w:rsidRPr="00A2750B">
        <w:rPr>
          <w:sz w:val="28"/>
          <w:szCs w:val="28"/>
        </w:rPr>
        <w:t>в</w:t>
      </w:r>
      <w:r w:rsidRPr="00A2750B">
        <w:rPr>
          <w:spacing w:val="-6"/>
          <w:sz w:val="28"/>
          <w:szCs w:val="28"/>
        </w:rPr>
        <w:t xml:space="preserve"> </w:t>
      </w:r>
      <w:r w:rsidRPr="00A2750B">
        <w:rPr>
          <w:sz w:val="28"/>
          <w:szCs w:val="28"/>
        </w:rPr>
        <w:t>языковом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z w:val="28"/>
          <w:szCs w:val="28"/>
        </w:rPr>
        <w:t xml:space="preserve">образовании; формулировать вопросы, фиксирующие несоответствие между </w:t>
      </w:r>
      <w:proofErr w:type="gramStart"/>
      <w:r w:rsidRPr="00A2750B">
        <w:rPr>
          <w:sz w:val="28"/>
          <w:szCs w:val="28"/>
        </w:rPr>
        <w:t>реальным</w:t>
      </w:r>
      <w:proofErr w:type="gramEnd"/>
      <w:r w:rsidRPr="00A2750B">
        <w:rPr>
          <w:sz w:val="28"/>
          <w:szCs w:val="28"/>
        </w:rPr>
        <w:t xml:space="preserve"> и желательным</w:t>
      </w:r>
    </w:p>
    <w:p w:rsidR="001269C7" w:rsidRPr="00A2750B" w:rsidRDefault="001269C7" w:rsidP="001269C7">
      <w:pPr>
        <w:pStyle w:val="af0"/>
        <w:kinsoku w:val="0"/>
        <w:overflowPunct w:val="0"/>
        <w:rPr>
          <w:spacing w:val="-2"/>
          <w:sz w:val="28"/>
          <w:szCs w:val="28"/>
        </w:rPr>
      </w:pPr>
      <w:r w:rsidRPr="00A2750B">
        <w:rPr>
          <w:sz w:val="28"/>
          <w:szCs w:val="28"/>
        </w:rPr>
        <w:t>состоянием</w:t>
      </w:r>
      <w:r w:rsidRPr="00A2750B">
        <w:rPr>
          <w:spacing w:val="-6"/>
          <w:sz w:val="28"/>
          <w:szCs w:val="28"/>
        </w:rPr>
        <w:t xml:space="preserve"> </w:t>
      </w:r>
      <w:r w:rsidRPr="00A2750B">
        <w:rPr>
          <w:sz w:val="28"/>
          <w:szCs w:val="28"/>
        </w:rPr>
        <w:t>ситуации,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z w:val="28"/>
          <w:szCs w:val="28"/>
        </w:rPr>
        <w:t>и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самостоятельно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устанавливать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искомое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и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pacing w:val="-2"/>
          <w:sz w:val="28"/>
          <w:szCs w:val="28"/>
        </w:rPr>
        <w:t>данное;</w:t>
      </w:r>
    </w:p>
    <w:p w:rsidR="001269C7" w:rsidRPr="00A2750B" w:rsidRDefault="001269C7" w:rsidP="001269C7">
      <w:pPr>
        <w:pStyle w:val="af0"/>
        <w:kinsoku w:val="0"/>
        <w:overflowPunct w:val="0"/>
        <w:spacing w:before="60"/>
        <w:ind w:firstLine="180"/>
        <w:rPr>
          <w:sz w:val="28"/>
          <w:szCs w:val="28"/>
        </w:rPr>
      </w:pPr>
      <w:r w:rsidRPr="00A2750B">
        <w:rPr>
          <w:sz w:val="28"/>
          <w:szCs w:val="28"/>
        </w:rPr>
        <w:t>формировать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z w:val="28"/>
          <w:szCs w:val="28"/>
        </w:rPr>
        <w:t>гипотезу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об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z w:val="28"/>
          <w:szCs w:val="28"/>
        </w:rPr>
        <w:t>истинности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собственных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суждений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и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суждений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других,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аргументировать свою позицию, мнение;</w:t>
      </w:r>
    </w:p>
    <w:p w:rsidR="001269C7" w:rsidRPr="00A2750B" w:rsidRDefault="001269C7" w:rsidP="001269C7">
      <w:pPr>
        <w:pStyle w:val="af0"/>
        <w:kinsoku w:val="0"/>
        <w:overflowPunct w:val="0"/>
        <w:ind w:left="286"/>
        <w:rPr>
          <w:spacing w:val="-2"/>
          <w:sz w:val="28"/>
          <w:szCs w:val="28"/>
        </w:rPr>
      </w:pPr>
      <w:r w:rsidRPr="00A2750B">
        <w:rPr>
          <w:sz w:val="28"/>
          <w:szCs w:val="28"/>
        </w:rPr>
        <w:t>составлять</w:t>
      </w:r>
      <w:r w:rsidRPr="00A2750B">
        <w:rPr>
          <w:spacing w:val="-7"/>
          <w:sz w:val="28"/>
          <w:szCs w:val="28"/>
        </w:rPr>
        <w:t xml:space="preserve"> </w:t>
      </w:r>
      <w:r w:rsidRPr="00A2750B">
        <w:rPr>
          <w:sz w:val="28"/>
          <w:szCs w:val="28"/>
        </w:rPr>
        <w:t>алгоритм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действий</w:t>
      </w:r>
      <w:r w:rsidRPr="00A2750B">
        <w:rPr>
          <w:spacing w:val="-3"/>
          <w:sz w:val="28"/>
          <w:szCs w:val="28"/>
        </w:rPr>
        <w:t xml:space="preserve"> </w:t>
      </w:r>
      <w:r w:rsidRPr="00A2750B">
        <w:rPr>
          <w:sz w:val="28"/>
          <w:szCs w:val="28"/>
        </w:rPr>
        <w:t>и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использовать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его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для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решения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z w:val="28"/>
          <w:szCs w:val="28"/>
        </w:rPr>
        <w:t>учебных</w:t>
      </w:r>
      <w:r w:rsidRPr="00A2750B">
        <w:rPr>
          <w:spacing w:val="-3"/>
          <w:sz w:val="28"/>
          <w:szCs w:val="28"/>
        </w:rPr>
        <w:t xml:space="preserve"> </w:t>
      </w:r>
      <w:r w:rsidRPr="00A2750B">
        <w:rPr>
          <w:spacing w:val="-2"/>
          <w:sz w:val="28"/>
          <w:szCs w:val="28"/>
        </w:rPr>
        <w:t>задач;</w:t>
      </w:r>
    </w:p>
    <w:p w:rsidR="001269C7" w:rsidRPr="00A2750B" w:rsidRDefault="001269C7" w:rsidP="001269C7">
      <w:pPr>
        <w:pStyle w:val="af0"/>
        <w:kinsoku w:val="0"/>
        <w:overflowPunct w:val="0"/>
        <w:spacing w:before="61"/>
        <w:ind w:firstLine="180"/>
        <w:rPr>
          <w:sz w:val="28"/>
          <w:szCs w:val="28"/>
        </w:rPr>
      </w:pPr>
      <w:r w:rsidRPr="00A2750B">
        <w:rPr>
          <w:sz w:val="28"/>
          <w:szCs w:val="28"/>
        </w:rPr>
        <w:t>проводить по самостоятельно составленному плану небольшое исследование по установлению особенностей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z w:val="28"/>
          <w:szCs w:val="28"/>
        </w:rPr>
        <w:t>языковых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z w:val="28"/>
          <w:szCs w:val="28"/>
        </w:rPr>
        <w:t>единиц,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z w:val="28"/>
          <w:szCs w:val="28"/>
        </w:rPr>
        <w:t>процессов,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z w:val="28"/>
          <w:szCs w:val="28"/>
        </w:rPr>
        <w:t>причинно-следственных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z w:val="28"/>
          <w:szCs w:val="28"/>
        </w:rPr>
        <w:t>связей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z w:val="28"/>
          <w:szCs w:val="28"/>
        </w:rPr>
        <w:t>и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z w:val="28"/>
          <w:szCs w:val="28"/>
        </w:rPr>
        <w:t>зависимостей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z w:val="28"/>
          <w:szCs w:val="28"/>
        </w:rPr>
        <w:t>объектов между собой;</w:t>
      </w:r>
    </w:p>
    <w:p w:rsidR="001269C7" w:rsidRPr="00A2750B" w:rsidRDefault="001269C7" w:rsidP="001269C7">
      <w:pPr>
        <w:pStyle w:val="af0"/>
        <w:kinsoku w:val="0"/>
        <w:overflowPunct w:val="0"/>
        <w:spacing w:before="70"/>
        <w:ind w:firstLine="180"/>
        <w:rPr>
          <w:sz w:val="28"/>
          <w:szCs w:val="28"/>
        </w:rPr>
      </w:pPr>
      <w:r w:rsidRPr="00A2750B">
        <w:rPr>
          <w:sz w:val="28"/>
          <w:szCs w:val="28"/>
        </w:rPr>
        <w:t>оценивать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z w:val="28"/>
          <w:szCs w:val="28"/>
        </w:rPr>
        <w:t>на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применимость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z w:val="28"/>
          <w:szCs w:val="28"/>
        </w:rPr>
        <w:t>и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достоверность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z w:val="28"/>
          <w:szCs w:val="28"/>
        </w:rPr>
        <w:t>информацию,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полученную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z w:val="28"/>
          <w:szCs w:val="28"/>
        </w:rPr>
        <w:t>в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z w:val="28"/>
          <w:szCs w:val="28"/>
        </w:rPr>
        <w:t>ходе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лингвистического исследования (эксперимента);</w:t>
      </w:r>
    </w:p>
    <w:p w:rsidR="001269C7" w:rsidRPr="00A2750B" w:rsidRDefault="001269C7" w:rsidP="001269C7">
      <w:pPr>
        <w:pStyle w:val="af0"/>
        <w:kinsoku w:val="0"/>
        <w:overflowPunct w:val="0"/>
        <w:ind w:firstLine="180"/>
        <w:rPr>
          <w:sz w:val="28"/>
          <w:szCs w:val="28"/>
        </w:rPr>
      </w:pPr>
      <w:r w:rsidRPr="00A2750B">
        <w:rPr>
          <w:sz w:val="28"/>
          <w:szCs w:val="28"/>
        </w:rPr>
        <w:t>самостоятельно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z w:val="28"/>
          <w:szCs w:val="28"/>
        </w:rPr>
        <w:t>формулировать</w:t>
      </w:r>
      <w:r w:rsidRPr="00A2750B">
        <w:rPr>
          <w:spacing w:val="-6"/>
          <w:sz w:val="28"/>
          <w:szCs w:val="28"/>
        </w:rPr>
        <w:t xml:space="preserve"> </w:t>
      </w:r>
      <w:r w:rsidRPr="00A2750B">
        <w:rPr>
          <w:sz w:val="28"/>
          <w:szCs w:val="28"/>
        </w:rPr>
        <w:t>обобщения</w:t>
      </w:r>
      <w:r w:rsidRPr="00A2750B">
        <w:rPr>
          <w:spacing w:val="-6"/>
          <w:sz w:val="28"/>
          <w:szCs w:val="28"/>
        </w:rPr>
        <w:t xml:space="preserve"> </w:t>
      </w:r>
      <w:r w:rsidRPr="00A2750B">
        <w:rPr>
          <w:sz w:val="28"/>
          <w:szCs w:val="28"/>
        </w:rPr>
        <w:t>и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z w:val="28"/>
          <w:szCs w:val="28"/>
        </w:rPr>
        <w:t>выводы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z w:val="28"/>
          <w:szCs w:val="28"/>
        </w:rPr>
        <w:t>по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z w:val="28"/>
          <w:szCs w:val="28"/>
        </w:rPr>
        <w:t>результатам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z w:val="28"/>
          <w:szCs w:val="28"/>
        </w:rPr>
        <w:t>проведённого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z w:val="28"/>
          <w:szCs w:val="28"/>
        </w:rPr>
        <w:t>наблюдения, исследования; владеть инструментами оценки достоверности полученных выводов и обобщений;</w:t>
      </w:r>
    </w:p>
    <w:p w:rsidR="001269C7" w:rsidRPr="00A2750B" w:rsidRDefault="001269C7" w:rsidP="001269C7">
      <w:pPr>
        <w:pStyle w:val="af0"/>
        <w:kinsoku w:val="0"/>
        <w:overflowPunct w:val="0"/>
        <w:ind w:right="155" w:firstLine="180"/>
        <w:rPr>
          <w:sz w:val="28"/>
          <w:szCs w:val="28"/>
        </w:rPr>
      </w:pPr>
      <w:r w:rsidRPr="00A2750B">
        <w:rPr>
          <w:sz w:val="28"/>
          <w:szCs w:val="28"/>
        </w:rPr>
        <w:lastRenderedPageBreak/>
        <w:t>прогнозировать возможное дальнейшее развитие процессов, событий и их последствия в аналогичных</w:t>
      </w:r>
      <w:r w:rsidRPr="00A2750B">
        <w:rPr>
          <w:spacing w:val="-3"/>
          <w:sz w:val="28"/>
          <w:szCs w:val="28"/>
        </w:rPr>
        <w:t xml:space="preserve"> </w:t>
      </w:r>
      <w:r w:rsidRPr="00A2750B">
        <w:rPr>
          <w:sz w:val="28"/>
          <w:szCs w:val="28"/>
        </w:rPr>
        <w:t>или</w:t>
      </w:r>
      <w:r w:rsidRPr="00A2750B">
        <w:rPr>
          <w:spacing w:val="-3"/>
          <w:sz w:val="28"/>
          <w:szCs w:val="28"/>
        </w:rPr>
        <w:t xml:space="preserve"> </w:t>
      </w:r>
      <w:r w:rsidRPr="00A2750B">
        <w:rPr>
          <w:sz w:val="28"/>
          <w:szCs w:val="28"/>
        </w:rPr>
        <w:t>сходных</w:t>
      </w:r>
      <w:r w:rsidRPr="00A2750B">
        <w:rPr>
          <w:spacing w:val="-3"/>
          <w:sz w:val="28"/>
          <w:szCs w:val="28"/>
        </w:rPr>
        <w:t xml:space="preserve"> </w:t>
      </w:r>
      <w:r w:rsidRPr="00A2750B">
        <w:rPr>
          <w:sz w:val="28"/>
          <w:szCs w:val="28"/>
        </w:rPr>
        <w:t>ситуациях,</w:t>
      </w:r>
      <w:r w:rsidRPr="00A2750B">
        <w:rPr>
          <w:spacing w:val="-3"/>
          <w:sz w:val="28"/>
          <w:szCs w:val="28"/>
        </w:rPr>
        <w:t xml:space="preserve"> </w:t>
      </w:r>
      <w:r w:rsidRPr="00A2750B">
        <w:rPr>
          <w:sz w:val="28"/>
          <w:szCs w:val="28"/>
        </w:rPr>
        <w:t>а</w:t>
      </w:r>
      <w:r w:rsidRPr="00A2750B">
        <w:rPr>
          <w:spacing w:val="-3"/>
          <w:sz w:val="28"/>
          <w:szCs w:val="28"/>
        </w:rPr>
        <w:t xml:space="preserve"> </w:t>
      </w:r>
      <w:r w:rsidRPr="00A2750B">
        <w:rPr>
          <w:sz w:val="28"/>
          <w:szCs w:val="28"/>
        </w:rPr>
        <w:t>также</w:t>
      </w:r>
      <w:r w:rsidRPr="00A2750B">
        <w:rPr>
          <w:spacing w:val="-3"/>
          <w:sz w:val="28"/>
          <w:szCs w:val="28"/>
        </w:rPr>
        <w:t xml:space="preserve"> </w:t>
      </w:r>
      <w:r w:rsidRPr="00A2750B">
        <w:rPr>
          <w:sz w:val="28"/>
          <w:szCs w:val="28"/>
        </w:rPr>
        <w:t>выдвигать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предположения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об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их</w:t>
      </w:r>
      <w:r w:rsidRPr="00A2750B">
        <w:rPr>
          <w:spacing w:val="-3"/>
          <w:sz w:val="28"/>
          <w:szCs w:val="28"/>
        </w:rPr>
        <w:t xml:space="preserve"> </w:t>
      </w:r>
      <w:r w:rsidRPr="00A2750B">
        <w:rPr>
          <w:sz w:val="28"/>
          <w:szCs w:val="28"/>
        </w:rPr>
        <w:t>развитии</w:t>
      </w:r>
      <w:r w:rsidRPr="00A2750B">
        <w:rPr>
          <w:spacing w:val="-3"/>
          <w:sz w:val="28"/>
          <w:szCs w:val="28"/>
        </w:rPr>
        <w:t xml:space="preserve"> </w:t>
      </w:r>
      <w:r w:rsidRPr="00A2750B">
        <w:rPr>
          <w:sz w:val="28"/>
          <w:szCs w:val="28"/>
        </w:rPr>
        <w:t>в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новых условиях и контекстах.</w:t>
      </w:r>
    </w:p>
    <w:p w:rsidR="001269C7" w:rsidRPr="00A2750B" w:rsidRDefault="001269C7" w:rsidP="001269C7">
      <w:pPr>
        <w:pStyle w:val="311"/>
        <w:kinsoku w:val="0"/>
        <w:overflowPunct w:val="0"/>
        <w:spacing w:line="240" w:lineRule="auto"/>
        <w:outlineLvl w:val="9"/>
        <w:rPr>
          <w:spacing w:val="-2"/>
          <w:sz w:val="28"/>
          <w:szCs w:val="28"/>
        </w:rPr>
      </w:pPr>
      <w:r w:rsidRPr="00A2750B">
        <w:rPr>
          <w:sz w:val="28"/>
          <w:szCs w:val="28"/>
        </w:rPr>
        <w:t>Работа</w:t>
      </w:r>
      <w:r w:rsidRPr="00A2750B">
        <w:rPr>
          <w:spacing w:val="-2"/>
          <w:sz w:val="28"/>
          <w:szCs w:val="28"/>
        </w:rPr>
        <w:t xml:space="preserve"> </w:t>
      </w:r>
      <w:r w:rsidRPr="00A2750B">
        <w:rPr>
          <w:sz w:val="28"/>
          <w:szCs w:val="28"/>
        </w:rPr>
        <w:t>с</w:t>
      </w:r>
      <w:r w:rsidRPr="00A2750B">
        <w:rPr>
          <w:spacing w:val="-1"/>
          <w:sz w:val="28"/>
          <w:szCs w:val="28"/>
        </w:rPr>
        <w:t xml:space="preserve"> </w:t>
      </w:r>
      <w:r w:rsidRPr="00A2750B">
        <w:rPr>
          <w:spacing w:val="-2"/>
          <w:sz w:val="28"/>
          <w:szCs w:val="28"/>
        </w:rPr>
        <w:t>информацией:</w:t>
      </w:r>
    </w:p>
    <w:p w:rsidR="001269C7" w:rsidRPr="00A2750B" w:rsidRDefault="001269C7" w:rsidP="001269C7">
      <w:pPr>
        <w:pStyle w:val="af0"/>
        <w:kinsoku w:val="0"/>
        <w:overflowPunct w:val="0"/>
        <w:spacing w:before="57"/>
        <w:ind w:firstLine="180"/>
        <w:rPr>
          <w:sz w:val="28"/>
          <w:szCs w:val="28"/>
        </w:rPr>
      </w:pPr>
      <w:r w:rsidRPr="00A2750B">
        <w:rPr>
          <w:sz w:val="28"/>
          <w:szCs w:val="28"/>
        </w:rPr>
        <w:t>применять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различные</w:t>
      </w:r>
      <w:r w:rsidRPr="00A2750B">
        <w:rPr>
          <w:spacing w:val="-3"/>
          <w:sz w:val="28"/>
          <w:szCs w:val="28"/>
        </w:rPr>
        <w:t xml:space="preserve"> </w:t>
      </w:r>
      <w:r w:rsidRPr="00A2750B">
        <w:rPr>
          <w:sz w:val="28"/>
          <w:szCs w:val="28"/>
        </w:rPr>
        <w:t>методы,</w:t>
      </w:r>
      <w:r w:rsidRPr="00A2750B">
        <w:rPr>
          <w:spacing w:val="-3"/>
          <w:sz w:val="28"/>
          <w:szCs w:val="28"/>
        </w:rPr>
        <w:t xml:space="preserve"> </w:t>
      </w:r>
      <w:r w:rsidRPr="00A2750B">
        <w:rPr>
          <w:sz w:val="28"/>
          <w:szCs w:val="28"/>
        </w:rPr>
        <w:t>инструменты</w:t>
      </w:r>
      <w:r w:rsidRPr="00A2750B">
        <w:rPr>
          <w:spacing w:val="-3"/>
          <w:sz w:val="28"/>
          <w:szCs w:val="28"/>
        </w:rPr>
        <w:t xml:space="preserve"> </w:t>
      </w:r>
      <w:r w:rsidRPr="00A2750B">
        <w:rPr>
          <w:sz w:val="28"/>
          <w:szCs w:val="28"/>
        </w:rPr>
        <w:t>и</w:t>
      </w:r>
      <w:r w:rsidRPr="00A2750B">
        <w:rPr>
          <w:spacing w:val="-3"/>
          <w:sz w:val="28"/>
          <w:szCs w:val="28"/>
        </w:rPr>
        <w:t xml:space="preserve"> </w:t>
      </w:r>
      <w:r w:rsidRPr="00A2750B">
        <w:rPr>
          <w:sz w:val="28"/>
          <w:szCs w:val="28"/>
        </w:rPr>
        <w:t>запросы</w:t>
      </w:r>
      <w:r w:rsidRPr="00A2750B">
        <w:rPr>
          <w:spacing w:val="-3"/>
          <w:sz w:val="28"/>
          <w:szCs w:val="28"/>
        </w:rPr>
        <w:t xml:space="preserve"> </w:t>
      </w:r>
      <w:r w:rsidRPr="00A2750B">
        <w:rPr>
          <w:sz w:val="28"/>
          <w:szCs w:val="28"/>
        </w:rPr>
        <w:t>при</w:t>
      </w:r>
      <w:r w:rsidRPr="00A2750B">
        <w:rPr>
          <w:spacing w:val="-3"/>
          <w:sz w:val="28"/>
          <w:szCs w:val="28"/>
        </w:rPr>
        <w:t xml:space="preserve"> </w:t>
      </w:r>
      <w:r w:rsidRPr="00A2750B">
        <w:rPr>
          <w:sz w:val="28"/>
          <w:szCs w:val="28"/>
        </w:rPr>
        <w:t>поиске</w:t>
      </w:r>
      <w:r w:rsidRPr="00A2750B">
        <w:rPr>
          <w:spacing w:val="-3"/>
          <w:sz w:val="28"/>
          <w:szCs w:val="28"/>
        </w:rPr>
        <w:t xml:space="preserve"> </w:t>
      </w:r>
      <w:r w:rsidRPr="00A2750B">
        <w:rPr>
          <w:sz w:val="28"/>
          <w:szCs w:val="28"/>
        </w:rPr>
        <w:t>и</w:t>
      </w:r>
      <w:r w:rsidRPr="00A2750B">
        <w:rPr>
          <w:spacing w:val="-3"/>
          <w:sz w:val="28"/>
          <w:szCs w:val="28"/>
        </w:rPr>
        <w:t xml:space="preserve"> </w:t>
      </w:r>
      <w:r w:rsidRPr="00A2750B">
        <w:rPr>
          <w:sz w:val="28"/>
          <w:szCs w:val="28"/>
        </w:rPr>
        <w:t>отборе</w:t>
      </w:r>
      <w:r w:rsidRPr="00A2750B">
        <w:rPr>
          <w:spacing w:val="-3"/>
          <w:sz w:val="28"/>
          <w:szCs w:val="28"/>
        </w:rPr>
        <w:t xml:space="preserve"> </w:t>
      </w:r>
      <w:r w:rsidRPr="00A2750B">
        <w:rPr>
          <w:sz w:val="28"/>
          <w:szCs w:val="28"/>
        </w:rPr>
        <w:t>информации</w:t>
      </w:r>
      <w:r w:rsidRPr="00A2750B">
        <w:rPr>
          <w:spacing w:val="-3"/>
          <w:sz w:val="28"/>
          <w:szCs w:val="28"/>
        </w:rPr>
        <w:t xml:space="preserve"> </w:t>
      </w:r>
      <w:r w:rsidRPr="00A2750B">
        <w:rPr>
          <w:sz w:val="28"/>
          <w:szCs w:val="28"/>
        </w:rPr>
        <w:t>с</w:t>
      </w:r>
      <w:r w:rsidRPr="00A2750B">
        <w:rPr>
          <w:spacing w:val="-3"/>
          <w:sz w:val="28"/>
          <w:szCs w:val="28"/>
        </w:rPr>
        <w:t xml:space="preserve"> </w:t>
      </w:r>
      <w:r w:rsidRPr="00A2750B">
        <w:rPr>
          <w:sz w:val="28"/>
          <w:szCs w:val="28"/>
        </w:rPr>
        <w:t>учётом предложенной учебной задачи и заданных критериев;</w:t>
      </w:r>
    </w:p>
    <w:p w:rsidR="001269C7" w:rsidRPr="00A2750B" w:rsidRDefault="001269C7" w:rsidP="001269C7">
      <w:pPr>
        <w:pStyle w:val="af0"/>
        <w:kinsoku w:val="0"/>
        <w:overflowPunct w:val="0"/>
        <w:ind w:firstLine="180"/>
        <w:rPr>
          <w:sz w:val="28"/>
          <w:szCs w:val="28"/>
        </w:rPr>
      </w:pPr>
      <w:r w:rsidRPr="00A2750B">
        <w:rPr>
          <w:sz w:val="28"/>
          <w:szCs w:val="28"/>
        </w:rPr>
        <w:t>выбирать,</w:t>
      </w:r>
      <w:r w:rsidRPr="00A2750B">
        <w:rPr>
          <w:spacing w:val="-6"/>
          <w:sz w:val="28"/>
          <w:szCs w:val="28"/>
        </w:rPr>
        <w:t xml:space="preserve"> </w:t>
      </w:r>
      <w:r w:rsidRPr="00A2750B">
        <w:rPr>
          <w:sz w:val="28"/>
          <w:szCs w:val="28"/>
        </w:rPr>
        <w:t>анализировать,</w:t>
      </w:r>
      <w:r w:rsidRPr="00A2750B">
        <w:rPr>
          <w:spacing w:val="-6"/>
          <w:sz w:val="28"/>
          <w:szCs w:val="28"/>
        </w:rPr>
        <w:t xml:space="preserve"> </w:t>
      </w:r>
      <w:r w:rsidRPr="00A2750B">
        <w:rPr>
          <w:sz w:val="28"/>
          <w:szCs w:val="28"/>
        </w:rPr>
        <w:t>интерпретировать,</w:t>
      </w:r>
      <w:r w:rsidRPr="00A2750B">
        <w:rPr>
          <w:spacing w:val="-6"/>
          <w:sz w:val="28"/>
          <w:szCs w:val="28"/>
        </w:rPr>
        <w:t xml:space="preserve"> </w:t>
      </w:r>
      <w:r w:rsidRPr="00A2750B">
        <w:rPr>
          <w:sz w:val="28"/>
          <w:szCs w:val="28"/>
        </w:rPr>
        <w:t>обобщать</w:t>
      </w:r>
      <w:r w:rsidRPr="00A2750B">
        <w:rPr>
          <w:spacing w:val="-7"/>
          <w:sz w:val="28"/>
          <w:szCs w:val="28"/>
        </w:rPr>
        <w:t xml:space="preserve"> </w:t>
      </w:r>
      <w:r w:rsidRPr="00A2750B">
        <w:rPr>
          <w:sz w:val="28"/>
          <w:szCs w:val="28"/>
        </w:rPr>
        <w:t>и</w:t>
      </w:r>
      <w:r w:rsidRPr="00A2750B">
        <w:rPr>
          <w:spacing w:val="-6"/>
          <w:sz w:val="28"/>
          <w:szCs w:val="28"/>
        </w:rPr>
        <w:t xml:space="preserve"> </w:t>
      </w:r>
      <w:r w:rsidRPr="00A2750B">
        <w:rPr>
          <w:sz w:val="28"/>
          <w:szCs w:val="28"/>
        </w:rPr>
        <w:t>систематизировать</w:t>
      </w:r>
      <w:r w:rsidRPr="00A2750B">
        <w:rPr>
          <w:spacing w:val="-7"/>
          <w:sz w:val="28"/>
          <w:szCs w:val="28"/>
        </w:rPr>
        <w:t xml:space="preserve"> </w:t>
      </w:r>
      <w:r w:rsidRPr="00A2750B">
        <w:rPr>
          <w:sz w:val="28"/>
          <w:szCs w:val="28"/>
        </w:rPr>
        <w:t>информацию, представленную в текстах, таблицах, схемах;</w:t>
      </w:r>
    </w:p>
    <w:p w:rsidR="001269C7" w:rsidRPr="00A2750B" w:rsidRDefault="001269C7" w:rsidP="001269C7">
      <w:pPr>
        <w:pStyle w:val="af0"/>
        <w:kinsoku w:val="0"/>
        <w:overflowPunct w:val="0"/>
        <w:ind w:right="155" w:firstLine="180"/>
        <w:rPr>
          <w:sz w:val="28"/>
          <w:szCs w:val="28"/>
        </w:rPr>
      </w:pPr>
      <w:r w:rsidRPr="00A2750B">
        <w:rPr>
          <w:sz w:val="28"/>
          <w:szCs w:val="28"/>
        </w:rPr>
        <w:t xml:space="preserve">использовать различные виды </w:t>
      </w:r>
      <w:proofErr w:type="spellStart"/>
      <w:r w:rsidRPr="00A2750B">
        <w:rPr>
          <w:sz w:val="28"/>
          <w:szCs w:val="28"/>
        </w:rPr>
        <w:t>аудирования</w:t>
      </w:r>
      <w:proofErr w:type="spellEnd"/>
      <w:r w:rsidRPr="00A2750B">
        <w:rPr>
          <w:sz w:val="28"/>
          <w:szCs w:val="28"/>
        </w:rPr>
        <w:t xml:space="preserve"> и чтения для оценки текста с точки зрения достоверности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и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применимости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содержащейся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z w:val="28"/>
          <w:szCs w:val="28"/>
        </w:rPr>
        <w:t>в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z w:val="28"/>
          <w:szCs w:val="28"/>
        </w:rPr>
        <w:t>нём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информации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и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усвоения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z w:val="28"/>
          <w:szCs w:val="28"/>
        </w:rPr>
        <w:t>необходимой информации с целью решения учебных задач;</w:t>
      </w:r>
    </w:p>
    <w:p w:rsidR="001269C7" w:rsidRPr="00A2750B" w:rsidRDefault="001269C7" w:rsidP="001269C7">
      <w:pPr>
        <w:pStyle w:val="af0"/>
        <w:kinsoku w:val="0"/>
        <w:overflowPunct w:val="0"/>
        <w:ind w:right="356" w:firstLine="180"/>
        <w:rPr>
          <w:sz w:val="28"/>
          <w:szCs w:val="28"/>
        </w:rPr>
      </w:pPr>
      <w:r w:rsidRPr="00A2750B">
        <w:rPr>
          <w:sz w:val="28"/>
          <w:szCs w:val="28"/>
        </w:rPr>
        <w:t>использовать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z w:val="28"/>
          <w:szCs w:val="28"/>
        </w:rPr>
        <w:t>смысловое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чтение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для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z w:val="28"/>
          <w:szCs w:val="28"/>
        </w:rPr>
        <w:t>извлечения,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обобщения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z w:val="28"/>
          <w:szCs w:val="28"/>
        </w:rPr>
        <w:t>и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систематизации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информации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из одного или нескольких источников с учётом поставленных целей;</w:t>
      </w:r>
    </w:p>
    <w:p w:rsidR="001269C7" w:rsidRPr="00A2750B" w:rsidRDefault="001269C7" w:rsidP="001269C7">
      <w:pPr>
        <w:pStyle w:val="af0"/>
        <w:kinsoku w:val="0"/>
        <w:overflowPunct w:val="0"/>
        <w:ind w:firstLine="180"/>
        <w:rPr>
          <w:sz w:val="28"/>
          <w:szCs w:val="28"/>
        </w:rPr>
      </w:pPr>
      <w:r w:rsidRPr="00A2750B">
        <w:rPr>
          <w:sz w:val="28"/>
          <w:szCs w:val="28"/>
        </w:rPr>
        <w:t>находить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сходные</w:t>
      </w:r>
      <w:r w:rsidRPr="00A2750B">
        <w:rPr>
          <w:spacing w:val="-3"/>
          <w:sz w:val="28"/>
          <w:szCs w:val="28"/>
        </w:rPr>
        <w:t xml:space="preserve"> </w:t>
      </w:r>
      <w:r w:rsidRPr="00A2750B">
        <w:rPr>
          <w:sz w:val="28"/>
          <w:szCs w:val="28"/>
        </w:rPr>
        <w:t>аргументы</w:t>
      </w:r>
      <w:r w:rsidRPr="00A2750B">
        <w:rPr>
          <w:spacing w:val="-3"/>
          <w:sz w:val="28"/>
          <w:szCs w:val="28"/>
        </w:rPr>
        <w:t xml:space="preserve"> </w:t>
      </w:r>
      <w:r w:rsidRPr="00A2750B">
        <w:rPr>
          <w:sz w:val="28"/>
          <w:szCs w:val="28"/>
        </w:rPr>
        <w:t>(подтверждающие</w:t>
      </w:r>
      <w:r w:rsidRPr="00A2750B">
        <w:rPr>
          <w:spacing w:val="-3"/>
          <w:sz w:val="28"/>
          <w:szCs w:val="28"/>
        </w:rPr>
        <w:t xml:space="preserve"> </w:t>
      </w:r>
      <w:r w:rsidRPr="00A2750B">
        <w:rPr>
          <w:sz w:val="28"/>
          <w:szCs w:val="28"/>
        </w:rPr>
        <w:t>или</w:t>
      </w:r>
      <w:r w:rsidRPr="00A2750B">
        <w:rPr>
          <w:spacing w:val="-3"/>
          <w:sz w:val="28"/>
          <w:szCs w:val="28"/>
        </w:rPr>
        <w:t xml:space="preserve"> </w:t>
      </w:r>
      <w:r w:rsidRPr="00A2750B">
        <w:rPr>
          <w:sz w:val="28"/>
          <w:szCs w:val="28"/>
        </w:rPr>
        <w:t>опровергающие</w:t>
      </w:r>
      <w:r w:rsidRPr="00A2750B">
        <w:rPr>
          <w:spacing w:val="-3"/>
          <w:sz w:val="28"/>
          <w:szCs w:val="28"/>
        </w:rPr>
        <w:t xml:space="preserve"> </w:t>
      </w:r>
      <w:r w:rsidRPr="00A2750B">
        <w:rPr>
          <w:sz w:val="28"/>
          <w:szCs w:val="28"/>
        </w:rPr>
        <w:t>одну</w:t>
      </w:r>
      <w:r w:rsidRPr="00A2750B">
        <w:rPr>
          <w:spacing w:val="-3"/>
          <w:sz w:val="28"/>
          <w:szCs w:val="28"/>
        </w:rPr>
        <w:t xml:space="preserve"> </w:t>
      </w:r>
      <w:r w:rsidRPr="00A2750B">
        <w:rPr>
          <w:sz w:val="28"/>
          <w:szCs w:val="28"/>
        </w:rPr>
        <w:t>и</w:t>
      </w:r>
      <w:r w:rsidRPr="00A2750B">
        <w:rPr>
          <w:spacing w:val="-3"/>
          <w:sz w:val="28"/>
          <w:szCs w:val="28"/>
        </w:rPr>
        <w:t xml:space="preserve"> </w:t>
      </w:r>
      <w:r w:rsidRPr="00A2750B">
        <w:rPr>
          <w:sz w:val="28"/>
          <w:szCs w:val="28"/>
        </w:rPr>
        <w:t>ту</w:t>
      </w:r>
      <w:r w:rsidRPr="00A2750B">
        <w:rPr>
          <w:spacing w:val="-3"/>
          <w:sz w:val="28"/>
          <w:szCs w:val="28"/>
        </w:rPr>
        <w:t xml:space="preserve"> </w:t>
      </w:r>
      <w:r w:rsidRPr="00A2750B">
        <w:rPr>
          <w:sz w:val="28"/>
          <w:szCs w:val="28"/>
        </w:rPr>
        <w:t>же</w:t>
      </w:r>
      <w:r w:rsidRPr="00A2750B">
        <w:rPr>
          <w:spacing w:val="-3"/>
          <w:sz w:val="28"/>
          <w:szCs w:val="28"/>
        </w:rPr>
        <w:t xml:space="preserve"> </w:t>
      </w:r>
      <w:r w:rsidRPr="00A2750B">
        <w:rPr>
          <w:sz w:val="28"/>
          <w:szCs w:val="28"/>
        </w:rPr>
        <w:t>идею,</w:t>
      </w:r>
      <w:r w:rsidRPr="00A2750B">
        <w:rPr>
          <w:spacing w:val="-3"/>
          <w:sz w:val="28"/>
          <w:szCs w:val="28"/>
        </w:rPr>
        <w:t xml:space="preserve"> </w:t>
      </w:r>
      <w:r w:rsidRPr="00A2750B">
        <w:rPr>
          <w:sz w:val="28"/>
          <w:szCs w:val="28"/>
        </w:rPr>
        <w:t>версию)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в различных информационных источниках;</w:t>
      </w:r>
    </w:p>
    <w:p w:rsidR="001269C7" w:rsidRPr="00A2750B" w:rsidRDefault="001269C7" w:rsidP="001269C7">
      <w:pPr>
        <w:pStyle w:val="af0"/>
        <w:kinsoku w:val="0"/>
        <w:overflowPunct w:val="0"/>
        <w:ind w:firstLine="180"/>
        <w:rPr>
          <w:sz w:val="28"/>
          <w:szCs w:val="28"/>
        </w:rPr>
      </w:pPr>
      <w:r w:rsidRPr="00A2750B">
        <w:rPr>
          <w:sz w:val="28"/>
          <w:szCs w:val="28"/>
        </w:rPr>
        <w:t>самостоятельно</w:t>
      </w:r>
      <w:r w:rsidRPr="00A2750B">
        <w:rPr>
          <w:spacing w:val="-6"/>
          <w:sz w:val="28"/>
          <w:szCs w:val="28"/>
        </w:rPr>
        <w:t xml:space="preserve"> </w:t>
      </w:r>
      <w:r w:rsidRPr="00A2750B">
        <w:rPr>
          <w:sz w:val="28"/>
          <w:szCs w:val="28"/>
        </w:rPr>
        <w:t>выбирать</w:t>
      </w:r>
      <w:r w:rsidRPr="00A2750B">
        <w:rPr>
          <w:spacing w:val="-6"/>
          <w:sz w:val="28"/>
          <w:szCs w:val="28"/>
        </w:rPr>
        <w:t xml:space="preserve"> </w:t>
      </w:r>
      <w:r w:rsidRPr="00A2750B">
        <w:rPr>
          <w:sz w:val="28"/>
          <w:szCs w:val="28"/>
        </w:rPr>
        <w:t>оптимальную</w:t>
      </w:r>
      <w:r w:rsidRPr="00A2750B">
        <w:rPr>
          <w:spacing w:val="-6"/>
          <w:sz w:val="28"/>
          <w:szCs w:val="28"/>
        </w:rPr>
        <w:t xml:space="preserve"> </w:t>
      </w:r>
      <w:r w:rsidRPr="00A2750B">
        <w:rPr>
          <w:sz w:val="28"/>
          <w:szCs w:val="28"/>
        </w:rPr>
        <w:t>форму</w:t>
      </w:r>
      <w:r w:rsidRPr="00A2750B">
        <w:rPr>
          <w:spacing w:val="-6"/>
          <w:sz w:val="28"/>
          <w:szCs w:val="28"/>
        </w:rPr>
        <w:t xml:space="preserve"> </w:t>
      </w:r>
      <w:r w:rsidRPr="00A2750B">
        <w:rPr>
          <w:sz w:val="28"/>
          <w:szCs w:val="28"/>
        </w:rPr>
        <w:t>представления</w:t>
      </w:r>
      <w:r w:rsidRPr="00A2750B">
        <w:rPr>
          <w:spacing w:val="-6"/>
          <w:sz w:val="28"/>
          <w:szCs w:val="28"/>
        </w:rPr>
        <w:t xml:space="preserve"> </w:t>
      </w:r>
      <w:r w:rsidRPr="00A2750B">
        <w:rPr>
          <w:sz w:val="28"/>
          <w:szCs w:val="28"/>
        </w:rPr>
        <w:t>информации</w:t>
      </w:r>
      <w:r w:rsidRPr="00A2750B">
        <w:rPr>
          <w:spacing w:val="-6"/>
          <w:sz w:val="28"/>
          <w:szCs w:val="28"/>
        </w:rPr>
        <w:t xml:space="preserve"> </w:t>
      </w:r>
      <w:r w:rsidRPr="00A2750B">
        <w:rPr>
          <w:sz w:val="28"/>
          <w:szCs w:val="28"/>
        </w:rPr>
        <w:t>(текст,</w:t>
      </w:r>
      <w:r w:rsidRPr="00A2750B">
        <w:rPr>
          <w:spacing w:val="-6"/>
          <w:sz w:val="28"/>
          <w:szCs w:val="28"/>
        </w:rPr>
        <w:t xml:space="preserve"> </w:t>
      </w:r>
      <w:r w:rsidRPr="00A2750B">
        <w:rPr>
          <w:sz w:val="28"/>
          <w:szCs w:val="28"/>
        </w:rPr>
        <w:t>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:rsidR="001269C7" w:rsidRPr="00A2750B" w:rsidRDefault="001269C7" w:rsidP="001269C7">
      <w:pPr>
        <w:pStyle w:val="af0"/>
        <w:kinsoku w:val="0"/>
        <w:overflowPunct w:val="0"/>
        <w:ind w:firstLine="180"/>
        <w:rPr>
          <w:spacing w:val="-2"/>
          <w:sz w:val="28"/>
          <w:szCs w:val="28"/>
        </w:rPr>
      </w:pPr>
      <w:r w:rsidRPr="00A2750B">
        <w:rPr>
          <w:sz w:val="28"/>
          <w:szCs w:val="28"/>
        </w:rPr>
        <w:t>оценивать</w:t>
      </w:r>
      <w:r w:rsidRPr="00A2750B">
        <w:rPr>
          <w:spacing w:val="-6"/>
          <w:sz w:val="28"/>
          <w:szCs w:val="28"/>
        </w:rPr>
        <w:t xml:space="preserve"> </w:t>
      </w:r>
      <w:r w:rsidRPr="00A2750B">
        <w:rPr>
          <w:sz w:val="28"/>
          <w:szCs w:val="28"/>
        </w:rPr>
        <w:t>надёжность</w:t>
      </w:r>
      <w:r w:rsidRPr="00A2750B">
        <w:rPr>
          <w:spacing w:val="-6"/>
          <w:sz w:val="28"/>
          <w:szCs w:val="28"/>
        </w:rPr>
        <w:t xml:space="preserve"> </w:t>
      </w:r>
      <w:r w:rsidRPr="00A2750B">
        <w:rPr>
          <w:sz w:val="28"/>
          <w:szCs w:val="28"/>
        </w:rPr>
        <w:t>информации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z w:val="28"/>
          <w:szCs w:val="28"/>
        </w:rPr>
        <w:t>по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z w:val="28"/>
          <w:szCs w:val="28"/>
        </w:rPr>
        <w:t>критериям,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z w:val="28"/>
          <w:szCs w:val="28"/>
        </w:rPr>
        <w:t>предложенным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z w:val="28"/>
          <w:szCs w:val="28"/>
        </w:rPr>
        <w:t>учителем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z w:val="28"/>
          <w:szCs w:val="28"/>
        </w:rPr>
        <w:t>или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z w:val="28"/>
          <w:szCs w:val="28"/>
        </w:rPr>
        <w:t xml:space="preserve">сформулированным </w:t>
      </w:r>
      <w:r w:rsidRPr="00A2750B">
        <w:rPr>
          <w:spacing w:val="-2"/>
          <w:sz w:val="28"/>
          <w:szCs w:val="28"/>
        </w:rPr>
        <w:t>самостоятельно;</w:t>
      </w:r>
    </w:p>
    <w:p w:rsidR="001269C7" w:rsidRPr="00A2750B" w:rsidRDefault="001269C7" w:rsidP="001269C7">
      <w:pPr>
        <w:pStyle w:val="af0"/>
        <w:kinsoku w:val="0"/>
        <w:overflowPunct w:val="0"/>
        <w:ind w:left="286"/>
        <w:rPr>
          <w:spacing w:val="-2"/>
          <w:sz w:val="28"/>
          <w:szCs w:val="28"/>
        </w:rPr>
      </w:pPr>
      <w:r w:rsidRPr="00A2750B">
        <w:rPr>
          <w:sz w:val="28"/>
          <w:szCs w:val="28"/>
        </w:rPr>
        <w:t>эффективно</w:t>
      </w:r>
      <w:r w:rsidRPr="00A2750B">
        <w:rPr>
          <w:spacing w:val="-6"/>
          <w:sz w:val="28"/>
          <w:szCs w:val="28"/>
        </w:rPr>
        <w:t xml:space="preserve"> </w:t>
      </w:r>
      <w:r w:rsidRPr="00A2750B">
        <w:rPr>
          <w:sz w:val="28"/>
          <w:szCs w:val="28"/>
        </w:rPr>
        <w:t>запоминать</w:t>
      </w:r>
      <w:r w:rsidRPr="00A2750B">
        <w:rPr>
          <w:spacing w:val="-6"/>
          <w:sz w:val="28"/>
          <w:szCs w:val="28"/>
        </w:rPr>
        <w:t xml:space="preserve"> </w:t>
      </w:r>
      <w:r w:rsidRPr="00A2750B">
        <w:rPr>
          <w:sz w:val="28"/>
          <w:szCs w:val="28"/>
        </w:rPr>
        <w:t>и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z w:val="28"/>
          <w:szCs w:val="28"/>
        </w:rPr>
        <w:t>систематизировать</w:t>
      </w:r>
      <w:r w:rsidRPr="00A2750B">
        <w:rPr>
          <w:spacing w:val="-6"/>
          <w:sz w:val="28"/>
          <w:szCs w:val="28"/>
        </w:rPr>
        <w:t xml:space="preserve"> </w:t>
      </w:r>
      <w:r w:rsidRPr="00A2750B">
        <w:rPr>
          <w:spacing w:val="-2"/>
          <w:sz w:val="28"/>
          <w:szCs w:val="28"/>
        </w:rPr>
        <w:t>информацию.</w:t>
      </w:r>
    </w:p>
    <w:p w:rsidR="001269C7" w:rsidRPr="00A2750B" w:rsidRDefault="001269C7" w:rsidP="001269C7">
      <w:pPr>
        <w:pStyle w:val="214"/>
        <w:numPr>
          <w:ilvl w:val="0"/>
          <w:numId w:val="22"/>
        </w:numPr>
        <w:tabs>
          <w:tab w:val="left" w:pos="527"/>
        </w:tabs>
        <w:kinsoku w:val="0"/>
        <w:overflowPunct w:val="0"/>
        <w:spacing w:before="172"/>
        <w:outlineLvl w:val="9"/>
        <w:rPr>
          <w:spacing w:val="-2"/>
          <w:sz w:val="28"/>
          <w:szCs w:val="28"/>
        </w:rPr>
      </w:pPr>
      <w:r w:rsidRPr="00A2750B">
        <w:rPr>
          <w:sz w:val="28"/>
          <w:szCs w:val="28"/>
        </w:rPr>
        <w:t>Овладение</w:t>
      </w:r>
      <w:r w:rsidRPr="00A2750B">
        <w:rPr>
          <w:spacing w:val="-11"/>
          <w:sz w:val="28"/>
          <w:szCs w:val="28"/>
        </w:rPr>
        <w:t xml:space="preserve"> </w:t>
      </w:r>
      <w:r w:rsidRPr="00A2750B">
        <w:rPr>
          <w:sz w:val="28"/>
          <w:szCs w:val="28"/>
        </w:rPr>
        <w:t>универсальными</w:t>
      </w:r>
      <w:r w:rsidRPr="00A2750B">
        <w:rPr>
          <w:spacing w:val="-10"/>
          <w:sz w:val="28"/>
          <w:szCs w:val="28"/>
        </w:rPr>
        <w:t xml:space="preserve"> </w:t>
      </w:r>
      <w:r w:rsidRPr="00A2750B">
        <w:rPr>
          <w:sz w:val="28"/>
          <w:szCs w:val="28"/>
        </w:rPr>
        <w:t>учебными</w:t>
      </w:r>
      <w:r w:rsidRPr="00A2750B">
        <w:rPr>
          <w:spacing w:val="-10"/>
          <w:sz w:val="28"/>
          <w:szCs w:val="28"/>
        </w:rPr>
        <w:t xml:space="preserve"> </w:t>
      </w:r>
      <w:r w:rsidRPr="00A2750B">
        <w:rPr>
          <w:sz w:val="28"/>
          <w:szCs w:val="28"/>
        </w:rPr>
        <w:t>коммуникативными</w:t>
      </w:r>
      <w:r w:rsidRPr="00A2750B">
        <w:rPr>
          <w:spacing w:val="-9"/>
          <w:sz w:val="28"/>
          <w:szCs w:val="28"/>
        </w:rPr>
        <w:t xml:space="preserve"> </w:t>
      </w:r>
      <w:r w:rsidRPr="00A2750B">
        <w:rPr>
          <w:spacing w:val="-2"/>
          <w:sz w:val="28"/>
          <w:szCs w:val="28"/>
        </w:rPr>
        <w:t>действиями</w:t>
      </w:r>
    </w:p>
    <w:p w:rsidR="001269C7" w:rsidRPr="00A2750B" w:rsidRDefault="001269C7" w:rsidP="001269C7">
      <w:pPr>
        <w:pStyle w:val="311"/>
        <w:kinsoku w:val="0"/>
        <w:overflowPunct w:val="0"/>
        <w:spacing w:before="60" w:line="240" w:lineRule="auto"/>
        <w:outlineLvl w:val="9"/>
        <w:rPr>
          <w:spacing w:val="-2"/>
          <w:sz w:val="28"/>
          <w:szCs w:val="28"/>
        </w:rPr>
      </w:pPr>
      <w:r w:rsidRPr="00A2750B">
        <w:rPr>
          <w:spacing w:val="-2"/>
          <w:sz w:val="28"/>
          <w:szCs w:val="28"/>
        </w:rPr>
        <w:t>Общение:</w:t>
      </w:r>
    </w:p>
    <w:p w:rsidR="001269C7" w:rsidRPr="00A2750B" w:rsidRDefault="001269C7" w:rsidP="001269C7">
      <w:pPr>
        <w:pStyle w:val="af0"/>
        <w:kinsoku w:val="0"/>
        <w:overflowPunct w:val="0"/>
        <w:spacing w:before="60"/>
        <w:ind w:right="155" w:firstLine="180"/>
        <w:rPr>
          <w:sz w:val="28"/>
          <w:szCs w:val="28"/>
        </w:rPr>
      </w:pPr>
      <w:r w:rsidRPr="00A2750B">
        <w:rPr>
          <w:sz w:val="28"/>
          <w:szCs w:val="28"/>
        </w:rPr>
        <w:t>воспринимать и формулировать суждения, выражать эмоции в соответствии с условиями и целями общения;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выражать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себя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(свою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точку</w:t>
      </w:r>
      <w:r w:rsidRPr="00A2750B">
        <w:rPr>
          <w:spacing w:val="-3"/>
          <w:sz w:val="28"/>
          <w:szCs w:val="28"/>
        </w:rPr>
        <w:t xml:space="preserve"> </w:t>
      </w:r>
      <w:r w:rsidRPr="00A2750B">
        <w:rPr>
          <w:sz w:val="28"/>
          <w:szCs w:val="28"/>
        </w:rPr>
        <w:t>зрения)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в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диалогах</w:t>
      </w:r>
      <w:r w:rsidRPr="00A2750B">
        <w:rPr>
          <w:spacing w:val="-3"/>
          <w:sz w:val="28"/>
          <w:szCs w:val="28"/>
        </w:rPr>
        <w:t xml:space="preserve"> </w:t>
      </w:r>
      <w:r w:rsidRPr="00A2750B">
        <w:rPr>
          <w:sz w:val="28"/>
          <w:szCs w:val="28"/>
        </w:rPr>
        <w:t>и</w:t>
      </w:r>
      <w:r w:rsidRPr="00A2750B">
        <w:rPr>
          <w:spacing w:val="-3"/>
          <w:sz w:val="28"/>
          <w:szCs w:val="28"/>
        </w:rPr>
        <w:t xml:space="preserve"> </w:t>
      </w:r>
      <w:r w:rsidRPr="00A2750B">
        <w:rPr>
          <w:sz w:val="28"/>
          <w:szCs w:val="28"/>
        </w:rPr>
        <w:t>дискуссиях,</w:t>
      </w:r>
      <w:r w:rsidRPr="00A2750B">
        <w:rPr>
          <w:spacing w:val="-3"/>
          <w:sz w:val="28"/>
          <w:szCs w:val="28"/>
        </w:rPr>
        <w:t xml:space="preserve"> </w:t>
      </w:r>
      <w:r w:rsidRPr="00A2750B">
        <w:rPr>
          <w:sz w:val="28"/>
          <w:szCs w:val="28"/>
        </w:rPr>
        <w:t>в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устной</w:t>
      </w:r>
      <w:r w:rsidRPr="00A2750B">
        <w:rPr>
          <w:spacing w:val="-3"/>
          <w:sz w:val="28"/>
          <w:szCs w:val="28"/>
        </w:rPr>
        <w:t xml:space="preserve"> </w:t>
      </w:r>
      <w:r w:rsidRPr="00A2750B">
        <w:rPr>
          <w:sz w:val="28"/>
          <w:szCs w:val="28"/>
        </w:rPr>
        <w:t>монологической</w:t>
      </w:r>
      <w:r w:rsidRPr="00A2750B">
        <w:rPr>
          <w:spacing w:val="-3"/>
          <w:sz w:val="28"/>
          <w:szCs w:val="28"/>
        </w:rPr>
        <w:t xml:space="preserve"> </w:t>
      </w:r>
      <w:r w:rsidRPr="00A2750B">
        <w:rPr>
          <w:sz w:val="28"/>
          <w:szCs w:val="28"/>
        </w:rPr>
        <w:t>речи и в письменных текстах;</w:t>
      </w:r>
    </w:p>
    <w:p w:rsidR="001269C7" w:rsidRPr="00A2750B" w:rsidRDefault="001269C7" w:rsidP="001269C7">
      <w:pPr>
        <w:pStyle w:val="af0"/>
        <w:kinsoku w:val="0"/>
        <w:overflowPunct w:val="0"/>
        <w:ind w:left="286" w:right="1074"/>
        <w:rPr>
          <w:sz w:val="28"/>
          <w:szCs w:val="28"/>
        </w:rPr>
      </w:pPr>
      <w:r w:rsidRPr="00A2750B">
        <w:rPr>
          <w:sz w:val="28"/>
          <w:szCs w:val="28"/>
        </w:rPr>
        <w:t>распознавать невербальные средства общения, понимать значение социальных знаков; знать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z w:val="28"/>
          <w:szCs w:val="28"/>
        </w:rPr>
        <w:t>и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распознавать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z w:val="28"/>
          <w:szCs w:val="28"/>
        </w:rPr>
        <w:t>предпосылки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конфликтных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ситуаций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и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смягчать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z w:val="28"/>
          <w:szCs w:val="28"/>
        </w:rPr>
        <w:t>конфликты,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вести</w:t>
      </w:r>
    </w:p>
    <w:p w:rsidR="001269C7" w:rsidRPr="00A2750B" w:rsidRDefault="001269C7" w:rsidP="001269C7">
      <w:pPr>
        <w:pStyle w:val="af0"/>
        <w:kinsoku w:val="0"/>
        <w:overflowPunct w:val="0"/>
        <w:rPr>
          <w:spacing w:val="-2"/>
          <w:sz w:val="28"/>
          <w:szCs w:val="28"/>
        </w:rPr>
      </w:pPr>
      <w:r w:rsidRPr="00A2750B">
        <w:rPr>
          <w:spacing w:val="-2"/>
          <w:sz w:val="28"/>
          <w:szCs w:val="28"/>
        </w:rPr>
        <w:t>переговоры;</w:t>
      </w:r>
    </w:p>
    <w:p w:rsidR="001269C7" w:rsidRPr="00A2750B" w:rsidRDefault="001269C7" w:rsidP="001269C7">
      <w:pPr>
        <w:pStyle w:val="af0"/>
        <w:kinsoku w:val="0"/>
        <w:overflowPunct w:val="0"/>
        <w:spacing w:before="59"/>
        <w:ind w:right="155" w:firstLine="180"/>
        <w:rPr>
          <w:sz w:val="28"/>
          <w:szCs w:val="28"/>
        </w:rPr>
      </w:pPr>
      <w:r w:rsidRPr="00A2750B">
        <w:rPr>
          <w:sz w:val="28"/>
          <w:szCs w:val="28"/>
        </w:rPr>
        <w:t>понимать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z w:val="28"/>
          <w:szCs w:val="28"/>
        </w:rPr>
        <w:t>намерения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z w:val="28"/>
          <w:szCs w:val="28"/>
        </w:rPr>
        <w:t>других,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проявлять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z w:val="28"/>
          <w:szCs w:val="28"/>
        </w:rPr>
        <w:t>уважительное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отношение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к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z w:val="28"/>
          <w:szCs w:val="28"/>
        </w:rPr>
        <w:t>собеседнику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и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в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z w:val="28"/>
          <w:szCs w:val="28"/>
        </w:rPr>
        <w:t>корректной форме формулировать свои возражения;</w:t>
      </w:r>
    </w:p>
    <w:p w:rsidR="001269C7" w:rsidRPr="00A2750B" w:rsidRDefault="001269C7" w:rsidP="001269C7">
      <w:pPr>
        <w:pStyle w:val="af0"/>
        <w:kinsoku w:val="0"/>
        <w:overflowPunct w:val="0"/>
        <w:ind w:firstLine="180"/>
        <w:rPr>
          <w:sz w:val="28"/>
          <w:szCs w:val="28"/>
        </w:rPr>
      </w:pPr>
      <w:r w:rsidRPr="00A2750B">
        <w:rPr>
          <w:sz w:val="28"/>
          <w:szCs w:val="28"/>
        </w:rPr>
        <w:t>в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z w:val="28"/>
          <w:szCs w:val="28"/>
        </w:rPr>
        <w:t>ходе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диалога/дискуссии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задавать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z w:val="28"/>
          <w:szCs w:val="28"/>
        </w:rPr>
        <w:t>вопросы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по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существу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обсуждаемой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темы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и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высказывать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z w:val="28"/>
          <w:szCs w:val="28"/>
        </w:rPr>
        <w:t>идеи, нацеленные на решение задачи и поддержание благожелательности общения;</w:t>
      </w:r>
    </w:p>
    <w:p w:rsidR="001269C7" w:rsidRPr="00A2750B" w:rsidRDefault="001269C7" w:rsidP="001269C7">
      <w:pPr>
        <w:pStyle w:val="af0"/>
        <w:kinsoku w:val="0"/>
        <w:overflowPunct w:val="0"/>
        <w:ind w:firstLine="180"/>
        <w:rPr>
          <w:sz w:val="28"/>
          <w:szCs w:val="28"/>
        </w:rPr>
      </w:pPr>
      <w:r w:rsidRPr="00A2750B">
        <w:rPr>
          <w:sz w:val="28"/>
          <w:szCs w:val="28"/>
        </w:rPr>
        <w:t>сопоставлять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z w:val="28"/>
          <w:szCs w:val="28"/>
        </w:rPr>
        <w:t>свои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суждения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z w:val="28"/>
          <w:szCs w:val="28"/>
        </w:rPr>
        <w:t>с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суждениями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других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участников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z w:val="28"/>
          <w:szCs w:val="28"/>
        </w:rPr>
        <w:t>диалога,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обнаруживать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z w:val="28"/>
          <w:szCs w:val="28"/>
        </w:rPr>
        <w:t>различие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и сходство позиций;</w:t>
      </w:r>
    </w:p>
    <w:p w:rsidR="001269C7" w:rsidRPr="00A2750B" w:rsidRDefault="001269C7" w:rsidP="001269C7">
      <w:pPr>
        <w:pStyle w:val="af0"/>
        <w:kinsoku w:val="0"/>
        <w:overflowPunct w:val="0"/>
        <w:ind w:right="155" w:firstLine="180"/>
        <w:rPr>
          <w:sz w:val="28"/>
          <w:szCs w:val="28"/>
        </w:rPr>
      </w:pPr>
      <w:r w:rsidRPr="00A2750B">
        <w:rPr>
          <w:sz w:val="28"/>
          <w:szCs w:val="28"/>
        </w:rPr>
        <w:t>публично</w:t>
      </w:r>
      <w:r w:rsidRPr="00A2750B">
        <w:rPr>
          <w:spacing w:val="-7"/>
          <w:sz w:val="28"/>
          <w:szCs w:val="28"/>
        </w:rPr>
        <w:t xml:space="preserve"> </w:t>
      </w:r>
      <w:r w:rsidRPr="00A2750B">
        <w:rPr>
          <w:sz w:val="28"/>
          <w:szCs w:val="28"/>
        </w:rPr>
        <w:t>представлять</w:t>
      </w:r>
      <w:r w:rsidRPr="00A2750B">
        <w:rPr>
          <w:spacing w:val="-8"/>
          <w:sz w:val="28"/>
          <w:szCs w:val="28"/>
        </w:rPr>
        <w:t xml:space="preserve"> </w:t>
      </w:r>
      <w:r w:rsidRPr="00A2750B">
        <w:rPr>
          <w:sz w:val="28"/>
          <w:szCs w:val="28"/>
        </w:rPr>
        <w:t>результаты</w:t>
      </w:r>
      <w:r w:rsidRPr="00A2750B">
        <w:rPr>
          <w:spacing w:val="-7"/>
          <w:sz w:val="28"/>
          <w:szCs w:val="28"/>
        </w:rPr>
        <w:t xml:space="preserve"> </w:t>
      </w:r>
      <w:r w:rsidRPr="00A2750B">
        <w:rPr>
          <w:sz w:val="28"/>
          <w:szCs w:val="28"/>
        </w:rPr>
        <w:t>проведённого</w:t>
      </w:r>
      <w:r w:rsidRPr="00A2750B">
        <w:rPr>
          <w:spacing w:val="-7"/>
          <w:sz w:val="28"/>
          <w:szCs w:val="28"/>
        </w:rPr>
        <w:t xml:space="preserve"> </w:t>
      </w:r>
      <w:r w:rsidRPr="00A2750B">
        <w:rPr>
          <w:sz w:val="28"/>
          <w:szCs w:val="28"/>
        </w:rPr>
        <w:t>языкового</w:t>
      </w:r>
      <w:r w:rsidRPr="00A2750B">
        <w:rPr>
          <w:spacing w:val="-7"/>
          <w:sz w:val="28"/>
          <w:szCs w:val="28"/>
        </w:rPr>
        <w:t xml:space="preserve"> </w:t>
      </w:r>
      <w:r w:rsidRPr="00A2750B">
        <w:rPr>
          <w:sz w:val="28"/>
          <w:szCs w:val="28"/>
        </w:rPr>
        <w:t>анализа,</w:t>
      </w:r>
      <w:r w:rsidRPr="00A2750B">
        <w:rPr>
          <w:spacing w:val="-7"/>
          <w:sz w:val="28"/>
          <w:szCs w:val="28"/>
        </w:rPr>
        <w:t xml:space="preserve"> </w:t>
      </w:r>
      <w:r w:rsidRPr="00A2750B">
        <w:rPr>
          <w:sz w:val="28"/>
          <w:szCs w:val="28"/>
        </w:rPr>
        <w:t>выполненного лингвистического эксперимента, исследования, проекта;</w:t>
      </w:r>
    </w:p>
    <w:p w:rsidR="001269C7" w:rsidRPr="00A2750B" w:rsidRDefault="001269C7" w:rsidP="001269C7">
      <w:pPr>
        <w:pStyle w:val="af0"/>
        <w:kinsoku w:val="0"/>
        <w:overflowPunct w:val="0"/>
        <w:ind w:right="155" w:firstLine="180"/>
        <w:rPr>
          <w:sz w:val="28"/>
          <w:szCs w:val="28"/>
        </w:rPr>
      </w:pPr>
      <w:r w:rsidRPr="00A2750B">
        <w:rPr>
          <w:sz w:val="28"/>
          <w:szCs w:val="28"/>
        </w:rPr>
        <w:t>самостоятельно выбирать формат выступления с учётом цели презентации и особенностей аудитории</w:t>
      </w:r>
      <w:r w:rsidRPr="00A2750B">
        <w:rPr>
          <w:spacing w:val="-3"/>
          <w:sz w:val="28"/>
          <w:szCs w:val="28"/>
        </w:rPr>
        <w:t xml:space="preserve"> </w:t>
      </w:r>
      <w:r w:rsidRPr="00A2750B">
        <w:rPr>
          <w:sz w:val="28"/>
          <w:szCs w:val="28"/>
        </w:rPr>
        <w:t>и</w:t>
      </w:r>
      <w:r w:rsidRPr="00A2750B">
        <w:rPr>
          <w:spacing w:val="-3"/>
          <w:sz w:val="28"/>
          <w:szCs w:val="28"/>
        </w:rPr>
        <w:t xml:space="preserve"> </w:t>
      </w:r>
      <w:r w:rsidRPr="00A2750B">
        <w:rPr>
          <w:sz w:val="28"/>
          <w:szCs w:val="28"/>
        </w:rPr>
        <w:t>в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lastRenderedPageBreak/>
        <w:t>соответствии</w:t>
      </w:r>
      <w:r w:rsidRPr="00A2750B">
        <w:rPr>
          <w:spacing w:val="-3"/>
          <w:sz w:val="28"/>
          <w:szCs w:val="28"/>
        </w:rPr>
        <w:t xml:space="preserve"> </w:t>
      </w:r>
      <w:r w:rsidRPr="00A2750B">
        <w:rPr>
          <w:sz w:val="28"/>
          <w:szCs w:val="28"/>
        </w:rPr>
        <w:t>с</w:t>
      </w:r>
      <w:r w:rsidRPr="00A2750B">
        <w:rPr>
          <w:spacing w:val="-3"/>
          <w:sz w:val="28"/>
          <w:szCs w:val="28"/>
        </w:rPr>
        <w:t xml:space="preserve"> </w:t>
      </w:r>
      <w:r w:rsidRPr="00A2750B">
        <w:rPr>
          <w:sz w:val="28"/>
          <w:szCs w:val="28"/>
        </w:rPr>
        <w:t>ним</w:t>
      </w:r>
      <w:r w:rsidRPr="00A2750B">
        <w:rPr>
          <w:spacing w:val="-3"/>
          <w:sz w:val="28"/>
          <w:szCs w:val="28"/>
        </w:rPr>
        <w:t xml:space="preserve"> </w:t>
      </w:r>
      <w:r w:rsidRPr="00A2750B">
        <w:rPr>
          <w:sz w:val="28"/>
          <w:szCs w:val="28"/>
        </w:rPr>
        <w:t>составлять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устные</w:t>
      </w:r>
      <w:r w:rsidRPr="00A2750B">
        <w:rPr>
          <w:spacing w:val="-3"/>
          <w:sz w:val="28"/>
          <w:szCs w:val="28"/>
        </w:rPr>
        <w:t xml:space="preserve"> </w:t>
      </w:r>
      <w:r w:rsidRPr="00A2750B">
        <w:rPr>
          <w:sz w:val="28"/>
          <w:szCs w:val="28"/>
        </w:rPr>
        <w:t>и</w:t>
      </w:r>
      <w:r w:rsidRPr="00A2750B">
        <w:rPr>
          <w:spacing w:val="-3"/>
          <w:sz w:val="28"/>
          <w:szCs w:val="28"/>
        </w:rPr>
        <w:t xml:space="preserve"> </w:t>
      </w:r>
      <w:r w:rsidRPr="00A2750B">
        <w:rPr>
          <w:sz w:val="28"/>
          <w:szCs w:val="28"/>
        </w:rPr>
        <w:t>письменные</w:t>
      </w:r>
      <w:r w:rsidRPr="00A2750B">
        <w:rPr>
          <w:spacing w:val="-3"/>
          <w:sz w:val="28"/>
          <w:szCs w:val="28"/>
        </w:rPr>
        <w:t xml:space="preserve"> </w:t>
      </w:r>
      <w:r w:rsidRPr="00A2750B">
        <w:rPr>
          <w:sz w:val="28"/>
          <w:szCs w:val="28"/>
        </w:rPr>
        <w:t>тексты</w:t>
      </w:r>
      <w:r w:rsidRPr="00A2750B">
        <w:rPr>
          <w:spacing w:val="-3"/>
          <w:sz w:val="28"/>
          <w:szCs w:val="28"/>
        </w:rPr>
        <w:t xml:space="preserve"> </w:t>
      </w:r>
      <w:r w:rsidRPr="00A2750B">
        <w:rPr>
          <w:sz w:val="28"/>
          <w:szCs w:val="28"/>
        </w:rPr>
        <w:t>с</w:t>
      </w:r>
      <w:r w:rsidRPr="00A2750B">
        <w:rPr>
          <w:spacing w:val="-3"/>
          <w:sz w:val="28"/>
          <w:szCs w:val="28"/>
        </w:rPr>
        <w:t xml:space="preserve"> </w:t>
      </w:r>
      <w:r w:rsidRPr="00A2750B">
        <w:rPr>
          <w:sz w:val="28"/>
          <w:szCs w:val="28"/>
        </w:rPr>
        <w:t>использованием иллюстративного материала.</w:t>
      </w:r>
    </w:p>
    <w:p w:rsidR="001269C7" w:rsidRPr="00A2750B" w:rsidRDefault="001269C7" w:rsidP="001269C7">
      <w:pPr>
        <w:pStyle w:val="311"/>
        <w:kinsoku w:val="0"/>
        <w:overflowPunct w:val="0"/>
        <w:spacing w:line="240" w:lineRule="auto"/>
        <w:outlineLvl w:val="9"/>
        <w:rPr>
          <w:spacing w:val="-2"/>
          <w:sz w:val="28"/>
          <w:szCs w:val="28"/>
        </w:rPr>
      </w:pPr>
      <w:r w:rsidRPr="00A2750B">
        <w:rPr>
          <w:sz w:val="28"/>
          <w:szCs w:val="28"/>
        </w:rPr>
        <w:t>Совместная</w:t>
      </w:r>
      <w:r w:rsidRPr="00A2750B">
        <w:rPr>
          <w:spacing w:val="-8"/>
          <w:sz w:val="28"/>
          <w:szCs w:val="28"/>
        </w:rPr>
        <w:t xml:space="preserve"> </w:t>
      </w:r>
      <w:r w:rsidRPr="00A2750B">
        <w:rPr>
          <w:spacing w:val="-2"/>
          <w:sz w:val="28"/>
          <w:szCs w:val="28"/>
        </w:rPr>
        <w:t>деятельность:</w:t>
      </w:r>
    </w:p>
    <w:p w:rsidR="001269C7" w:rsidRPr="00A2750B" w:rsidRDefault="001269C7" w:rsidP="001269C7">
      <w:pPr>
        <w:pStyle w:val="af0"/>
        <w:kinsoku w:val="0"/>
        <w:overflowPunct w:val="0"/>
        <w:spacing w:before="55"/>
        <w:ind w:left="286"/>
        <w:rPr>
          <w:spacing w:val="-2"/>
          <w:sz w:val="28"/>
          <w:szCs w:val="28"/>
        </w:rPr>
      </w:pPr>
      <w:r w:rsidRPr="00A2750B">
        <w:rPr>
          <w:sz w:val="28"/>
          <w:szCs w:val="28"/>
        </w:rPr>
        <w:t>понимать</w:t>
      </w:r>
      <w:r w:rsidRPr="00A2750B">
        <w:rPr>
          <w:spacing w:val="-6"/>
          <w:sz w:val="28"/>
          <w:szCs w:val="28"/>
        </w:rPr>
        <w:t xml:space="preserve"> </w:t>
      </w:r>
      <w:r w:rsidRPr="00A2750B">
        <w:rPr>
          <w:sz w:val="28"/>
          <w:szCs w:val="28"/>
        </w:rPr>
        <w:t>и</w:t>
      </w:r>
      <w:r w:rsidRPr="00A2750B">
        <w:rPr>
          <w:spacing w:val="-3"/>
          <w:sz w:val="28"/>
          <w:szCs w:val="28"/>
        </w:rPr>
        <w:t xml:space="preserve"> </w:t>
      </w:r>
      <w:r w:rsidRPr="00A2750B">
        <w:rPr>
          <w:sz w:val="28"/>
          <w:szCs w:val="28"/>
        </w:rPr>
        <w:t>использовать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преимущества</w:t>
      </w:r>
      <w:r w:rsidRPr="00A2750B">
        <w:rPr>
          <w:spacing w:val="-3"/>
          <w:sz w:val="28"/>
          <w:szCs w:val="28"/>
        </w:rPr>
        <w:t xml:space="preserve"> </w:t>
      </w:r>
      <w:r w:rsidRPr="00A2750B">
        <w:rPr>
          <w:sz w:val="28"/>
          <w:szCs w:val="28"/>
        </w:rPr>
        <w:t>командной</w:t>
      </w:r>
      <w:r w:rsidRPr="00A2750B">
        <w:rPr>
          <w:spacing w:val="-3"/>
          <w:sz w:val="28"/>
          <w:szCs w:val="28"/>
        </w:rPr>
        <w:t xml:space="preserve"> </w:t>
      </w:r>
      <w:r w:rsidRPr="00A2750B">
        <w:rPr>
          <w:sz w:val="28"/>
          <w:szCs w:val="28"/>
        </w:rPr>
        <w:t>и</w:t>
      </w:r>
      <w:r w:rsidRPr="00A2750B">
        <w:rPr>
          <w:spacing w:val="-3"/>
          <w:sz w:val="28"/>
          <w:szCs w:val="28"/>
        </w:rPr>
        <w:t xml:space="preserve"> </w:t>
      </w:r>
      <w:r w:rsidRPr="00A2750B">
        <w:rPr>
          <w:sz w:val="28"/>
          <w:szCs w:val="28"/>
        </w:rPr>
        <w:t>индивидуальной</w:t>
      </w:r>
      <w:r w:rsidRPr="00A2750B">
        <w:rPr>
          <w:spacing w:val="-3"/>
          <w:sz w:val="28"/>
          <w:szCs w:val="28"/>
        </w:rPr>
        <w:t xml:space="preserve"> </w:t>
      </w:r>
      <w:r w:rsidRPr="00A2750B">
        <w:rPr>
          <w:sz w:val="28"/>
          <w:szCs w:val="28"/>
        </w:rPr>
        <w:t>работы</w:t>
      </w:r>
      <w:r w:rsidRPr="00A2750B">
        <w:rPr>
          <w:spacing w:val="-3"/>
          <w:sz w:val="28"/>
          <w:szCs w:val="28"/>
        </w:rPr>
        <w:t xml:space="preserve"> </w:t>
      </w:r>
      <w:r w:rsidRPr="00A2750B">
        <w:rPr>
          <w:sz w:val="28"/>
          <w:szCs w:val="28"/>
        </w:rPr>
        <w:t>при</w:t>
      </w:r>
      <w:r w:rsidRPr="00A2750B">
        <w:rPr>
          <w:spacing w:val="-3"/>
          <w:sz w:val="28"/>
          <w:szCs w:val="28"/>
        </w:rPr>
        <w:t xml:space="preserve"> </w:t>
      </w:r>
      <w:r w:rsidRPr="00A2750B">
        <w:rPr>
          <w:spacing w:val="-2"/>
          <w:sz w:val="28"/>
          <w:szCs w:val="28"/>
        </w:rPr>
        <w:t>решении</w:t>
      </w:r>
    </w:p>
    <w:p w:rsidR="001269C7" w:rsidRPr="00A2750B" w:rsidRDefault="001269C7" w:rsidP="001269C7">
      <w:pPr>
        <w:pStyle w:val="af0"/>
        <w:kinsoku w:val="0"/>
        <w:overflowPunct w:val="0"/>
        <w:spacing w:before="62"/>
        <w:ind w:right="474"/>
        <w:rPr>
          <w:sz w:val="28"/>
          <w:szCs w:val="28"/>
        </w:rPr>
      </w:pPr>
      <w:r w:rsidRPr="00A2750B">
        <w:rPr>
          <w:sz w:val="28"/>
          <w:szCs w:val="28"/>
        </w:rPr>
        <w:t>конкретной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z w:val="28"/>
          <w:szCs w:val="28"/>
        </w:rPr>
        <w:t>проблемы,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z w:val="28"/>
          <w:szCs w:val="28"/>
        </w:rPr>
        <w:t>обосновывать</w:t>
      </w:r>
      <w:r w:rsidRPr="00A2750B">
        <w:rPr>
          <w:spacing w:val="-6"/>
          <w:sz w:val="28"/>
          <w:szCs w:val="28"/>
        </w:rPr>
        <w:t xml:space="preserve"> </w:t>
      </w:r>
      <w:r w:rsidRPr="00A2750B">
        <w:rPr>
          <w:sz w:val="28"/>
          <w:szCs w:val="28"/>
        </w:rPr>
        <w:t>необходимость</w:t>
      </w:r>
      <w:r w:rsidRPr="00A2750B">
        <w:rPr>
          <w:spacing w:val="-6"/>
          <w:sz w:val="28"/>
          <w:szCs w:val="28"/>
        </w:rPr>
        <w:t xml:space="preserve"> </w:t>
      </w:r>
      <w:r w:rsidRPr="00A2750B">
        <w:rPr>
          <w:sz w:val="28"/>
          <w:szCs w:val="28"/>
        </w:rPr>
        <w:t>применения</w:t>
      </w:r>
      <w:r w:rsidRPr="00A2750B">
        <w:rPr>
          <w:spacing w:val="-6"/>
          <w:sz w:val="28"/>
          <w:szCs w:val="28"/>
        </w:rPr>
        <w:t xml:space="preserve"> </w:t>
      </w:r>
      <w:r w:rsidRPr="00A2750B">
        <w:rPr>
          <w:sz w:val="28"/>
          <w:szCs w:val="28"/>
        </w:rPr>
        <w:t>групповых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z w:val="28"/>
          <w:szCs w:val="28"/>
        </w:rPr>
        <w:t>форм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z w:val="28"/>
          <w:szCs w:val="28"/>
        </w:rPr>
        <w:t>взаимодействия при решении поставленной задачи;</w:t>
      </w:r>
    </w:p>
    <w:p w:rsidR="001269C7" w:rsidRPr="00A2750B" w:rsidRDefault="001269C7" w:rsidP="001269C7">
      <w:pPr>
        <w:pStyle w:val="af0"/>
        <w:kinsoku w:val="0"/>
        <w:overflowPunct w:val="0"/>
        <w:ind w:right="944" w:firstLine="180"/>
        <w:rPr>
          <w:spacing w:val="-2"/>
          <w:sz w:val="28"/>
          <w:szCs w:val="28"/>
        </w:rPr>
      </w:pPr>
      <w:r w:rsidRPr="00A2750B">
        <w:rPr>
          <w:sz w:val="28"/>
          <w:szCs w:val="28"/>
        </w:rPr>
        <w:t>принимать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цель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совместной</w:t>
      </w:r>
      <w:r w:rsidRPr="00A2750B">
        <w:rPr>
          <w:spacing w:val="-3"/>
          <w:sz w:val="28"/>
          <w:szCs w:val="28"/>
        </w:rPr>
        <w:t xml:space="preserve"> </w:t>
      </w:r>
      <w:r w:rsidRPr="00A2750B">
        <w:rPr>
          <w:sz w:val="28"/>
          <w:szCs w:val="28"/>
        </w:rPr>
        <w:t>деятельности,</w:t>
      </w:r>
      <w:r w:rsidRPr="00A2750B">
        <w:rPr>
          <w:spacing w:val="-3"/>
          <w:sz w:val="28"/>
          <w:szCs w:val="28"/>
        </w:rPr>
        <w:t xml:space="preserve"> </w:t>
      </w:r>
      <w:r w:rsidRPr="00A2750B">
        <w:rPr>
          <w:sz w:val="28"/>
          <w:szCs w:val="28"/>
        </w:rPr>
        <w:t>коллективно</w:t>
      </w:r>
      <w:r w:rsidRPr="00A2750B">
        <w:rPr>
          <w:spacing w:val="-3"/>
          <w:sz w:val="28"/>
          <w:szCs w:val="28"/>
        </w:rPr>
        <w:t xml:space="preserve"> </w:t>
      </w:r>
      <w:r w:rsidRPr="00A2750B">
        <w:rPr>
          <w:sz w:val="28"/>
          <w:szCs w:val="28"/>
        </w:rPr>
        <w:t>строить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действия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по</w:t>
      </w:r>
      <w:r w:rsidRPr="00A2750B">
        <w:rPr>
          <w:spacing w:val="-3"/>
          <w:sz w:val="28"/>
          <w:szCs w:val="28"/>
        </w:rPr>
        <w:t xml:space="preserve"> </w:t>
      </w:r>
      <w:r w:rsidRPr="00A2750B">
        <w:rPr>
          <w:sz w:val="28"/>
          <w:szCs w:val="28"/>
        </w:rPr>
        <w:t>её</w:t>
      </w:r>
      <w:r w:rsidRPr="00A2750B">
        <w:rPr>
          <w:spacing w:val="-3"/>
          <w:sz w:val="28"/>
          <w:szCs w:val="28"/>
        </w:rPr>
        <w:t xml:space="preserve"> </w:t>
      </w:r>
      <w:r w:rsidRPr="00A2750B">
        <w:rPr>
          <w:sz w:val="28"/>
          <w:szCs w:val="28"/>
        </w:rPr>
        <w:t>достижению: распределять роли, договариваться, обсуждать процесс и результат совместной работы; уметь обобщать</w:t>
      </w:r>
      <w:r w:rsidRPr="00A2750B">
        <w:rPr>
          <w:spacing w:val="-6"/>
          <w:sz w:val="28"/>
          <w:szCs w:val="28"/>
        </w:rPr>
        <w:t xml:space="preserve"> </w:t>
      </w:r>
      <w:r w:rsidRPr="00A2750B">
        <w:rPr>
          <w:sz w:val="28"/>
          <w:szCs w:val="28"/>
        </w:rPr>
        <w:t>мнения</w:t>
      </w:r>
      <w:r w:rsidRPr="00A2750B">
        <w:rPr>
          <w:spacing w:val="-6"/>
          <w:sz w:val="28"/>
          <w:szCs w:val="28"/>
        </w:rPr>
        <w:t xml:space="preserve"> </w:t>
      </w:r>
      <w:proofErr w:type="gramStart"/>
      <w:r w:rsidRPr="00A2750B">
        <w:rPr>
          <w:sz w:val="28"/>
          <w:szCs w:val="28"/>
        </w:rPr>
        <w:t>нескольких</w:t>
      </w:r>
      <w:proofErr w:type="gramEnd"/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z w:val="28"/>
          <w:szCs w:val="28"/>
        </w:rPr>
        <w:t>людей,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z w:val="28"/>
          <w:szCs w:val="28"/>
        </w:rPr>
        <w:t>проявлять</w:t>
      </w:r>
      <w:r w:rsidRPr="00A2750B">
        <w:rPr>
          <w:spacing w:val="-6"/>
          <w:sz w:val="28"/>
          <w:szCs w:val="28"/>
        </w:rPr>
        <w:t xml:space="preserve"> </w:t>
      </w:r>
      <w:r w:rsidRPr="00A2750B">
        <w:rPr>
          <w:sz w:val="28"/>
          <w:szCs w:val="28"/>
        </w:rPr>
        <w:t>готовность</w:t>
      </w:r>
      <w:r w:rsidRPr="00A2750B">
        <w:rPr>
          <w:spacing w:val="-6"/>
          <w:sz w:val="28"/>
          <w:szCs w:val="28"/>
        </w:rPr>
        <w:t xml:space="preserve"> </w:t>
      </w:r>
      <w:r w:rsidRPr="00A2750B">
        <w:rPr>
          <w:sz w:val="28"/>
          <w:szCs w:val="28"/>
        </w:rPr>
        <w:t>руководить,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z w:val="28"/>
          <w:szCs w:val="28"/>
        </w:rPr>
        <w:t>выполнять</w:t>
      </w:r>
      <w:r w:rsidRPr="00A2750B">
        <w:rPr>
          <w:spacing w:val="-6"/>
          <w:sz w:val="28"/>
          <w:szCs w:val="28"/>
        </w:rPr>
        <w:t xml:space="preserve"> </w:t>
      </w:r>
      <w:r w:rsidRPr="00A2750B">
        <w:rPr>
          <w:sz w:val="28"/>
          <w:szCs w:val="28"/>
        </w:rPr>
        <w:t xml:space="preserve">поручения, </w:t>
      </w:r>
      <w:r w:rsidRPr="00A2750B">
        <w:rPr>
          <w:spacing w:val="-2"/>
          <w:sz w:val="28"/>
          <w:szCs w:val="28"/>
        </w:rPr>
        <w:t>подчиняться;</w:t>
      </w:r>
    </w:p>
    <w:p w:rsidR="001269C7" w:rsidRPr="00A2750B" w:rsidRDefault="001269C7" w:rsidP="001269C7">
      <w:pPr>
        <w:pStyle w:val="af0"/>
        <w:kinsoku w:val="0"/>
        <w:overflowPunct w:val="0"/>
        <w:ind w:firstLine="180"/>
        <w:rPr>
          <w:sz w:val="28"/>
          <w:szCs w:val="28"/>
        </w:rPr>
      </w:pPr>
      <w:r w:rsidRPr="00A2750B">
        <w:rPr>
          <w:sz w:val="28"/>
          <w:szCs w:val="28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z w:val="28"/>
          <w:szCs w:val="28"/>
        </w:rPr>
        <w:t>в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z w:val="28"/>
          <w:szCs w:val="28"/>
        </w:rPr>
        <w:t>групповых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формах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работы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(обсуждения,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обмен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мнениями,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«мозговой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штурм»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и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иные);</w:t>
      </w:r>
    </w:p>
    <w:p w:rsidR="001269C7" w:rsidRPr="00A2750B" w:rsidRDefault="001269C7" w:rsidP="001269C7">
      <w:pPr>
        <w:pStyle w:val="af0"/>
        <w:kinsoku w:val="0"/>
        <w:overflowPunct w:val="0"/>
        <w:ind w:firstLine="180"/>
        <w:rPr>
          <w:sz w:val="28"/>
          <w:szCs w:val="28"/>
        </w:rPr>
      </w:pPr>
      <w:r w:rsidRPr="00A2750B">
        <w:rPr>
          <w:sz w:val="28"/>
          <w:szCs w:val="28"/>
        </w:rPr>
        <w:t>выполнять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z w:val="28"/>
          <w:szCs w:val="28"/>
        </w:rPr>
        <w:t>свою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z w:val="28"/>
          <w:szCs w:val="28"/>
        </w:rPr>
        <w:t>часть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z w:val="28"/>
          <w:szCs w:val="28"/>
        </w:rPr>
        <w:t>работы,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достигать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z w:val="28"/>
          <w:szCs w:val="28"/>
        </w:rPr>
        <w:t>качественный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результат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z w:val="28"/>
          <w:szCs w:val="28"/>
        </w:rPr>
        <w:t>по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своему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направлению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z w:val="28"/>
          <w:szCs w:val="28"/>
        </w:rPr>
        <w:t>и координировать свои действия с действиями других членов команды;</w:t>
      </w:r>
    </w:p>
    <w:p w:rsidR="001269C7" w:rsidRPr="00A2750B" w:rsidRDefault="001269C7" w:rsidP="001269C7">
      <w:pPr>
        <w:pStyle w:val="af0"/>
        <w:kinsoku w:val="0"/>
        <w:overflowPunct w:val="0"/>
        <w:ind w:right="155" w:firstLine="180"/>
        <w:rPr>
          <w:sz w:val="28"/>
          <w:szCs w:val="28"/>
        </w:rPr>
      </w:pPr>
      <w:r w:rsidRPr="00A2750B">
        <w:rPr>
          <w:sz w:val="28"/>
          <w:szCs w:val="28"/>
        </w:rPr>
        <w:t>оценивать качество своего вклада в общий продукт по критериям, самостоятельно сформулированным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участниками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взаимодействия;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z w:val="28"/>
          <w:szCs w:val="28"/>
        </w:rPr>
        <w:t>сравнивать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z w:val="28"/>
          <w:szCs w:val="28"/>
        </w:rPr>
        <w:t>результаты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с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исходной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задачей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и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:rsidR="001269C7" w:rsidRPr="00A2750B" w:rsidRDefault="001269C7" w:rsidP="001269C7">
      <w:pPr>
        <w:pStyle w:val="214"/>
        <w:numPr>
          <w:ilvl w:val="0"/>
          <w:numId w:val="22"/>
        </w:numPr>
        <w:tabs>
          <w:tab w:val="left" w:pos="527"/>
        </w:tabs>
        <w:kinsoku w:val="0"/>
        <w:overflowPunct w:val="0"/>
        <w:spacing w:before="111"/>
        <w:outlineLvl w:val="9"/>
        <w:rPr>
          <w:spacing w:val="-2"/>
          <w:sz w:val="28"/>
          <w:szCs w:val="28"/>
        </w:rPr>
      </w:pPr>
      <w:r w:rsidRPr="00A2750B">
        <w:rPr>
          <w:sz w:val="28"/>
          <w:szCs w:val="28"/>
        </w:rPr>
        <w:t>Овладение</w:t>
      </w:r>
      <w:r w:rsidRPr="00A2750B">
        <w:rPr>
          <w:spacing w:val="-11"/>
          <w:sz w:val="28"/>
          <w:szCs w:val="28"/>
        </w:rPr>
        <w:t xml:space="preserve"> </w:t>
      </w:r>
      <w:r w:rsidRPr="00A2750B">
        <w:rPr>
          <w:sz w:val="28"/>
          <w:szCs w:val="28"/>
        </w:rPr>
        <w:t>универсальными</w:t>
      </w:r>
      <w:r w:rsidRPr="00A2750B">
        <w:rPr>
          <w:spacing w:val="-10"/>
          <w:sz w:val="28"/>
          <w:szCs w:val="28"/>
        </w:rPr>
        <w:t xml:space="preserve"> </w:t>
      </w:r>
      <w:r w:rsidRPr="00A2750B">
        <w:rPr>
          <w:sz w:val="28"/>
          <w:szCs w:val="28"/>
        </w:rPr>
        <w:t>учебными</w:t>
      </w:r>
      <w:r w:rsidRPr="00A2750B">
        <w:rPr>
          <w:spacing w:val="-9"/>
          <w:sz w:val="28"/>
          <w:szCs w:val="28"/>
        </w:rPr>
        <w:t xml:space="preserve"> </w:t>
      </w:r>
      <w:r w:rsidRPr="00A2750B">
        <w:rPr>
          <w:sz w:val="28"/>
          <w:szCs w:val="28"/>
        </w:rPr>
        <w:t>регулятивными</w:t>
      </w:r>
      <w:r w:rsidRPr="00A2750B">
        <w:rPr>
          <w:spacing w:val="-9"/>
          <w:sz w:val="28"/>
          <w:szCs w:val="28"/>
        </w:rPr>
        <w:t xml:space="preserve"> </w:t>
      </w:r>
      <w:r w:rsidRPr="00A2750B">
        <w:rPr>
          <w:spacing w:val="-2"/>
          <w:sz w:val="28"/>
          <w:szCs w:val="28"/>
        </w:rPr>
        <w:t>действиями</w:t>
      </w:r>
    </w:p>
    <w:p w:rsidR="001269C7" w:rsidRPr="00A2750B" w:rsidRDefault="001269C7" w:rsidP="001269C7">
      <w:pPr>
        <w:pStyle w:val="311"/>
        <w:kinsoku w:val="0"/>
        <w:overflowPunct w:val="0"/>
        <w:spacing w:before="60" w:line="240" w:lineRule="auto"/>
        <w:outlineLvl w:val="9"/>
        <w:rPr>
          <w:spacing w:val="-2"/>
          <w:sz w:val="28"/>
          <w:szCs w:val="28"/>
        </w:rPr>
      </w:pPr>
      <w:r w:rsidRPr="00A2750B">
        <w:rPr>
          <w:spacing w:val="-2"/>
          <w:sz w:val="28"/>
          <w:szCs w:val="28"/>
        </w:rPr>
        <w:t>Самоорганизация:</w:t>
      </w:r>
    </w:p>
    <w:p w:rsidR="001269C7" w:rsidRPr="00A2750B" w:rsidRDefault="001269C7" w:rsidP="001269C7">
      <w:pPr>
        <w:pStyle w:val="af0"/>
        <w:kinsoku w:val="0"/>
        <w:overflowPunct w:val="0"/>
        <w:spacing w:before="60"/>
        <w:ind w:left="286"/>
        <w:rPr>
          <w:spacing w:val="-2"/>
          <w:sz w:val="28"/>
          <w:szCs w:val="28"/>
        </w:rPr>
      </w:pPr>
      <w:r w:rsidRPr="00A2750B">
        <w:rPr>
          <w:sz w:val="28"/>
          <w:szCs w:val="28"/>
        </w:rPr>
        <w:t>выявлять</w:t>
      </w:r>
      <w:r w:rsidRPr="00A2750B">
        <w:rPr>
          <w:spacing w:val="-6"/>
          <w:sz w:val="28"/>
          <w:szCs w:val="28"/>
        </w:rPr>
        <w:t xml:space="preserve"> </w:t>
      </w:r>
      <w:r w:rsidRPr="00A2750B">
        <w:rPr>
          <w:sz w:val="28"/>
          <w:szCs w:val="28"/>
        </w:rPr>
        <w:t>проблемы</w:t>
      </w:r>
      <w:r w:rsidRPr="00A2750B">
        <w:rPr>
          <w:spacing w:val="-2"/>
          <w:sz w:val="28"/>
          <w:szCs w:val="28"/>
        </w:rPr>
        <w:t xml:space="preserve"> </w:t>
      </w:r>
      <w:r w:rsidRPr="00A2750B">
        <w:rPr>
          <w:sz w:val="28"/>
          <w:szCs w:val="28"/>
        </w:rPr>
        <w:t>для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решения</w:t>
      </w:r>
      <w:r w:rsidRPr="00A2750B">
        <w:rPr>
          <w:spacing w:val="-3"/>
          <w:sz w:val="28"/>
          <w:szCs w:val="28"/>
        </w:rPr>
        <w:t xml:space="preserve"> </w:t>
      </w:r>
      <w:r w:rsidRPr="00A2750B">
        <w:rPr>
          <w:sz w:val="28"/>
          <w:szCs w:val="28"/>
        </w:rPr>
        <w:t>в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учебных</w:t>
      </w:r>
      <w:r w:rsidRPr="00A2750B">
        <w:rPr>
          <w:spacing w:val="-2"/>
          <w:sz w:val="28"/>
          <w:szCs w:val="28"/>
        </w:rPr>
        <w:t xml:space="preserve"> </w:t>
      </w:r>
      <w:r w:rsidRPr="00A2750B">
        <w:rPr>
          <w:sz w:val="28"/>
          <w:szCs w:val="28"/>
        </w:rPr>
        <w:t>и</w:t>
      </w:r>
      <w:r w:rsidRPr="00A2750B">
        <w:rPr>
          <w:spacing w:val="-3"/>
          <w:sz w:val="28"/>
          <w:szCs w:val="28"/>
        </w:rPr>
        <w:t xml:space="preserve"> </w:t>
      </w:r>
      <w:r w:rsidRPr="00A2750B">
        <w:rPr>
          <w:sz w:val="28"/>
          <w:szCs w:val="28"/>
        </w:rPr>
        <w:t>жизненных</w:t>
      </w:r>
      <w:r w:rsidRPr="00A2750B">
        <w:rPr>
          <w:spacing w:val="-2"/>
          <w:sz w:val="28"/>
          <w:szCs w:val="28"/>
        </w:rPr>
        <w:t xml:space="preserve"> ситуациях;</w:t>
      </w:r>
    </w:p>
    <w:p w:rsidR="001269C7" w:rsidRPr="00A2750B" w:rsidRDefault="001269C7" w:rsidP="001269C7">
      <w:pPr>
        <w:pStyle w:val="af0"/>
        <w:kinsoku w:val="0"/>
        <w:overflowPunct w:val="0"/>
        <w:spacing w:before="60"/>
        <w:ind w:firstLine="180"/>
        <w:rPr>
          <w:sz w:val="28"/>
          <w:szCs w:val="28"/>
        </w:rPr>
      </w:pPr>
      <w:r w:rsidRPr="00A2750B">
        <w:rPr>
          <w:sz w:val="28"/>
          <w:szCs w:val="28"/>
        </w:rPr>
        <w:t>ориентироваться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z w:val="28"/>
          <w:szCs w:val="28"/>
        </w:rPr>
        <w:t>в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z w:val="28"/>
          <w:szCs w:val="28"/>
        </w:rPr>
        <w:t>различных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подходах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к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z w:val="28"/>
          <w:szCs w:val="28"/>
        </w:rPr>
        <w:t>принятию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z w:val="28"/>
          <w:szCs w:val="28"/>
        </w:rPr>
        <w:t>решений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(индивидуальное,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принятие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решения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z w:val="28"/>
          <w:szCs w:val="28"/>
        </w:rPr>
        <w:t>в группе, принятие решения группой);</w:t>
      </w:r>
    </w:p>
    <w:p w:rsidR="001269C7" w:rsidRPr="00A2750B" w:rsidRDefault="001269C7" w:rsidP="001269C7">
      <w:pPr>
        <w:pStyle w:val="af0"/>
        <w:kinsoku w:val="0"/>
        <w:overflowPunct w:val="0"/>
        <w:ind w:firstLine="180"/>
        <w:rPr>
          <w:sz w:val="28"/>
          <w:szCs w:val="28"/>
        </w:rPr>
      </w:pPr>
      <w:r w:rsidRPr="00A2750B">
        <w:rPr>
          <w:sz w:val="28"/>
          <w:szCs w:val="28"/>
        </w:rPr>
        <w:t>самостоятельно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составлять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z w:val="28"/>
          <w:szCs w:val="28"/>
        </w:rPr>
        <w:t>алгоритм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решения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z w:val="28"/>
          <w:szCs w:val="28"/>
        </w:rPr>
        <w:t>задачи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(или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его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часть),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выбирать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z w:val="28"/>
          <w:szCs w:val="28"/>
        </w:rPr>
        <w:t>способ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z w:val="28"/>
          <w:szCs w:val="28"/>
        </w:rPr>
        <w:t>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1269C7" w:rsidRPr="00A2750B" w:rsidRDefault="001269C7" w:rsidP="001269C7">
      <w:pPr>
        <w:pStyle w:val="af0"/>
        <w:kinsoku w:val="0"/>
        <w:overflowPunct w:val="0"/>
        <w:ind w:left="286"/>
        <w:rPr>
          <w:sz w:val="28"/>
          <w:szCs w:val="28"/>
        </w:rPr>
      </w:pPr>
      <w:r w:rsidRPr="00A2750B">
        <w:rPr>
          <w:sz w:val="28"/>
          <w:szCs w:val="28"/>
        </w:rPr>
        <w:t>самостоятельно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составлять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z w:val="28"/>
          <w:szCs w:val="28"/>
        </w:rPr>
        <w:t>план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действий,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вносить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z w:val="28"/>
          <w:szCs w:val="28"/>
        </w:rPr>
        <w:t>необходимые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коррективы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в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z w:val="28"/>
          <w:szCs w:val="28"/>
        </w:rPr>
        <w:t>ходе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его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реализации; делать выбор и брать ответственность за решение.</w:t>
      </w:r>
    </w:p>
    <w:p w:rsidR="001269C7" w:rsidRPr="00A2750B" w:rsidRDefault="001269C7" w:rsidP="001269C7">
      <w:pPr>
        <w:pStyle w:val="311"/>
        <w:kinsoku w:val="0"/>
        <w:overflowPunct w:val="0"/>
        <w:spacing w:line="240" w:lineRule="auto"/>
        <w:outlineLvl w:val="9"/>
        <w:rPr>
          <w:spacing w:val="-2"/>
          <w:sz w:val="28"/>
          <w:szCs w:val="28"/>
        </w:rPr>
      </w:pPr>
      <w:r w:rsidRPr="00A2750B">
        <w:rPr>
          <w:spacing w:val="-2"/>
          <w:sz w:val="28"/>
          <w:szCs w:val="28"/>
        </w:rPr>
        <w:t>Самоконтроль:</w:t>
      </w:r>
    </w:p>
    <w:p w:rsidR="001269C7" w:rsidRPr="00A2750B" w:rsidRDefault="001269C7" w:rsidP="001269C7">
      <w:pPr>
        <w:pStyle w:val="af0"/>
        <w:kinsoku w:val="0"/>
        <w:overflowPunct w:val="0"/>
        <w:spacing w:before="57"/>
        <w:ind w:left="286" w:right="155"/>
        <w:rPr>
          <w:sz w:val="28"/>
          <w:szCs w:val="28"/>
        </w:rPr>
      </w:pPr>
      <w:r w:rsidRPr="00A2750B">
        <w:rPr>
          <w:sz w:val="28"/>
          <w:szCs w:val="28"/>
        </w:rPr>
        <w:t>владеть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z w:val="28"/>
          <w:szCs w:val="28"/>
        </w:rPr>
        <w:t>разными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способами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самоконтроля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z w:val="28"/>
          <w:szCs w:val="28"/>
        </w:rPr>
        <w:t>(в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z w:val="28"/>
          <w:szCs w:val="28"/>
        </w:rPr>
        <w:t>том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числе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речевого),</w:t>
      </w:r>
      <w:r w:rsidRPr="00A2750B">
        <w:rPr>
          <w:spacing w:val="-4"/>
          <w:sz w:val="28"/>
          <w:szCs w:val="28"/>
        </w:rPr>
        <w:t xml:space="preserve"> </w:t>
      </w:r>
      <w:proofErr w:type="spellStart"/>
      <w:r w:rsidRPr="00A2750B">
        <w:rPr>
          <w:sz w:val="28"/>
          <w:szCs w:val="28"/>
        </w:rPr>
        <w:t>самомотивации</w:t>
      </w:r>
      <w:proofErr w:type="spellEnd"/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и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рефлексии; давать адекватную оценку учебной ситуации и предлагать план её изменения;</w:t>
      </w:r>
    </w:p>
    <w:p w:rsidR="001269C7" w:rsidRPr="00A2750B" w:rsidRDefault="001269C7" w:rsidP="001269C7">
      <w:pPr>
        <w:pStyle w:val="af0"/>
        <w:kinsoku w:val="0"/>
        <w:overflowPunct w:val="0"/>
        <w:ind w:firstLine="180"/>
        <w:rPr>
          <w:sz w:val="28"/>
          <w:szCs w:val="28"/>
        </w:rPr>
      </w:pPr>
      <w:r w:rsidRPr="00A2750B">
        <w:rPr>
          <w:sz w:val="28"/>
          <w:szCs w:val="28"/>
        </w:rPr>
        <w:t>предвидеть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z w:val="28"/>
          <w:szCs w:val="28"/>
        </w:rPr>
        <w:t>трудности,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которые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могут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z w:val="28"/>
          <w:szCs w:val="28"/>
        </w:rPr>
        <w:t>возникнуть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z w:val="28"/>
          <w:szCs w:val="28"/>
        </w:rPr>
        <w:t>при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решении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учебной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задачи,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и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адаптировать решение к меняющимся обстоятельствам;</w:t>
      </w:r>
    </w:p>
    <w:p w:rsidR="001269C7" w:rsidRPr="00A2750B" w:rsidRDefault="001269C7" w:rsidP="001269C7">
      <w:pPr>
        <w:pStyle w:val="af0"/>
        <w:kinsoku w:val="0"/>
        <w:overflowPunct w:val="0"/>
        <w:ind w:right="180" w:firstLine="180"/>
        <w:rPr>
          <w:sz w:val="28"/>
          <w:szCs w:val="28"/>
        </w:rPr>
      </w:pPr>
      <w:r w:rsidRPr="00A2750B">
        <w:rPr>
          <w:sz w:val="28"/>
          <w:szCs w:val="28"/>
        </w:rPr>
        <w:t>объяснять причины достижения (</w:t>
      </w:r>
      <w:proofErr w:type="spellStart"/>
      <w:r w:rsidRPr="00A2750B">
        <w:rPr>
          <w:sz w:val="28"/>
          <w:szCs w:val="28"/>
        </w:rPr>
        <w:t>недостижения</w:t>
      </w:r>
      <w:proofErr w:type="spellEnd"/>
      <w:r w:rsidRPr="00A2750B">
        <w:rPr>
          <w:sz w:val="28"/>
          <w:szCs w:val="28"/>
        </w:rPr>
        <w:t>) результата деятельности; понимать причины коммуникативных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неудач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z w:val="28"/>
          <w:szCs w:val="28"/>
        </w:rPr>
        <w:t>и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уметь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z w:val="28"/>
          <w:szCs w:val="28"/>
        </w:rPr>
        <w:t>предупреждать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z w:val="28"/>
          <w:szCs w:val="28"/>
        </w:rPr>
        <w:t>их,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давать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z w:val="28"/>
          <w:szCs w:val="28"/>
        </w:rPr>
        <w:t>оценку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приобретённому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речевому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опыту и корректировать собственную речь с учётом целей и условий общения; оценивать соответствие результата цели и условиям общения.</w:t>
      </w:r>
    </w:p>
    <w:p w:rsidR="001269C7" w:rsidRPr="00A2750B" w:rsidRDefault="001269C7" w:rsidP="001269C7">
      <w:pPr>
        <w:pStyle w:val="311"/>
        <w:kinsoku w:val="0"/>
        <w:overflowPunct w:val="0"/>
        <w:spacing w:line="240" w:lineRule="auto"/>
        <w:outlineLvl w:val="9"/>
        <w:rPr>
          <w:spacing w:val="-2"/>
          <w:sz w:val="28"/>
          <w:szCs w:val="28"/>
        </w:rPr>
      </w:pPr>
      <w:r w:rsidRPr="00A2750B">
        <w:rPr>
          <w:sz w:val="28"/>
          <w:szCs w:val="28"/>
        </w:rPr>
        <w:t>Эмоциональный</w:t>
      </w:r>
      <w:r w:rsidRPr="00A2750B">
        <w:rPr>
          <w:spacing w:val="-9"/>
          <w:sz w:val="28"/>
          <w:szCs w:val="28"/>
        </w:rPr>
        <w:t xml:space="preserve"> </w:t>
      </w:r>
      <w:r w:rsidRPr="00A2750B">
        <w:rPr>
          <w:spacing w:val="-2"/>
          <w:sz w:val="28"/>
          <w:szCs w:val="28"/>
        </w:rPr>
        <w:t>интеллект:</w:t>
      </w:r>
    </w:p>
    <w:p w:rsidR="001269C7" w:rsidRPr="00A2750B" w:rsidRDefault="001269C7" w:rsidP="001269C7">
      <w:pPr>
        <w:pStyle w:val="af0"/>
        <w:kinsoku w:val="0"/>
        <w:overflowPunct w:val="0"/>
        <w:spacing w:before="58"/>
        <w:ind w:left="286"/>
        <w:rPr>
          <w:spacing w:val="-2"/>
          <w:sz w:val="28"/>
          <w:szCs w:val="28"/>
        </w:rPr>
      </w:pPr>
      <w:r w:rsidRPr="00A2750B">
        <w:rPr>
          <w:sz w:val="28"/>
          <w:szCs w:val="28"/>
        </w:rPr>
        <w:t>развивать</w:t>
      </w:r>
      <w:r w:rsidRPr="00A2750B">
        <w:rPr>
          <w:spacing w:val="-7"/>
          <w:sz w:val="28"/>
          <w:szCs w:val="28"/>
        </w:rPr>
        <w:t xml:space="preserve"> </w:t>
      </w:r>
      <w:r w:rsidRPr="00A2750B">
        <w:rPr>
          <w:sz w:val="28"/>
          <w:szCs w:val="28"/>
        </w:rPr>
        <w:t>способность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z w:val="28"/>
          <w:szCs w:val="28"/>
        </w:rPr>
        <w:t>управлять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z w:val="28"/>
          <w:szCs w:val="28"/>
        </w:rPr>
        <w:t>собственными</w:t>
      </w:r>
      <w:r w:rsidRPr="00A2750B">
        <w:rPr>
          <w:spacing w:val="-3"/>
          <w:sz w:val="28"/>
          <w:szCs w:val="28"/>
        </w:rPr>
        <w:t xml:space="preserve"> </w:t>
      </w:r>
      <w:r w:rsidRPr="00A2750B">
        <w:rPr>
          <w:sz w:val="28"/>
          <w:szCs w:val="28"/>
        </w:rPr>
        <w:t>эмоциями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и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эмоциями</w:t>
      </w:r>
      <w:r w:rsidRPr="00A2750B">
        <w:rPr>
          <w:spacing w:val="-3"/>
          <w:sz w:val="28"/>
          <w:szCs w:val="28"/>
        </w:rPr>
        <w:t xml:space="preserve"> </w:t>
      </w:r>
      <w:r w:rsidRPr="00A2750B">
        <w:rPr>
          <w:spacing w:val="-2"/>
          <w:sz w:val="28"/>
          <w:szCs w:val="28"/>
        </w:rPr>
        <w:t>других;</w:t>
      </w:r>
    </w:p>
    <w:p w:rsidR="001269C7" w:rsidRPr="00A2750B" w:rsidRDefault="001269C7" w:rsidP="001269C7">
      <w:pPr>
        <w:pStyle w:val="af0"/>
        <w:kinsoku w:val="0"/>
        <w:overflowPunct w:val="0"/>
        <w:spacing w:before="60"/>
        <w:ind w:firstLine="180"/>
        <w:rPr>
          <w:sz w:val="28"/>
          <w:szCs w:val="28"/>
        </w:rPr>
      </w:pPr>
      <w:r w:rsidRPr="00A2750B">
        <w:rPr>
          <w:sz w:val="28"/>
          <w:szCs w:val="28"/>
        </w:rPr>
        <w:t>выявлять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z w:val="28"/>
          <w:szCs w:val="28"/>
        </w:rPr>
        <w:t>и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анализировать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z w:val="28"/>
          <w:szCs w:val="28"/>
        </w:rPr>
        <w:t>причины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эмоций;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z w:val="28"/>
          <w:szCs w:val="28"/>
        </w:rPr>
        <w:t>понимать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z w:val="28"/>
          <w:szCs w:val="28"/>
        </w:rPr>
        <w:t>мотивы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и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намерения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z w:val="28"/>
          <w:szCs w:val="28"/>
        </w:rPr>
        <w:t>другого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 xml:space="preserve">человека, анализируя речевую </w:t>
      </w:r>
      <w:r w:rsidRPr="00A2750B">
        <w:rPr>
          <w:sz w:val="28"/>
          <w:szCs w:val="28"/>
        </w:rPr>
        <w:lastRenderedPageBreak/>
        <w:t>ситуацию; регулировать способ выражения собственных эмоций.</w:t>
      </w:r>
    </w:p>
    <w:p w:rsidR="001269C7" w:rsidRPr="00A2750B" w:rsidRDefault="001269C7" w:rsidP="001269C7">
      <w:pPr>
        <w:pStyle w:val="311"/>
        <w:kinsoku w:val="0"/>
        <w:overflowPunct w:val="0"/>
        <w:spacing w:line="240" w:lineRule="auto"/>
        <w:outlineLvl w:val="9"/>
        <w:rPr>
          <w:spacing w:val="-2"/>
          <w:sz w:val="28"/>
          <w:szCs w:val="28"/>
        </w:rPr>
      </w:pPr>
      <w:r w:rsidRPr="00A2750B">
        <w:rPr>
          <w:sz w:val="28"/>
          <w:szCs w:val="28"/>
        </w:rPr>
        <w:t>Принятие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себя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и</w:t>
      </w:r>
      <w:r w:rsidRPr="00A2750B">
        <w:rPr>
          <w:spacing w:val="-3"/>
          <w:sz w:val="28"/>
          <w:szCs w:val="28"/>
        </w:rPr>
        <w:t xml:space="preserve"> </w:t>
      </w:r>
      <w:r w:rsidRPr="00A2750B">
        <w:rPr>
          <w:spacing w:val="-2"/>
          <w:sz w:val="28"/>
          <w:szCs w:val="28"/>
        </w:rPr>
        <w:t>других:</w:t>
      </w:r>
    </w:p>
    <w:p w:rsidR="001269C7" w:rsidRPr="00A2750B" w:rsidRDefault="001269C7" w:rsidP="001269C7">
      <w:pPr>
        <w:pStyle w:val="af0"/>
        <w:kinsoku w:val="0"/>
        <w:overflowPunct w:val="0"/>
        <w:spacing w:before="60"/>
        <w:ind w:left="286" w:right="4599"/>
        <w:rPr>
          <w:sz w:val="28"/>
          <w:szCs w:val="28"/>
        </w:rPr>
      </w:pPr>
      <w:r w:rsidRPr="00A2750B">
        <w:rPr>
          <w:sz w:val="28"/>
          <w:szCs w:val="28"/>
        </w:rPr>
        <w:t>осознанно</w:t>
      </w:r>
      <w:r w:rsidRPr="00A2750B">
        <w:rPr>
          <w:spacing w:val="-6"/>
          <w:sz w:val="28"/>
          <w:szCs w:val="28"/>
        </w:rPr>
        <w:t xml:space="preserve"> </w:t>
      </w:r>
      <w:r w:rsidRPr="00A2750B">
        <w:rPr>
          <w:sz w:val="28"/>
          <w:szCs w:val="28"/>
        </w:rPr>
        <w:t>относиться</w:t>
      </w:r>
      <w:r w:rsidRPr="00A2750B">
        <w:rPr>
          <w:spacing w:val="-6"/>
          <w:sz w:val="28"/>
          <w:szCs w:val="28"/>
        </w:rPr>
        <w:t xml:space="preserve"> </w:t>
      </w:r>
      <w:r w:rsidRPr="00A2750B">
        <w:rPr>
          <w:sz w:val="28"/>
          <w:szCs w:val="28"/>
        </w:rPr>
        <w:t>к</w:t>
      </w:r>
      <w:r w:rsidRPr="00A2750B">
        <w:rPr>
          <w:spacing w:val="-6"/>
          <w:sz w:val="28"/>
          <w:szCs w:val="28"/>
        </w:rPr>
        <w:t xml:space="preserve"> </w:t>
      </w:r>
      <w:r w:rsidRPr="00A2750B">
        <w:rPr>
          <w:sz w:val="28"/>
          <w:szCs w:val="28"/>
        </w:rPr>
        <w:t>другому</w:t>
      </w:r>
      <w:r w:rsidRPr="00A2750B">
        <w:rPr>
          <w:spacing w:val="-6"/>
          <w:sz w:val="28"/>
          <w:szCs w:val="28"/>
        </w:rPr>
        <w:t xml:space="preserve"> </w:t>
      </w:r>
      <w:r w:rsidRPr="00A2750B">
        <w:rPr>
          <w:sz w:val="28"/>
          <w:szCs w:val="28"/>
        </w:rPr>
        <w:t>человеку</w:t>
      </w:r>
      <w:r w:rsidRPr="00A2750B">
        <w:rPr>
          <w:spacing w:val="-6"/>
          <w:sz w:val="28"/>
          <w:szCs w:val="28"/>
        </w:rPr>
        <w:t xml:space="preserve"> </w:t>
      </w:r>
      <w:r w:rsidRPr="00A2750B">
        <w:rPr>
          <w:sz w:val="28"/>
          <w:szCs w:val="28"/>
        </w:rPr>
        <w:t>и</w:t>
      </w:r>
      <w:r w:rsidRPr="00A2750B">
        <w:rPr>
          <w:spacing w:val="-6"/>
          <w:sz w:val="28"/>
          <w:szCs w:val="28"/>
        </w:rPr>
        <w:t xml:space="preserve"> </w:t>
      </w:r>
      <w:r w:rsidRPr="00A2750B">
        <w:rPr>
          <w:sz w:val="28"/>
          <w:szCs w:val="28"/>
        </w:rPr>
        <w:t>его</w:t>
      </w:r>
      <w:r w:rsidRPr="00A2750B">
        <w:rPr>
          <w:spacing w:val="-6"/>
          <w:sz w:val="28"/>
          <w:szCs w:val="28"/>
        </w:rPr>
        <w:t xml:space="preserve"> </w:t>
      </w:r>
      <w:r w:rsidRPr="00A2750B">
        <w:rPr>
          <w:sz w:val="28"/>
          <w:szCs w:val="28"/>
        </w:rPr>
        <w:t>мнению; признавать своё и чужое право на ошибку;</w:t>
      </w:r>
    </w:p>
    <w:p w:rsidR="001269C7" w:rsidRPr="00A2750B" w:rsidRDefault="001269C7" w:rsidP="001269C7">
      <w:pPr>
        <w:pStyle w:val="af0"/>
        <w:kinsoku w:val="0"/>
        <w:overflowPunct w:val="0"/>
        <w:ind w:left="286" w:right="6162"/>
        <w:rPr>
          <w:sz w:val="28"/>
          <w:szCs w:val="28"/>
        </w:rPr>
      </w:pPr>
      <w:r w:rsidRPr="00A2750B">
        <w:rPr>
          <w:sz w:val="28"/>
          <w:szCs w:val="28"/>
        </w:rPr>
        <w:t>принимать</w:t>
      </w:r>
      <w:r w:rsidRPr="00A2750B">
        <w:rPr>
          <w:spacing w:val="-9"/>
          <w:sz w:val="28"/>
          <w:szCs w:val="28"/>
        </w:rPr>
        <w:t xml:space="preserve"> </w:t>
      </w:r>
      <w:r w:rsidRPr="00A2750B">
        <w:rPr>
          <w:sz w:val="28"/>
          <w:szCs w:val="28"/>
        </w:rPr>
        <w:t>себя</w:t>
      </w:r>
      <w:r w:rsidRPr="00A2750B">
        <w:rPr>
          <w:spacing w:val="-9"/>
          <w:sz w:val="28"/>
          <w:szCs w:val="28"/>
        </w:rPr>
        <w:t xml:space="preserve"> </w:t>
      </w:r>
      <w:r w:rsidRPr="00A2750B">
        <w:rPr>
          <w:sz w:val="28"/>
          <w:szCs w:val="28"/>
        </w:rPr>
        <w:t>и</w:t>
      </w:r>
      <w:r w:rsidRPr="00A2750B">
        <w:rPr>
          <w:spacing w:val="-8"/>
          <w:sz w:val="28"/>
          <w:szCs w:val="28"/>
        </w:rPr>
        <w:t xml:space="preserve"> </w:t>
      </w:r>
      <w:r w:rsidRPr="00A2750B">
        <w:rPr>
          <w:sz w:val="28"/>
          <w:szCs w:val="28"/>
        </w:rPr>
        <w:t>других,</w:t>
      </w:r>
      <w:r w:rsidRPr="00A2750B">
        <w:rPr>
          <w:spacing w:val="-8"/>
          <w:sz w:val="28"/>
          <w:szCs w:val="28"/>
        </w:rPr>
        <w:t xml:space="preserve"> </w:t>
      </w:r>
      <w:r w:rsidRPr="00A2750B">
        <w:rPr>
          <w:sz w:val="28"/>
          <w:szCs w:val="28"/>
        </w:rPr>
        <w:t>не</w:t>
      </w:r>
      <w:r w:rsidRPr="00A2750B">
        <w:rPr>
          <w:spacing w:val="-8"/>
          <w:sz w:val="28"/>
          <w:szCs w:val="28"/>
        </w:rPr>
        <w:t xml:space="preserve"> </w:t>
      </w:r>
      <w:r w:rsidRPr="00A2750B">
        <w:rPr>
          <w:sz w:val="28"/>
          <w:szCs w:val="28"/>
        </w:rPr>
        <w:t>осуждая; проявлять открытость;</w:t>
      </w:r>
    </w:p>
    <w:p w:rsidR="001269C7" w:rsidRPr="00A2750B" w:rsidRDefault="001269C7" w:rsidP="001269C7">
      <w:pPr>
        <w:pStyle w:val="af0"/>
        <w:kinsoku w:val="0"/>
        <w:overflowPunct w:val="0"/>
        <w:ind w:left="286"/>
        <w:rPr>
          <w:spacing w:val="-2"/>
          <w:sz w:val="28"/>
          <w:szCs w:val="28"/>
        </w:rPr>
      </w:pPr>
      <w:r w:rsidRPr="00A2750B">
        <w:rPr>
          <w:sz w:val="28"/>
          <w:szCs w:val="28"/>
        </w:rPr>
        <w:t>осознавать</w:t>
      </w:r>
      <w:r w:rsidRPr="00A2750B">
        <w:rPr>
          <w:spacing w:val="-6"/>
          <w:sz w:val="28"/>
          <w:szCs w:val="28"/>
        </w:rPr>
        <w:t xml:space="preserve"> </w:t>
      </w:r>
      <w:r w:rsidRPr="00A2750B">
        <w:rPr>
          <w:sz w:val="28"/>
          <w:szCs w:val="28"/>
        </w:rPr>
        <w:t>невозможность</w:t>
      </w:r>
      <w:r w:rsidRPr="00A2750B">
        <w:rPr>
          <w:spacing w:val="-6"/>
          <w:sz w:val="28"/>
          <w:szCs w:val="28"/>
        </w:rPr>
        <w:t xml:space="preserve"> </w:t>
      </w:r>
      <w:r w:rsidRPr="00A2750B">
        <w:rPr>
          <w:sz w:val="28"/>
          <w:szCs w:val="28"/>
        </w:rPr>
        <w:t>контролировать</w:t>
      </w:r>
      <w:r w:rsidRPr="00A2750B">
        <w:rPr>
          <w:spacing w:val="-6"/>
          <w:sz w:val="28"/>
          <w:szCs w:val="28"/>
        </w:rPr>
        <w:t xml:space="preserve"> </w:t>
      </w:r>
      <w:r w:rsidRPr="00A2750B">
        <w:rPr>
          <w:sz w:val="28"/>
          <w:szCs w:val="28"/>
        </w:rPr>
        <w:t>всё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pacing w:val="-2"/>
          <w:sz w:val="28"/>
          <w:szCs w:val="28"/>
        </w:rPr>
        <w:t>вокруг.</w:t>
      </w:r>
    </w:p>
    <w:p w:rsidR="001269C7" w:rsidRPr="00A2750B" w:rsidRDefault="001269C7" w:rsidP="001269C7">
      <w:pPr>
        <w:pStyle w:val="110"/>
        <w:kinsoku w:val="0"/>
        <w:overflowPunct w:val="0"/>
        <w:spacing w:before="0"/>
        <w:jc w:val="both"/>
        <w:outlineLvl w:val="9"/>
        <w:rPr>
          <w:spacing w:val="-2"/>
          <w:sz w:val="28"/>
          <w:szCs w:val="28"/>
        </w:rPr>
      </w:pPr>
      <w:r w:rsidRPr="00A2750B">
        <w:rPr>
          <w:sz w:val="28"/>
          <w:szCs w:val="28"/>
        </w:rPr>
        <w:t>ПРЕДМЕТНЫЕ</w:t>
      </w:r>
      <w:r w:rsidRPr="00A2750B">
        <w:rPr>
          <w:spacing w:val="-10"/>
          <w:sz w:val="28"/>
          <w:szCs w:val="28"/>
        </w:rPr>
        <w:t xml:space="preserve"> </w:t>
      </w:r>
      <w:r w:rsidRPr="00A2750B">
        <w:rPr>
          <w:spacing w:val="-2"/>
          <w:sz w:val="28"/>
          <w:szCs w:val="28"/>
        </w:rPr>
        <w:t>РЕЗУЛЬТАТЫ</w:t>
      </w:r>
    </w:p>
    <w:p w:rsidR="001269C7" w:rsidRPr="00A2750B" w:rsidRDefault="001269C7" w:rsidP="001269C7">
      <w:pPr>
        <w:pStyle w:val="214"/>
        <w:kinsoku w:val="0"/>
        <w:overflowPunct w:val="0"/>
        <w:spacing w:before="66"/>
        <w:outlineLvl w:val="9"/>
        <w:rPr>
          <w:spacing w:val="-2"/>
          <w:sz w:val="28"/>
          <w:szCs w:val="28"/>
        </w:rPr>
      </w:pPr>
      <w:r w:rsidRPr="00A2750B">
        <w:rPr>
          <w:sz w:val="28"/>
          <w:szCs w:val="28"/>
        </w:rPr>
        <w:t>Введение</w:t>
      </w:r>
    </w:p>
    <w:p w:rsidR="001269C7" w:rsidRPr="00A2750B" w:rsidRDefault="001269C7" w:rsidP="001269C7">
      <w:pPr>
        <w:pStyle w:val="af0"/>
        <w:kinsoku w:val="0"/>
        <w:overflowPunct w:val="0"/>
        <w:spacing w:before="60"/>
        <w:ind w:right="180" w:firstLine="180"/>
        <w:rPr>
          <w:sz w:val="28"/>
          <w:szCs w:val="28"/>
        </w:rPr>
      </w:pPr>
      <w:r>
        <w:rPr>
          <w:sz w:val="28"/>
          <w:szCs w:val="28"/>
        </w:rPr>
        <w:t>Научится о</w:t>
      </w:r>
      <w:r w:rsidRPr="00A2750B">
        <w:rPr>
          <w:sz w:val="28"/>
          <w:szCs w:val="28"/>
        </w:rPr>
        <w:t>сознавать</w:t>
      </w:r>
      <w:r w:rsidRPr="00A2750B">
        <w:rPr>
          <w:spacing w:val="-6"/>
          <w:sz w:val="28"/>
          <w:szCs w:val="28"/>
        </w:rPr>
        <w:t xml:space="preserve"> </w:t>
      </w:r>
      <w:r w:rsidRPr="00A2750B">
        <w:rPr>
          <w:sz w:val="28"/>
          <w:szCs w:val="28"/>
        </w:rPr>
        <w:t>богатство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z w:val="28"/>
          <w:szCs w:val="28"/>
        </w:rPr>
        <w:t>и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z w:val="28"/>
          <w:szCs w:val="28"/>
        </w:rPr>
        <w:t>выразительность</w:t>
      </w:r>
      <w:r w:rsidRPr="00A2750B">
        <w:rPr>
          <w:spacing w:val="-6"/>
          <w:sz w:val="28"/>
          <w:szCs w:val="28"/>
        </w:rPr>
        <w:t xml:space="preserve"> </w:t>
      </w:r>
      <w:r w:rsidRPr="00A2750B">
        <w:rPr>
          <w:sz w:val="28"/>
          <w:szCs w:val="28"/>
        </w:rPr>
        <w:t>русского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z w:val="28"/>
          <w:szCs w:val="28"/>
        </w:rPr>
        <w:t>языка,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z w:val="28"/>
          <w:szCs w:val="28"/>
        </w:rPr>
        <w:t>приводить</w:t>
      </w:r>
      <w:r w:rsidRPr="00A2750B">
        <w:rPr>
          <w:spacing w:val="-6"/>
          <w:sz w:val="28"/>
          <w:szCs w:val="28"/>
        </w:rPr>
        <w:t xml:space="preserve"> </w:t>
      </w:r>
      <w:r w:rsidRPr="00A2750B">
        <w:rPr>
          <w:sz w:val="28"/>
          <w:szCs w:val="28"/>
        </w:rPr>
        <w:t>примеры,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z w:val="28"/>
          <w:szCs w:val="28"/>
        </w:rPr>
        <w:t>свидетельствующие об этом.</w:t>
      </w:r>
    </w:p>
    <w:p w:rsidR="001269C7" w:rsidRPr="00A2750B" w:rsidRDefault="001269C7" w:rsidP="001269C7">
      <w:pPr>
        <w:pStyle w:val="af0"/>
        <w:kinsoku w:val="0"/>
        <w:overflowPunct w:val="0"/>
        <w:ind w:left="286" w:right="2151"/>
        <w:rPr>
          <w:b/>
          <w:sz w:val="28"/>
          <w:szCs w:val="28"/>
        </w:rPr>
      </w:pPr>
      <w:r>
        <w:rPr>
          <w:sz w:val="28"/>
          <w:szCs w:val="28"/>
        </w:rPr>
        <w:t>Научится различать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z w:val="28"/>
          <w:szCs w:val="28"/>
        </w:rPr>
        <w:t>основные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разделы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лингвистики,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основные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единицы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языка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и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речи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(звук,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морфема,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слово, словосочетание, предложение).</w:t>
      </w:r>
      <w:r w:rsidRPr="00A2750B">
        <w:rPr>
          <w:b/>
          <w:sz w:val="28"/>
          <w:szCs w:val="28"/>
        </w:rPr>
        <w:t xml:space="preserve"> </w:t>
      </w:r>
    </w:p>
    <w:p w:rsidR="001269C7" w:rsidRPr="00A2750B" w:rsidRDefault="001269C7" w:rsidP="001269C7">
      <w:pPr>
        <w:pStyle w:val="af0"/>
        <w:kinsoku w:val="0"/>
        <w:overflowPunct w:val="0"/>
        <w:ind w:left="286" w:right="2151"/>
        <w:rPr>
          <w:sz w:val="28"/>
          <w:szCs w:val="28"/>
        </w:rPr>
      </w:pPr>
      <w:r w:rsidRPr="00A2750B">
        <w:rPr>
          <w:b/>
          <w:sz w:val="28"/>
          <w:szCs w:val="28"/>
        </w:rPr>
        <w:t>Морфология.   Орфография</w:t>
      </w:r>
    </w:p>
    <w:p w:rsidR="001269C7" w:rsidRPr="00A2750B" w:rsidRDefault="001269C7" w:rsidP="001269C7">
      <w:pPr>
        <w:pStyle w:val="af0"/>
        <w:kinsoku w:val="0"/>
        <w:overflowPunct w:val="0"/>
        <w:ind w:right="685" w:firstLine="180"/>
        <w:rPr>
          <w:sz w:val="28"/>
          <w:szCs w:val="28"/>
        </w:rPr>
      </w:pPr>
      <w:r>
        <w:rPr>
          <w:sz w:val="28"/>
          <w:szCs w:val="28"/>
        </w:rPr>
        <w:t>Научится п</w:t>
      </w:r>
      <w:r w:rsidRPr="00A2750B">
        <w:rPr>
          <w:sz w:val="28"/>
          <w:szCs w:val="28"/>
        </w:rPr>
        <w:t>рименять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z w:val="28"/>
          <w:szCs w:val="28"/>
        </w:rPr>
        <w:t>знания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z w:val="28"/>
          <w:szCs w:val="28"/>
        </w:rPr>
        <w:t>о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частях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речи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как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z w:val="28"/>
          <w:szCs w:val="28"/>
        </w:rPr>
        <w:t>лексико-грамматических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разрядах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слов,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о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грамматическом значении слова, о системе частей речи в русском языке для решения практико-ориентированных учебных задач.</w:t>
      </w:r>
    </w:p>
    <w:p w:rsidR="001269C7" w:rsidRPr="00A2750B" w:rsidRDefault="001269C7" w:rsidP="001269C7">
      <w:pPr>
        <w:pStyle w:val="af0"/>
        <w:kinsoku w:val="0"/>
        <w:overflowPunct w:val="0"/>
        <w:ind w:left="286"/>
        <w:rPr>
          <w:spacing w:val="-2"/>
          <w:sz w:val="28"/>
          <w:szCs w:val="28"/>
        </w:rPr>
      </w:pPr>
      <w:r>
        <w:rPr>
          <w:sz w:val="28"/>
          <w:szCs w:val="28"/>
        </w:rPr>
        <w:t>Научится р</w:t>
      </w:r>
      <w:r w:rsidRPr="00A2750B">
        <w:rPr>
          <w:sz w:val="28"/>
          <w:szCs w:val="28"/>
        </w:rPr>
        <w:t>аспознавать</w:t>
      </w:r>
      <w:r w:rsidRPr="00A2750B">
        <w:rPr>
          <w:spacing w:val="-7"/>
          <w:sz w:val="28"/>
          <w:szCs w:val="28"/>
        </w:rPr>
        <w:t xml:space="preserve"> </w:t>
      </w:r>
      <w:r w:rsidRPr="00A2750B">
        <w:rPr>
          <w:sz w:val="28"/>
          <w:szCs w:val="28"/>
        </w:rPr>
        <w:t>имена</w:t>
      </w:r>
      <w:r w:rsidRPr="00A2750B">
        <w:rPr>
          <w:spacing w:val="-6"/>
          <w:sz w:val="28"/>
          <w:szCs w:val="28"/>
        </w:rPr>
        <w:t xml:space="preserve"> </w:t>
      </w:r>
      <w:r w:rsidRPr="00A2750B">
        <w:rPr>
          <w:sz w:val="28"/>
          <w:szCs w:val="28"/>
        </w:rPr>
        <w:t>существительные,</w:t>
      </w:r>
      <w:r w:rsidRPr="00A2750B">
        <w:rPr>
          <w:spacing w:val="-6"/>
          <w:sz w:val="28"/>
          <w:szCs w:val="28"/>
        </w:rPr>
        <w:t xml:space="preserve"> </w:t>
      </w:r>
      <w:r w:rsidRPr="00A2750B">
        <w:rPr>
          <w:sz w:val="28"/>
          <w:szCs w:val="28"/>
        </w:rPr>
        <w:t>имена</w:t>
      </w:r>
      <w:r w:rsidRPr="00A2750B">
        <w:rPr>
          <w:spacing w:val="-6"/>
          <w:sz w:val="28"/>
          <w:szCs w:val="28"/>
        </w:rPr>
        <w:t xml:space="preserve"> </w:t>
      </w:r>
      <w:r w:rsidRPr="00A2750B">
        <w:rPr>
          <w:sz w:val="28"/>
          <w:szCs w:val="28"/>
        </w:rPr>
        <w:t>прилагательные,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pacing w:val="-2"/>
          <w:sz w:val="28"/>
          <w:szCs w:val="28"/>
        </w:rPr>
        <w:t>глаголы.</w:t>
      </w:r>
    </w:p>
    <w:p w:rsidR="001269C7" w:rsidRPr="00A2750B" w:rsidRDefault="001269C7" w:rsidP="001269C7">
      <w:pPr>
        <w:pStyle w:val="af0"/>
        <w:kinsoku w:val="0"/>
        <w:overflowPunct w:val="0"/>
        <w:spacing w:before="57"/>
        <w:ind w:firstLine="180"/>
        <w:rPr>
          <w:sz w:val="28"/>
          <w:szCs w:val="28"/>
        </w:rPr>
      </w:pPr>
      <w:r>
        <w:rPr>
          <w:sz w:val="28"/>
          <w:szCs w:val="28"/>
        </w:rPr>
        <w:t>Научится п</w:t>
      </w:r>
      <w:r w:rsidRPr="00A2750B">
        <w:rPr>
          <w:sz w:val="28"/>
          <w:szCs w:val="28"/>
        </w:rPr>
        <w:t>роводить</w:t>
      </w:r>
      <w:r w:rsidRPr="00A2750B">
        <w:rPr>
          <w:spacing w:val="-7"/>
          <w:sz w:val="28"/>
          <w:szCs w:val="28"/>
        </w:rPr>
        <w:t xml:space="preserve"> </w:t>
      </w:r>
      <w:r w:rsidRPr="00A2750B">
        <w:rPr>
          <w:sz w:val="28"/>
          <w:szCs w:val="28"/>
        </w:rPr>
        <w:t>морфологический</w:t>
      </w:r>
      <w:r w:rsidRPr="00A2750B">
        <w:rPr>
          <w:spacing w:val="-6"/>
          <w:sz w:val="28"/>
          <w:szCs w:val="28"/>
        </w:rPr>
        <w:t xml:space="preserve"> </w:t>
      </w:r>
      <w:r w:rsidRPr="00A2750B">
        <w:rPr>
          <w:sz w:val="28"/>
          <w:szCs w:val="28"/>
        </w:rPr>
        <w:t>анализ</w:t>
      </w:r>
      <w:r w:rsidRPr="00A2750B">
        <w:rPr>
          <w:spacing w:val="-7"/>
          <w:sz w:val="28"/>
          <w:szCs w:val="28"/>
        </w:rPr>
        <w:t xml:space="preserve"> </w:t>
      </w:r>
      <w:r w:rsidRPr="00A2750B">
        <w:rPr>
          <w:sz w:val="28"/>
          <w:szCs w:val="28"/>
        </w:rPr>
        <w:t>имён</w:t>
      </w:r>
      <w:r w:rsidRPr="00A2750B">
        <w:rPr>
          <w:spacing w:val="-6"/>
          <w:sz w:val="28"/>
          <w:szCs w:val="28"/>
        </w:rPr>
        <w:t xml:space="preserve"> </w:t>
      </w:r>
      <w:r w:rsidRPr="00A2750B">
        <w:rPr>
          <w:sz w:val="28"/>
          <w:szCs w:val="28"/>
        </w:rPr>
        <w:t>существительных,</w:t>
      </w:r>
      <w:r w:rsidRPr="00A2750B">
        <w:rPr>
          <w:spacing w:val="-6"/>
          <w:sz w:val="28"/>
          <w:szCs w:val="28"/>
        </w:rPr>
        <w:t xml:space="preserve"> </w:t>
      </w:r>
      <w:r w:rsidRPr="00A2750B">
        <w:rPr>
          <w:sz w:val="28"/>
          <w:szCs w:val="28"/>
        </w:rPr>
        <w:t>частичный</w:t>
      </w:r>
      <w:r w:rsidRPr="00A2750B">
        <w:rPr>
          <w:spacing w:val="-6"/>
          <w:sz w:val="28"/>
          <w:szCs w:val="28"/>
        </w:rPr>
        <w:t xml:space="preserve"> </w:t>
      </w:r>
      <w:r w:rsidRPr="00A2750B">
        <w:rPr>
          <w:sz w:val="28"/>
          <w:szCs w:val="28"/>
        </w:rPr>
        <w:t>морфологический</w:t>
      </w:r>
      <w:r w:rsidRPr="00A2750B">
        <w:rPr>
          <w:spacing w:val="-6"/>
          <w:sz w:val="28"/>
          <w:szCs w:val="28"/>
        </w:rPr>
        <w:t xml:space="preserve"> </w:t>
      </w:r>
      <w:r w:rsidRPr="00A2750B">
        <w:rPr>
          <w:sz w:val="28"/>
          <w:szCs w:val="28"/>
        </w:rPr>
        <w:t>анализ имён прилагательных, глаголов.</w:t>
      </w:r>
    </w:p>
    <w:p w:rsidR="001269C7" w:rsidRPr="00A2750B" w:rsidRDefault="001269C7" w:rsidP="001269C7">
      <w:pPr>
        <w:pStyle w:val="af0"/>
        <w:kinsoku w:val="0"/>
        <w:overflowPunct w:val="0"/>
        <w:ind w:firstLine="180"/>
        <w:rPr>
          <w:spacing w:val="-2"/>
          <w:sz w:val="28"/>
          <w:szCs w:val="28"/>
        </w:rPr>
      </w:pPr>
      <w:r>
        <w:rPr>
          <w:sz w:val="28"/>
          <w:szCs w:val="28"/>
        </w:rPr>
        <w:t>Научится п</w:t>
      </w:r>
      <w:r w:rsidRPr="00A2750B">
        <w:rPr>
          <w:sz w:val="28"/>
          <w:szCs w:val="28"/>
        </w:rPr>
        <w:t>рименять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знания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по</w:t>
      </w:r>
      <w:r w:rsidRPr="00A2750B">
        <w:rPr>
          <w:spacing w:val="-3"/>
          <w:sz w:val="28"/>
          <w:szCs w:val="28"/>
        </w:rPr>
        <w:t xml:space="preserve"> </w:t>
      </w:r>
      <w:r w:rsidRPr="00A2750B">
        <w:rPr>
          <w:sz w:val="28"/>
          <w:szCs w:val="28"/>
        </w:rPr>
        <w:t>морфологии</w:t>
      </w:r>
      <w:r w:rsidRPr="00A2750B">
        <w:rPr>
          <w:spacing w:val="-3"/>
          <w:sz w:val="28"/>
          <w:szCs w:val="28"/>
        </w:rPr>
        <w:t xml:space="preserve"> </w:t>
      </w:r>
      <w:r w:rsidRPr="00A2750B">
        <w:rPr>
          <w:sz w:val="28"/>
          <w:szCs w:val="28"/>
        </w:rPr>
        <w:t>при</w:t>
      </w:r>
      <w:r w:rsidRPr="00A2750B">
        <w:rPr>
          <w:spacing w:val="-3"/>
          <w:sz w:val="28"/>
          <w:szCs w:val="28"/>
        </w:rPr>
        <w:t xml:space="preserve"> </w:t>
      </w:r>
      <w:r w:rsidRPr="00A2750B">
        <w:rPr>
          <w:sz w:val="28"/>
          <w:szCs w:val="28"/>
        </w:rPr>
        <w:t>выполнении</w:t>
      </w:r>
      <w:r w:rsidRPr="00A2750B">
        <w:rPr>
          <w:spacing w:val="-3"/>
          <w:sz w:val="28"/>
          <w:szCs w:val="28"/>
        </w:rPr>
        <w:t xml:space="preserve"> </w:t>
      </w:r>
      <w:r w:rsidRPr="00A2750B">
        <w:rPr>
          <w:sz w:val="28"/>
          <w:szCs w:val="28"/>
        </w:rPr>
        <w:t>языкового</w:t>
      </w:r>
      <w:r w:rsidRPr="00A2750B">
        <w:rPr>
          <w:spacing w:val="-3"/>
          <w:sz w:val="28"/>
          <w:szCs w:val="28"/>
        </w:rPr>
        <w:t xml:space="preserve"> </w:t>
      </w:r>
      <w:r w:rsidRPr="00A2750B">
        <w:rPr>
          <w:sz w:val="28"/>
          <w:szCs w:val="28"/>
        </w:rPr>
        <w:t>анализа</w:t>
      </w:r>
      <w:r w:rsidRPr="00A2750B">
        <w:rPr>
          <w:spacing w:val="-3"/>
          <w:sz w:val="28"/>
          <w:szCs w:val="28"/>
        </w:rPr>
        <w:t xml:space="preserve"> </w:t>
      </w:r>
      <w:r w:rsidRPr="00A2750B">
        <w:rPr>
          <w:sz w:val="28"/>
          <w:szCs w:val="28"/>
        </w:rPr>
        <w:t>различных</w:t>
      </w:r>
      <w:r w:rsidRPr="00A2750B">
        <w:rPr>
          <w:spacing w:val="-3"/>
          <w:sz w:val="28"/>
          <w:szCs w:val="28"/>
        </w:rPr>
        <w:t xml:space="preserve"> </w:t>
      </w:r>
      <w:r w:rsidRPr="00A2750B">
        <w:rPr>
          <w:sz w:val="28"/>
          <w:szCs w:val="28"/>
        </w:rPr>
        <w:t>видов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и</w:t>
      </w:r>
      <w:r w:rsidRPr="00A2750B">
        <w:rPr>
          <w:spacing w:val="-3"/>
          <w:sz w:val="28"/>
          <w:szCs w:val="28"/>
        </w:rPr>
        <w:t xml:space="preserve"> </w:t>
      </w:r>
      <w:r w:rsidRPr="00A2750B">
        <w:rPr>
          <w:sz w:val="28"/>
          <w:szCs w:val="28"/>
        </w:rPr>
        <w:t>в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 xml:space="preserve">речевой </w:t>
      </w:r>
      <w:r w:rsidRPr="00A2750B">
        <w:rPr>
          <w:spacing w:val="-2"/>
          <w:sz w:val="28"/>
          <w:szCs w:val="28"/>
        </w:rPr>
        <w:t>практике.</w:t>
      </w:r>
    </w:p>
    <w:p w:rsidR="001269C7" w:rsidRPr="00A2750B" w:rsidRDefault="001269C7" w:rsidP="001269C7">
      <w:pPr>
        <w:pStyle w:val="af0"/>
        <w:kinsoku w:val="0"/>
        <w:overflowPunct w:val="0"/>
        <w:spacing w:before="60"/>
        <w:ind w:left="286"/>
        <w:rPr>
          <w:spacing w:val="-2"/>
          <w:sz w:val="28"/>
          <w:szCs w:val="28"/>
        </w:rPr>
      </w:pPr>
      <w:r w:rsidRPr="00A2750B">
        <w:rPr>
          <w:b/>
          <w:sz w:val="28"/>
          <w:szCs w:val="28"/>
        </w:rPr>
        <w:t>Синтаксис и п</w:t>
      </w:r>
      <w:r w:rsidRPr="00A2750B">
        <w:rPr>
          <w:b/>
          <w:spacing w:val="-2"/>
          <w:sz w:val="28"/>
          <w:szCs w:val="28"/>
        </w:rPr>
        <w:t>унктуация</w:t>
      </w:r>
    </w:p>
    <w:p w:rsidR="001269C7" w:rsidRPr="00A2750B" w:rsidRDefault="001269C7" w:rsidP="001269C7">
      <w:pPr>
        <w:pStyle w:val="af0"/>
        <w:kinsoku w:val="0"/>
        <w:overflowPunct w:val="0"/>
        <w:spacing w:before="59"/>
        <w:ind w:right="155" w:firstLine="180"/>
        <w:rPr>
          <w:sz w:val="28"/>
          <w:szCs w:val="28"/>
        </w:rPr>
      </w:pPr>
      <w:r>
        <w:rPr>
          <w:sz w:val="28"/>
          <w:szCs w:val="28"/>
        </w:rPr>
        <w:t>Научится р</w:t>
      </w:r>
      <w:r w:rsidRPr="00A2750B">
        <w:rPr>
          <w:sz w:val="28"/>
          <w:szCs w:val="28"/>
        </w:rPr>
        <w:t>аспознавать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единицы</w:t>
      </w:r>
      <w:r w:rsidRPr="00A2750B">
        <w:rPr>
          <w:spacing w:val="-3"/>
          <w:sz w:val="28"/>
          <w:szCs w:val="28"/>
        </w:rPr>
        <w:t xml:space="preserve"> </w:t>
      </w:r>
      <w:r w:rsidRPr="00A2750B">
        <w:rPr>
          <w:sz w:val="28"/>
          <w:szCs w:val="28"/>
        </w:rPr>
        <w:t>синтаксиса</w:t>
      </w:r>
      <w:r w:rsidRPr="00A2750B">
        <w:rPr>
          <w:spacing w:val="-3"/>
          <w:sz w:val="28"/>
          <w:szCs w:val="28"/>
        </w:rPr>
        <w:t xml:space="preserve"> </w:t>
      </w:r>
      <w:r w:rsidRPr="00A2750B">
        <w:rPr>
          <w:sz w:val="28"/>
          <w:szCs w:val="28"/>
        </w:rPr>
        <w:t>(словосочетание</w:t>
      </w:r>
      <w:r w:rsidRPr="00A2750B">
        <w:rPr>
          <w:spacing w:val="-3"/>
          <w:sz w:val="28"/>
          <w:szCs w:val="28"/>
        </w:rPr>
        <w:t xml:space="preserve"> </w:t>
      </w:r>
      <w:r w:rsidRPr="00A2750B">
        <w:rPr>
          <w:sz w:val="28"/>
          <w:szCs w:val="28"/>
        </w:rPr>
        <w:t>и</w:t>
      </w:r>
      <w:r w:rsidRPr="00A2750B">
        <w:rPr>
          <w:spacing w:val="-3"/>
          <w:sz w:val="28"/>
          <w:szCs w:val="28"/>
        </w:rPr>
        <w:t xml:space="preserve"> </w:t>
      </w:r>
      <w:r w:rsidRPr="00A2750B">
        <w:rPr>
          <w:sz w:val="28"/>
          <w:szCs w:val="28"/>
        </w:rPr>
        <w:t>предложение);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проводить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синтаксический анализ словосочетаний и простых предложений; проводить пунктуационный анализ простых осложнённых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и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сложных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предложений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(в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z w:val="28"/>
          <w:szCs w:val="28"/>
        </w:rPr>
        <w:t>рамках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изученного);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z w:val="28"/>
          <w:szCs w:val="28"/>
        </w:rPr>
        <w:t>применять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z w:val="28"/>
          <w:szCs w:val="28"/>
        </w:rPr>
        <w:t>знания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z w:val="28"/>
          <w:szCs w:val="28"/>
        </w:rPr>
        <w:t>по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синтаксису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и пунктуации при выполнении языкового анализа различных видов и в речевой практике.</w:t>
      </w:r>
    </w:p>
    <w:p w:rsidR="001269C7" w:rsidRPr="00A2750B" w:rsidRDefault="001269C7" w:rsidP="001269C7">
      <w:pPr>
        <w:pStyle w:val="af0"/>
        <w:kinsoku w:val="0"/>
        <w:overflowPunct w:val="0"/>
        <w:ind w:right="111" w:firstLine="180"/>
        <w:rPr>
          <w:sz w:val="28"/>
          <w:szCs w:val="28"/>
        </w:rPr>
      </w:pPr>
      <w:proofErr w:type="gramStart"/>
      <w:r>
        <w:rPr>
          <w:sz w:val="28"/>
          <w:szCs w:val="28"/>
        </w:rPr>
        <w:t>Научится р</w:t>
      </w:r>
      <w:r w:rsidRPr="00A2750B">
        <w:rPr>
          <w:sz w:val="28"/>
          <w:szCs w:val="28"/>
        </w:rPr>
        <w:t>аспознавать</w:t>
      </w:r>
      <w:r w:rsidRPr="00A2750B">
        <w:rPr>
          <w:spacing w:val="-6"/>
          <w:sz w:val="28"/>
          <w:szCs w:val="28"/>
        </w:rPr>
        <w:t xml:space="preserve"> </w:t>
      </w:r>
      <w:r w:rsidRPr="00A2750B">
        <w:rPr>
          <w:sz w:val="28"/>
          <w:szCs w:val="28"/>
        </w:rPr>
        <w:t>словосочетания</w:t>
      </w:r>
      <w:r w:rsidRPr="00A2750B">
        <w:rPr>
          <w:spacing w:val="-6"/>
          <w:sz w:val="28"/>
          <w:szCs w:val="28"/>
        </w:rPr>
        <w:t xml:space="preserve"> </w:t>
      </w:r>
      <w:r w:rsidRPr="00A2750B">
        <w:rPr>
          <w:sz w:val="28"/>
          <w:szCs w:val="28"/>
        </w:rPr>
        <w:t>по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z w:val="28"/>
          <w:szCs w:val="28"/>
        </w:rPr>
        <w:t>морфологическим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z w:val="28"/>
          <w:szCs w:val="28"/>
        </w:rPr>
        <w:t>свойствам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z w:val="28"/>
          <w:szCs w:val="28"/>
        </w:rPr>
        <w:t>главного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z w:val="28"/>
          <w:szCs w:val="28"/>
        </w:rPr>
        <w:t>слова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z w:val="28"/>
          <w:szCs w:val="28"/>
        </w:rPr>
        <w:t>(именные,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z w:val="28"/>
          <w:szCs w:val="28"/>
        </w:rPr>
        <w:t>глагольные, наречные);</w:t>
      </w:r>
      <w:r w:rsidRPr="00A2750B">
        <w:rPr>
          <w:spacing w:val="-3"/>
          <w:sz w:val="28"/>
          <w:szCs w:val="28"/>
        </w:rPr>
        <w:t xml:space="preserve"> </w:t>
      </w:r>
      <w:r w:rsidRPr="00A2750B">
        <w:rPr>
          <w:sz w:val="28"/>
          <w:szCs w:val="28"/>
        </w:rPr>
        <w:t>простые</w:t>
      </w:r>
      <w:r w:rsidRPr="00A2750B">
        <w:rPr>
          <w:spacing w:val="-2"/>
          <w:sz w:val="28"/>
          <w:szCs w:val="28"/>
        </w:rPr>
        <w:t xml:space="preserve"> </w:t>
      </w:r>
      <w:r w:rsidRPr="00A2750B">
        <w:rPr>
          <w:sz w:val="28"/>
          <w:szCs w:val="28"/>
        </w:rPr>
        <w:t>неосложнённые</w:t>
      </w:r>
      <w:r w:rsidRPr="00A2750B">
        <w:rPr>
          <w:spacing w:val="-2"/>
          <w:sz w:val="28"/>
          <w:szCs w:val="28"/>
        </w:rPr>
        <w:t xml:space="preserve"> </w:t>
      </w:r>
      <w:r w:rsidRPr="00A2750B">
        <w:rPr>
          <w:sz w:val="28"/>
          <w:szCs w:val="28"/>
        </w:rPr>
        <w:t>предложения;</w:t>
      </w:r>
      <w:r w:rsidRPr="00A2750B">
        <w:rPr>
          <w:spacing w:val="-3"/>
          <w:sz w:val="28"/>
          <w:szCs w:val="28"/>
        </w:rPr>
        <w:t xml:space="preserve"> </w:t>
      </w:r>
      <w:r w:rsidRPr="00A2750B">
        <w:rPr>
          <w:sz w:val="28"/>
          <w:szCs w:val="28"/>
        </w:rPr>
        <w:t>простые</w:t>
      </w:r>
      <w:r w:rsidRPr="00A2750B">
        <w:rPr>
          <w:spacing w:val="-2"/>
          <w:sz w:val="28"/>
          <w:szCs w:val="28"/>
        </w:rPr>
        <w:t xml:space="preserve"> </w:t>
      </w:r>
      <w:r w:rsidRPr="00A2750B">
        <w:rPr>
          <w:sz w:val="28"/>
          <w:szCs w:val="28"/>
        </w:rPr>
        <w:t>предложения,</w:t>
      </w:r>
      <w:r w:rsidRPr="00A2750B">
        <w:rPr>
          <w:spacing w:val="-2"/>
          <w:sz w:val="28"/>
          <w:szCs w:val="28"/>
        </w:rPr>
        <w:t xml:space="preserve"> </w:t>
      </w:r>
      <w:r w:rsidRPr="00A2750B">
        <w:rPr>
          <w:sz w:val="28"/>
          <w:szCs w:val="28"/>
        </w:rPr>
        <w:t>осложнённые</w:t>
      </w:r>
      <w:r w:rsidRPr="00A2750B">
        <w:rPr>
          <w:spacing w:val="-2"/>
          <w:sz w:val="28"/>
          <w:szCs w:val="28"/>
        </w:rPr>
        <w:t xml:space="preserve"> </w:t>
      </w:r>
      <w:r w:rsidRPr="00A2750B">
        <w:rPr>
          <w:sz w:val="28"/>
          <w:szCs w:val="28"/>
        </w:rPr>
        <w:t>однородными членами, включая предложения с обобщающим словом при однородных членах, обращением; распознавать предложения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второстепенных членов (распространённые и нераспространённые);</w:t>
      </w:r>
      <w:proofErr w:type="gramEnd"/>
      <w:r w:rsidRPr="00A2750B">
        <w:rPr>
          <w:sz w:val="28"/>
          <w:szCs w:val="28"/>
        </w:rPr>
        <w:t xml:space="preserve"> определять главные (грамматическую основу) и второстепенные члены предложения, морфологические средства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падежа) и сказуемого (глаголом, именем существительным, именем прилагательным), морфологические средства выражения второстепенных членов предложения (в рамках изученного).</w:t>
      </w:r>
    </w:p>
    <w:p w:rsidR="001269C7" w:rsidRPr="00A2750B" w:rsidRDefault="001269C7" w:rsidP="001269C7">
      <w:pPr>
        <w:pStyle w:val="214"/>
        <w:kinsoku w:val="0"/>
        <w:overflowPunct w:val="0"/>
        <w:spacing w:before="117"/>
        <w:outlineLvl w:val="9"/>
        <w:rPr>
          <w:sz w:val="28"/>
          <w:szCs w:val="28"/>
        </w:rPr>
      </w:pPr>
      <w:proofErr w:type="gramStart"/>
      <w:r>
        <w:rPr>
          <w:sz w:val="28"/>
          <w:szCs w:val="28"/>
        </w:rPr>
        <w:t>Научится с</w:t>
      </w:r>
      <w:r w:rsidRPr="00A2750B">
        <w:rPr>
          <w:sz w:val="28"/>
          <w:szCs w:val="28"/>
        </w:rPr>
        <w:t xml:space="preserve">облюдать на письме пунктуационные нормы при постановке тире между подлежащим и сказуемым, выборе </w:t>
      </w:r>
      <w:r w:rsidRPr="00A2750B">
        <w:rPr>
          <w:sz w:val="28"/>
          <w:szCs w:val="28"/>
        </w:rPr>
        <w:lastRenderedPageBreak/>
        <w:t>знаков препинания в предложениях с однородными членами, связанными бессоюзной</w:t>
      </w:r>
      <w:r w:rsidRPr="00A2750B">
        <w:rPr>
          <w:spacing w:val="-3"/>
          <w:sz w:val="28"/>
          <w:szCs w:val="28"/>
        </w:rPr>
        <w:t xml:space="preserve"> </w:t>
      </w:r>
      <w:r w:rsidRPr="00A2750B">
        <w:rPr>
          <w:sz w:val="28"/>
          <w:szCs w:val="28"/>
        </w:rPr>
        <w:t>связью,</w:t>
      </w:r>
      <w:r w:rsidRPr="00A2750B">
        <w:rPr>
          <w:spacing w:val="-3"/>
          <w:sz w:val="28"/>
          <w:szCs w:val="28"/>
        </w:rPr>
        <w:t xml:space="preserve"> </w:t>
      </w:r>
      <w:r w:rsidRPr="00A2750B">
        <w:rPr>
          <w:sz w:val="28"/>
          <w:szCs w:val="28"/>
        </w:rPr>
        <w:t>одиночным</w:t>
      </w:r>
      <w:r w:rsidRPr="00A2750B">
        <w:rPr>
          <w:spacing w:val="-3"/>
          <w:sz w:val="28"/>
          <w:szCs w:val="28"/>
        </w:rPr>
        <w:t xml:space="preserve"> </w:t>
      </w:r>
      <w:r w:rsidRPr="00A2750B">
        <w:rPr>
          <w:sz w:val="28"/>
          <w:szCs w:val="28"/>
        </w:rPr>
        <w:t>союзом</w:t>
      </w:r>
      <w:r w:rsidRPr="00A2750B">
        <w:rPr>
          <w:spacing w:val="-6"/>
          <w:sz w:val="28"/>
          <w:szCs w:val="28"/>
        </w:rPr>
        <w:t xml:space="preserve"> </w:t>
      </w:r>
      <w:r w:rsidRPr="00A2750B">
        <w:rPr>
          <w:i/>
          <w:iCs/>
          <w:sz w:val="28"/>
          <w:szCs w:val="28"/>
        </w:rPr>
        <w:t>и</w:t>
      </w:r>
      <w:r w:rsidRPr="00A2750B">
        <w:rPr>
          <w:sz w:val="28"/>
          <w:szCs w:val="28"/>
        </w:rPr>
        <w:t>,</w:t>
      </w:r>
      <w:r w:rsidRPr="00A2750B">
        <w:rPr>
          <w:spacing w:val="-3"/>
          <w:sz w:val="28"/>
          <w:szCs w:val="28"/>
        </w:rPr>
        <w:t xml:space="preserve"> </w:t>
      </w:r>
      <w:r w:rsidRPr="00A2750B">
        <w:rPr>
          <w:sz w:val="28"/>
          <w:szCs w:val="28"/>
        </w:rPr>
        <w:t>союзами</w:t>
      </w:r>
      <w:r w:rsidRPr="00A2750B">
        <w:rPr>
          <w:spacing w:val="-3"/>
          <w:sz w:val="28"/>
          <w:szCs w:val="28"/>
        </w:rPr>
        <w:t xml:space="preserve"> </w:t>
      </w:r>
      <w:r w:rsidRPr="00A2750B">
        <w:rPr>
          <w:i/>
          <w:iCs/>
          <w:sz w:val="28"/>
          <w:szCs w:val="28"/>
        </w:rPr>
        <w:t>а</w:t>
      </w:r>
      <w:r w:rsidRPr="00A2750B">
        <w:rPr>
          <w:sz w:val="28"/>
          <w:szCs w:val="28"/>
        </w:rPr>
        <w:t>,</w:t>
      </w:r>
      <w:r w:rsidRPr="00A2750B">
        <w:rPr>
          <w:spacing w:val="-3"/>
          <w:sz w:val="28"/>
          <w:szCs w:val="28"/>
        </w:rPr>
        <w:t xml:space="preserve"> </w:t>
      </w:r>
      <w:r w:rsidRPr="00A2750B">
        <w:rPr>
          <w:i/>
          <w:iCs/>
          <w:sz w:val="28"/>
          <w:szCs w:val="28"/>
        </w:rPr>
        <w:t>но</w:t>
      </w:r>
      <w:r w:rsidRPr="00A2750B">
        <w:rPr>
          <w:sz w:val="28"/>
          <w:szCs w:val="28"/>
        </w:rPr>
        <w:t>,</w:t>
      </w:r>
      <w:r w:rsidRPr="00A2750B">
        <w:rPr>
          <w:spacing w:val="-3"/>
          <w:sz w:val="28"/>
          <w:szCs w:val="28"/>
        </w:rPr>
        <w:t xml:space="preserve"> </w:t>
      </w:r>
      <w:r w:rsidRPr="00A2750B">
        <w:rPr>
          <w:i/>
          <w:iCs/>
          <w:sz w:val="28"/>
          <w:szCs w:val="28"/>
        </w:rPr>
        <w:t>однако</w:t>
      </w:r>
      <w:r w:rsidRPr="00A2750B">
        <w:rPr>
          <w:sz w:val="28"/>
          <w:szCs w:val="28"/>
        </w:rPr>
        <w:t>,</w:t>
      </w:r>
      <w:r w:rsidRPr="00A2750B">
        <w:rPr>
          <w:spacing w:val="-3"/>
          <w:sz w:val="28"/>
          <w:szCs w:val="28"/>
        </w:rPr>
        <w:t xml:space="preserve"> </w:t>
      </w:r>
      <w:r w:rsidRPr="00A2750B">
        <w:rPr>
          <w:i/>
          <w:iCs/>
          <w:sz w:val="28"/>
          <w:szCs w:val="28"/>
        </w:rPr>
        <w:t>зато</w:t>
      </w:r>
      <w:r w:rsidRPr="00A2750B">
        <w:rPr>
          <w:sz w:val="28"/>
          <w:szCs w:val="28"/>
        </w:rPr>
        <w:t>,</w:t>
      </w:r>
      <w:r w:rsidRPr="00A2750B">
        <w:rPr>
          <w:spacing w:val="-3"/>
          <w:sz w:val="28"/>
          <w:szCs w:val="28"/>
        </w:rPr>
        <w:t xml:space="preserve"> </w:t>
      </w:r>
      <w:r w:rsidRPr="00A2750B">
        <w:rPr>
          <w:i/>
          <w:iCs/>
          <w:sz w:val="28"/>
          <w:szCs w:val="28"/>
        </w:rPr>
        <w:t>да</w:t>
      </w:r>
      <w:r w:rsidRPr="00A2750B">
        <w:rPr>
          <w:i/>
          <w:iCs/>
          <w:spacing w:val="-3"/>
          <w:sz w:val="28"/>
          <w:szCs w:val="28"/>
        </w:rPr>
        <w:t xml:space="preserve"> </w:t>
      </w:r>
      <w:r w:rsidRPr="00A2750B">
        <w:rPr>
          <w:sz w:val="28"/>
          <w:szCs w:val="28"/>
        </w:rPr>
        <w:t>(в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 xml:space="preserve">значении </w:t>
      </w:r>
      <w:r w:rsidRPr="00A2750B">
        <w:rPr>
          <w:i/>
          <w:iCs/>
          <w:sz w:val="28"/>
          <w:szCs w:val="28"/>
        </w:rPr>
        <w:t>и</w:t>
      </w:r>
      <w:r w:rsidRPr="00A2750B">
        <w:rPr>
          <w:sz w:val="28"/>
          <w:szCs w:val="28"/>
        </w:rPr>
        <w:t xml:space="preserve">), </w:t>
      </w:r>
      <w:r w:rsidRPr="00A2750B">
        <w:rPr>
          <w:i/>
          <w:iCs/>
          <w:sz w:val="28"/>
          <w:szCs w:val="28"/>
        </w:rPr>
        <w:t>да</w:t>
      </w:r>
      <w:r w:rsidRPr="00A2750B">
        <w:rPr>
          <w:i/>
          <w:iCs/>
          <w:spacing w:val="-3"/>
          <w:sz w:val="28"/>
          <w:szCs w:val="28"/>
        </w:rPr>
        <w:t xml:space="preserve"> </w:t>
      </w:r>
      <w:r w:rsidRPr="00A2750B">
        <w:rPr>
          <w:sz w:val="28"/>
          <w:szCs w:val="28"/>
        </w:rPr>
        <w:t xml:space="preserve">(в значении </w:t>
      </w:r>
      <w:r w:rsidRPr="00A2750B">
        <w:rPr>
          <w:i/>
          <w:iCs/>
          <w:sz w:val="28"/>
          <w:szCs w:val="28"/>
        </w:rPr>
        <w:t>но</w:t>
      </w:r>
      <w:r w:rsidRPr="00A2750B">
        <w:rPr>
          <w:sz w:val="28"/>
          <w:szCs w:val="28"/>
        </w:rPr>
        <w:t>);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с</w:t>
      </w:r>
      <w:r w:rsidRPr="00A2750B">
        <w:rPr>
          <w:spacing w:val="-3"/>
          <w:sz w:val="28"/>
          <w:szCs w:val="28"/>
        </w:rPr>
        <w:t xml:space="preserve"> </w:t>
      </w:r>
      <w:r w:rsidRPr="00A2750B">
        <w:rPr>
          <w:sz w:val="28"/>
          <w:szCs w:val="28"/>
        </w:rPr>
        <w:t>обобщающим</w:t>
      </w:r>
      <w:r w:rsidRPr="00A2750B">
        <w:rPr>
          <w:spacing w:val="-3"/>
          <w:sz w:val="28"/>
          <w:szCs w:val="28"/>
        </w:rPr>
        <w:t xml:space="preserve"> </w:t>
      </w:r>
      <w:r w:rsidRPr="00A2750B">
        <w:rPr>
          <w:sz w:val="28"/>
          <w:szCs w:val="28"/>
        </w:rPr>
        <w:t>словом</w:t>
      </w:r>
      <w:r w:rsidRPr="00A2750B">
        <w:rPr>
          <w:spacing w:val="-3"/>
          <w:sz w:val="28"/>
          <w:szCs w:val="28"/>
        </w:rPr>
        <w:t xml:space="preserve"> </w:t>
      </w:r>
      <w:r w:rsidRPr="00A2750B">
        <w:rPr>
          <w:sz w:val="28"/>
          <w:szCs w:val="28"/>
        </w:rPr>
        <w:t>при</w:t>
      </w:r>
      <w:r w:rsidRPr="00A2750B">
        <w:rPr>
          <w:spacing w:val="-3"/>
          <w:sz w:val="28"/>
          <w:szCs w:val="28"/>
        </w:rPr>
        <w:t xml:space="preserve"> </w:t>
      </w:r>
      <w:r w:rsidRPr="00A2750B">
        <w:rPr>
          <w:sz w:val="28"/>
          <w:szCs w:val="28"/>
        </w:rPr>
        <w:t>однородных</w:t>
      </w:r>
      <w:r w:rsidRPr="00A2750B">
        <w:rPr>
          <w:spacing w:val="-3"/>
          <w:sz w:val="28"/>
          <w:szCs w:val="28"/>
        </w:rPr>
        <w:t xml:space="preserve"> </w:t>
      </w:r>
      <w:r w:rsidRPr="00A2750B">
        <w:rPr>
          <w:sz w:val="28"/>
          <w:szCs w:val="28"/>
        </w:rPr>
        <w:t>членах;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с</w:t>
      </w:r>
      <w:r w:rsidRPr="00A2750B">
        <w:rPr>
          <w:spacing w:val="-3"/>
          <w:sz w:val="28"/>
          <w:szCs w:val="28"/>
        </w:rPr>
        <w:t xml:space="preserve"> </w:t>
      </w:r>
      <w:r w:rsidRPr="00A2750B">
        <w:rPr>
          <w:sz w:val="28"/>
          <w:szCs w:val="28"/>
        </w:rPr>
        <w:t>обращением;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в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предложениях</w:t>
      </w:r>
      <w:r w:rsidRPr="00A2750B">
        <w:rPr>
          <w:spacing w:val="-3"/>
          <w:sz w:val="28"/>
          <w:szCs w:val="28"/>
        </w:rPr>
        <w:t xml:space="preserve"> </w:t>
      </w:r>
      <w:r w:rsidRPr="00A2750B">
        <w:rPr>
          <w:sz w:val="28"/>
          <w:szCs w:val="28"/>
        </w:rPr>
        <w:t>с прямой</w:t>
      </w:r>
      <w:r w:rsidRPr="00A2750B">
        <w:rPr>
          <w:spacing w:val="-3"/>
          <w:sz w:val="28"/>
          <w:szCs w:val="28"/>
        </w:rPr>
        <w:t xml:space="preserve"> </w:t>
      </w:r>
      <w:r w:rsidRPr="00A2750B">
        <w:rPr>
          <w:sz w:val="28"/>
          <w:szCs w:val="28"/>
        </w:rPr>
        <w:t>речью;</w:t>
      </w:r>
      <w:proofErr w:type="gramEnd"/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в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сложных</w:t>
      </w:r>
      <w:r w:rsidRPr="00A2750B">
        <w:rPr>
          <w:spacing w:val="-3"/>
          <w:sz w:val="28"/>
          <w:szCs w:val="28"/>
        </w:rPr>
        <w:t xml:space="preserve"> </w:t>
      </w:r>
      <w:r w:rsidRPr="00A2750B">
        <w:rPr>
          <w:sz w:val="28"/>
          <w:szCs w:val="28"/>
        </w:rPr>
        <w:t>предложениях,</w:t>
      </w:r>
      <w:r w:rsidRPr="00A2750B">
        <w:rPr>
          <w:spacing w:val="-3"/>
          <w:sz w:val="28"/>
          <w:szCs w:val="28"/>
        </w:rPr>
        <w:t xml:space="preserve"> </w:t>
      </w:r>
      <w:r w:rsidRPr="00A2750B">
        <w:rPr>
          <w:sz w:val="28"/>
          <w:szCs w:val="28"/>
        </w:rPr>
        <w:t>состоящих</w:t>
      </w:r>
      <w:r w:rsidRPr="00A2750B">
        <w:rPr>
          <w:spacing w:val="-3"/>
          <w:sz w:val="28"/>
          <w:szCs w:val="28"/>
        </w:rPr>
        <w:t xml:space="preserve"> </w:t>
      </w:r>
      <w:r w:rsidRPr="00A2750B">
        <w:rPr>
          <w:sz w:val="28"/>
          <w:szCs w:val="28"/>
        </w:rPr>
        <w:t>из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частей,</w:t>
      </w:r>
      <w:r w:rsidRPr="00A2750B">
        <w:rPr>
          <w:spacing w:val="-3"/>
          <w:sz w:val="28"/>
          <w:szCs w:val="28"/>
        </w:rPr>
        <w:t xml:space="preserve"> </w:t>
      </w:r>
      <w:r w:rsidRPr="00A2750B">
        <w:rPr>
          <w:sz w:val="28"/>
          <w:szCs w:val="28"/>
        </w:rPr>
        <w:t>связанных</w:t>
      </w:r>
      <w:r w:rsidRPr="00A2750B">
        <w:rPr>
          <w:spacing w:val="-3"/>
          <w:sz w:val="28"/>
          <w:szCs w:val="28"/>
        </w:rPr>
        <w:t xml:space="preserve"> </w:t>
      </w:r>
      <w:r w:rsidRPr="00A2750B">
        <w:rPr>
          <w:sz w:val="28"/>
          <w:szCs w:val="28"/>
        </w:rPr>
        <w:t>бессоюзной</w:t>
      </w:r>
      <w:r w:rsidRPr="00A2750B">
        <w:rPr>
          <w:spacing w:val="-3"/>
          <w:sz w:val="28"/>
          <w:szCs w:val="28"/>
        </w:rPr>
        <w:t xml:space="preserve"> </w:t>
      </w:r>
      <w:r w:rsidRPr="00A2750B">
        <w:rPr>
          <w:sz w:val="28"/>
          <w:szCs w:val="28"/>
        </w:rPr>
        <w:t>связью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 xml:space="preserve">и союзами </w:t>
      </w:r>
      <w:r w:rsidRPr="00A2750B">
        <w:rPr>
          <w:i/>
          <w:iCs/>
          <w:sz w:val="28"/>
          <w:szCs w:val="28"/>
        </w:rPr>
        <w:t>и</w:t>
      </w:r>
      <w:r w:rsidRPr="00A2750B">
        <w:rPr>
          <w:sz w:val="28"/>
          <w:szCs w:val="28"/>
        </w:rPr>
        <w:t xml:space="preserve">, </w:t>
      </w:r>
      <w:r w:rsidRPr="00A2750B">
        <w:rPr>
          <w:i/>
          <w:iCs/>
          <w:sz w:val="28"/>
          <w:szCs w:val="28"/>
        </w:rPr>
        <w:t>но</w:t>
      </w:r>
      <w:r w:rsidRPr="00A2750B">
        <w:rPr>
          <w:sz w:val="28"/>
          <w:szCs w:val="28"/>
        </w:rPr>
        <w:t xml:space="preserve">, </w:t>
      </w:r>
      <w:r w:rsidRPr="00A2750B">
        <w:rPr>
          <w:i/>
          <w:iCs/>
          <w:sz w:val="28"/>
          <w:szCs w:val="28"/>
        </w:rPr>
        <w:t>а</w:t>
      </w:r>
      <w:r w:rsidRPr="00A2750B">
        <w:rPr>
          <w:sz w:val="28"/>
          <w:szCs w:val="28"/>
        </w:rPr>
        <w:t xml:space="preserve">, </w:t>
      </w:r>
      <w:r w:rsidRPr="00A2750B">
        <w:rPr>
          <w:i/>
          <w:iCs/>
          <w:sz w:val="28"/>
          <w:szCs w:val="28"/>
        </w:rPr>
        <w:t>однако</w:t>
      </w:r>
      <w:r w:rsidRPr="00A2750B">
        <w:rPr>
          <w:sz w:val="28"/>
          <w:szCs w:val="28"/>
        </w:rPr>
        <w:t xml:space="preserve">, </w:t>
      </w:r>
      <w:r w:rsidRPr="00A2750B">
        <w:rPr>
          <w:i/>
          <w:iCs/>
          <w:sz w:val="28"/>
          <w:szCs w:val="28"/>
        </w:rPr>
        <w:t>зато</w:t>
      </w:r>
      <w:r w:rsidRPr="00A2750B">
        <w:rPr>
          <w:sz w:val="28"/>
          <w:szCs w:val="28"/>
        </w:rPr>
        <w:t xml:space="preserve">, </w:t>
      </w:r>
      <w:r w:rsidRPr="00A2750B">
        <w:rPr>
          <w:i/>
          <w:iCs/>
          <w:sz w:val="28"/>
          <w:szCs w:val="28"/>
        </w:rPr>
        <w:t>да</w:t>
      </w:r>
      <w:r w:rsidRPr="00A2750B">
        <w:rPr>
          <w:sz w:val="28"/>
          <w:szCs w:val="28"/>
        </w:rPr>
        <w:t>; оформлять на письме диалог</w:t>
      </w:r>
    </w:p>
    <w:p w:rsidR="001269C7" w:rsidRPr="00A2750B" w:rsidRDefault="001269C7" w:rsidP="001269C7">
      <w:pPr>
        <w:pStyle w:val="214"/>
        <w:kinsoku w:val="0"/>
        <w:overflowPunct w:val="0"/>
        <w:spacing w:before="119"/>
        <w:ind w:left="0"/>
        <w:outlineLvl w:val="9"/>
        <w:rPr>
          <w:spacing w:val="-2"/>
          <w:sz w:val="28"/>
          <w:szCs w:val="28"/>
        </w:rPr>
      </w:pPr>
      <w:r w:rsidRPr="00A2750B">
        <w:rPr>
          <w:sz w:val="28"/>
          <w:szCs w:val="28"/>
        </w:rPr>
        <w:t>Фонетика.</w:t>
      </w:r>
      <w:r w:rsidRPr="00A2750B">
        <w:rPr>
          <w:spacing w:val="-6"/>
          <w:sz w:val="28"/>
          <w:szCs w:val="28"/>
        </w:rPr>
        <w:t xml:space="preserve"> </w:t>
      </w:r>
      <w:r w:rsidRPr="00A2750B">
        <w:rPr>
          <w:sz w:val="28"/>
          <w:szCs w:val="28"/>
        </w:rPr>
        <w:t>Графика.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pacing w:val="-2"/>
          <w:sz w:val="28"/>
          <w:szCs w:val="28"/>
        </w:rPr>
        <w:t>Орфоэпия. Орфография</w:t>
      </w:r>
    </w:p>
    <w:p w:rsidR="001269C7" w:rsidRPr="00A2750B" w:rsidRDefault="001269C7" w:rsidP="001269C7">
      <w:pPr>
        <w:pStyle w:val="af0"/>
        <w:kinsoku w:val="0"/>
        <w:overflowPunct w:val="0"/>
        <w:spacing w:before="60"/>
        <w:ind w:right="356"/>
        <w:rPr>
          <w:spacing w:val="-2"/>
          <w:sz w:val="28"/>
          <w:szCs w:val="28"/>
        </w:rPr>
      </w:pPr>
      <w:r w:rsidRPr="00A2750B">
        <w:rPr>
          <w:b/>
          <w:bCs/>
          <w:spacing w:val="-2"/>
          <w:sz w:val="28"/>
          <w:szCs w:val="28"/>
        </w:rPr>
        <w:t xml:space="preserve">    </w:t>
      </w:r>
      <w:r>
        <w:rPr>
          <w:sz w:val="28"/>
          <w:szCs w:val="28"/>
        </w:rPr>
        <w:t>Научится х</w:t>
      </w:r>
      <w:r w:rsidRPr="00A2750B">
        <w:rPr>
          <w:sz w:val="28"/>
          <w:szCs w:val="28"/>
        </w:rPr>
        <w:t>арактеризовать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z w:val="28"/>
          <w:szCs w:val="28"/>
        </w:rPr>
        <w:t>звуки;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z w:val="28"/>
          <w:szCs w:val="28"/>
        </w:rPr>
        <w:t>понимать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z w:val="28"/>
          <w:szCs w:val="28"/>
        </w:rPr>
        <w:t>различие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между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звуком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и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буквой,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характеризовать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z w:val="28"/>
          <w:szCs w:val="28"/>
        </w:rPr>
        <w:t xml:space="preserve">систему </w:t>
      </w:r>
      <w:r w:rsidRPr="00A2750B">
        <w:rPr>
          <w:spacing w:val="-2"/>
          <w:sz w:val="28"/>
          <w:szCs w:val="28"/>
        </w:rPr>
        <w:t>звуков.</w:t>
      </w:r>
    </w:p>
    <w:p w:rsidR="001269C7" w:rsidRPr="00A2750B" w:rsidRDefault="001269C7" w:rsidP="001269C7">
      <w:pPr>
        <w:pStyle w:val="af0"/>
        <w:kinsoku w:val="0"/>
        <w:overflowPunct w:val="0"/>
        <w:ind w:left="286"/>
        <w:rPr>
          <w:spacing w:val="-4"/>
          <w:sz w:val="28"/>
          <w:szCs w:val="28"/>
        </w:rPr>
      </w:pPr>
      <w:r>
        <w:rPr>
          <w:sz w:val="28"/>
          <w:szCs w:val="28"/>
        </w:rPr>
        <w:t xml:space="preserve">Научится </w:t>
      </w:r>
      <w:proofErr w:type="spellStart"/>
      <w:r w:rsidRPr="00A2750B">
        <w:rPr>
          <w:sz w:val="28"/>
          <w:szCs w:val="28"/>
        </w:rPr>
        <w:t>роводить</w:t>
      </w:r>
      <w:proofErr w:type="spellEnd"/>
      <w:r w:rsidRPr="00A2750B">
        <w:rPr>
          <w:spacing w:val="-6"/>
          <w:sz w:val="28"/>
          <w:szCs w:val="28"/>
        </w:rPr>
        <w:t xml:space="preserve"> </w:t>
      </w:r>
      <w:r w:rsidRPr="00A2750B">
        <w:rPr>
          <w:sz w:val="28"/>
          <w:szCs w:val="28"/>
        </w:rPr>
        <w:t>фонетический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z w:val="28"/>
          <w:szCs w:val="28"/>
        </w:rPr>
        <w:t>анализ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pacing w:val="-4"/>
          <w:sz w:val="28"/>
          <w:szCs w:val="28"/>
        </w:rPr>
        <w:t>слов.</w:t>
      </w:r>
    </w:p>
    <w:p w:rsidR="001269C7" w:rsidRPr="00A2750B" w:rsidRDefault="001269C7" w:rsidP="001269C7">
      <w:pPr>
        <w:pStyle w:val="af0"/>
        <w:kinsoku w:val="0"/>
        <w:overflowPunct w:val="0"/>
        <w:spacing w:before="60"/>
        <w:ind w:firstLine="180"/>
        <w:rPr>
          <w:spacing w:val="-2"/>
          <w:sz w:val="28"/>
          <w:szCs w:val="28"/>
        </w:rPr>
      </w:pPr>
      <w:r>
        <w:rPr>
          <w:sz w:val="28"/>
          <w:szCs w:val="28"/>
        </w:rPr>
        <w:t>Научится и</w:t>
      </w:r>
      <w:r w:rsidRPr="00A2750B">
        <w:rPr>
          <w:sz w:val="28"/>
          <w:szCs w:val="28"/>
        </w:rPr>
        <w:t>спользовать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знания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по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фонетике,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графике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и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орфоэпии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в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практике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произношения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и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 xml:space="preserve">правописания </w:t>
      </w:r>
      <w:r w:rsidRPr="00A2750B">
        <w:rPr>
          <w:spacing w:val="-2"/>
          <w:sz w:val="28"/>
          <w:szCs w:val="28"/>
        </w:rPr>
        <w:t>слов.</w:t>
      </w:r>
    </w:p>
    <w:p w:rsidR="001269C7" w:rsidRPr="00A2750B" w:rsidRDefault="001269C7" w:rsidP="001269C7">
      <w:pPr>
        <w:pStyle w:val="af0"/>
        <w:kinsoku w:val="0"/>
        <w:overflowPunct w:val="0"/>
        <w:spacing w:before="60"/>
        <w:ind w:firstLine="180"/>
        <w:rPr>
          <w:sz w:val="28"/>
          <w:szCs w:val="28"/>
        </w:rPr>
      </w:pPr>
      <w:r>
        <w:rPr>
          <w:sz w:val="28"/>
          <w:szCs w:val="28"/>
        </w:rPr>
        <w:t>Научится о</w:t>
      </w:r>
      <w:r w:rsidRPr="00A2750B">
        <w:rPr>
          <w:sz w:val="28"/>
          <w:szCs w:val="28"/>
        </w:rPr>
        <w:t>перировать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z w:val="28"/>
          <w:szCs w:val="28"/>
        </w:rPr>
        <w:t>понятием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«орфограмма»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и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различать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z w:val="28"/>
          <w:szCs w:val="28"/>
        </w:rPr>
        <w:t>буквенные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и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небуквенные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орфограммы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при проведении орфографического анализа слова.</w:t>
      </w:r>
    </w:p>
    <w:p w:rsidR="001269C7" w:rsidRPr="00A2750B" w:rsidRDefault="001269C7" w:rsidP="001269C7">
      <w:pPr>
        <w:pStyle w:val="af0"/>
        <w:kinsoku w:val="0"/>
        <w:overflowPunct w:val="0"/>
        <w:ind w:left="286"/>
        <w:rPr>
          <w:spacing w:val="-2"/>
          <w:sz w:val="28"/>
          <w:szCs w:val="28"/>
        </w:rPr>
      </w:pPr>
      <w:r>
        <w:rPr>
          <w:sz w:val="28"/>
          <w:szCs w:val="28"/>
        </w:rPr>
        <w:t>Научится р</w:t>
      </w:r>
      <w:r w:rsidRPr="00A2750B">
        <w:rPr>
          <w:sz w:val="28"/>
          <w:szCs w:val="28"/>
        </w:rPr>
        <w:t>аспознавать</w:t>
      </w:r>
      <w:r w:rsidRPr="00A2750B">
        <w:rPr>
          <w:spacing w:val="-7"/>
          <w:sz w:val="28"/>
          <w:szCs w:val="28"/>
        </w:rPr>
        <w:t xml:space="preserve"> </w:t>
      </w:r>
      <w:r w:rsidRPr="00A2750B">
        <w:rPr>
          <w:sz w:val="28"/>
          <w:szCs w:val="28"/>
        </w:rPr>
        <w:t>изученные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pacing w:val="-2"/>
          <w:sz w:val="28"/>
          <w:szCs w:val="28"/>
        </w:rPr>
        <w:t>орфограммы.</w:t>
      </w:r>
    </w:p>
    <w:p w:rsidR="001269C7" w:rsidRPr="00A2750B" w:rsidRDefault="001269C7" w:rsidP="001269C7">
      <w:pPr>
        <w:pStyle w:val="af0"/>
        <w:kinsoku w:val="0"/>
        <w:overflowPunct w:val="0"/>
        <w:spacing w:before="60"/>
        <w:ind w:firstLine="180"/>
        <w:rPr>
          <w:sz w:val="28"/>
          <w:szCs w:val="28"/>
        </w:rPr>
      </w:pPr>
      <w:r>
        <w:rPr>
          <w:sz w:val="28"/>
          <w:szCs w:val="28"/>
        </w:rPr>
        <w:t>Научится</w:t>
      </w:r>
      <w:r w:rsidRPr="00A2750B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A2750B">
        <w:rPr>
          <w:sz w:val="28"/>
          <w:szCs w:val="28"/>
        </w:rPr>
        <w:t>рименять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знания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по</w:t>
      </w:r>
      <w:r w:rsidRPr="00A2750B">
        <w:rPr>
          <w:spacing w:val="-3"/>
          <w:sz w:val="28"/>
          <w:szCs w:val="28"/>
        </w:rPr>
        <w:t xml:space="preserve"> </w:t>
      </w:r>
      <w:r w:rsidRPr="00A2750B">
        <w:rPr>
          <w:sz w:val="28"/>
          <w:szCs w:val="28"/>
        </w:rPr>
        <w:t>орфографии</w:t>
      </w:r>
      <w:r w:rsidRPr="00A2750B">
        <w:rPr>
          <w:spacing w:val="-3"/>
          <w:sz w:val="28"/>
          <w:szCs w:val="28"/>
        </w:rPr>
        <w:t xml:space="preserve"> </w:t>
      </w:r>
      <w:r w:rsidRPr="00A2750B">
        <w:rPr>
          <w:sz w:val="28"/>
          <w:szCs w:val="28"/>
        </w:rPr>
        <w:t>в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практике</w:t>
      </w:r>
      <w:r w:rsidRPr="00A2750B">
        <w:rPr>
          <w:spacing w:val="-3"/>
          <w:sz w:val="28"/>
          <w:szCs w:val="28"/>
        </w:rPr>
        <w:t xml:space="preserve"> </w:t>
      </w:r>
      <w:r w:rsidRPr="00A2750B">
        <w:rPr>
          <w:sz w:val="28"/>
          <w:szCs w:val="28"/>
        </w:rPr>
        <w:t>правописания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(в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том</w:t>
      </w:r>
      <w:r w:rsidRPr="00A2750B">
        <w:rPr>
          <w:spacing w:val="-3"/>
          <w:sz w:val="28"/>
          <w:szCs w:val="28"/>
        </w:rPr>
        <w:t xml:space="preserve"> </w:t>
      </w:r>
      <w:r w:rsidRPr="00A2750B">
        <w:rPr>
          <w:sz w:val="28"/>
          <w:szCs w:val="28"/>
        </w:rPr>
        <w:t>числе</w:t>
      </w:r>
      <w:r w:rsidRPr="00A2750B">
        <w:rPr>
          <w:spacing w:val="-3"/>
          <w:sz w:val="28"/>
          <w:szCs w:val="28"/>
        </w:rPr>
        <w:t xml:space="preserve"> </w:t>
      </w:r>
      <w:r w:rsidRPr="00A2750B">
        <w:rPr>
          <w:sz w:val="28"/>
          <w:szCs w:val="28"/>
        </w:rPr>
        <w:t>применять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знание</w:t>
      </w:r>
      <w:r w:rsidRPr="00A2750B">
        <w:rPr>
          <w:spacing w:val="-3"/>
          <w:sz w:val="28"/>
          <w:szCs w:val="28"/>
        </w:rPr>
        <w:t xml:space="preserve"> </w:t>
      </w:r>
      <w:r w:rsidRPr="00A2750B">
        <w:rPr>
          <w:sz w:val="28"/>
          <w:szCs w:val="28"/>
        </w:rPr>
        <w:t xml:space="preserve">о правописании </w:t>
      </w:r>
      <w:proofErr w:type="gramStart"/>
      <w:r w:rsidRPr="00A2750B">
        <w:rPr>
          <w:sz w:val="28"/>
          <w:szCs w:val="28"/>
        </w:rPr>
        <w:t>разделительных</w:t>
      </w:r>
      <w:proofErr w:type="gramEnd"/>
      <w:r w:rsidRPr="00A2750B">
        <w:rPr>
          <w:sz w:val="28"/>
          <w:szCs w:val="28"/>
        </w:rPr>
        <w:t xml:space="preserve"> </w:t>
      </w:r>
      <w:r w:rsidRPr="00A2750B">
        <w:rPr>
          <w:b/>
          <w:bCs/>
          <w:i/>
          <w:iCs/>
          <w:sz w:val="28"/>
          <w:szCs w:val="28"/>
        </w:rPr>
        <w:t xml:space="preserve">ъ </w:t>
      </w:r>
      <w:r w:rsidRPr="00A2750B">
        <w:rPr>
          <w:sz w:val="28"/>
          <w:szCs w:val="28"/>
        </w:rPr>
        <w:t xml:space="preserve">и </w:t>
      </w:r>
      <w:r w:rsidRPr="00A2750B">
        <w:rPr>
          <w:b/>
          <w:bCs/>
          <w:i/>
          <w:iCs/>
          <w:sz w:val="28"/>
          <w:szCs w:val="28"/>
        </w:rPr>
        <w:t>ь</w:t>
      </w:r>
      <w:r w:rsidRPr="00A2750B">
        <w:rPr>
          <w:sz w:val="28"/>
          <w:szCs w:val="28"/>
        </w:rPr>
        <w:t>).</w:t>
      </w:r>
    </w:p>
    <w:p w:rsidR="001269C7" w:rsidRPr="00A2750B" w:rsidRDefault="001269C7" w:rsidP="001269C7">
      <w:pPr>
        <w:pStyle w:val="214"/>
        <w:kinsoku w:val="0"/>
        <w:overflowPunct w:val="0"/>
        <w:outlineLvl w:val="9"/>
        <w:rPr>
          <w:spacing w:val="-2"/>
          <w:sz w:val="28"/>
          <w:szCs w:val="28"/>
        </w:rPr>
      </w:pPr>
      <w:proofErr w:type="spellStart"/>
      <w:r w:rsidRPr="00A2750B">
        <w:rPr>
          <w:sz w:val="28"/>
          <w:szCs w:val="28"/>
        </w:rPr>
        <w:t>Морфемика</w:t>
      </w:r>
      <w:proofErr w:type="spellEnd"/>
      <w:r w:rsidRPr="00A2750B">
        <w:rPr>
          <w:sz w:val="28"/>
          <w:szCs w:val="28"/>
        </w:rPr>
        <w:t xml:space="preserve">. Словообразование. </w:t>
      </w:r>
      <w:r w:rsidRPr="00A2750B">
        <w:rPr>
          <w:spacing w:val="-7"/>
          <w:sz w:val="28"/>
          <w:szCs w:val="28"/>
        </w:rPr>
        <w:t xml:space="preserve"> </w:t>
      </w:r>
      <w:r w:rsidRPr="00A2750B">
        <w:rPr>
          <w:spacing w:val="-2"/>
          <w:sz w:val="28"/>
          <w:szCs w:val="28"/>
        </w:rPr>
        <w:t>Орфография</w:t>
      </w:r>
    </w:p>
    <w:p w:rsidR="001269C7" w:rsidRPr="00A2750B" w:rsidRDefault="001269C7" w:rsidP="001269C7">
      <w:pPr>
        <w:pStyle w:val="af0"/>
        <w:kinsoku w:val="0"/>
        <w:overflowPunct w:val="0"/>
        <w:spacing w:before="57"/>
        <w:ind w:left="286"/>
        <w:rPr>
          <w:spacing w:val="-2"/>
          <w:sz w:val="28"/>
          <w:szCs w:val="28"/>
        </w:rPr>
      </w:pPr>
      <w:r>
        <w:rPr>
          <w:sz w:val="28"/>
          <w:szCs w:val="28"/>
        </w:rPr>
        <w:t>Научится</w:t>
      </w:r>
      <w:r w:rsidRPr="00A2750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х</w:t>
      </w:r>
      <w:r w:rsidRPr="00A2750B">
        <w:rPr>
          <w:sz w:val="28"/>
          <w:szCs w:val="28"/>
        </w:rPr>
        <w:t>арактеризовать</w:t>
      </w:r>
      <w:r w:rsidRPr="00A2750B">
        <w:rPr>
          <w:spacing w:val="-7"/>
          <w:sz w:val="28"/>
          <w:szCs w:val="28"/>
        </w:rPr>
        <w:t xml:space="preserve"> </w:t>
      </w:r>
      <w:r w:rsidRPr="00A2750B">
        <w:rPr>
          <w:sz w:val="28"/>
          <w:szCs w:val="28"/>
        </w:rPr>
        <w:t>морфему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как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минимальную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z w:val="28"/>
          <w:szCs w:val="28"/>
        </w:rPr>
        <w:t>значимую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z w:val="28"/>
          <w:szCs w:val="28"/>
        </w:rPr>
        <w:t>единицу</w:t>
      </w:r>
      <w:r w:rsidRPr="00A2750B">
        <w:rPr>
          <w:spacing w:val="-3"/>
          <w:sz w:val="28"/>
          <w:szCs w:val="28"/>
        </w:rPr>
        <w:t xml:space="preserve"> </w:t>
      </w:r>
      <w:r w:rsidRPr="00A2750B">
        <w:rPr>
          <w:spacing w:val="-2"/>
          <w:sz w:val="28"/>
          <w:szCs w:val="28"/>
        </w:rPr>
        <w:t>языка.</w:t>
      </w:r>
    </w:p>
    <w:p w:rsidR="001269C7" w:rsidRPr="00A2750B" w:rsidRDefault="001269C7" w:rsidP="001269C7">
      <w:pPr>
        <w:pStyle w:val="af0"/>
        <w:kinsoku w:val="0"/>
        <w:overflowPunct w:val="0"/>
        <w:spacing w:before="60"/>
        <w:ind w:left="286"/>
        <w:rPr>
          <w:sz w:val="28"/>
          <w:szCs w:val="28"/>
        </w:rPr>
      </w:pPr>
      <w:r>
        <w:rPr>
          <w:sz w:val="28"/>
          <w:szCs w:val="28"/>
        </w:rPr>
        <w:t>Научится</w:t>
      </w:r>
      <w:r w:rsidRPr="00A2750B">
        <w:rPr>
          <w:sz w:val="28"/>
          <w:szCs w:val="28"/>
        </w:rPr>
        <w:t xml:space="preserve"> </w:t>
      </w:r>
      <w:r>
        <w:rPr>
          <w:sz w:val="28"/>
          <w:szCs w:val="28"/>
        </w:rPr>
        <w:t>р</w:t>
      </w:r>
      <w:r w:rsidRPr="00A2750B">
        <w:rPr>
          <w:sz w:val="28"/>
          <w:szCs w:val="28"/>
        </w:rPr>
        <w:t>аспознавать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z w:val="28"/>
          <w:szCs w:val="28"/>
        </w:rPr>
        <w:t>морфемы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в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z w:val="28"/>
          <w:szCs w:val="28"/>
        </w:rPr>
        <w:t>слове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(корень,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приставку,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суффикс,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окончание),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выделять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z w:val="28"/>
          <w:szCs w:val="28"/>
        </w:rPr>
        <w:t>основу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 xml:space="preserve">слова. </w:t>
      </w:r>
      <w:r>
        <w:rPr>
          <w:sz w:val="28"/>
          <w:szCs w:val="28"/>
        </w:rPr>
        <w:t>Научится</w:t>
      </w:r>
      <w:r w:rsidRPr="00A2750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н</w:t>
      </w:r>
      <w:r w:rsidRPr="00A2750B">
        <w:rPr>
          <w:sz w:val="28"/>
          <w:szCs w:val="28"/>
        </w:rPr>
        <w:t>аходить чередование звуков в морфемах (в том числе чередование гласных с нулём звука).</w:t>
      </w:r>
    </w:p>
    <w:p w:rsidR="001269C7" w:rsidRPr="00A2750B" w:rsidRDefault="001269C7" w:rsidP="001269C7">
      <w:pPr>
        <w:pStyle w:val="af0"/>
        <w:kinsoku w:val="0"/>
        <w:overflowPunct w:val="0"/>
        <w:ind w:left="286"/>
        <w:rPr>
          <w:spacing w:val="-4"/>
          <w:sz w:val="28"/>
          <w:szCs w:val="28"/>
        </w:rPr>
      </w:pPr>
      <w:r>
        <w:rPr>
          <w:sz w:val="28"/>
          <w:szCs w:val="28"/>
        </w:rPr>
        <w:t>Научится</w:t>
      </w:r>
      <w:r w:rsidRPr="00A2750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п</w:t>
      </w:r>
      <w:r w:rsidRPr="00A2750B">
        <w:rPr>
          <w:sz w:val="28"/>
          <w:szCs w:val="28"/>
        </w:rPr>
        <w:t>роводить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морфемный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анализ</w:t>
      </w:r>
      <w:r w:rsidRPr="00A2750B">
        <w:rPr>
          <w:spacing w:val="-3"/>
          <w:sz w:val="28"/>
          <w:szCs w:val="28"/>
        </w:rPr>
        <w:t xml:space="preserve"> </w:t>
      </w:r>
      <w:r w:rsidRPr="00A2750B">
        <w:rPr>
          <w:spacing w:val="-4"/>
          <w:sz w:val="28"/>
          <w:szCs w:val="28"/>
        </w:rPr>
        <w:t>слов.</w:t>
      </w:r>
    </w:p>
    <w:p w:rsidR="001269C7" w:rsidRPr="00A2750B" w:rsidRDefault="001269C7" w:rsidP="001269C7">
      <w:pPr>
        <w:pStyle w:val="af0"/>
        <w:kinsoku w:val="0"/>
        <w:overflowPunct w:val="0"/>
        <w:spacing w:before="60"/>
        <w:ind w:firstLine="180"/>
        <w:rPr>
          <w:sz w:val="28"/>
          <w:szCs w:val="28"/>
        </w:rPr>
      </w:pPr>
      <w:r>
        <w:rPr>
          <w:sz w:val="28"/>
          <w:szCs w:val="28"/>
        </w:rPr>
        <w:t>Научится</w:t>
      </w:r>
      <w:r w:rsidRPr="00A2750B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A2750B">
        <w:rPr>
          <w:sz w:val="28"/>
          <w:szCs w:val="28"/>
        </w:rPr>
        <w:t>рименять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знания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по</w:t>
      </w:r>
      <w:r w:rsidRPr="00A2750B">
        <w:rPr>
          <w:spacing w:val="-3"/>
          <w:sz w:val="28"/>
          <w:szCs w:val="28"/>
        </w:rPr>
        <w:t xml:space="preserve"> </w:t>
      </w:r>
      <w:proofErr w:type="spellStart"/>
      <w:r w:rsidRPr="00A2750B">
        <w:rPr>
          <w:sz w:val="28"/>
          <w:szCs w:val="28"/>
        </w:rPr>
        <w:t>морфемике</w:t>
      </w:r>
      <w:proofErr w:type="spellEnd"/>
      <w:r w:rsidRPr="00A2750B">
        <w:rPr>
          <w:spacing w:val="-3"/>
          <w:sz w:val="28"/>
          <w:szCs w:val="28"/>
        </w:rPr>
        <w:t xml:space="preserve"> </w:t>
      </w:r>
      <w:r w:rsidRPr="00A2750B">
        <w:rPr>
          <w:sz w:val="28"/>
          <w:szCs w:val="28"/>
        </w:rPr>
        <w:t>при</w:t>
      </w:r>
      <w:r w:rsidRPr="00A2750B">
        <w:rPr>
          <w:spacing w:val="-3"/>
          <w:sz w:val="28"/>
          <w:szCs w:val="28"/>
        </w:rPr>
        <w:t xml:space="preserve"> </w:t>
      </w:r>
      <w:r w:rsidRPr="00A2750B">
        <w:rPr>
          <w:sz w:val="28"/>
          <w:szCs w:val="28"/>
        </w:rPr>
        <w:t>выполнении</w:t>
      </w:r>
      <w:r w:rsidRPr="00A2750B">
        <w:rPr>
          <w:spacing w:val="-3"/>
          <w:sz w:val="28"/>
          <w:szCs w:val="28"/>
        </w:rPr>
        <w:t xml:space="preserve"> </w:t>
      </w:r>
      <w:r w:rsidRPr="00A2750B">
        <w:rPr>
          <w:sz w:val="28"/>
          <w:szCs w:val="28"/>
        </w:rPr>
        <w:t>языкового</w:t>
      </w:r>
      <w:r w:rsidRPr="00A2750B">
        <w:rPr>
          <w:spacing w:val="-3"/>
          <w:sz w:val="28"/>
          <w:szCs w:val="28"/>
        </w:rPr>
        <w:t xml:space="preserve"> </w:t>
      </w:r>
      <w:r w:rsidRPr="00A2750B">
        <w:rPr>
          <w:sz w:val="28"/>
          <w:szCs w:val="28"/>
        </w:rPr>
        <w:t>анализа</w:t>
      </w:r>
      <w:r w:rsidRPr="00A2750B">
        <w:rPr>
          <w:spacing w:val="-3"/>
          <w:sz w:val="28"/>
          <w:szCs w:val="28"/>
        </w:rPr>
        <w:t xml:space="preserve"> </w:t>
      </w:r>
      <w:r w:rsidRPr="00A2750B">
        <w:rPr>
          <w:sz w:val="28"/>
          <w:szCs w:val="28"/>
        </w:rPr>
        <w:t>различных</w:t>
      </w:r>
      <w:r w:rsidRPr="00A2750B">
        <w:rPr>
          <w:spacing w:val="-3"/>
          <w:sz w:val="28"/>
          <w:szCs w:val="28"/>
        </w:rPr>
        <w:t xml:space="preserve"> </w:t>
      </w:r>
      <w:r w:rsidRPr="00A2750B">
        <w:rPr>
          <w:sz w:val="28"/>
          <w:szCs w:val="28"/>
        </w:rPr>
        <w:t>видов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и</w:t>
      </w:r>
      <w:r w:rsidRPr="00A2750B">
        <w:rPr>
          <w:spacing w:val="-3"/>
          <w:sz w:val="28"/>
          <w:szCs w:val="28"/>
        </w:rPr>
        <w:t xml:space="preserve"> </w:t>
      </w:r>
      <w:r w:rsidRPr="00A2750B">
        <w:rPr>
          <w:sz w:val="28"/>
          <w:szCs w:val="28"/>
        </w:rPr>
        <w:t>в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 xml:space="preserve">практике правописания неизменяемых приставок и приставок на </w:t>
      </w:r>
      <w:proofErr w:type="gramStart"/>
      <w:r w:rsidRPr="00A2750B">
        <w:rPr>
          <w:sz w:val="28"/>
          <w:szCs w:val="28"/>
        </w:rPr>
        <w:t>–з</w:t>
      </w:r>
      <w:proofErr w:type="gramEnd"/>
      <w:r w:rsidRPr="00A2750B">
        <w:rPr>
          <w:sz w:val="28"/>
          <w:szCs w:val="28"/>
        </w:rPr>
        <w:t xml:space="preserve"> (-с); ы — и после приставок; корней с</w:t>
      </w:r>
    </w:p>
    <w:p w:rsidR="001269C7" w:rsidRPr="00A2750B" w:rsidRDefault="001269C7" w:rsidP="001269C7">
      <w:pPr>
        <w:pStyle w:val="af0"/>
        <w:kinsoku w:val="0"/>
        <w:overflowPunct w:val="0"/>
        <w:spacing w:before="62"/>
        <w:ind w:right="155"/>
        <w:rPr>
          <w:sz w:val="28"/>
          <w:szCs w:val="28"/>
        </w:rPr>
      </w:pPr>
      <w:r w:rsidRPr="00A2750B">
        <w:rPr>
          <w:sz w:val="28"/>
          <w:szCs w:val="28"/>
        </w:rPr>
        <w:t>безударными проверяемыми, непроверяемыми, чередующимися гласными (в рамках изученного); корней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с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проверяемыми,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непроверяемыми,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непроизносимыми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согласными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(в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z w:val="28"/>
          <w:szCs w:val="28"/>
        </w:rPr>
        <w:t>рамках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изученного);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z w:val="28"/>
          <w:szCs w:val="28"/>
        </w:rPr>
        <w:t>ё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 xml:space="preserve">— о после шипящих в </w:t>
      </w:r>
      <w:proofErr w:type="gramStart"/>
      <w:r w:rsidRPr="00A2750B">
        <w:rPr>
          <w:sz w:val="28"/>
          <w:szCs w:val="28"/>
        </w:rPr>
        <w:t>корне слова</w:t>
      </w:r>
      <w:proofErr w:type="gramEnd"/>
      <w:r w:rsidRPr="00A2750B">
        <w:rPr>
          <w:sz w:val="28"/>
          <w:szCs w:val="28"/>
        </w:rPr>
        <w:t xml:space="preserve">; </w:t>
      </w:r>
      <w:r w:rsidRPr="00A2750B">
        <w:rPr>
          <w:b/>
          <w:bCs/>
          <w:i/>
          <w:iCs/>
          <w:sz w:val="28"/>
          <w:szCs w:val="28"/>
        </w:rPr>
        <w:t xml:space="preserve">ы </w:t>
      </w:r>
      <w:r w:rsidRPr="00A2750B">
        <w:rPr>
          <w:sz w:val="28"/>
          <w:szCs w:val="28"/>
        </w:rPr>
        <w:t xml:space="preserve">— </w:t>
      </w:r>
      <w:r w:rsidRPr="00A2750B">
        <w:rPr>
          <w:b/>
          <w:bCs/>
          <w:i/>
          <w:iCs/>
          <w:sz w:val="28"/>
          <w:szCs w:val="28"/>
        </w:rPr>
        <w:t xml:space="preserve">и </w:t>
      </w:r>
      <w:r w:rsidRPr="00A2750B">
        <w:rPr>
          <w:sz w:val="28"/>
          <w:szCs w:val="28"/>
        </w:rPr>
        <w:t xml:space="preserve">после </w:t>
      </w:r>
      <w:r w:rsidRPr="00A2750B">
        <w:rPr>
          <w:b/>
          <w:bCs/>
          <w:i/>
          <w:iCs/>
          <w:sz w:val="28"/>
          <w:szCs w:val="28"/>
        </w:rPr>
        <w:t>ц</w:t>
      </w:r>
      <w:r w:rsidRPr="00A2750B">
        <w:rPr>
          <w:sz w:val="28"/>
          <w:szCs w:val="28"/>
        </w:rPr>
        <w:t>.</w:t>
      </w:r>
    </w:p>
    <w:p w:rsidR="001269C7" w:rsidRPr="00A2750B" w:rsidRDefault="001269C7" w:rsidP="001269C7">
      <w:pPr>
        <w:pStyle w:val="af0"/>
        <w:kinsoku w:val="0"/>
        <w:overflowPunct w:val="0"/>
        <w:ind w:left="286" w:right="2151"/>
        <w:rPr>
          <w:spacing w:val="-2"/>
          <w:sz w:val="28"/>
          <w:szCs w:val="28"/>
        </w:rPr>
      </w:pPr>
      <w:r>
        <w:rPr>
          <w:sz w:val="28"/>
          <w:szCs w:val="28"/>
        </w:rPr>
        <w:t xml:space="preserve"> </w:t>
      </w:r>
      <w:r w:rsidRPr="00AD76DF">
        <w:rPr>
          <w:sz w:val="28"/>
          <w:szCs w:val="28"/>
        </w:rPr>
        <w:t xml:space="preserve"> </w:t>
      </w:r>
      <w:r>
        <w:rPr>
          <w:sz w:val="28"/>
          <w:szCs w:val="28"/>
        </w:rPr>
        <w:t>Научится</w:t>
      </w:r>
      <w:r w:rsidRPr="00A2750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ум</w:t>
      </w:r>
      <w:r w:rsidRPr="00A2750B">
        <w:rPr>
          <w:sz w:val="28"/>
          <w:szCs w:val="28"/>
        </w:rPr>
        <w:t>естно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z w:val="28"/>
          <w:szCs w:val="28"/>
        </w:rPr>
        <w:t>использовать</w:t>
      </w:r>
      <w:r w:rsidRPr="00A2750B">
        <w:rPr>
          <w:spacing w:val="-6"/>
          <w:sz w:val="28"/>
          <w:szCs w:val="28"/>
        </w:rPr>
        <w:t xml:space="preserve"> </w:t>
      </w:r>
      <w:r w:rsidRPr="00A2750B">
        <w:rPr>
          <w:sz w:val="28"/>
          <w:szCs w:val="28"/>
        </w:rPr>
        <w:t>слова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z w:val="28"/>
          <w:szCs w:val="28"/>
        </w:rPr>
        <w:t>с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z w:val="28"/>
          <w:szCs w:val="28"/>
        </w:rPr>
        <w:t>суффиксами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z w:val="28"/>
          <w:szCs w:val="28"/>
        </w:rPr>
        <w:t>оценки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z w:val="28"/>
          <w:szCs w:val="28"/>
        </w:rPr>
        <w:t>в</w:t>
      </w:r>
      <w:r w:rsidRPr="00A2750B">
        <w:rPr>
          <w:spacing w:val="-6"/>
          <w:sz w:val="28"/>
          <w:szCs w:val="28"/>
        </w:rPr>
        <w:t xml:space="preserve"> </w:t>
      </w:r>
      <w:r w:rsidRPr="00A2750B">
        <w:rPr>
          <w:sz w:val="28"/>
          <w:szCs w:val="28"/>
        </w:rPr>
        <w:t>собственной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z w:val="28"/>
          <w:szCs w:val="28"/>
        </w:rPr>
        <w:t xml:space="preserve">речи. </w:t>
      </w:r>
    </w:p>
    <w:p w:rsidR="001269C7" w:rsidRPr="00A2750B" w:rsidRDefault="001269C7" w:rsidP="001269C7">
      <w:pPr>
        <w:pStyle w:val="214"/>
        <w:kinsoku w:val="0"/>
        <w:overflowPunct w:val="0"/>
        <w:outlineLvl w:val="9"/>
        <w:rPr>
          <w:spacing w:val="-2"/>
          <w:sz w:val="28"/>
          <w:szCs w:val="28"/>
        </w:rPr>
      </w:pPr>
      <w:r w:rsidRPr="00A2750B">
        <w:rPr>
          <w:spacing w:val="-2"/>
          <w:sz w:val="28"/>
          <w:szCs w:val="28"/>
        </w:rPr>
        <w:t>Лексикология и фразеология.</w:t>
      </w:r>
    </w:p>
    <w:p w:rsidR="001269C7" w:rsidRPr="00A2750B" w:rsidRDefault="001269C7" w:rsidP="001269C7">
      <w:pPr>
        <w:pStyle w:val="af0"/>
        <w:kinsoku w:val="0"/>
        <w:overflowPunct w:val="0"/>
        <w:spacing w:before="60"/>
        <w:ind w:firstLine="180"/>
        <w:rPr>
          <w:spacing w:val="-2"/>
          <w:sz w:val="28"/>
          <w:szCs w:val="28"/>
        </w:rPr>
      </w:pPr>
      <w:r>
        <w:rPr>
          <w:sz w:val="28"/>
          <w:szCs w:val="28"/>
        </w:rPr>
        <w:t>Научится</w:t>
      </w:r>
      <w:r w:rsidRPr="00A2750B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Pr="00A2750B">
        <w:rPr>
          <w:sz w:val="28"/>
          <w:szCs w:val="28"/>
        </w:rPr>
        <w:t>бъяснять лексическое значение слова разными способами (подбор однокоренных слов; подбор синонимов</w:t>
      </w:r>
      <w:r w:rsidRPr="00A2750B">
        <w:rPr>
          <w:spacing w:val="-6"/>
          <w:sz w:val="28"/>
          <w:szCs w:val="28"/>
        </w:rPr>
        <w:t xml:space="preserve"> </w:t>
      </w:r>
      <w:r w:rsidRPr="00A2750B">
        <w:rPr>
          <w:sz w:val="28"/>
          <w:szCs w:val="28"/>
        </w:rPr>
        <w:t>и</w:t>
      </w:r>
      <w:r w:rsidRPr="00A2750B">
        <w:rPr>
          <w:spacing w:val="-3"/>
          <w:sz w:val="28"/>
          <w:szCs w:val="28"/>
        </w:rPr>
        <w:t xml:space="preserve"> </w:t>
      </w:r>
      <w:r w:rsidRPr="00A2750B">
        <w:rPr>
          <w:sz w:val="28"/>
          <w:szCs w:val="28"/>
        </w:rPr>
        <w:t>антонимов;</w:t>
      </w:r>
      <w:r w:rsidRPr="00A2750B">
        <w:rPr>
          <w:spacing w:val="-3"/>
          <w:sz w:val="28"/>
          <w:szCs w:val="28"/>
        </w:rPr>
        <w:t xml:space="preserve"> </w:t>
      </w:r>
      <w:r w:rsidRPr="00A2750B">
        <w:rPr>
          <w:sz w:val="28"/>
          <w:szCs w:val="28"/>
        </w:rPr>
        <w:t>определение</w:t>
      </w:r>
      <w:r w:rsidRPr="00A2750B">
        <w:rPr>
          <w:spacing w:val="-3"/>
          <w:sz w:val="28"/>
          <w:szCs w:val="28"/>
        </w:rPr>
        <w:t xml:space="preserve"> </w:t>
      </w:r>
      <w:r w:rsidRPr="00A2750B">
        <w:rPr>
          <w:sz w:val="28"/>
          <w:szCs w:val="28"/>
        </w:rPr>
        <w:t>значения</w:t>
      </w:r>
      <w:r w:rsidRPr="00A2750B">
        <w:rPr>
          <w:spacing w:val="-3"/>
          <w:sz w:val="28"/>
          <w:szCs w:val="28"/>
        </w:rPr>
        <w:t xml:space="preserve"> </w:t>
      </w:r>
      <w:r w:rsidRPr="00A2750B">
        <w:rPr>
          <w:sz w:val="28"/>
          <w:szCs w:val="28"/>
        </w:rPr>
        <w:t>слова</w:t>
      </w:r>
      <w:r w:rsidRPr="00A2750B">
        <w:rPr>
          <w:spacing w:val="-3"/>
          <w:sz w:val="28"/>
          <w:szCs w:val="28"/>
        </w:rPr>
        <w:t xml:space="preserve"> </w:t>
      </w:r>
      <w:r w:rsidRPr="00A2750B">
        <w:rPr>
          <w:sz w:val="28"/>
          <w:szCs w:val="28"/>
        </w:rPr>
        <w:t>по</w:t>
      </w:r>
      <w:r w:rsidRPr="00A2750B">
        <w:rPr>
          <w:spacing w:val="-2"/>
          <w:sz w:val="28"/>
          <w:szCs w:val="28"/>
        </w:rPr>
        <w:t xml:space="preserve"> </w:t>
      </w:r>
      <w:r w:rsidRPr="00A2750B">
        <w:rPr>
          <w:sz w:val="28"/>
          <w:szCs w:val="28"/>
        </w:rPr>
        <w:t>контексту,</w:t>
      </w:r>
      <w:r w:rsidRPr="00A2750B">
        <w:rPr>
          <w:spacing w:val="-3"/>
          <w:sz w:val="28"/>
          <w:szCs w:val="28"/>
        </w:rPr>
        <w:t xml:space="preserve"> </w:t>
      </w:r>
      <w:r w:rsidRPr="00A2750B">
        <w:rPr>
          <w:sz w:val="28"/>
          <w:szCs w:val="28"/>
        </w:rPr>
        <w:t>с</w:t>
      </w:r>
      <w:r w:rsidRPr="00A2750B">
        <w:rPr>
          <w:spacing w:val="-2"/>
          <w:sz w:val="28"/>
          <w:szCs w:val="28"/>
        </w:rPr>
        <w:t xml:space="preserve"> </w:t>
      </w:r>
      <w:r w:rsidRPr="00A2750B">
        <w:rPr>
          <w:sz w:val="28"/>
          <w:szCs w:val="28"/>
        </w:rPr>
        <w:t>помощью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толкового</w:t>
      </w:r>
      <w:r w:rsidRPr="00A2750B">
        <w:rPr>
          <w:spacing w:val="-2"/>
          <w:sz w:val="28"/>
          <w:szCs w:val="28"/>
        </w:rPr>
        <w:t xml:space="preserve"> словаря).</w:t>
      </w:r>
    </w:p>
    <w:p w:rsidR="001269C7" w:rsidRPr="00A2750B" w:rsidRDefault="001269C7" w:rsidP="001269C7">
      <w:pPr>
        <w:pStyle w:val="af0"/>
        <w:kinsoku w:val="0"/>
        <w:overflowPunct w:val="0"/>
        <w:ind w:left="286"/>
        <w:rPr>
          <w:spacing w:val="-2"/>
          <w:sz w:val="28"/>
          <w:szCs w:val="28"/>
        </w:rPr>
      </w:pPr>
      <w:r>
        <w:rPr>
          <w:sz w:val="28"/>
          <w:szCs w:val="28"/>
        </w:rPr>
        <w:t>Научится</w:t>
      </w:r>
      <w:r w:rsidRPr="00A2750B">
        <w:rPr>
          <w:sz w:val="28"/>
          <w:szCs w:val="28"/>
        </w:rPr>
        <w:t xml:space="preserve"> </w:t>
      </w:r>
      <w:r>
        <w:rPr>
          <w:sz w:val="28"/>
          <w:szCs w:val="28"/>
        </w:rPr>
        <w:t>р</w:t>
      </w:r>
      <w:r w:rsidRPr="00A2750B">
        <w:rPr>
          <w:sz w:val="28"/>
          <w:szCs w:val="28"/>
        </w:rPr>
        <w:t>аспознавать</w:t>
      </w:r>
      <w:r w:rsidRPr="00A2750B">
        <w:rPr>
          <w:spacing w:val="-7"/>
          <w:sz w:val="28"/>
          <w:szCs w:val="28"/>
        </w:rPr>
        <w:t xml:space="preserve"> </w:t>
      </w:r>
      <w:r w:rsidRPr="00A2750B">
        <w:rPr>
          <w:sz w:val="28"/>
          <w:szCs w:val="28"/>
        </w:rPr>
        <w:t>однозначные</w:t>
      </w:r>
      <w:r w:rsidRPr="00A2750B">
        <w:rPr>
          <w:spacing w:val="-3"/>
          <w:sz w:val="28"/>
          <w:szCs w:val="28"/>
        </w:rPr>
        <w:t xml:space="preserve"> </w:t>
      </w:r>
      <w:r w:rsidRPr="00A2750B">
        <w:rPr>
          <w:sz w:val="28"/>
          <w:szCs w:val="28"/>
        </w:rPr>
        <w:t>и</w:t>
      </w:r>
      <w:r w:rsidRPr="00A2750B">
        <w:rPr>
          <w:spacing w:val="-3"/>
          <w:sz w:val="28"/>
          <w:szCs w:val="28"/>
        </w:rPr>
        <w:t xml:space="preserve"> </w:t>
      </w:r>
      <w:r w:rsidRPr="00A2750B">
        <w:rPr>
          <w:sz w:val="28"/>
          <w:szCs w:val="28"/>
        </w:rPr>
        <w:t>многозначные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слова,</w:t>
      </w:r>
      <w:r w:rsidRPr="00A2750B">
        <w:rPr>
          <w:spacing w:val="-3"/>
          <w:sz w:val="28"/>
          <w:szCs w:val="28"/>
        </w:rPr>
        <w:t xml:space="preserve"> </w:t>
      </w:r>
      <w:r w:rsidRPr="00A2750B">
        <w:rPr>
          <w:sz w:val="28"/>
          <w:szCs w:val="28"/>
        </w:rPr>
        <w:t>различать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прямое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и</w:t>
      </w:r>
      <w:r w:rsidRPr="00A2750B">
        <w:rPr>
          <w:spacing w:val="-3"/>
          <w:sz w:val="28"/>
          <w:szCs w:val="28"/>
        </w:rPr>
        <w:t xml:space="preserve"> </w:t>
      </w:r>
      <w:r w:rsidRPr="00A2750B">
        <w:rPr>
          <w:sz w:val="28"/>
          <w:szCs w:val="28"/>
        </w:rPr>
        <w:t>переносное</w:t>
      </w:r>
      <w:r w:rsidRPr="00A2750B">
        <w:rPr>
          <w:spacing w:val="-3"/>
          <w:sz w:val="28"/>
          <w:szCs w:val="28"/>
        </w:rPr>
        <w:t xml:space="preserve"> </w:t>
      </w:r>
      <w:r w:rsidRPr="00A2750B">
        <w:rPr>
          <w:sz w:val="28"/>
          <w:szCs w:val="28"/>
        </w:rPr>
        <w:t>значения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pacing w:val="-2"/>
          <w:sz w:val="28"/>
          <w:szCs w:val="28"/>
        </w:rPr>
        <w:t>слова.</w:t>
      </w:r>
    </w:p>
    <w:p w:rsidR="001269C7" w:rsidRPr="00A2750B" w:rsidRDefault="001269C7" w:rsidP="001269C7">
      <w:pPr>
        <w:pStyle w:val="af0"/>
        <w:kinsoku w:val="0"/>
        <w:overflowPunct w:val="0"/>
        <w:spacing w:before="61"/>
        <w:ind w:firstLine="180"/>
        <w:rPr>
          <w:sz w:val="28"/>
          <w:szCs w:val="28"/>
        </w:rPr>
      </w:pPr>
      <w:r>
        <w:rPr>
          <w:sz w:val="28"/>
          <w:szCs w:val="28"/>
        </w:rPr>
        <w:t>Научится</w:t>
      </w:r>
      <w:r w:rsidRPr="00A2750B">
        <w:rPr>
          <w:sz w:val="28"/>
          <w:szCs w:val="28"/>
        </w:rPr>
        <w:t xml:space="preserve"> </w:t>
      </w:r>
      <w:r>
        <w:rPr>
          <w:sz w:val="28"/>
          <w:szCs w:val="28"/>
        </w:rPr>
        <w:t>р</w:t>
      </w:r>
      <w:r w:rsidRPr="00A2750B">
        <w:rPr>
          <w:sz w:val="28"/>
          <w:szCs w:val="28"/>
        </w:rPr>
        <w:t>аспознавать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z w:val="28"/>
          <w:szCs w:val="28"/>
        </w:rPr>
        <w:t>синонимы,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антонимы,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омонимы, фразеологизмы;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z w:val="28"/>
          <w:szCs w:val="28"/>
        </w:rPr>
        <w:t>различать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z w:val="28"/>
          <w:szCs w:val="28"/>
        </w:rPr>
        <w:t>многозначные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слова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и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омонимы;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z w:val="28"/>
          <w:szCs w:val="28"/>
        </w:rPr>
        <w:t>уметь правильно употреблять слова-паронимы, фразеологизмы.</w:t>
      </w:r>
    </w:p>
    <w:p w:rsidR="001269C7" w:rsidRPr="00A2750B" w:rsidRDefault="001269C7" w:rsidP="001269C7">
      <w:pPr>
        <w:pStyle w:val="af0"/>
        <w:kinsoku w:val="0"/>
        <w:overflowPunct w:val="0"/>
        <w:ind w:left="286" w:right="2151"/>
        <w:rPr>
          <w:sz w:val="28"/>
          <w:szCs w:val="28"/>
        </w:rPr>
      </w:pPr>
      <w:r>
        <w:rPr>
          <w:sz w:val="28"/>
          <w:szCs w:val="28"/>
        </w:rPr>
        <w:t>Научится</w:t>
      </w:r>
      <w:r w:rsidRPr="00A2750B">
        <w:rPr>
          <w:sz w:val="28"/>
          <w:szCs w:val="28"/>
        </w:rPr>
        <w:t xml:space="preserve"> </w:t>
      </w:r>
      <w:r>
        <w:rPr>
          <w:sz w:val="28"/>
          <w:szCs w:val="28"/>
        </w:rPr>
        <w:t>х</w:t>
      </w:r>
      <w:r w:rsidRPr="00A2750B">
        <w:rPr>
          <w:sz w:val="28"/>
          <w:szCs w:val="28"/>
        </w:rPr>
        <w:t>арактеризовать</w:t>
      </w:r>
      <w:r w:rsidRPr="00A2750B">
        <w:rPr>
          <w:spacing w:val="-7"/>
          <w:sz w:val="28"/>
          <w:szCs w:val="28"/>
        </w:rPr>
        <w:t xml:space="preserve"> </w:t>
      </w:r>
      <w:r w:rsidRPr="00A2750B">
        <w:rPr>
          <w:sz w:val="28"/>
          <w:szCs w:val="28"/>
        </w:rPr>
        <w:t>тематические</w:t>
      </w:r>
      <w:r w:rsidRPr="00A2750B">
        <w:rPr>
          <w:spacing w:val="-6"/>
          <w:sz w:val="28"/>
          <w:szCs w:val="28"/>
        </w:rPr>
        <w:t xml:space="preserve"> </w:t>
      </w:r>
      <w:r w:rsidRPr="00A2750B">
        <w:rPr>
          <w:sz w:val="28"/>
          <w:szCs w:val="28"/>
        </w:rPr>
        <w:t>группы</w:t>
      </w:r>
      <w:r w:rsidRPr="00A2750B">
        <w:rPr>
          <w:spacing w:val="-6"/>
          <w:sz w:val="28"/>
          <w:szCs w:val="28"/>
        </w:rPr>
        <w:t xml:space="preserve"> </w:t>
      </w:r>
      <w:r w:rsidRPr="00A2750B">
        <w:rPr>
          <w:sz w:val="28"/>
          <w:szCs w:val="28"/>
        </w:rPr>
        <w:t>слов,</w:t>
      </w:r>
      <w:r w:rsidRPr="00A2750B">
        <w:rPr>
          <w:spacing w:val="-6"/>
          <w:sz w:val="28"/>
          <w:szCs w:val="28"/>
        </w:rPr>
        <w:t xml:space="preserve"> </w:t>
      </w:r>
      <w:r w:rsidRPr="00A2750B">
        <w:rPr>
          <w:sz w:val="28"/>
          <w:szCs w:val="28"/>
        </w:rPr>
        <w:t>родовые</w:t>
      </w:r>
      <w:r w:rsidRPr="00A2750B">
        <w:rPr>
          <w:spacing w:val="-6"/>
          <w:sz w:val="28"/>
          <w:szCs w:val="28"/>
        </w:rPr>
        <w:t xml:space="preserve"> </w:t>
      </w:r>
      <w:r w:rsidRPr="00A2750B">
        <w:rPr>
          <w:sz w:val="28"/>
          <w:szCs w:val="28"/>
        </w:rPr>
        <w:t>и</w:t>
      </w:r>
      <w:r w:rsidRPr="00A2750B">
        <w:rPr>
          <w:spacing w:val="-6"/>
          <w:sz w:val="28"/>
          <w:szCs w:val="28"/>
        </w:rPr>
        <w:t xml:space="preserve"> </w:t>
      </w:r>
      <w:r w:rsidRPr="00A2750B">
        <w:rPr>
          <w:sz w:val="28"/>
          <w:szCs w:val="28"/>
        </w:rPr>
        <w:t>видовые</w:t>
      </w:r>
      <w:r w:rsidRPr="00A2750B">
        <w:rPr>
          <w:spacing w:val="-6"/>
          <w:sz w:val="28"/>
          <w:szCs w:val="28"/>
        </w:rPr>
        <w:t xml:space="preserve"> </w:t>
      </w:r>
      <w:r w:rsidRPr="00A2750B">
        <w:rPr>
          <w:sz w:val="28"/>
          <w:szCs w:val="28"/>
        </w:rPr>
        <w:t xml:space="preserve">понятия. </w:t>
      </w:r>
      <w:r>
        <w:rPr>
          <w:sz w:val="28"/>
          <w:szCs w:val="28"/>
        </w:rPr>
        <w:t>Научится</w:t>
      </w:r>
      <w:r w:rsidRPr="00A2750B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A2750B">
        <w:rPr>
          <w:sz w:val="28"/>
          <w:szCs w:val="28"/>
        </w:rPr>
        <w:t xml:space="preserve">роводить лексический анализ слов (в рамках </w:t>
      </w:r>
      <w:proofErr w:type="gramStart"/>
      <w:r w:rsidRPr="00A2750B">
        <w:rPr>
          <w:sz w:val="28"/>
          <w:szCs w:val="28"/>
        </w:rPr>
        <w:t>изученного</w:t>
      </w:r>
      <w:proofErr w:type="gramEnd"/>
      <w:r w:rsidRPr="00A2750B">
        <w:rPr>
          <w:sz w:val="28"/>
          <w:szCs w:val="28"/>
        </w:rPr>
        <w:t>).</w:t>
      </w:r>
    </w:p>
    <w:p w:rsidR="001269C7" w:rsidRPr="00A2750B" w:rsidRDefault="001269C7" w:rsidP="001269C7">
      <w:pPr>
        <w:pStyle w:val="af0"/>
        <w:kinsoku w:val="0"/>
        <w:overflowPunct w:val="0"/>
        <w:ind w:right="155" w:firstLine="180"/>
        <w:rPr>
          <w:sz w:val="28"/>
          <w:szCs w:val="28"/>
        </w:rPr>
      </w:pPr>
      <w:r>
        <w:rPr>
          <w:sz w:val="28"/>
          <w:szCs w:val="28"/>
        </w:rPr>
        <w:t>Научится</w:t>
      </w:r>
      <w:r w:rsidRPr="00A2750B">
        <w:rPr>
          <w:sz w:val="28"/>
          <w:szCs w:val="28"/>
        </w:rPr>
        <w:t xml:space="preserve"> пользоваться</w:t>
      </w:r>
      <w:r w:rsidRPr="00A2750B">
        <w:rPr>
          <w:spacing w:val="-7"/>
          <w:sz w:val="28"/>
          <w:szCs w:val="28"/>
        </w:rPr>
        <w:t xml:space="preserve"> </w:t>
      </w:r>
      <w:r w:rsidRPr="00A2750B">
        <w:rPr>
          <w:sz w:val="28"/>
          <w:szCs w:val="28"/>
        </w:rPr>
        <w:t>лексическими</w:t>
      </w:r>
      <w:r w:rsidRPr="00A2750B">
        <w:rPr>
          <w:spacing w:val="-6"/>
          <w:sz w:val="28"/>
          <w:szCs w:val="28"/>
        </w:rPr>
        <w:t xml:space="preserve"> </w:t>
      </w:r>
      <w:r w:rsidRPr="00A2750B">
        <w:rPr>
          <w:sz w:val="28"/>
          <w:szCs w:val="28"/>
        </w:rPr>
        <w:t>словарями</w:t>
      </w:r>
      <w:r w:rsidRPr="00A2750B">
        <w:rPr>
          <w:spacing w:val="-6"/>
          <w:sz w:val="28"/>
          <w:szCs w:val="28"/>
        </w:rPr>
        <w:t xml:space="preserve"> </w:t>
      </w:r>
      <w:r w:rsidRPr="00A2750B">
        <w:rPr>
          <w:sz w:val="28"/>
          <w:szCs w:val="28"/>
        </w:rPr>
        <w:t>(толковым</w:t>
      </w:r>
      <w:r w:rsidRPr="00A2750B">
        <w:rPr>
          <w:spacing w:val="-6"/>
          <w:sz w:val="28"/>
          <w:szCs w:val="28"/>
        </w:rPr>
        <w:t xml:space="preserve"> </w:t>
      </w:r>
      <w:r w:rsidRPr="00A2750B">
        <w:rPr>
          <w:sz w:val="28"/>
          <w:szCs w:val="28"/>
        </w:rPr>
        <w:t>словарём,</w:t>
      </w:r>
      <w:r w:rsidRPr="00A2750B">
        <w:rPr>
          <w:spacing w:val="-6"/>
          <w:sz w:val="28"/>
          <w:szCs w:val="28"/>
        </w:rPr>
        <w:t xml:space="preserve"> </w:t>
      </w:r>
      <w:r w:rsidRPr="00A2750B">
        <w:rPr>
          <w:sz w:val="28"/>
          <w:szCs w:val="28"/>
        </w:rPr>
        <w:t>словарями</w:t>
      </w:r>
      <w:r w:rsidRPr="00A2750B">
        <w:rPr>
          <w:spacing w:val="-6"/>
          <w:sz w:val="28"/>
          <w:szCs w:val="28"/>
        </w:rPr>
        <w:t xml:space="preserve"> </w:t>
      </w:r>
      <w:r w:rsidRPr="00A2750B">
        <w:rPr>
          <w:sz w:val="28"/>
          <w:szCs w:val="28"/>
        </w:rPr>
        <w:t>синонимов, антонимов, омонимов, паронимов).</w:t>
      </w:r>
    </w:p>
    <w:p w:rsidR="001269C7" w:rsidRPr="00A2750B" w:rsidRDefault="001269C7" w:rsidP="001269C7">
      <w:pPr>
        <w:pStyle w:val="af0"/>
        <w:kinsoku w:val="0"/>
        <w:overflowPunct w:val="0"/>
        <w:spacing w:before="60"/>
        <w:ind w:left="286"/>
        <w:rPr>
          <w:b/>
          <w:sz w:val="28"/>
          <w:szCs w:val="28"/>
        </w:rPr>
      </w:pPr>
      <w:r w:rsidRPr="00A2750B">
        <w:rPr>
          <w:b/>
          <w:spacing w:val="-2"/>
          <w:sz w:val="28"/>
          <w:szCs w:val="28"/>
        </w:rPr>
        <w:t xml:space="preserve"> </w:t>
      </w:r>
      <w:r w:rsidRPr="00A2750B">
        <w:rPr>
          <w:b/>
          <w:sz w:val="28"/>
          <w:szCs w:val="28"/>
        </w:rPr>
        <w:t>Язык</w:t>
      </w:r>
      <w:r w:rsidRPr="00A2750B">
        <w:rPr>
          <w:b/>
          <w:spacing w:val="-3"/>
          <w:sz w:val="28"/>
          <w:szCs w:val="28"/>
        </w:rPr>
        <w:t xml:space="preserve"> </w:t>
      </w:r>
      <w:r w:rsidRPr="00A2750B">
        <w:rPr>
          <w:b/>
          <w:sz w:val="28"/>
          <w:szCs w:val="28"/>
        </w:rPr>
        <w:t>и</w:t>
      </w:r>
      <w:r w:rsidRPr="00A2750B">
        <w:rPr>
          <w:b/>
          <w:spacing w:val="-2"/>
          <w:sz w:val="28"/>
          <w:szCs w:val="28"/>
        </w:rPr>
        <w:t xml:space="preserve"> </w:t>
      </w:r>
      <w:r w:rsidRPr="00A2750B">
        <w:rPr>
          <w:b/>
          <w:spacing w:val="-4"/>
          <w:sz w:val="28"/>
          <w:szCs w:val="28"/>
        </w:rPr>
        <w:t>речь</w:t>
      </w:r>
    </w:p>
    <w:p w:rsidR="001269C7" w:rsidRPr="00A2750B" w:rsidRDefault="001269C7" w:rsidP="001269C7">
      <w:pPr>
        <w:pStyle w:val="af0"/>
        <w:kinsoku w:val="0"/>
        <w:overflowPunct w:val="0"/>
        <w:spacing w:before="61"/>
        <w:ind w:firstLine="180"/>
        <w:rPr>
          <w:sz w:val="28"/>
          <w:szCs w:val="28"/>
        </w:rPr>
      </w:pPr>
      <w:r>
        <w:rPr>
          <w:sz w:val="28"/>
          <w:szCs w:val="28"/>
        </w:rPr>
        <w:t>Научится</w:t>
      </w:r>
      <w:r w:rsidRPr="00A2750B">
        <w:rPr>
          <w:sz w:val="28"/>
          <w:szCs w:val="28"/>
        </w:rPr>
        <w:t xml:space="preserve"> </w:t>
      </w:r>
      <w:r>
        <w:rPr>
          <w:sz w:val="28"/>
          <w:szCs w:val="28"/>
        </w:rPr>
        <w:t>х</w:t>
      </w:r>
      <w:r w:rsidRPr="00A2750B">
        <w:rPr>
          <w:sz w:val="28"/>
          <w:szCs w:val="28"/>
        </w:rPr>
        <w:t xml:space="preserve">арактеризовать различия между устной и письменной речью, диалогом и монологом, учитывать </w:t>
      </w:r>
      <w:r w:rsidRPr="00A2750B">
        <w:rPr>
          <w:sz w:val="28"/>
          <w:szCs w:val="28"/>
        </w:rPr>
        <w:lastRenderedPageBreak/>
        <w:t>особенности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видов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z w:val="28"/>
          <w:szCs w:val="28"/>
        </w:rPr>
        <w:t>речевой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деятельности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при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решении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практико-ориентированных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учебных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задач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z w:val="28"/>
          <w:szCs w:val="28"/>
        </w:rPr>
        <w:t>и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в повседневной жизни.</w:t>
      </w:r>
    </w:p>
    <w:p w:rsidR="001269C7" w:rsidRPr="00A2750B" w:rsidRDefault="001269C7" w:rsidP="001269C7">
      <w:pPr>
        <w:pStyle w:val="af0"/>
        <w:kinsoku w:val="0"/>
        <w:overflowPunct w:val="0"/>
        <w:ind w:firstLine="180"/>
        <w:rPr>
          <w:sz w:val="28"/>
          <w:szCs w:val="28"/>
        </w:rPr>
      </w:pPr>
      <w:r>
        <w:rPr>
          <w:sz w:val="28"/>
          <w:szCs w:val="28"/>
        </w:rPr>
        <w:t>Научится</w:t>
      </w:r>
      <w:r w:rsidRPr="00A2750B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Pr="00A2750B">
        <w:rPr>
          <w:sz w:val="28"/>
          <w:szCs w:val="28"/>
        </w:rPr>
        <w:t>оздавать устные монологические высказывания объёмом не менее 5 предложений на основе жизненных</w:t>
      </w:r>
      <w:r w:rsidRPr="00A2750B">
        <w:rPr>
          <w:spacing w:val="-6"/>
          <w:sz w:val="28"/>
          <w:szCs w:val="28"/>
        </w:rPr>
        <w:t xml:space="preserve"> </w:t>
      </w:r>
      <w:r w:rsidRPr="00A2750B">
        <w:rPr>
          <w:sz w:val="28"/>
          <w:szCs w:val="28"/>
        </w:rPr>
        <w:t>наблюдений,</w:t>
      </w:r>
      <w:r w:rsidRPr="00A2750B">
        <w:rPr>
          <w:spacing w:val="-6"/>
          <w:sz w:val="28"/>
          <w:szCs w:val="28"/>
        </w:rPr>
        <w:t xml:space="preserve"> </w:t>
      </w:r>
      <w:r w:rsidRPr="00A2750B">
        <w:rPr>
          <w:sz w:val="28"/>
          <w:szCs w:val="28"/>
        </w:rPr>
        <w:t>чтения</w:t>
      </w:r>
      <w:r w:rsidRPr="00A2750B">
        <w:rPr>
          <w:spacing w:val="-7"/>
          <w:sz w:val="28"/>
          <w:szCs w:val="28"/>
        </w:rPr>
        <w:t xml:space="preserve"> </w:t>
      </w:r>
      <w:r w:rsidRPr="00A2750B">
        <w:rPr>
          <w:sz w:val="28"/>
          <w:szCs w:val="28"/>
        </w:rPr>
        <w:t>научно-учебной,</w:t>
      </w:r>
      <w:r w:rsidRPr="00A2750B">
        <w:rPr>
          <w:spacing w:val="-6"/>
          <w:sz w:val="28"/>
          <w:szCs w:val="28"/>
        </w:rPr>
        <w:t xml:space="preserve"> </w:t>
      </w:r>
      <w:r w:rsidRPr="00A2750B">
        <w:rPr>
          <w:sz w:val="28"/>
          <w:szCs w:val="28"/>
        </w:rPr>
        <w:t>художественной</w:t>
      </w:r>
      <w:r w:rsidRPr="00A2750B">
        <w:rPr>
          <w:spacing w:val="-6"/>
          <w:sz w:val="28"/>
          <w:szCs w:val="28"/>
        </w:rPr>
        <w:t xml:space="preserve"> </w:t>
      </w:r>
      <w:r w:rsidRPr="00A2750B">
        <w:rPr>
          <w:sz w:val="28"/>
          <w:szCs w:val="28"/>
        </w:rPr>
        <w:t>и</w:t>
      </w:r>
      <w:r w:rsidRPr="00A2750B">
        <w:rPr>
          <w:spacing w:val="-6"/>
          <w:sz w:val="28"/>
          <w:szCs w:val="28"/>
        </w:rPr>
        <w:t xml:space="preserve"> </w:t>
      </w:r>
      <w:r w:rsidRPr="00A2750B">
        <w:rPr>
          <w:sz w:val="28"/>
          <w:szCs w:val="28"/>
        </w:rPr>
        <w:t>научно-популярной</w:t>
      </w:r>
      <w:r w:rsidRPr="00A2750B">
        <w:rPr>
          <w:spacing w:val="-6"/>
          <w:sz w:val="28"/>
          <w:szCs w:val="28"/>
        </w:rPr>
        <w:t xml:space="preserve"> </w:t>
      </w:r>
      <w:r w:rsidRPr="00A2750B">
        <w:rPr>
          <w:sz w:val="28"/>
          <w:szCs w:val="28"/>
        </w:rPr>
        <w:t>литературы.</w:t>
      </w:r>
    </w:p>
    <w:p w:rsidR="001269C7" w:rsidRPr="00A2750B" w:rsidRDefault="001269C7" w:rsidP="001269C7">
      <w:pPr>
        <w:pStyle w:val="af0"/>
        <w:kinsoku w:val="0"/>
        <w:overflowPunct w:val="0"/>
        <w:ind w:right="155" w:firstLine="180"/>
        <w:rPr>
          <w:sz w:val="28"/>
          <w:szCs w:val="28"/>
        </w:rPr>
      </w:pPr>
      <w:r>
        <w:rPr>
          <w:sz w:val="28"/>
          <w:szCs w:val="28"/>
        </w:rPr>
        <w:t>Научится</w:t>
      </w:r>
      <w:r w:rsidRPr="00A2750B">
        <w:rPr>
          <w:sz w:val="28"/>
          <w:szCs w:val="28"/>
        </w:rPr>
        <w:t xml:space="preserve"> </w:t>
      </w:r>
      <w:r>
        <w:rPr>
          <w:sz w:val="28"/>
          <w:szCs w:val="28"/>
        </w:rPr>
        <w:t>у</w:t>
      </w:r>
      <w:r w:rsidRPr="00A2750B">
        <w:rPr>
          <w:sz w:val="28"/>
          <w:szCs w:val="28"/>
        </w:rPr>
        <w:t>частвовать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в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диалоге</w:t>
      </w:r>
      <w:r w:rsidRPr="00A2750B">
        <w:rPr>
          <w:spacing w:val="-3"/>
          <w:sz w:val="28"/>
          <w:szCs w:val="28"/>
        </w:rPr>
        <w:t xml:space="preserve"> </w:t>
      </w:r>
      <w:r w:rsidRPr="00A2750B">
        <w:rPr>
          <w:sz w:val="28"/>
          <w:szCs w:val="28"/>
        </w:rPr>
        <w:t>на</w:t>
      </w:r>
      <w:r w:rsidRPr="00A2750B">
        <w:rPr>
          <w:spacing w:val="-3"/>
          <w:sz w:val="28"/>
          <w:szCs w:val="28"/>
        </w:rPr>
        <w:t xml:space="preserve"> </w:t>
      </w:r>
      <w:r w:rsidRPr="00A2750B">
        <w:rPr>
          <w:sz w:val="28"/>
          <w:szCs w:val="28"/>
        </w:rPr>
        <w:t>лингвистические</w:t>
      </w:r>
      <w:r w:rsidRPr="00A2750B">
        <w:rPr>
          <w:spacing w:val="-3"/>
          <w:sz w:val="28"/>
          <w:szCs w:val="28"/>
        </w:rPr>
        <w:t xml:space="preserve"> </w:t>
      </w:r>
      <w:r w:rsidRPr="00A2750B">
        <w:rPr>
          <w:sz w:val="28"/>
          <w:szCs w:val="28"/>
        </w:rPr>
        <w:t>темы</w:t>
      </w:r>
      <w:r w:rsidRPr="00A2750B">
        <w:rPr>
          <w:spacing w:val="-3"/>
          <w:sz w:val="28"/>
          <w:szCs w:val="28"/>
        </w:rPr>
        <w:t xml:space="preserve"> </w:t>
      </w:r>
      <w:r w:rsidRPr="00A2750B">
        <w:rPr>
          <w:sz w:val="28"/>
          <w:szCs w:val="28"/>
        </w:rPr>
        <w:t>(в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рамках</w:t>
      </w:r>
      <w:r w:rsidRPr="00A2750B">
        <w:rPr>
          <w:spacing w:val="-3"/>
          <w:sz w:val="28"/>
          <w:szCs w:val="28"/>
        </w:rPr>
        <w:t xml:space="preserve"> </w:t>
      </w:r>
      <w:proofErr w:type="gramStart"/>
      <w:r w:rsidRPr="00A2750B">
        <w:rPr>
          <w:sz w:val="28"/>
          <w:szCs w:val="28"/>
        </w:rPr>
        <w:t>изученного</w:t>
      </w:r>
      <w:proofErr w:type="gramEnd"/>
      <w:r w:rsidRPr="00A2750B">
        <w:rPr>
          <w:sz w:val="28"/>
          <w:szCs w:val="28"/>
        </w:rPr>
        <w:t>)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и</w:t>
      </w:r>
      <w:r w:rsidRPr="00A2750B">
        <w:rPr>
          <w:spacing w:val="-3"/>
          <w:sz w:val="28"/>
          <w:szCs w:val="28"/>
        </w:rPr>
        <w:t xml:space="preserve"> </w:t>
      </w:r>
      <w:r w:rsidRPr="00A2750B">
        <w:rPr>
          <w:sz w:val="28"/>
          <w:szCs w:val="28"/>
        </w:rPr>
        <w:t>в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диалоге/</w:t>
      </w:r>
      <w:proofErr w:type="spellStart"/>
      <w:r w:rsidRPr="00A2750B">
        <w:rPr>
          <w:sz w:val="28"/>
          <w:szCs w:val="28"/>
        </w:rPr>
        <w:t>полилоге</w:t>
      </w:r>
      <w:proofErr w:type="spellEnd"/>
      <w:r w:rsidRPr="00A2750B">
        <w:rPr>
          <w:spacing w:val="-3"/>
          <w:sz w:val="28"/>
          <w:szCs w:val="28"/>
        </w:rPr>
        <w:t xml:space="preserve"> </w:t>
      </w:r>
      <w:r w:rsidRPr="00A2750B">
        <w:rPr>
          <w:sz w:val="28"/>
          <w:szCs w:val="28"/>
        </w:rPr>
        <w:t>на основе жизненных наблюдений объёмом не менее 3 реплик.</w:t>
      </w:r>
    </w:p>
    <w:p w:rsidR="001269C7" w:rsidRPr="00A2750B" w:rsidRDefault="001269C7" w:rsidP="001269C7">
      <w:pPr>
        <w:pStyle w:val="af0"/>
        <w:kinsoku w:val="0"/>
        <w:overflowPunct w:val="0"/>
        <w:ind w:firstLine="180"/>
        <w:rPr>
          <w:sz w:val="28"/>
          <w:szCs w:val="28"/>
        </w:rPr>
      </w:pPr>
      <w:r>
        <w:rPr>
          <w:sz w:val="28"/>
          <w:szCs w:val="28"/>
        </w:rPr>
        <w:t>Научится</w:t>
      </w:r>
      <w:r w:rsidRPr="00A2750B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A2750B">
        <w:rPr>
          <w:sz w:val="28"/>
          <w:szCs w:val="28"/>
        </w:rPr>
        <w:t>ладеть</w:t>
      </w:r>
      <w:r w:rsidRPr="00A2750B">
        <w:rPr>
          <w:spacing w:val="-6"/>
          <w:sz w:val="28"/>
          <w:szCs w:val="28"/>
        </w:rPr>
        <w:t xml:space="preserve"> </w:t>
      </w:r>
      <w:r w:rsidRPr="00A2750B">
        <w:rPr>
          <w:sz w:val="28"/>
          <w:szCs w:val="28"/>
        </w:rPr>
        <w:t>различными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z w:val="28"/>
          <w:szCs w:val="28"/>
        </w:rPr>
        <w:t>видами</w:t>
      </w:r>
      <w:r w:rsidRPr="00A2750B">
        <w:rPr>
          <w:spacing w:val="-5"/>
          <w:sz w:val="28"/>
          <w:szCs w:val="28"/>
        </w:rPr>
        <w:t xml:space="preserve"> </w:t>
      </w:r>
      <w:proofErr w:type="spellStart"/>
      <w:r w:rsidRPr="00A2750B">
        <w:rPr>
          <w:sz w:val="28"/>
          <w:szCs w:val="28"/>
        </w:rPr>
        <w:t>аудирования</w:t>
      </w:r>
      <w:proofErr w:type="spellEnd"/>
      <w:r w:rsidRPr="00A2750B">
        <w:rPr>
          <w:sz w:val="28"/>
          <w:szCs w:val="28"/>
        </w:rPr>
        <w:t>:</w:t>
      </w:r>
      <w:r w:rsidRPr="00A2750B">
        <w:rPr>
          <w:spacing w:val="-6"/>
          <w:sz w:val="28"/>
          <w:szCs w:val="28"/>
        </w:rPr>
        <w:t xml:space="preserve"> </w:t>
      </w:r>
      <w:r w:rsidRPr="00A2750B">
        <w:rPr>
          <w:sz w:val="28"/>
          <w:szCs w:val="28"/>
        </w:rPr>
        <w:t>выборочным,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z w:val="28"/>
          <w:szCs w:val="28"/>
        </w:rPr>
        <w:t>ознакомительным,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z w:val="28"/>
          <w:szCs w:val="28"/>
        </w:rPr>
        <w:t>детальным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z w:val="28"/>
          <w:szCs w:val="28"/>
        </w:rPr>
        <w:t>—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z w:val="28"/>
          <w:szCs w:val="28"/>
        </w:rPr>
        <w:t>научн</w:t>
      </w:r>
      <w:proofErr w:type="gramStart"/>
      <w:r w:rsidRPr="00A2750B">
        <w:rPr>
          <w:sz w:val="28"/>
          <w:szCs w:val="28"/>
        </w:rPr>
        <w:t>о-</w:t>
      </w:r>
      <w:proofErr w:type="gramEnd"/>
      <w:r w:rsidRPr="00A2750B">
        <w:rPr>
          <w:sz w:val="28"/>
          <w:szCs w:val="28"/>
        </w:rPr>
        <w:t xml:space="preserve"> учебных и художественных текстов различных функционально-смысловых типов речи.</w:t>
      </w:r>
    </w:p>
    <w:p w:rsidR="001269C7" w:rsidRPr="00A2750B" w:rsidRDefault="001269C7" w:rsidP="001269C7">
      <w:pPr>
        <w:pStyle w:val="af0"/>
        <w:kinsoku w:val="0"/>
        <w:overflowPunct w:val="0"/>
        <w:ind w:left="286"/>
        <w:rPr>
          <w:sz w:val="28"/>
          <w:szCs w:val="28"/>
        </w:rPr>
      </w:pPr>
      <w:r>
        <w:rPr>
          <w:sz w:val="28"/>
          <w:szCs w:val="28"/>
        </w:rPr>
        <w:t>Научится</w:t>
      </w:r>
      <w:r w:rsidRPr="00A2750B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A2750B">
        <w:rPr>
          <w:sz w:val="28"/>
          <w:szCs w:val="28"/>
        </w:rPr>
        <w:t>ладеть</w:t>
      </w:r>
      <w:r w:rsidRPr="00A2750B">
        <w:rPr>
          <w:spacing w:val="-7"/>
          <w:sz w:val="28"/>
          <w:szCs w:val="28"/>
        </w:rPr>
        <w:t xml:space="preserve"> </w:t>
      </w:r>
      <w:r w:rsidRPr="00A2750B">
        <w:rPr>
          <w:sz w:val="28"/>
          <w:szCs w:val="28"/>
        </w:rPr>
        <w:t>различными</w:t>
      </w:r>
      <w:r w:rsidRPr="00A2750B">
        <w:rPr>
          <w:spacing w:val="-6"/>
          <w:sz w:val="28"/>
          <w:szCs w:val="28"/>
        </w:rPr>
        <w:t xml:space="preserve"> </w:t>
      </w:r>
      <w:r w:rsidRPr="00A2750B">
        <w:rPr>
          <w:sz w:val="28"/>
          <w:szCs w:val="28"/>
        </w:rPr>
        <w:t>видами</w:t>
      </w:r>
      <w:r w:rsidRPr="00A2750B">
        <w:rPr>
          <w:spacing w:val="-6"/>
          <w:sz w:val="28"/>
          <w:szCs w:val="28"/>
        </w:rPr>
        <w:t xml:space="preserve"> </w:t>
      </w:r>
      <w:r w:rsidRPr="00A2750B">
        <w:rPr>
          <w:sz w:val="28"/>
          <w:szCs w:val="28"/>
        </w:rPr>
        <w:t>чтения:</w:t>
      </w:r>
      <w:r w:rsidRPr="00A2750B">
        <w:rPr>
          <w:spacing w:val="-7"/>
          <w:sz w:val="28"/>
          <w:szCs w:val="28"/>
        </w:rPr>
        <w:t xml:space="preserve"> </w:t>
      </w:r>
      <w:r w:rsidRPr="00A2750B">
        <w:rPr>
          <w:sz w:val="28"/>
          <w:szCs w:val="28"/>
        </w:rPr>
        <w:t>просмотровым,</w:t>
      </w:r>
      <w:r w:rsidRPr="00A2750B">
        <w:rPr>
          <w:spacing w:val="-6"/>
          <w:sz w:val="28"/>
          <w:szCs w:val="28"/>
        </w:rPr>
        <w:t xml:space="preserve"> </w:t>
      </w:r>
      <w:r w:rsidRPr="00A2750B">
        <w:rPr>
          <w:sz w:val="28"/>
          <w:szCs w:val="28"/>
        </w:rPr>
        <w:t>ознакомительным,</w:t>
      </w:r>
      <w:r w:rsidRPr="00A2750B">
        <w:rPr>
          <w:spacing w:val="-6"/>
          <w:sz w:val="28"/>
          <w:szCs w:val="28"/>
        </w:rPr>
        <w:t xml:space="preserve"> </w:t>
      </w:r>
      <w:r w:rsidRPr="00A2750B">
        <w:rPr>
          <w:sz w:val="28"/>
          <w:szCs w:val="28"/>
        </w:rPr>
        <w:t>изучающим,</w:t>
      </w:r>
      <w:r w:rsidRPr="00A2750B">
        <w:rPr>
          <w:spacing w:val="-6"/>
          <w:sz w:val="28"/>
          <w:szCs w:val="28"/>
        </w:rPr>
        <w:t xml:space="preserve"> </w:t>
      </w:r>
      <w:r w:rsidRPr="00A2750B">
        <w:rPr>
          <w:sz w:val="28"/>
          <w:szCs w:val="28"/>
        </w:rPr>
        <w:t xml:space="preserve">поисковым. </w:t>
      </w:r>
      <w:r>
        <w:rPr>
          <w:sz w:val="28"/>
          <w:szCs w:val="28"/>
        </w:rPr>
        <w:t>Научится</w:t>
      </w:r>
      <w:r w:rsidRPr="00A2750B">
        <w:rPr>
          <w:sz w:val="28"/>
          <w:szCs w:val="28"/>
        </w:rPr>
        <w:t xml:space="preserve"> </w:t>
      </w:r>
      <w:r>
        <w:rPr>
          <w:sz w:val="28"/>
          <w:szCs w:val="28"/>
        </w:rPr>
        <w:t>у</w:t>
      </w:r>
      <w:r w:rsidRPr="00A2750B">
        <w:rPr>
          <w:sz w:val="28"/>
          <w:szCs w:val="28"/>
        </w:rPr>
        <w:t>стно пересказывать прочитанный или прослушанный текст объёмом не менее 100 слов.</w:t>
      </w:r>
    </w:p>
    <w:p w:rsidR="001269C7" w:rsidRPr="00A2750B" w:rsidRDefault="001269C7" w:rsidP="001269C7">
      <w:pPr>
        <w:pStyle w:val="af0"/>
        <w:kinsoku w:val="0"/>
        <w:overflowPunct w:val="0"/>
        <w:ind w:firstLine="180"/>
        <w:rPr>
          <w:sz w:val="28"/>
          <w:szCs w:val="28"/>
        </w:rPr>
      </w:pPr>
      <w:proofErr w:type="gramStart"/>
      <w:r>
        <w:rPr>
          <w:sz w:val="28"/>
          <w:szCs w:val="28"/>
        </w:rPr>
        <w:t>Научится</w:t>
      </w:r>
      <w:r w:rsidRPr="00A2750B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A2750B">
        <w:rPr>
          <w:sz w:val="28"/>
          <w:szCs w:val="28"/>
        </w:rPr>
        <w:t>онимать содержание прослушанных и прочитанных научно-учебных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текста; формулировать вопросы по содержанию текста и отвечать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на</w:t>
      </w:r>
      <w:r w:rsidRPr="00A2750B">
        <w:rPr>
          <w:spacing w:val="-3"/>
          <w:sz w:val="28"/>
          <w:szCs w:val="28"/>
        </w:rPr>
        <w:t xml:space="preserve"> </w:t>
      </w:r>
      <w:r w:rsidRPr="00A2750B">
        <w:rPr>
          <w:sz w:val="28"/>
          <w:szCs w:val="28"/>
        </w:rPr>
        <w:t>них;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подробно</w:t>
      </w:r>
      <w:r w:rsidRPr="00A2750B">
        <w:rPr>
          <w:spacing w:val="-3"/>
          <w:sz w:val="28"/>
          <w:szCs w:val="28"/>
        </w:rPr>
        <w:t xml:space="preserve"> </w:t>
      </w:r>
      <w:r w:rsidRPr="00A2750B">
        <w:rPr>
          <w:sz w:val="28"/>
          <w:szCs w:val="28"/>
        </w:rPr>
        <w:t>и</w:t>
      </w:r>
      <w:r w:rsidRPr="00A2750B">
        <w:rPr>
          <w:spacing w:val="-3"/>
          <w:sz w:val="28"/>
          <w:szCs w:val="28"/>
        </w:rPr>
        <w:t xml:space="preserve"> </w:t>
      </w:r>
      <w:r w:rsidRPr="00A2750B">
        <w:rPr>
          <w:sz w:val="28"/>
          <w:szCs w:val="28"/>
        </w:rPr>
        <w:t>сжато</w:t>
      </w:r>
      <w:r w:rsidRPr="00A2750B">
        <w:rPr>
          <w:spacing w:val="-3"/>
          <w:sz w:val="28"/>
          <w:szCs w:val="28"/>
        </w:rPr>
        <w:t xml:space="preserve"> </w:t>
      </w:r>
      <w:r w:rsidRPr="00A2750B">
        <w:rPr>
          <w:sz w:val="28"/>
          <w:szCs w:val="28"/>
        </w:rPr>
        <w:t>передавать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в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письменной</w:t>
      </w:r>
      <w:r w:rsidRPr="00A2750B">
        <w:rPr>
          <w:spacing w:val="-3"/>
          <w:sz w:val="28"/>
          <w:szCs w:val="28"/>
        </w:rPr>
        <w:t xml:space="preserve"> </w:t>
      </w:r>
      <w:r w:rsidRPr="00A2750B">
        <w:rPr>
          <w:sz w:val="28"/>
          <w:szCs w:val="28"/>
        </w:rPr>
        <w:t>форме</w:t>
      </w:r>
      <w:r w:rsidRPr="00A2750B">
        <w:rPr>
          <w:spacing w:val="-3"/>
          <w:sz w:val="28"/>
          <w:szCs w:val="28"/>
        </w:rPr>
        <w:t xml:space="preserve"> </w:t>
      </w:r>
      <w:r w:rsidRPr="00A2750B">
        <w:rPr>
          <w:sz w:val="28"/>
          <w:szCs w:val="28"/>
        </w:rPr>
        <w:t>содержание</w:t>
      </w:r>
      <w:r w:rsidRPr="00A2750B">
        <w:rPr>
          <w:spacing w:val="-3"/>
          <w:sz w:val="28"/>
          <w:szCs w:val="28"/>
        </w:rPr>
        <w:t xml:space="preserve"> </w:t>
      </w:r>
      <w:r w:rsidRPr="00A2750B">
        <w:rPr>
          <w:sz w:val="28"/>
          <w:szCs w:val="28"/>
        </w:rPr>
        <w:t>исходного</w:t>
      </w:r>
      <w:r w:rsidRPr="00A2750B">
        <w:rPr>
          <w:spacing w:val="-3"/>
          <w:sz w:val="28"/>
          <w:szCs w:val="28"/>
        </w:rPr>
        <w:t xml:space="preserve"> </w:t>
      </w:r>
      <w:r w:rsidRPr="00A2750B">
        <w:rPr>
          <w:sz w:val="28"/>
          <w:szCs w:val="28"/>
        </w:rPr>
        <w:t>текста</w:t>
      </w:r>
      <w:r w:rsidRPr="00A2750B">
        <w:rPr>
          <w:spacing w:val="-3"/>
          <w:sz w:val="28"/>
          <w:szCs w:val="28"/>
        </w:rPr>
        <w:t xml:space="preserve"> </w:t>
      </w:r>
      <w:r w:rsidRPr="00A2750B">
        <w:rPr>
          <w:sz w:val="28"/>
          <w:szCs w:val="28"/>
        </w:rPr>
        <w:t xml:space="preserve">(для подробного изложения объём исходного текста должен составлять не менее </w:t>
      </w:r>
      <w:r>
        <w:rPr>
          <w:sz w:val="28"/>
          <w:szCs w:val="28"/>
        </w:rPr>
        <w:t>70</w:t>
      </w:r>
      <w:r w:rsidRPr="00A2750B">
        <w:rPr>
          <w:sz w:val="28"/>
          <w:szCs w:val="28"/>
        </w:rPr>
        <w:t xml:space="preserve"> слов;</w:t>
      </w:r>
      <w:proofErr w:type="gramEnd"/>
      <w:r w:rsidRPr="00A2750B">
        <w:rPr>
          <w:sz w:val="28"/>
          <w:szCs w:val="28"/>
        </w:rPr>
        <w:t xml:space="preserve"> для сжатого изложения — не менее </w:t>
      </w:r>
      <w:r>
        <w:rPr>
          <w:sz w:val="28"/>
          <w:szCs w:val="28"/>
        </w:rPr>
        <w:t xml:space="preserve">50 </w:t>
      </w:r>
      <w:r w:rsidRPr="00A2750B">
        <w:rPr>
          <w:sz w:val="28"/>
          <w:szCs w:val="28"/>
        </w:rPr>
        <w:t>слов).</w:t>
      </w:r>
    </w:p>
    <w:p w:rsidR="001269C7" w:rsidRPr="00A2750B" w:rsidRDefault="001269C7" w:rsidP="001269C7">
      <w:pPr>
        <w:pStyle w:val="af0"/>
        <w:kinsoku w:val="0"/>
        <w:overflowPunct w:val="0"/>
        <w:ind w:firstLine="180"/>
        <w:rPr>
          <w:sz w:val="28"/>
          <w:szCs w:val="28"/>
        </w:rPr>
      </w:pPr>
      <w:r>
        <w:rPr>
          <w:sz w:val="28"/>
          <w:szCs w:val="28"/>
        </w:rPr>
        <w:t>Научится</w:t>
      </w:r>
      <w:r w:rsidRPr="00A2750B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Pr="00A2750B">
        <w:rPr>
          <w:sz w:val="28"/>
          <w:szCs w:val="28"/>
        </w:rPr>
        <w:t>существлять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выбор</w:t>
      </w:r>
      <w:r w:rsidRPr="00A2750B">
        <w:rPr>
          <w:spacing w:val="-3"/>
          <w:sz w:val="28"/>
          <w:szCs w:val="28"/>
        </w:rPr>
        <w:t xml:space="preserve"> </w:t>
      </w:r>
      <w:r w:rsidRPr="00A2750B">
        <w:rPr>
          <w:sz w:val="28"/>
          <w:szCs w:val="28"/>
        </w:rPr>
        <w:t>языковых</w:t>
      </w:r>
      <w:r w:rsidRPr="00A2750B">
        <w:rPr>
          <w:spacing w:val="-3"/>
          <w:sz w:val="28"/>
          <w:szCs w:val="28"/>
        </w:rPr>
        <w:t xml:space="preserve"> </w:t>
      </w:r>
      <w:r w:rsidRPr="00A2750B">
        <w:rPr>
          <w:sz w:val="28"/>
          <w:szCs w:val="28"/>
        </w:rPr>
        <w:t>сре</w:t>
      </w:r>
      <w:proofErr w:type="gramStart"/>
      <w:r w:rsidRPr="00A2750B">
        <w:rPr>
          <w:sz w:val="28"/>
          <w:szCs w:val="28"/>
        </w:rPr>
        <w:t>дств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дл</w:t>
      </w:r>
      <w:proofErr w:type="gramEnd"/>
      <w:r w:rsidRPr="00A2750B">
        <w:rPr>
          <w:sz w:val="28"/>
          <w:szCs w:val="28"/>
        </w:rPr>
        <w:t>я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создания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высказывания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в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соответствии</w:t>
      </w:r>
      <w:r w:rsidRPr="00A2750B">
        <w:rPr>
          <w:spacing w:val="-3"/>
          <w:sz w:val="28"/>
          <w:szCs w:val="28"/>
        </w:rPr>
        <w:t xml:space="preserve"> </w:t>
      </w:r>
      <w:r w:rsidRPr="00A2750B">
        <w:rPr>
          <w:sz w:val="28"/>
          <w:szCs w:val="28"/>
        </w:rPr>
        <w:t>с</w:t>
      </w:r>
      <w:r w:rsidRPr="00A2750B">
        <w:rPr>
          <w:spacing w:val="-3"/>
          <w:sz w:val="28"/>
          <w:szCs w:val="28"/>
        </w:rPr>
        <w:t xml:space="preserve"> </w:t>
      </w:r>
      <w:r w:rsidRPr="00A2750B">
        <w:rPr>
          <w:sz w:val="28"/>
          <w:szCs w:val="28"/>
        </w:rPr>
        <w:t>целью,</w:t>
      </w:r>
      <w:r w:rsidRPr="00A2750B">
        <w:rPr>
          <w:spacing w:val="-3"/>
          <w:sz w:val="28"/>
          <w:szCs w:val="28"/>
        </w:rPr>
        <w:t xml:space="preserve"> </w:t>
      </w:r>
      <w:r w:rsidRPr="00A2750B">
        <w:rPr>
          <w:sz w:val="28"/>
          <w:szCs w:val="28"/>
        </w:rPr>
        <w:t>темой</w:t>
      </w:r>
      <w:r w:rsidRPr="00A2750B">
        <w:rPr>
          <w:spacing w:val="-3"/>
          <w:sz w:val="28"/>
          <w:szCs w:val="28"/>
        </w:rPr>
        <w:t xml:space="preserve"> </w:t>
      </w:r>
      <w:r w:rsidRPr="00A2750B">
        <w:rPr>
          <w:sz w:val="28"/>
          <w:szCs w:val="28"/>
        </w:rPr>
        <w:t>и коммуникативным замыслом.</w:t>
      </w:r>
    </w:p>
    <w:p w:rsidR="001269C7" w:rsidRPr="00A2750B" w:rsidRDefault="001269C7" w:rsidP="001269C7">
      <w:pPr>
        <w:pStyle w:val="af0"/>
        <w:kinsoku w:val="0"/>
        <w:overflowPunct w:val="0"/>
        <w:ind w:firstLine="180"/>
        <w:rPr>
          <w:sz w:val="28"/>
          <w:szCs w:val="28"/>
        </w:rPr>
      </w:pPr>
      <w:proofErr w:type="gramStart"/>
      <w:r>
        <w:rPr>
          <w:sz w:val="28"/>
          <w:szCs w:val="28"/>
        </w:rPr>
        <w:t>Научится</w:t>
      </w:r>
      <w:r w:rsidRPr="00A2750B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Pr="00A2750B">
        <w:rPr>
          <w:sz w:val="28"/>
          <w:szCs w:val="28"/>
        </w:rPr>
        <w:t>облюдать на письме нормы современного русского литературного языка, в том числе во время списывания</w:t>
      </w:r>
      <w:r w:rsidRPr="00A2750B">
        <w:rPr>
          <w:spacing w:val="-2"/>
          <w:sz w:val="28"/>
          <w:szCs w:val="28"/>
        </w:rPr>
        <w:t xml:space="preserve"> </w:t>
      </w:r>
      <w:r w:rsidRPr="00A2750B">
        <w:rPr>
          <w:sz w:val="28"/>
          <w:szCs w:val="28"/>
        </w:rPr>
        <w:t>текста</w:t>
      </w:r>
      <w:r w:rsidRPr="00A2750B">
        <w:rPr>
          <w:spacing w:val="-1"/>
          <w:sz w:val="28"/>
          <w:szCs w:val="28"/>
        </w:rPr>
        <w:t xml:space="preserve"> </w:t>
      </w:r>
      <w:r w:rsidRPr="00A2750B">
        <w:rPr>
          <w:sz w:val="28"/>
          <w:szCs w:val="28"/>
        </w:rPr>
        <w:t>объёмом</w:t>
      </w:r>
      <w:r w:rsidRPr="00A2750B">
        <w:rPr>
          <w:spacing w:val="-1"/>
          <w:sz w:val="28"/>
          <w:szCs w:val="28"/>
        </w:rPr>
        <w:t xml:space="preserve"> </w:t>
      </w:r>
      <w:r w:rsidRPr="00A2750B">
        <w:rPr>
          <w:sz w:val="28"/>
          <w:szCs w:val="28"/>
        </w:rPr>
        <w:t>90—100</w:t>
      </w:r>
      <w:r w:rsidRPr="00A2750B">
        <w:rPr>
          <w:spacing w:val="-1"/>
          <w:sz w:val="28"/>
          <w:szCs w:val="28"/>
        </w:rPr>
        <w:t xml:space="preserve"> </w:t>
      </w:r>
      <w:r w:rsidRPr="00A2750B">
        <w:rPr>
          <w:sz w:val="28"/>
          <w:szCs w:val="28"/>
        </w:rPr>
        <w:t>слов;</w:t>
      </w:r>
      <w:r w:rsidRPr="00A2750B">
        <w:rPr>
          <w:spacing w:val="-2"/>
          <w:sz w:val="28"/>
          <w:szCs w:val="28"/>
        </w:rPr>
        <w:t xml:space="preserve"> </w:t>
      </w:r>
      <w:r w:rsidRPr="00A2750B">
        <w:rPr>
          <w:sz w:val="28"/>
          <w:szCs w:val="28"/>
        </w:rPr>
        <w:t>словарного</w:t>
      </w:r>
      <w:r w:rsidRPr="00A2750B">
        <w:rPr>
          <w:spacing w:val="-1"/>
          <w:sz w:val="28"/>
          <w:szCs w:val="28"/>
        </w:rPr>
        <w:t xml:space="preserve"> </w:t>
      </w:r>
      <w:r w:rsidRPr="00A2750B">
        <w:rPr>
          <w:sz w:val="28"/>
          <w:szCs w:val="28"/>
        </w:rPr>
        <w:t>диктанта</w:t>
      </w:r>
      <w:r w:rsidRPr="00A2750B">
        <w:rPr>
          <w:spacing w:val="-1"/>
          <w:sz w:val="28"/>
          <w:szCs w:val="28"/>
        </w:rPr>
        <w:t xml:space="preserve"> </w:t>
      </w:r>
      <w:r w:rsidRPr="00A2750B">
        <w:rPr>
          <w:sz w:val="28"/>
          <w:szCs w:val="28"/>
        </w:rPr>
        <w:t>объёмом</w:t>
      </w:r>
      <w:r w:rsidRPr="00A2750B">
        <w:rPr>
          <w:spacing w:val="-1"/>
          <w:sz w:val="28"/>
          <w:szCs w:val="28"/>
        </w:rPr>
        <w:t xml:space="preserve"> </w:t>
      </w:r>
      <w:r w:rsidRPr="00A2750B">
        <w:rPr>
          <w:sz w:val="28"/>
          <w:szCs w:val="28"/>
        </w:rPr>
        <w:t>15—20</w:t>
      </w:r>
      <w:r w:rsidRPr="00A2750B">
        <w:rPr>
          <w:spacing w:val="-1"/>
          <w:sz w:val="28"/>
          <w:szCs w:val="28"/>
        </w:rPr>
        <w:t xml:space="preserve"> </w:t>
      </w:r>
      <w:r w:rsidRPr="00A2750B">
        <w:rPr>
          <w:sz w:val="28"/>
          <w:szCs w:val="28"/>
        </w:rPr>
        <w:t>слов;</w:t>
      </w:r>
      <w:r w:rsidRPr="00A2750B">
        <w:rPr>
          <w:spacing w:val="-2"/>
          <w:sz w:val="28"/>
          <w:szCs w:val="28"/>
        </w:rPr>
        <w:t xml:space="preserve"> </w:t>
      </w:r>
      <w:r w:rsidRPr="00A2750B">
        <w:rPr>
          <w:sz w:val="28"/>
          <w:szCs w:val="28"/>
        </w:rPr>
        <w:t>диктанта</w:t>
      </w:r>
      <w:r w:rsidRPr="00A2750B">
        <w:rPr>
          <w:spacing w:val="-1"/>
          <w:sz w:val="28"/>
          <w:szCs w:val="28"/>
        </w:rPr>
        <w:t xml:space="preserve"> </w:t>
      </w:r>
      <w:r w:rsidRPr="00A2750B">
        <w:rPr>
          <w:sz w:val="28"/>
          <w:szCs w:val="28"/>
        </w:rPr>
        <w:t>на основе связного текста объёмом 90—100 слов, составленного с учётом ранее изученных правил правописания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(в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том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числе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содержащего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изученные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в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течение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первого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года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обучения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 xml:space="preserve">орфограммы, </w:t>
      </w:r>
      <w:proofErr w:type="spellStart"/>
      <w:r w:rsidRPr="00A2750B">
        <w:rPr>
          <w:sz w:val="28"/>
          <w:szCs w:val="28"/>
        </w:rPr>
        <w:t>пунктограммы</w:t>
      </w:r>
      <w:proofErr w:type="spellEnd"/>
      <w:r w:rsidRPr="00A2750B">
        <w:rPr>
          <w:sz w:val="28"/>
          <w:szCs w:val="28"/>
        </w:rPr>
        <w:t xml:space="preserve"> и слова с непроверяемыми написаниями);</w:t>
      </w:r>
      <w:proofErr w:type="gramEnd"/>
      <w:r w:rsidRPr="00A2750B">
        <w:rPr>
          <w:sz w:val="28"/>
          <w:szCs w:val="28"/>
        </w:rPr>
        <w:t xml:space="preserve"> уметь пользоваться разными видами лексических словарей; соблюдать в устной речи и на письме правила речевого этикета.</w:t>
      </w:r>
    </w:p>
    <w:p w:rsidR="001269C7" w:rsidRPr="00A2750B" w:rsidRDefault="001269C7" w:rsidP="001269C7">
      <w:pPr>
        <w:pStyle w:val="214"/>
        <w:kinsoku w:val="0"/>
        <w:overflowPunct w:val="0"/>
        <w:spacing w:before="105"/>
        <w:outlineLvl w:val="9"/>
        <w:rPr>
          <w:spacing w:val="-2"/>
          <w:sz w:val="28"/>
          <w:szCs w:val="28"/>
        </w:rPr>
      </w:pPr>
      <w:r w:rsidRPr="00A2750B">
        <w:rPr>
          <w:spacing w:val="-2"/>
          <w:sz w:val="28"/>
          <w:szCs w:val="28"/>
        </w:rPr>
        <w:t>Текст</w:t>
      </w:r>
    </w:p>
    <w:p w:rsidR="001269C7" w:rsidRPr="00A2750B" w:rsidRDefault="001269C7" w:rsidP="001269C7">
      <w:pPr>
        <w:pStyle w:val="af0"/>
        <w:kinsoku w:val="0"/>
        <w:overflowPunct w:val="0"/>
        <w:spacing w:before="60"/>
        <w:ind w:right="155" w:firstLine="180"/>
        <w:rPr>
          <w:sz w:val="28"/>
          <w:szCs w:val="28"/>
        </w:rPr>
      </w:pPr>
      <w:r>
        <w:rPr>
          <w:sz w:val="28"/>
          <w:szCs w:val="28"/>
        </w:rPr>
        <w:t>Научится</w:t>
      </w:r>
      <w:r w:rsidRPr="00A2750B">
        <w:rPr>
          <w:sz w:val="28"/>
          <w:szCs w:val="28"/>
        </w:rPr>
        <w:t xml:space="preserve"> </w:t>
      </w:r>
      <w:r>
        <w:rPr>
          <w:sz w:val="28"/>
          <w:szCs w:val="28"/>
        </w:rPr>
        <w:t>р</w:t>
      </w:r>
      <w:r w:rsidRPr="00A2750B">
        <w:rPr>
          <w:sz w:val="28"/>
          <w:szCs w:val="28"/>
        </w:rPr>
        <w:t>аспознавать основные признаки текста; членить текст на композиционно-смысловые части (абзацы); распознавать средства связи предложений и частей текста (формы слова, однокоренные слова,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синонимы,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антонимы,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личные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местоимения,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повтор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слова);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z w:val="28"/>
          <w:szCs w:val="28"/>
        </w:rPr>
        <w:t>применять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z w:val="28"/>
          <w:szCs w:val="28"/>
        </w:rPr>
        <w:t>эти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знания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z w:val="28"/>
          <w:szCs w:val="28"/>
        </w:rPr>
        <w:t>при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создании собственного текста (устного и письменного).</w:t>
      </w:r>
    </w:p>
    <w:p w:rsidR="001269C7" w:rsidRPr="00A2750B" w:rsidRDefault="001269C7" w:rsidP="001269C7">
      <w:pPr>
        <w:pStyle w:val="af0"/>
        <w:kinsoku w:val="0"/>
        <w:overflowPunct w:val="0"/>
        <w:ind w:firstLine="180"/>
        <w:rPr>
          <w:sz w:val="28"/>
          <w:szCs w:val="28"/>
        </w:rPr>
      </w:pPr>
      <w:r>
        <w:rPr>
          <w:sz w:val="28"/>
          <w:szCs w:val="28"/>
        </w:rPr>
        <w:t>Научится</w:t>
      </w:r>
      <w:r w:rsidRPr="00A2750B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A2750B">
        <w:rPr>
          <w:sz w:val="28"/>
          <w:szCs w:val="28"/>
        </w:rPr>
        <w:t>роводить</w:t>
      </w:r>
      <w:r w:rsidRPr="00A2750B">
        <w:rPr>
          <w:spacing w:val="-6"/>
          <w:sz w:val="28"/>
          <w:szCs w:val="28"/>
        </w:rPr>
        <w:t xml:space="preserve"> </w:t>
      </w:r>
      <w:r w:rsidRPr="00A2750B">
        <w:rPr>
          <w:sz w:val="28"/>
          <w:szCs w:val="28"/>
        </w:rPr>
        <w:t>смысловой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z w:val="28"/>
          <w:szCs w:val="28"/>
        </w:rPr>
        <w:t>анализ</w:t>
      </w:r>
      <w:r w:rsidRPr="00A2750B">
        <w:rPr>
          <w:spacing w:val="-6"/>
          <w:sz w:val="28"/>
          <w:szCs w:val="28"/>
        </w:rPr>
        <w:t xml:space="preserve"> </w:t>
      </w:r>
      <w:r w:rsidRPr="00A2750B">
        <w:rPr>
          <w:sz w:val="28"/>
          <w:szCs w:val="28"/>
        </w:rPr>
        <w:t>текста,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z w:val="28"/>
          <w:szCs w:val="28"/>
        </w:rPr>
        <w:t>его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z w:val="28"/>
          <w:szCs w:val="28"/>
        </w:rPr>
        <w:t>композиционных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z w:val="28"/>
          <w:szCs w:val="28"/>
        </w:rPr>
        <w:t>особенностей,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z w:val="28"/>
          <w:szCs w:val="28"/>
        </w:rPr>
        <w:t>определять</w:t>
      </w:r>
      <w:r w:rsidRPr="00A2750B">
        <w:rPr>
          <w:spacing w:val="-6"/>
          <w:sz w:val="28"/>
          <w:szCs w:val="28"/>
        </w:rPr>
        <w:t xml:space="preserve"> </w:t>
      </w:r>
      <w:r w:rsidRPr="00A2750B">
        <w:rPr>
          <w:sz w:val="28"/>
          <w:szCs w:val="28"/>
        </w:rPr>
        <w:t xml:space="preserve">количество </w:t>
      </w:r>
      <w:proofErr w:type="spellStart"/>
      <w:r w:rsidRPr="00A2750B">
        <w:rPr>
          <w:sz w:val="28"/>
          <w:szCs w:val="28"/>
        </w:rPr>
        <w:t>микротем</w:t>
      </w:r>
      <w:proofErr w:type="spellEnd"/>
      <w:r w:rsidRPr="00A2750B">
        <w:rPr>
          <w:sz w:val="28"/>
          <w:szCs w:val="28"/>
        </w:rPr>
        <w:t xml:space="preserve"> и абзацев.</w:t>
      </w:r>
    </w:p>
    <w:p w:rsidR="001269C7" w:rsidRPr="00A2750B" w:rsidRDefault="001269C7" w:rsidP="001269C7">
      <w:pPr>
        <w:pStyle w:val="af0"/>
        <w:kinsoku w:val="0"/>
        <w:overflowPunct w:val="0"/>
        <w:ind w:right="356" w:firstLine="180"/>
        <w:rPr>
          <w:sz w:val="28"/>
          <w:szCs w:val="28"/>
        </w:rPr>
      </w:pPr>
      <w:r>
        <w:rPr>
          <w:sz w:val="28"/>
          <w:szCs w:val="28"/>
        </w:rPr>
        <w:t>Научится</w:t>
      </w:r>
      <w:r w:rsidRPr="00A2750B">
        <w:rPr>
          <w:sz w:val="28"/>
          <w:szCs w:val="28"/>
        </w:rPr>
        <w:t xml:space="preserve"> </w:t>
      </w:r>
      <w:r>
        <w:rPr>
          <w:sz w:val="28"/>
          <w:szCs w:val="28"/>
        </w:rPr>
        <w:t>х</w:t>
      </w:r>
      <w:r w:rsidRPr="00A2750B">
        <w:rPr>
          <w:sz w:val="28"/>
          <w:szCs w:val="28"/>
        </w:rPr>
        <w:t>арактеризовать текст с точки зрения его соответствия основным признакам (наличие темы, главной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z w:val="28"/>
          <w:szCs w:val="28"/>
        </w:rPr>
        <w:t>мысли,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z w:val="28"/>
          <w:szCs w:val="28"/>
        </w:rPr>
        <w:t>грамматической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z w:val="28"/>
          <w:szCs w:val="28"/>
        </w:rPr>
        <w:t>связи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z w:val="28"/>
          <w:szCs w:val="28"/>
        </w:rPr>
        <w:t>предложений,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z w:val="28"/>
          <w:szCs w:val="28"/>
        </w:rPr>
        <w:t>цельности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z w:val="28"/>
          <w:szCs w:val="28"/>
        </w:rPr>
        <w:t>и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z w:val="28"/>
          <w:szCs w:val="28"/>
        </w:rPr>
        <w:t>относительной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z w:val="28"/>
          <w:szCs w:val="28"/>
        </w:rPr>
        <w:t>законченности);</w:t>
      </w:r>
      <w:r w:rsidRPr="00A2750B">
        <w:rPr>
          <w:spacing w:val="-6"/>
          <w:sz w:val="28"/>
          <w:szCs w:val="28"/>
        </w:rPr>
        <w:t xml:space="preserve"> </w:t>
      </w:r>
      <w:r w:rsidRPr="00A2750B">
        <w:rPr>
          <w:sz w:val="28"/>
          <w:szCs w:val="28"/>
        </w:rPr>
        <w:t>с точки зрения его принадлежности к функционально-смысловому типу речи.</w:t>
      </w:r>
    </w:p>
    <w:p w:rsidR="001269C7" w:rsidRPr="00A2750B" w:rsidRDefault="001269C7" w:rsidP="001269C7">
      <w:pPr>
        <w:pStyle w:val="af0"/>
        <w:kinsoku w:val="0"/>
        <w:overflowPunct w:val="0"/>
        <w:ind w:firstLine="180"/>
        <w:rPr>
          <w:sz w:val="28"/>
          <w:szCs w:val="28"/>
        </w:rPr>
      </w:pPr>
      <w:r>
        <w:rPr>
          <w:sz w:val="28"/>
          <w:szCs w:val="28"/>
        </w:rPr>
        <w:t>Научится</w:t>
      </w:r>
      <w:r w:rsidRPr="00A2750B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Pr="00A2750B">
        <w:rPr>
          <w:sz w:val="28"/>
          <w:szCs w:val="28"/>
        </w:rPr>
        <w:t>спользовать</w:t>
      </w:r>
      <w:r w:rsidRPr="00A2750B">
        <w:rPr>
          <w:spacing w:val="-6"/>
          <w:sz w:val="28"/>
          <w:szCs w:val="28"/>
        </w:rPr>
        <w:t xml:space="preserve"> </w:t>
      </w:r>
      <w:r w:rsidRPr="00A2750B">
        <w:rPr>
          <w:sz w:val="28"/>
          <w:szCs w:val="28"/>
        </w:rPr>
        <w:t>знание</w:t>
      </w:r>
      <w:r w:rsidRPr="00A2750B">
        <w:rPr>
          <w:spacing w:val="-6"/>
          <w:sz w:val="28"/>
          <w:szCs w:val="28"/>
        </w:rPr>
        <w:t xml:space="preserve"> </w:t>
      </w:r>
      <w:r w:rsidRPr="00A2750B">
        <w:rPr>
          <w:sz w:val="28"/>
          <w:szCs w:val="28"/>
        </w:rPr>
        <w:t>основных</w:t>
      </w:r>
      <w:r w:rsidRPr="00A2750B">
        <w:rPr>
          <w:spacing w:val="-6"/>
          <w:sz w:val="28"/>
          <w:szCs w:val="28"/>
        </w:rPr>
        <w:t xml:space="preserve"> </w:t>
      </w:r>
      <w:r w:rsidRPr="00A2750B">
        <w:rPr>
          <w:sz w:val="28"/>
          <w:szCs w:val="28"/>
        </w:rPr>
        <w:t>признаков</w:t>
      </w:r>
      <w:r w:rsidRPr="00A2750B">
        <w:rPr>
          <w:spacing w:val="-6"/>
          <w:sz w:val="28"/>
          <w:szCs w:val="28"/>
        </w:rPr>
        <w:t xml:space="preserve"> </w:t>
      </w:r>
      <w:r w:rsidRPr="00A2750B">
        <w:rPr>
          <w:sz w:val="28"/>
          <w:szCs w:val="28"/>
        </w:rPr>
        <w:t>текста,</w:t>
      </w:r>
      <w:r w:rsidRPr="00A2750B">
        <w:rPr>
          <w:spacing w:val="-6"/>
          <w:sz w:val="28"/>
          <w:szCs w:val="28"/>
        </w:rPr>
        <w:t xml:space="preserve"> </w:t>
      </w:r>
      <w:r w:rsidRPr="00A2750B">
        <w:rPr>
          <w:sz w:val="28"/>
          <w:szCs w:val="28"/>
        </w:rPr>
        <w:t>особенностей</w:t>
      </w:r>
      <w:r w:rsidRPr="00A2750B">
        <w:rPr>
          <w:spacing w:val="-6"/>
          <w:sz w:val="28"/>
          <w:szCs w:val="28"/>
        </w:rPr>
        <w:t xml:space="preserve"> </w:t>
      </w:r>
      <w:r w:rsidRPr="00A2750B">
        <w:rPr>
          <w:sz w:val="28"/>
          <w:szCs w:val="28"/>
        </w:rPr>
        <w:t>функционально-смысловых</w:t>
      </w:r>
      <w:r w:rsidRPr="00A2750B">
        <w:rPr>
          <w:spacing w:val="-6"/>
          <w:sz w:val="28"/>
          <w:szCs w:val="28"/>
        </w:rPr>
        <w:t xml:space="preserve"> </w:t>
      </w:r>
      <w:r w:rsidRPr="00A2750B">
        <w:rPr>
          <w:sz w:val="28"/>
          <w:szCs w:val="28"/>
        </w:rPr>
        <w:t>типов речи, функциональных разновидностей языка в практике создания текста (в рамках изученного).</w:t>
      </w:r>
    </w:p>
    <w:p w:rsidR="001269C7" w:rsidRPr="00A2750B" w:rsidRDefault="001269C7" w:rsidP="001269C7">
      <w:pPr>
        <w:pStyle w:val="af0"/>
        <w:kinsoku w:val="0"/>
        <w:overflowPunct w:val="0"/>
        <w:ind w:left="286"/>
        <w:rPr>
          <w:spacing w:val="-2"/>
          <w:sz w:val="28"/>
          <w:szCs w:val="28"/>
        </w:rPr>
      </w:pPr>
      <w:r>
        <w:rPr>
          <w:sz w:val="28"/>
          <w:szCs w:val="28"/>
        </w:rPr>
        <w:t>Научится</w:t>
      </w:r>
      <w:r w:rsidRPr="00A2750B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A2750B">
        <w:rPr>
          <w:sz w:val="28"/>
          <w:szCs w:val="28"/>
        </w:rPr>
        <w:t>рименять</w:t>
      </w:r>
      <w:r w:rsidRPr="00A2750B">
        <w:rPr>
          <w:spacing w:val="-7"/>
          <w:sz w:val="28"/>
          <w:szCs w:val="28"/>
        </w:rPr>
        <w:t xml:space="preserve"> </w:t>
      </w:r>
      <w:r w:rsidRPr="00A2750B">
        <w:rPr>
          <w:sz w:val="28"/>
          <w:szCs w:val="28"/>
        </w:rPr>
        <w:t>знание</w:t>
      </w:r>
      <w:r w:rsidRPr="00A2750B">
        <w:rPr>
          <w:spacing w:val="-3"/>
          <w:sz w:val="28"/>
          <w:szCs w:val="28"/>
        </w:rPr>
        <w:t xml:space="preserve"> </w:t>
      </w:r>
      <w:r w:rsidRPr="00A2750B">
        <w:rPr>
          <w:sz w:val="28"/>
          <w:szCs w:val="28"/>
        </w:rPr>
        <w:t>основных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признаков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текста</w:t>
      </w:r>
      <w:r w:rsidRPr="00A2750B">
        <w:rPr>
          <w:spacing w:val="-3"/>
          <w:sz w:val="28"/>
          <w:szCs w:val="28"/>
        </w:rPr>
        <w:t xml:space="preserve"> </w:t>
      </w:r>
      <w:r w:rsidRPr="00A2750B">
        <w:rPr>
          <w:sz w:val="28"/>
          <w:szCs w:val="28"/>
        </w:rPr>
        <w:t>(повествование)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в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z w:val="28"/>
          <w:szCs w:val="28"/>
        </w:rPr>
        <w:t>практике</w:t>
      </w:r>
      <w:r w:rsidRPr="00A2750B">
        <w:rPr>
          <w:spacing w:val="-3"/>
          <w:sz w:val="28"/>
          <w:szCs w:val="28"/>
        </w:rPr>
        <w:t xml:space="preserve"> </w:t>
      </w:r>
      <w:r w:rsidRPr="00A2750B">
        <w:rPr>
          <w:sz w:val="28"/>
          <w:szCs w:val="28"/>
        </w:rPr>
        <w:t>его</w:t>
      </w:r>
      <w:r w:rsidRPr="00A2750B">
        <w:rPr>
          <w:spacing w:val="-3"/>
          <w:sz w:val="28"/>
          <w:szCs w:val="28"/>
        </w:rPr>
        <w:t xml:space="preserve"> </w:t>
      </w:r>
      <w:r w:rsidRPr="00A2750B">
        <w:rPr>
          <w:spacing w:val="-2"/>
          <w:sz w:val="28"/>
          <w:szCs w:val="28"/>
        </w:rPr>
        <w:t>создания.</w:t>
      </w:r>
    </w:p>
    <w:p w:rsidR="001269C7" w:rsidRPr="00A2750B" w:rsidRDefault="001269C7" w:rsidP="001269C7">
      <w:pPr>
        <w:pStyle w:val="af0"/>
        <w:kinsoku w:val="0"/>
        <w:overflowPunct w:val="0"/>
        <w:spacing w:before="55"/>
        <w:ind w:firstLine="180"/>
        <w:rPr>
          <w:sz w:val="28"/>
          <w:szCs w:val="28"/>
        </w:rPr>
      </w:pPr>
      <w:proofErr w:type="gramStart"/>
      <w:r>
        <w:rPr>
          <w:sz w:val="28"/>
          <w:szCs w:val="28"/>
        </w:rPr>
        <w:t>Научится</w:t>
      </w:r>
      <w:r w:rsidRPr="00A2750B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Pr="00A2750B">
        <w:rPr>
          <w:sz w:val="28"/>
          <w:szCs w:val="28"/>
        </w:rPr>
        <w:t>оздавать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тексты-повествования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с</w:t>
      </w:r>
      <w:r w:rsidRPr="00A2750B">
        <w:rPr>
          <w:spacing w:val="-3"/>
          <w:sz w:val="28"/>
          <w:szCs w:val="28"/>
        </w:rPr>
        <w:t xml:space="preserve"> </w:t>
      </w:r>
      <w:r w:rsidRPr="00A2750B">
        <w:rPr>
          <w:sz w:val="28"/>
          <w:szCs w:val="28"/>
        </w:rPr>
        <w:t>опорой</w:t>
      </w:r>
      <w:r w:rsidRPr="00A2750B">
        <w:rPr>
          <w:spacing w:val="-3"/>
          <w:sz w:val="28"/>
          <w:szCs w:val="28"/>
        </w:rPr>
        <w:t xml:space="preserve"> </w:t>
      </w:r>
      <w:r w:rsidRPr="00A2750B">
        <w:rPr>
          <w:sz w:val="28"/>
          <w:szCs w:val="28"/>
        </w:rPr>
        <w:t>на</w:t>
      </w:r>
      <w:r w:rsidRPr="00A2750B">
        <w:rPr>
          <w:spacing w:val="-3"/>
          <w:sz w:val="28"/>
          <w:szCs w:val="28"/>
        </w:rPr>
        <w:t xml:space="preserve"> </w:t>
      </w:r>
      <w:r w:rsidRPr="00A2750B">
        <w:rPr>
          <w:sz w:val="28"/>
          <w:szCs w:val="28"/>
        </w:rPr>
        <w:t>жизненный</w:t>
      </w:r>
      <w:r w:rsidRPr="00A2750B">
        <w:rPr>
          <w:spacing w:val="-3"/>
          <w:sz w:val="28"/>
          <w:szCs w:val="28"/>
        </w:rPr>
        <w:t xml:space="preserve"> </w:t>
      </w:r>
      <w:r w:rsidRPr="00A2750B">
        <w:rPr>
          <w:sz w:val="28"/>
          <w:szCs w:val="28"/>
        </w:rPr>
        <w:t>и</w:t>
      </w:r>
      <w:r w:rsidRPr="00A2750B">
        <w:rPr>
          <w:spacing w:val="-3"/>
          <w:sz w:val="28"/>
          <w:szCs w:val="28"/>
        </w:rPr>
        <w:t xml:space="preserve"> </w:t>
      </w:r>
      <w:r w:rsidRPr="00A2750B">
        <w:rPr>
          <w:sz w:val="28"/>
          <w:szCs w:val="28"/>
        </w:rPr>
        <w:t>читательский</w:t>
      </w:r>
      <w:r w:rsidRPr="00A2750B">
        <w:rPr>
          <w:spacing w:val="-3"/>
          <w:sz w:val="28"/>
          <w:szCs w:val="28"/>
        </w:rPr>
        <w:t xml:space="preserve"> </w:t>
      </w:r>
      <w:r w:rsidRPr="00A2750B">
        <w:rPr>
          <w:sz w:val="28"/>
          <w:szCs w:val="28"/>
        </w:rPr>
        <w:t>опыт;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тексты</w:t>
      </w:r>
      <w:r w:rsidRPr="00A2750B">
        <w:rPr>
          <w:spacing w:val="-3"/>
          <w:sz w:val="28"/>
          <w:szCs w:val="28"/>
        </w:rPr>
        <w:t xml:space="preserve"> </w:t>
      </w:r>
      <w:r w:rsidRPr="00A2750B">
        <w:rPr>
          <w:sz w:val="28"/>
          <w:szCs w:val="28"/>
        </w:rPr>
        <w:t>с</w:t>
      </w:r>
      <w:r w:rsidRPr="00A2750B">
        <w:rPr>
          <w:spacing w:val="-3"/>
          <w:sz w:val="28"/>
          <w:szCs w:val="28"/>
        </w:rPr>
        <w:t xml:space="preserve"> </w:t>
      </w:r>
      <w:r w:rsidRPr="00A2750B">
        <w:rPr>
          <w:sz w:val="28"/>
          <w:szCs w:val="28"/>
        </w:rPr>
        <w:t>опорой</w:t>
      </w:r>
      <w:r w:rsidRPr="00A2750B">
        <w:rPr>
          <w:spacing w:val="-3"/>
          <w:sz w:val="28"/>
          <w:szCs w:val="28"/>
        </w:rPr>
        <w:t xml:space="preserve"> </w:t>
      </w:r>
      <w:r w:rsidRPr="00A2750B">
        <w:rPr>
          <w:sz w:val="28"/>
          <w:szCs w:val="28"/>
        </w:rPr>
        <w:t>на сюжетную картину (в том числе сочинения-миниатюры объёмом 3 и более предложений; классные</w:t>
      </w:r>
      <w:proofErr w:type="gramEnd"/>
    </w:p>
    <w:p w:rsidR="001269C7" w:rsidRPr="00A2750B" w:rsidRDefault="001269C7" w:rsidP="001269C7">
      <w:pPr>
        <w:pStyle w:val="af0"/>
        <w:kinsoku w:val="0"/>
        <w:overflowPunct w:val="0"/>
        <w:spacing w:before="66"/>
        <w:rPr>
          <w:spacing w:val="-2"/>
          <w:sz w:val="28"/>
          <w:szCs w:val="28"/>
        </w:rPr>
      </w:pPr>
      <w:r w:rsidRPr="00A2750B">
        <w:rPr>
          <w:sz w:val="28"/>
          <w:szCs w:val="28"/>
        </w:rPr>
        <w:lastRenderedPageBreak/>
        <w:t>сочинения</w:t>
      </w:r>
      <w:r w:rsidRPr="00A2750B">
        <w:rPr>
          <w:spacing w:val="-3"/>
          <w:sz w:val="28"/>
          <w:szCs w:val="28"/>
        </w:rPr>
        <w:t xml:space="preserve"> </w:t>
      </w:r>
      <w:r w:rsidRPr="00A2750B">
        <w:rPr>
          <w:sz w:val="28"/>
          <w:szCs w:val="28"/>
        </w:rPr>
        <w:t>объёмом</w:t>
      </w:r>
      <w:r w:rsidRPr="00A2750B">
        <w:rPr>
          <w:spacing w:val="-2"/>
          <w:sz w:val="28"/>
          <w:szCs w:val="28"/>
        </w:rPr>
        <w:t xml:space="preserve"> </w:t>
      </w:r>
      <w:r w:rsidRPr="00A2750B">
        <w:rPr>
          <w:sz w:val="28"/>
          <w:szCs w:val="28"/>
        </w:rPr>
        <w:t>не</w:t>
      </w:r>
      <w:r w:rsidRPr="00A2750B">
        <w:rPr>
          <w:spacing w:val="-1"/>
          <w:sz w:val="28"/>
          <w:szCs w:val="28"/>
        </w:rPr>
        <w:t xml:space="preserve"> </w:t>
      </w:r>
      <w:r w:rsidRPr="00A2750B">
        <w:rPr>
          <w:sz w:val="28"/>
          <w:szCs w:val="28"/>
        </w:rPr>
        <w:t>менее</w:t>
      </w:r>
      <w:r w:rsidRPr="00A2750B"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5</w:t>
      </w:r>
      <w:r w:rsidRPr="00A2750B">
        <w:rPr>
          <w:sz w:val="28"/>
          <w:szCs w:val="28"/>
        </w:rPr>
        <w:t>0</w:t>
      </w:r>
      <w:r w:rsidRPr="00A2750B">
        <w:rPr>
          <w:spacing w:val="-1"/>
          <w:sz w:val="28"/>
          <w:szCs w:val="28"/>
        </w:rPr>
        <w:t xml:space="preserve"> </w:t>
      </w:r>
      <w:r w:rsidRPr="00A2750B">
        <w:rPr>
          <w:spacing w:val="-2"/>
          <w:sz w:val="28"/>
          <w:szCs w:val="28"/>
        </w:rPr>
        <w:t>слов).</w:t>
      </w:r>
    </w:p>
    <w:p w:rsidR="001269C7" w:rsidRPr="00A2750B" w:rsidRDefault="001269C7" w:rsidP="001269C7">
      <w:pPr>
        <w:pStyle w:val="af0"/>
        <w:kinsoku w:val="0"/>
        <w:overflowPunct w:val="0"/>
        <w:spacing w:before="60"/>
        <w:ind w:firstLine="180"/>
        <w:rPr>
          <w:sz w:val="28"/>
          <w:szCs w:val="28"/>
        </w:rPr>
      </w:pPr>
      <w:r>
        <w:rPr>
          <w:sz w:val="28"/>
          <w:szCs w:val="28"/>
        </w:rPr>
        <w:t>Научится</w:t>
      </w:r>
      <w:r w:rsidRPr="00A2750B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A2750B">
        <w:rPr>
          <w:sz w:val="28"/>
          <w:szCs w:val="28"/>
        </w:rPr>
        <w:t>осстанавливать</w:t>
      </w:r>
      <w:r w:rsidRPr="00A2750B">
        <w:rPr>
          <w:spacing w:val="-7"/>
          <w:sz w:val="28"/>
          <w:szCs w:val="28"/>
        </w:rPr>
        <w:t xml:space="preserve"> </w:t>
      </w:r>
      <w:r w:rsidRPr="00A2750B">
        <w:rPr>
          <w:sz w:val="28"/>
          <w:szCs w:val="28"/>
        </w:rPr>
        <w:t>деформированный</w:t>
      </w:r>
      <w:r w:rsidRPr="00A2750B">
        <w:rPr>
          <w:spacing w:val="-6"/>
          <w:sz w:val="28"/>
          <w:szCs w:val="28"/>
        </w:rPr>
        <w:t xml:space="preserve"> </w:t>
      </w:r>
      <w:r w:rsidRPr="00A2750B">
        <w:rPr>
          <w:sz w:val="28"/>
          <w:szCs w:val="28"/>
        </w:rPr>
        <w:t>текст;</w:t>
      </w:r>
      <w:r w:rsidRPr="00A2750B">
        <w:rPr>
          <w:spacing w:val="-7"/>
          <w:sz w:val="28"/>
          <w:szCs w:val="28"/>
        </w:rPr>
        <w:t xml:space="preserve"> </w:t>
      </w:r>
      <w:r w:rsidRPr="00A2750B">
        <w:rPr>
          <w:sz w:val="28"/>
          <w:szCs w:val="28"/>
        </w:rPr>
        <w:t>осуществлять</w:t>
      </w:r>
      <w:r w:rsidRPr="00A2750B">
        <w:rPr>
          <w:spacing w:val="-7"/>
          <w:sz w:val="28"/>
          <w:szCs w:val="28"/>
        </w:rPr>
        <w:t xml:space="preserve"> </w:t>
      </w:r>
      <w:r w:rsidRPr="00A2750B">
        <w:rPr>
          <w:sz w:val="28"/>
          <w:szCs w:val="28"/>
        </w:rPr>
        <w:t>корректировку</w:t>
      </w:r>
      <w:r w:rsidRPr="00A2750B">
        <w:rPr>
          <w:spacing w:val="-6"/>
          <w:sz w:val="28"/>
          <w:szCs w:val="28"/>
        </w:rPr>
        <w:t xml:space="preserve"> </w:t>
      </w:r>
      <w:r w:rsidRPr="00A2750B">
        <w:rPr>
          <w:sz w:val="28"/>
          <w:szCs w:val="28"/>
        </w:rPr>
        <w:t>восстановленного</w:t>
      </w:r>
      <w:r w:rsidRPr="00A2750B">
        <w:rPr>
          <w:spacing w:val="-6"/>
          <w:sz w:val="28"/>
          <w:szCs w:val="28"/>
        </w:rPr>
        <w:t xml:space="preserve"> </w:t>
      </w:r>
      <w:r w:rsidRPr="00A2750B">
        <w:rPr>
          <w:sz w:val="28"/>
          <w:szCs w:val="28"/>
        </w:rPr>
        <w:t>текста</w:t>
      </w:r>
      <w:r w:rsidRPr="00A2750B">
        <w:rPr>
          <w:spacing w:val="-6"/>
          <w:sz w:val="28"/>
          <w:szCs w:val="28"/>
        </w:rPr>
        <w:t xml:space="preserve"> </w:t>
      </w:r>
      <w:r w:rsidRPr="00A2750B">
        <w:rPr>
          <w:sz w:val="28"/>
          <w:szCs w:val="28"/>
        </w:rPr>
        <w:t>с опорой на образец.</w:t>
      </w:r>
    </w:p>
    <w:p w:rsidR="001269C7" w:rsidRPr="00A2750B" w:rsidRDefault="001269C7" w:rsidP="001269C7">
      <w:pPr>
        <w:pStyle w:val="af0"/>
        <w:kinsoku w:val="0"/>
        <w:overflowPunct w:val="0"/>
        <w:ind w:firstLine="180"/>
        <w:rPr>
          <w:sz w:val="28"/>
          <w:szCs w:val="28"/>
        </w:rPr>
      </w:pPr>
      <w:proofErr w:type="gramStart"/>
      <w:r>
        <w:rPr>
          <w:sz w:val="28"/>
          <w:szCs w:val="28"/>
        </w:rPr>
        <w:t>Научится</w:t>
      </w:r>
      <w:r w:rsidRPr="00A2750B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A2750B">
        <w:rPr>
          <w:sz w:val="28"/>
          <w:szCs w:val="28"/>
        </w:rPr>
        <w:t>ладеть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z w:val="28"/>
          <w:szCs w:val="28"/>
        </w:rPr>
        <w:t>умениями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информационной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переработки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прослушанного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и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прочитанного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научно-учебного, художественного и научно-популярного текстов: составлять план (простой, сложный) с целью дальнейшего воспроизведения содержания текста в устной и письменной форме; передавать содержание</w:t>
      </w:r>
      <w:r w:rsidRPr="00A2750B">
        <w:rPr>
          <w:spacing w:val="-3"/>
          <w:sz w:val="28"/>
          <w:szCs w:val="28"/>
        </w:rPr>
        <w:t xml:space="preserve"> </w:t>
      </w:r>
      <w:r w:rsidRPr="00A2750B">
        <w:rPr>
          <w:sz w:val="28"/>
          <w:szCs w:val="28"/>
        </w:rPr>
        <w:t>текста,</w:t>
      </w:r>
      <w:r w:rsidRPr="00A2750B">
        <w:rPr>
          <w:spacing w:val="-3"/>
          <w:sz w:val="28"/>
          <w:szCs w:val="28"/>
        </w:rPr>
        <w:t xml:space="preserve"> </w:t>
      </w:r>
      <w:r w:rsidRPr="00A2750B">
        <w:rPr>
          <w:sz w:val="28"/>
          <w:szCs w:val="28"/>
        </w:rPr>
        <w:t>в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том</w:t>
      </w:r>
      <w:r w:rsidRPr="00A2750B">
        <w:rPr>
          <w:spacing w:val="-3"/>
          <w:sz w:val="28"/>
          <w:szCs w:val="28"/>
        </w:rPr>
        <w:t xml:space="preserve"> </w:t>
      </w:r>
      <w:r w:rsidRPr="00A2750B">
        <w:rPr>
          <w:sz w:val="28"/>
          <w:szCs w:val="28"/>
        </w:rPr>
        <w:t>числе</w:t>
      </w:r>
      <w:r w:rsidRPr="00A2750B">
        <w:rPr>
          <w:spacing w:val="-3"/>
          <w:sz w:val="28"/>
          <w:szCs w:val="28"/>
        </w:rPr>
        <w:t xml:space="preserve"> </w:t>
      </w:r>
      <w:r w:rsidRPr="00A2750B">
        <w:rPr>
          <w:sz w:val="28"/>
          <w:szCs w:val="28"/>
        </w:rPr>
        <w:t>с</w:t>
      </w:r>
      <w:r w:rsidRPr="00A2750B">
        <w:rPr>
          <w:spacing w:val="-3"/>
          <w:sz w:val="28"/>
          <w:szCs w:val="28"/>
        </w:rPr>
        <w:t xml:space="preserve"> </w:t>
      </w:r>
      <w:r w:rsidRPr="00A2750B">
        <w:rPr>
          <w:sz w:val="28"/>
          <w:szCs w:val="28"/>
        </w:rPr>
        <w:t>изменением</w:t>
      </w:r>
      <w:r w:rsidRPr="00A2750B">
        <w:rPr>
          <w:spacing w:val="-3"/>
          <w:sz w:val="28"/>
          <w:szCs w:val="28"/>
        </w:rPr>
        <w:t xml:space="preserve"> </w:t>
      </w:r>
      <w:r w:rsidRPr="00A2750B">
        <w:rPr>
          <w:sz w:val="28"/>
          <w:szCs w:val="28"/>
        </w:rPr>
        <w:t>лица</w:t>
      </w:r>
      <w:r w:rsidRPr="00A2750B">
        <w:rPr>
          <w:spacing w:val="-3"/>
          <w:sz w:val="28"/>
          <w:szCs w:val="28"/>
        </w:rPr>
        <w:t xml:space="preserve"> </w:t>
      </w:r>
      <w:r w:rsidRPr="00A2750B">
        <w:rPr>
          <w:sz w:val="28"/>
          <w:szCs w:val="28"/>
        </w:rPr>
        <w:t>рассказчика;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извлекать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информацию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из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различных источников, в том числе из лингвистических словарей и справочной литературы, и использовать её в учебной деятельности.</w:t>
      </w:r>
      <w:proofErr w:type="gramEnd"/>
    </w:p>
    <w:p w:rsidR="001269C7" w:rsidRPr="00A2750B" w:rsidRDefault="001269C7" w:rsidP="001269C7">
      <w:pPr>
        <w:pStyle w:val="af0"/>
        <w:kinsoku w:val="0"/>
        <w:overflowPunct w:val="0"/>
        <w:ind w:left="286"/>
        <w:rPr>
          <w:spacing w:val="-2"/>
          <w:sz w:val="28"/>
          <w:szCs w:val="28"/>
        </w:rPr>
      </w:pPr>
      <w:r>
        <w:rPr>
          <w:sz w:val="28"/>
          <w:szCs w:val="28"/>
        </w:rPr>
        <w:t>Научится</w:t>
      </w:r>
      <w:r w:rsidRPr="00A2750B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A2750B">
        <w:rPr>
          <w:sz w:val="28"/>
          <w:szCs w:val="28"/>
        </w:rPr>
        <w:t>редставлять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z w:val="28"/>
          <w:szCs w:val="28"/>
        </w:rPr>
        <w:t>сообщение</w:t>
      </w:r>
      <w:r w:rsidRPr="00A2750B">
        <w:rPr>
          <w:spacing w:val="-3"/>
          <w:sz w:val="28"/>
          <w:szCs w:val="28"/>
        </w:rPr>
        <w:t xml:space="preserve"> </w:t>
      </w:r>
      <w:r w:rsidRPr="00A2750B">
        <w:rPr>
          <w:sz w:val="28"/>
          <w:szCs w:val="28"/>
        </w:rPr>
        <w:t>на</w:t>
      </w:r>
      <w:r w:rsidRPr="00A2750B">
        <w:rPr>
          <w:spacing w:val="-3"/>
          <w:sz w:val="28"/>
          <w:szCs w:val="28"/>
        </w:rPr>
        <w:t xml:space="preserve"> </w:t>
      </w:r>
      <w:r w:rsidRPr="00A2750B">
        <w:rPr>
          <w:sz w:val="28"/>
          <w:szCs w:val="28"/>
        </w:rPr>
        <w:t>заданную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тему</w:t>
      </w:r>
      <w:r w:rsidRPr="00A2750B">
        <w:rPr>
          <w:spacing w:val="-3"/>
          <w:sz w:val="28"/>
          <w:szCs w:val="28"/>
        </w:rPr>
        <w:t xml:space="preserve"> </w:t>
      </w:r>
      <w:r w:rsidRPr="00A2750B">
        <w:rPr>
          <w:sz w:val="28"/>
          <w:szCs w:val="28"/>
        </w:rPr>
        <w:t>в</w:t>
      </w:r>
      <w:r w:rsidRPr="00A2750B">
        <w:rPr>
          <w:spacing w:val="-4"/>
          <w:sz w:val="28"/>
          <w:szCs w:val="28"/>
        </w:rPr>
        <w:t xml:space="preserve"> </w:t>
      </w:r>
      <w:r w:rsidRPr="00A2750B">
        <w:rPr>
          <w:sz w:val="28"/>
          <w:szCs w:val="28"/>
        </w:rPr>
        <w:t>виде</w:t>
      </w:r>
      <w:r w:rsidRPr="00A2750B">
        <w:rPr>
          <w:spacing w:val="-3"/>
          <w:sz w:val="28"/>
          <w:szCs w:val="28"/>
        </w:rPr>
        <w:t xml:space="preserve"> </w:t>
      </w:r>
      <w:r w:rsidRPr="00A2750B">
        <w:rPr>
          <w:spacing w:val="-2"/>
          <w:sz w:val="28"/>
          <w:szCs w:val="28"/>
        </w:rPr>
        <w:t>презентации.</w:t>
      </w:r>
    </w:p>
    <w:p w:rsidR="001269C7" w:rsidRPr="00AD76DF" w:rsidRDefault="001269C7" w:rsidP="001269C7">
      <w:pPr>
        <w:pStyle w:val="af0"/>
        <w:kinsoku w:val="0"/>
        <w:overflowPunct w:val="0"/>
        <w:spacing w:before="59"/>
        <w:ind w:right="155" w:firstLine="18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A2750B">
        <w:rPr>
          <w:sz w:val="28"/>
          <w:szCs w:val="28"/>
        </w:rPr>
        <w:t>Функциональные</w:t>
      </w:r>
      <w:r w:rsidRPr="00A2750B">
        <w:rPr>
          <w:spacing w:val="-6"/>
          <w:sz w:val="28"/>
          <w:szCs w:val="28"/>
        </w:rPr>
        <w:t xml:space="preserve"> </w:t>
      </w:r>
      <w:r w:rsidRPr="00A2750B">
        <w:rPr>
          <w:sz w:val="28"/>
          <w:szCs w:val="28"/>
        </w:rPr>
        <w:t>разновидности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pacing w:val="-4"/>
          <w:sz w:val="28"/>
          <w:szCs w:val="28"/>
        </w:rPr>
        <w:t>языка</w:t>
      </w:r>
    </w:p>
    <w:p w:rsidR="001269C7" w:rsidRPr="00A2750B" w:rsidRDefault="001269C7" w:rsidP="001269C7">
      <w:pPr>
        <w:pStyle w:val="af0"/>
        <w:kinsoku w:val="0"/>
        <w:overflowPunct w:val="0"/>
        <w:spacing w:before="60"/>
        <w:ind w:firstLine="180"/>
        <w:rPr>
          <w:sz w:val="28"/>
          <w:szCs w:val="28"/>
        </w:rPr>
      </w:pPr>
      <w:r>
        <w:rPr>
          <w:sz w:val="28"/>
          <w:szCs w:val="28"/>
        </w:rPr>
        <w:t>Получит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z w:val="28"/>
          <w:szCs w:val="28"/>
        </w:rPr>
        <w:t>общее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z w:val="28"/>
          <w:szCs w:val="28"/>
        </w:rPr>
        <w:t>представление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z w:val="28"/>
          <w:szCs w:val="28"/>
        </w:rPr>
        <w:t>об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z w:val="28"/>
          <w:szCs w:val="28"/>
        </w:rPr>
        <w:t>особенностях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z w:val="28"/>
          <w:szCs w:val="28"/>
        </w:rPr>
        <w:t>разговорной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z w:val="28"/>
          <w:szCs w:val="28"/>
        </w:rPr>
        <w:t>речи,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z w:val="28"/>
          <w:szCs w:val="28"/>
        </w:rPr>
        <w:t>функциональных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z w:val="28"/>
          <w:szCs w:val="28"/>
        </w:rPr>
        <w:t>стилей,</w:t>
      </w:r>
      <w:r w:rsidRPr="00A2750B">
        <w:rPr>
          <w:spacing w:val="-5"/>
          <w:sz w:val="28"/>
          <w:szCs w:val="28"/>
        </w:rPr>
        <w:t xml:space="preserve"> </w:t>
      </w:r>
      <w:r w:rsidRPr="00A2750B">
        <w:rPr>
          <w:sz w:val="28"/>
          <w:szCs w:val="28"/>
        </w:rPr>
        <w:t>языка художественной литературы.</w:t>
      </w:r>
    </w:p>
    <w:p w:rsidR="001269C7" w:rsidRPr="00A2750B" w:rsidRDefault="001269C7" w:rsidP="001269C7">
      <w:pPr>
        <w:pStyle w:val="af0"/>
        <w:kinsoku w:val="0"/>
        <w:overflowPunct w:val="0"/>
        <w:ind w:right="155" w:firstLine="180"/>
        <w:rPr>
          <w:sz w:val="28"/>
          <w:szCs w:val="28"/>
        </w:rPr>
      </w:pPr>
    </w:p>
    <w:p w:rsidR="001269C7" w:rsidRPr="00A2750B" w:rsidRDefault="001269C7" w:rsidP="001269C7">
      <w:pPr>
        <w:suppressAutoHyphens/>
        <w:spacing w:after="0"/>
        <w:rPr>
          <w:rFonts w:ascii="Times New Roman" w:eastAsia="Calibri" w:hAnsi="Times New Roman" w:cs="Times New Roman"/>
          <w:b/>
          <w:sz w:val="28"/>
          <w:szCs w:val="28"/>
          <w:lang w:eastAsia="ar-SA"/>
        </w:rPr>
      </w:pPr>
      <w:r w:rsidRPr="00A2750B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 xml:space="preserve">      6.СОДЕРЖАНИЕ УЧЕБНОГО ПРЕДМЕТА. </w:t>
      </w:r>
    </w:p>
    <w:p w:rsidR="001269C7" w:rsidRPr="00A2750B" w:rsidRDefault="001269C7" w:rsidP="001269C7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269C7" w:rsidRPr="00540490" w:rsidRDefault="001269C7" w:rsidP="001269C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5 класс (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204 часа</w:t>
      </w:r>
      <w:r w:rsidRPr="0054049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)</w:t>
      </w:r>
    </w:p>
    <w:p w:rsidR="001269C7" w:rsidRPr="00540490" w:rsidRDefault="001269C7" w:rsidP="001269C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1269C7" w:rsidRPr="00540490" w:rsidRDefault="001269C7" w:rsidP="001269C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Общие сведения о языке</w:t>
      </w:r>
    </w:p>
    <w:p w:rsidR="001269C7" w:rsidRPr="00540490" w:rsidRDefault="001269C7" w:rsidP="001269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</w:rPr>
        <w:t>Богатство и выразительность русского языка.</w:t>
      </w:r>
    </w:p>
    <w:p w:rsidR="001269C7" w:rsidRPr="00540490" w:rsidRDefault="001269C7" w:rsidP="001269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</w:rPr>
        <w:t>Лингвистика как наука о языке.</w:t>
      </w:r>
    </w:p>
    <w:p w:rsidR="001269C7" w:rsidRPr="00540490" w:rsidRDefault="001269C7" w:rsidP="001269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</w:rPr>
        <w:t>Основные разделы лингвистики.</w:t>
      </w:r>
    </w:p>
    <w:p w:rsidR="001269C7" w:rsidRPr="00540490" w:rsidRDefault="001269C7" w:rsidP="001269C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1269C7" w:rsidRPr="00540490" w:rsidRDefault="001269C7" w:rsidP="001269C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Язык и речь</w:t>
      </w:r>
    </w:p>
    <w:p w:rsidR="001269C7" w:rsidRPr="00540490" w:rsidRDefault="001269C7" w:rsidP="001269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</w:rPr>
        <w:t>Язык и речь.</w:t>
      </w:r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540490">
        <w:rPr>
          <w:rFonts w:ascii="Times New Roman" w:hAnsi="Times New Roman" w:cs="Times New Roman"/>
          <w:color w:val="000000"/>
          <w:sz w:val="24"/>
          <w:szCs w:val="24"/>
        </w:rPr>
        <w:t xml:space="preserve">Речь устная и письменная, монологическая и диалогическая, </w:t>
      </w:r>
      <w:proofErr w:type="spellStart"/>
      <w:r w:rsidRPr="00540490">
        <w:rPr>
          <w:rFonts w:ascii="Times New Roman" w:hAnsi="Times New Roman" w:cs="Times New Roman"/>
          <w:color w:val="000000"/>
          <w:sz w:val="24"/>
          <w:szCs w:val="24"/>
        </w:rPr>
        <w:t>полилог</w:t>
      </w:r>
      <w:proofErr w:type="spellEnd"/>
      <w:r w:rsidRPr="00540490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1269C7" w:rsidRPr="00540490" w:rsidRDefault="001269C7" w:rsidP="001269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</w:rPr>
        <w:t>Виды речевой деятельности (говорение, слушание, чтение, письмо), их особенности.</w:t>
      </w:r>
    </w:p>
    <w:p w:rsidR="001269C7" w:rsidRPr="00540490" w:rsidRDefault="001269C7" w:rsidP="001269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</w:rPr>
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литературы.</w:t>
      </w:r>
    </w:p>
    <w:p w:rsidR="001269C7" w:rsidRPr="00540490" w:rsidRDefault="001269C7" w:rsidP="001269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</w:rPr>
        <w:t>Устный пересказ прочитанного или прослушанного текста, в том числе с изменением лица рассказчика.</w:t>
      </w:r>
    </w:p>
    <w:p w:rsidR="001269C7" w:rsidRPr="00540490" w:rsidRDefault="001269C7" w:rsidP="001269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</w:rPr>
        <w:t xml:space="preserve">Участие в диалоге на лингвистические темы (в рамках </w:t>
      </w:r>
      <w:proofErr w:type="gramStart"/>
      <w:r w:rsidRPr="00540490">
        <w:rPr>
          <w:rFonts w:ascii="Times New Roman" w:hAnsi="Times New Roman" w:cs="Times New Roman"/>
          <w:color w:val="000000"/>
          <w:sz w:val="24"/>
          <w:szCs w:val="24"/>
        </w:rPr>
        <w:t>изученного</w:t>
      </w:r>
      <w:proofErr w:type="gramEnd"/>
      <w:r w:rsidRPr="00540490">
        <w:rPr>
          <w:rFonts w:ascii="Times New Roman" w:hAnsi="Times New Roman" w:cs="Times New Roman"/>
          <w:color w:val="000000"/>
          <w:sz w:val="24"/>
          <w:szCs w:val="24"/>
        </w:rPr>
        <w:t>) и темы на основе жизненных наблюдений.</w:t>
      </w:r>
    </w:p>
    <w:p w:rsidR="001269C7" w:rsidRPr="00540490" w:rsidRDefault="001269C7" w:rsidP="001269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</w:rPr>
        <w:t>Речевые формулы приветствия, прощания, просьбы, благодарности.</w:t>
      </w:r>
    </w:p>
    <w:p w:rsidR="001269C7" w:rsidRPr="00540490" w:rsidRDefault="001269C7" w:rsidP="001269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</w:rPr>
        <w:t>Сочинения различных видов с опорой на жизненный и читательский опыт, сюжетную картину (в том числе сочинения-миниатюры).</w:t>
      </w:r>
    </w:p>
    <w:p w:rsidR="001269C7" w:rsidRPr="00540490" w:rsidRDefault="001269C7" w:rsidP="001269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</w:rPr>
        <w:t xml:space="preserve">Виды </w:t>
      </w:r>
      <w:proofErr w:type="spellStart"/>
      <w:r w:rsidRPr="00540490">
        <w:rPr>
          <w:rFonts w:ascii="Times New Roman" w:hAnsi="Times New Roman" w:cs="Times New Roman"/>
          <w:color w:val="000000"/>
          <w:sz w:val="24"/>
          <w:szCs w:val="24"/>
        </w:rPr>
        <w:t>аудирования</w:t>
      </w:r>
      <w:proofErr w:type="spellEnd"/>
      <w:r w:rsidRPr="00540490"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  <w:proofErr w:type="gramStart"/>
      <w:r w:rsidRPr="00540490">
        <w:rPr>
          <w:rFonts w:ascii="Times New Roman" w:hAnsi="Times New Roman" w:cs="Times New Roman"/>
          <w:color w:val="000000"/>
          <w:sz w:val="24"/>
          <w:szCs w:val="24"/>
        </w:rPr>
        <w:t>выборочное</w:t>
      </w:r>
      <w:proofErr w:type="gramEnd"/>
      <w:r w:rsidRPr="00540490">
        <w:rPr>
          <w:rFonts w:ascii="Times New Roman" w:hAnsi="Times New Roman" w:cs="Times New Roman"/>
          <w:color w:val="000000"/>
          <w:sz w:val="24"/>
          <w:szCs w:val="24"/>
        </w:rPr>
        <w:t>, ознакомительное, детальное.</w:t>
      </w:r>
    </w:p>
    <w:p w:rsidR="001269C7" w:rsidRPr="00540490" w:rsidRDefault="001269C7" w:rsidP="001269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</w:rPr>
        <w:t>Виды чтения: изучающее, ознакомительное, просмотровое, поисковое.</w:t>
      </w:r>
    </w:p>
    <w:p w:rsidR="001269C7" w:rsidRPr="00540490" w:rsidRDefault="001269C7" w:rsidP="001269C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1269C7" w:rsidRPr="00540490" w:rsidRDefault="001269C7" w:rsidP="001269C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Текст</w:t>
      </w:r>
    </w:p>
    <w:p w:rsidR="001269C7" w:rsidRPr="00540490" w:rsidRDefault="001269C7" w:rsidP="001269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</w:rPr>
        <w:t xml:space="preserve">Текст и его основные признаки. Тема и главная мысль текста. </w:t>
      </w:r>
      <w:proofErr w:type="spellStart"/>
      <w:r w:rsidRPr="00540490">
        <w:rPr>
          <w:rFonts w:ascii="Times New Roman" w:hAnsi="Times New Roman" w:cs="Times New Roman"/>
          <w:color w:val="000000"/>
          <w:sz w:val="24"/>
          <w:szCs w:val="24"/>
        </w:rPr>
        <w:t>Микротема</w:t>
      </w:r>
      <w:proofErr w:type="spellEnd"/>
      <w:r w:rsidRPr="00540490">
        <w:rPr>
          <w:rFonts w:ascii="Times New Roman" w:hAnsi="Times New Roman" w:cs="Times New Roman"/>
          <w:color w:val="000000"/>
          <w:sz w:val="24"/>
          <w:szCs w:val="24"/>
        </w:rPr>
        <w:t xml:space="preserve"> текста. Ключевые слова.</w:t>
      </w:r>
    </w:p>
    <w:p w:rsidR="001269C7" w:rsidRPr="00540490" w:rsidRDefault="001269C7" w:rsidP="001269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</w:rPr>
        <w:t>Функционально-смысловые типы речи: описание, повествование, рассуждение; их особенности.</w:t>
      </w:r>
    </w:p>
    <w:p w:rsidR="001269C7" w:rsidRPr="00540490" w:rsidRDefault="001269C7" w:rsidP="001269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</w:rPr>
        <w:lastRenderedPageBreak/>
        <w:t>Композиционная структура текста. Абзац как средство членения текста на композиционно-смысловые части.</w:t>
      </w:r>
    </w:p>
    <w:p w:rsidR="001269C7" w:rsidRPr="00540490" w:rsidRDefault="001269C7" w:rsidP="001269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</w:rPr>
        <w:t>Средства связи предложений и частей текста: формы слова, однокоренные слова, синонимы, антонимы, личные местоимения, повтор слова.</w:t>
      </w:r>
    </w:p>
    <w:p w:rsidR="001269C7" w:rsidRPr="00540490" w:rsidRDefault="001269C7" w:rsidP="001269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</w:rPr>
        <w:t>Повествование как тип речи. Рассказ.</w:t>
      </w:r>
    </w:p>
    <w:p w:rsidR="001269C7" w:rsidRPr="00540490" w:rsidRDefault="001269C7" w:rsidP="001269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</w:rPr>
        <w:t xml:space="preserve">Смысловой анализ текста: его композиционных особенностей, </w:t>
      </w:r>
      <w:proofErr w:type="spellStart"/>
      <w:r w:rsidRPr="00540490">
        <w:rPr>
          <w:rFonts w:ascii="Times New Roman" w:hAnsi="Times New Roman" w:cs="Times New Roman"/>
          <w:color w:val="000000"/>
          <w:sz w:val="24"/>
          <w:szCs w:val="24"/>
        </w:rPr>
        <w:t>микротем</w:t>
      </w:r>
      <w:proofErr w:type="spellEnd"/>
      <w:r w:rsidRPr="00540490">
        <w:rPr>
          <w:rFonts w:ascii="Times New Roman" w:hAnsi="Times New Roman" w:cs="Times New Roman"/>
          <w:color w:val="000000"/>
          <w:sz w:val="24"/>
          <w:szCs w:val="24"/>
        </w:rPr>
        <w:t xml:space="preserve"> и абзацев, способов и сре</w:t>
      </w:r>
      <w:proofErr w:type="gramStart"/>
      <w:r w:rsidRPr="00540490">
        <w:rPr>
          <w:rFonts w:ascii="Times New Roman" w:hAnsi="Times New Roman" w:cs="Times New Roman"/>
          <w:color w:val="000000"/>
          <w:sz w:val="24"/>
          <w:szCs w:val="24"/>
        </w:rPr>
        <w:t>дств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40490">
        <w:rPr>
          <w:rFonts w:ascii="Times New Roman" w:hAnsi="Times New Roman" w:cs="Times New Roman"/>
          <w:color w:val="000000"/>
          <w:sz w:val="24"/>
          <w:szCs w:val="24"/>
        </w:rPr>
        <w:t>св</w:t>
      </w:r>
      <w:proofErr w:type="gramEnd"/>
      <w:r w:rsidRPr="00540490">
        <w:rPr>
          <w:rFonts w:ascii="Times New Roman" w:hAnsi="Times New Roman" w:cs="Times New Roman"/>
          <w:color w:val="000000"/>
          <w:sz w:val="24"/>
          <w:szCs w:val="24"/>
        </w:rPr>
        <w:t>язи предложений в тексте; использование языковых средств выразительности (в рамках изученного).</w:t>
      </w:r>
    </w:p>
    <w:p w:rsidR="001269C7" w:rsidRPr="00540490" w:rsidRDefault="001269C7" w:rsidP="001269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</w:rPr>
        <w:t>Подробное, выборочное и сжатое изложение содержания прочитанного или прослушанного текста. Изложение содержания текста с изменением лица рассказчика.</w:t>
      </w:r>
    </w:p>
    <w:p w:rsidR="001269C7" w:rsidRPr="00540490" w:rsidRDefault="001269C7" w:rsidP="001269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</w:rPr>
        <w:t>Информационная переработка текста: простой и сложный план текста.</w:t>
      </w:r>
    </w:p>
    <w:p w:rsidR="001269C7" w:rsidRPr="00540490" w:rsidRDefault="001269C7" w:rsidP="001269C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1269C7" w:rsidRPr="00540490" w:rsidRDefault="001269C7" w:rsidP="001269C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Функциональные разновидности языка </w:t>
      </w:r>
    </w:p>
    <w:p w:rsidR="001269C7" w:rsidRPr="00540490" w:rsidRDefault="001269C7" w:rsidP="001269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</w:rPr>
        <w:t>Общее представление о функциональных разновидностях языка (о разговорной речи, функциональных стилях, языке художественной литературы).</w:t>
      </w:r>
    </w:p>
    <w:p w:rsidR="001269C7" w:rsidRPr="00540490" w:rsidRDefault="001269C7" w:rsidP="001269C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1269C7" w:rsidRPr="00540490" w:rsidRDefault="001269C7" w:rsidP="001269C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СИСТЕМА ЯЗЫКА</w:t>
      </w:r>
    </w:p>
    <w:p w:rsidR="001269C7" w:rsidRPr="00540490" w:rsidRDefault="001269C7" w:rsidP="001269C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1269C7" w:rsidRPr="00540490" w:rsidRDefault="001269C7" w:rsidP="001269C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Фонетика. Графика. Орфоэпия </w:t>
      </w:r>
    </w:p>
    <w:p w:rsidR="001269C7" w:rsidRPr="00540490" w:rsidRDefault="001269C7" w:rsidP="001269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</w:rPr>
        <w:t>Фонетика и графика как разделы лингвистики.</w:t>
      </w:r>
    </w:p>
    <w:p w:rsidR="001269C7" w:rsidRPr="00540490" w:rsidRDefault="001269C7" w:rsidP="001269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</w:rPr>
        <w:t>Звук как единица языка. Смыслоразличительная роль звука.</w:t>
      </w:r>
    </w:p>
    <w:p w:rsidR="001269C7" w:rsidRPr="00540490" w:rsidRDefault="001269C7" w:rsidP="001269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</w:rPr>
        <w:t>Система гласных звуков.</w:t>
      </w:r>
    </w:p>
    <w:p w:rsidR="001269C7" w:rsidRPr="00540490" w:rsidRDefault="001269C7" w:rsidP="001269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</w:rPr>
        <w:t>Система согласных звуков.</w:t>
      </w:r>
    </w:p>
    <w:p w:rsidR="001269C7" w:rsidRPr="00540490" w:rsidRDefault="001269C7" w:rsidP="001269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</w:rPr>
        <w:t>Изменение звуков в речевом потоке. Элементы фонетической транскрипции.</w:t>
      </w:r>
    </w:p>
    <w:p w:rsidR="001269C7" w:rsidRPr="00540490" w:rsidRDefault="001269C7" w:rsidP="001269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</w:rPr>
        <w:t>Слог. Ударение. Свойства русского ударения.</w:t>
      </w:r>
    </w:p>
    <w:p w:rsidR="001269C7" w:rsidRPr="00540490" w:rsidRDefault="001269C7" w:rsidP="001269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</w:rPr>
        <w:t>Соотношение звуков и букв.</w:t>
      </w:r>
    </w:p>
    <w:p w:rsidR="001269C7" w:rsidRPr="00540490" w:rsidRDefault="001269C7" w:rsidP="001269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</w:rPr>
        <w:t>Фонетический анализ слова.</w:t>
      </w:r>
    </w:p>
    <w:p w:rsidR="001269C7" w:rsidRPr="00540490" w:rsidRDefault="001269C7" w:rsidP="001269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</w:rPr>
        <w:t>Способы обозначения [й’], мягкости согласных.</w:t>
      </w:r>
    </w:p>
    <w:p w:rsidR="001269C7" w:rsidRPr="00540490" w:rsidRDefault="001269C7" w:rsidP="001269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</w:rPr>
        <w:t>Основные выразительные средства фонетики.</w:t>
      </w:r>
    </w:p>
    <w:p w:rsidR="001269C7" w:rsidRPr="00540490" w:rsidRDefault="001269C7" w:rsidP="001269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</w:rPr>
        <w:t>Прописные и строчные буквы.</w:t>
      </w:r>
    </w:p>
    <w:p w:rsidR="001269C7" w:rsidRPr="00540490" w:rsidRDefault="001269C7" w:rsidP="001269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</w:rPr>
        <w:t>Интонация, её функции. Основные элементы интонации.</w:t>
      </w:r>
    </w:p>
    <w:p w:rsidR="001269C7" w:rsidRPr="00540490" w:rsidRDefault="001269C7" w:rsidP="001269C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1269C7" w:rsidRPr="00540490" w:rsidRDefault="001269C7" w:rsidP="001269C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Орфография</w:t>
      </w:r>
    </w:p>
    <w:p w:rsidR="001269C7" w:rsidRPr="00540490" w:rsidRDefault="001269C7" w:rsidP="001269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</w:rPr>
        <w:t>Орфография как раздел лингвистики.</w:t>
      </w:r>
    </w:p>
    <w:p w:rsidR="001269C7" w:rsidRPr="00540490" w:rsidRDefault="001269C7" w:rsidP="001269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</w:rPr>
        <w:t>Понятие «орфограмма». Буквенные и небуквенные орфограммы.</w:t>
      </w:r>
    </w:p>
    <w:p w:rsidR="001269C7" w:rsidRPr="00540490" w:rsidRDefault="001269C7" w:rsidP="001269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</w:rPr>
        <w:t xml:space="preserve">Правописание </w:t>
      </w:r>
      <w:proofErr w:type="gramStart"/>
      <w:r w:rsidRPr="00540490">
        <w:rPr>
          <w:rFonts w:ascii="Times New Roman" w:hAnsi="Times New Roman" w:cs="Times New Roman"/>
          <w:color w:val="000000"/>
          <w:sz w:val="24"/>
          <w:szCs w:val="24"/>
        </w:rPr>
        <w:t>разделительных</w:t>
      </w:r>
      <w:proofErr w:type="gramEnd"/>
      <w:r w:rsidRPr="005404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ъ</w:t>
      </w:r>
      <w:r w:rsidRPr="00540490"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ь</w:t>
      </w:r>
      <w:r w:rsidRPr="00540490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1269C7" w:rsidRPr="00540490" w:rsidRDefault="001269C7" w:rsidP="001269C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1269C7" w:rsidRPr="00540490" w:rsidRDefault="001269C7" w:rsidP="001269C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Лексикология</w:t>
      </w:r>
    </w:p>
    <w:p w:rsidR="001269C7" w:rsidRPr="00540490" w:rsidRDefault="001269C7" w:rsidP="001269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</w:rPr>
        <w:t>Лексикология как раздел лингвистики.</w:t>
      </w:r>
    </w:p>
    <w:p w:rsidR="001269C7" w:rsidRPr="00540490" w:rsidRDefault="001269C7" w:rsidP="001269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</w:rPr>
        <w:lastRenderedPageBreak/>
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словаря).</w:t>
      </w:r>
    </w:p>
    <w:p w:rsidR="001269C7" w:rsidRPr="00540490" w:rsidRDefault="001269C7" w:rsidP="001269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</w:rPr>
        <w:t>Слова однозначные и многозначные. Прямое и переносное значения слова. Тематические группы слов. Обозначение родовых и видовых понятий.</w:t>
      </w:r>
    </w:p>
    <w:p w:rsidR="001269C7" w:rsidRPr="00540490" w:rsidRDefault="001269C7" w:rsidP="001269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</w:rPr>
        <w:t>Синонимы. Антонимы. Омонимы. Паронимы.</w:t>
      </w:r>
    </w:p>
    <w:p w:rsidR="001269C7" w:rsidRPr="00540490" w:rsidRDefault="001269C7" w:rsidP="001269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</w:rPr>
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языка.</w:t>
      </w:r>
    </w:p>
    <w:p w:rsidR="001269C7" w:rsidRPr="00540490" w:rsidRDefault="001269C7" w:rsidP="001269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</w:rPr>
        <w:t xml:space="preserve">Лексический анализ слов (в рамках </w:t>
      </w:r>
      <w:proofErr w:type="gramStart"/>
      <w:r w:rsidRPr="00540490">
        <w:rPr>
          <w:rFonts w:ascii="Times New Roman" w:hAnsi="Times New Roman" w:cs="Times New Roman"/>
          <w:color w:val="000000"/>
          <w:sz w:val="24"/>
          <w:szCs w:val="24"/>
        </w:rPr>
        <w:t>изученного</w:t>
      </w:r>
      <w:proofErr w:type="gramEnd"/>
      <w:r w:rsidRPr="00540490">
        <w:rPr>
          <w:rFonts w:ascii="Times New Roman" w:hAnsi="Times New Roman" w:cs="Times New Roman"/>
          <w:color w:val="000000"/>
          <w:sz w:val="24"/>
          <w:szCs w:val="24"/>
        </w:rPr>
        <w:t>).</w:t>
      </w:r>
    </w:p>
    <w:p w:rsidR="001269C7" w:rsidRPr="00540490" w:rsidRDefault="001269C7" w:rsidP="001269C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1269C7" w:rsidRPr="00540490" w:rsidRDefault="001269C7" w:rsidP="001269C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Морфемика</w:t>
      </w:r>
      <w:proofErr w:type="spellEnd"/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. Орфография</w:t>
      </w:r>
    </w:p>
    <w:p w:rsidR="001269C7" w:rsidRPr="00540490" w:rsidRDefault="001269C7" w:rsidP="001269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40490">
        <w:rPr>
          <w:rFonts w:ascii="Times New Roman" w:hAnsi="Times New Roman" w:cs="Times New Roman"/>
          <w:color w:val="000000"/>
          <w:sz w:val="24"/>
          <w:szCs w:val="24"/>
        </w:rPr>
        <w:t>Морфемика</w:t>
      </w:r>
      <w:proofErr w:type="spellEnd"/>
      <w:r w:rsidRPr="00540490">
        <w:rPr>
          <w:rFonts w:ascii="Times New Roman" w:hAnsi="Times New Roman" w:cs="Times New Roman"/>
          <w:color w:val="000000"/>
          <w:sz w:val="24"/>
          <w:szCs w:val="24"/>
        </w:rPr>
        <w:t xml:space="preserve"> как раздел лингвистики.</w:t>
      </w:r>
    </w:p>
    <w:p w:rsidR="001269C7" w:rsidRPr="00540490" w:rsidRDefault="001269C7" w:rsidP="001269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</w:rPr>
        <w:t>Морфема как минимальная значимая единица языка. Основа слова. Виды морфем (корень, приставка, суффикс, окончание).</w:t>
      </w:r>
    </w:p>
    <w:p w:rsidR="001269C7" w:rsidRPr="00540490" w:rsidRDefault="001269C7" w:rsidP="001269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</w:rPr>
        <w:t>Чередование звуков в морфемах (в том числе чередование гласных с нулём звука).</w:t>
      </w:r>
    </w:p>
    <w:p w:rsidR="001269C7" w:rsidRPr="00540490" w:rsidRDefault="001269C7" w:rsidP="001269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</w:rPr>
        <w:t>Морфемный анализ слов.</w:t>
      </w:r>
    </w:p>
    <w:p w:rsidR="001269C7" w:rsidRPr="00540490" w:rsidRDefault="001269C7" w:rsidP="001269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</w:rPr>
        <w:t>Уместное использование слов с суффиксами оценки в собственной речи.</w:t>
      </w:r>
    </w:p>
    <w:p w:rsidR="001269C7" w:rsidRPr="00540490" w:rsidRDefault="001269C7" w:rsidP="001269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</w:rPr>
        <w:t xml:space="preserve">Правописание корней с безударными проверяемыми, непроверяемыми гласными (в рамках </w:t>
      </w:r>
      <w:proofErr w:type="gramStart"/>
      <w:r w:rsidRPr="00540490">
        <w:rPr>
          <w:rFonts w:ascii="Times New Roman" w:hAnsi="Times New Roman" w:cs="Times New Roman"/>
          <w:color w:val="000000"/>
          <w:sz w:val="24"/>
          <w:szCs w:val="24"/>
        </w:rPr>
        <w:t>изученного</w:t>
      </w:r>
      <w:proofErr w:type="gramEnd"/>
      <w:r w:rsidRPr="00540490">
        <w:rPr>
          <w:rFonts w:ascii="Times New Roman" w:hAnsi="Times New Roman" w:cs="Times New Roman"/>
          <w:color w:val="000000"/>
          <w:sz w:val="24"/>
          <w:szCs w:val="24"/>
        </w:rPr>
        <w:t>).</w:t>
      </w:r>
    </w:p>
    <w:p w:rsidR="001269C7" w:rsidRPr="00540490" w:rsidRDefault="001269C7" w:rsidP="001269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</w:rPr>
        <w:t xml:space="preserve">Правописание корней с проверяемыми, непроверяемыми, ­непроизносимыми согласными (в рамках </w:t>
      </w:r>
      <w:proofErr w:type="gramStart"/>
      <w:r w:rsidRPr="00540490">
        <w:rPr>
          <w:rFonts w:ascii="Times New Roman" w:hAnsi="Times New Roman" w:cs="Times New Roman"/>
          <w:color w:val="000000"/>
          <w:sz w:val="24"/>
          <w:szCs w:val="24"/>
        </w:rPr>
        <w:t>изученного</w:t>
      </w:r>
      <w:proofErr w:type="gramEnd"/>
      <w:r w:rsidRPr="00540490">
        <w:rPr>
          <w:rFonts w:ascii="Times New Roman" w:hAnsi="Times New Roman" w:cs="Times New Roman"/>
          <w:color w:val="000000"/>
          <w:sz w:val="24"/>
          <w:szCs w:val="24"/>
        </w:rPr>
        <w:t>).</w:t>
      </w:r>
    </w:p>
    <w:p w:rsidR="001269C7" w:rsidRPr="00540490" w:rsidRDefault="001269C7" w:rsidP="001269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</w:rPr>
        <w:t xml:space="preserve">Правописание </w:t>
      </w:r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ё</w:t>
      </w:r>
      <w:r w:rsidRPr="00540490">
        <w:rPr>
          <w:rFonts w:ascii="Times New Roman" w:hAnsi="Times New Roman" w:cs="Times New Roman"/>
          <w:color w:val="000000"/>
          <w:sz w:val="24"/>
          <w:szCs w:val="24"/>
        </w:rPr>
        <w:t xml:space="preserve"> – </w:t>
      </w:r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</w:t>
      </w:r>
      <w:r w:rsidRPr="00540490">
        <w:rPr>
          <w:rFonts w:ascii="Times New Roman" w:hAnsi="Times New Roman" w:cs="Times New Roman"/>
          <w:color w:val="000000"/>
          <w:sz w:val="24"/>
          <w:szCs w:val="24"/>
        </w:rPr>
        <w:t xml:space="preserve"> после шипящих в </w:t>
      </w:r>
      <w:proofErr w:type="gramStart"/>
      <w:r w:rsidRPr="00540490">
        <w:rPr>
          <w:rFonts w:ascii="Times New Roman" w:hAnsi="Times New Roman" w:cs="Times New Roman"/>
          <w:color w:val="000000"/>
          <w:sz w:val="24"/>
          <w:szCs w:val="24"/>
        </w:rPr>
        <w:t>корне слова</w:t>
      </w:r>
      <w:proofErr w:type="gramEnd"/>
      <w:r w:rsidRPr="00540490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1269C7" w:rsidRPr="00540490" w:rsidRDefault="001269C7" w:rsidP="001269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</w:rPr>
        <w:t xml:space="preserve">Правописание неизменяемых на письме приставок и приставок на </w:t>
      </w:r>
      <w:proofErr w:type="gramStart"/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-з</w:t>
      </w:r>
      <w:proofErr w:type="gramEnd"/>
      <w:r w:rsidRPr="00540490">
        <w:rPr>
          <w:rFonts w:ascii="Times New Roman" w:hAnsi="Times New Roman" w:cs="Times New Roman"/>
          <w:color w:val="000000"/>
          <w:sz w:val="24"/>
          <w:szCs w:val="24"/>
        </w:rPr>
        <w:t xml:space="preserve"> (-</w:t>
      </w:r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</w:t>
      </w:r>
      <w:r w:rsidRPr="00540490">
        <w:rPr>
          <w:rFonts w:ascii="Times New Roman" w:hAnsi="Times New Roman" w:cs="Times New Roman"/>
          <w:color w:val="000000"/>
          <w:sz w:val="24"/>
          <w:szCs w:val="24"/>
        </w:rPr>
        <w:t>).</w:t>
      </w:r>
    </w:p>
    <w:p w:rsidR="001269C7" w:rsidRPr="00540490" w:rsidRDefault="001269C7" w:rsidP="001269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</w:rPr>
        <w:t xml:space="preserve">Правописание </w:t>
      </w:r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ы</w:t>
      </w:r>
      <w:r w:rsidRPr="00540490">
        <w:rPr>
          <w:rFonts w:ascii="Times New Roman" w:hAnsi="Times New Roman" w:cs="Times New Roman"/>
          <w:color w:val="000000"/>
          <w:sz w:val="24"/>
          <w:szCs w:val="24"/>
        </w:rPr>
        <w:t xml:space="preserve"> – </w:t>
      </w:r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и</w:t>
      </w:r>
      <w:r w:rsidRPr="00540490">
        <w:rPr>
          <w:rFonts w:ascii="Times New Roman" w:hAnsi="Times New Roman" w:cs="Times New Roman"/>
          <w:color w:val="000000"/>
          <w:sz w:val="24"/>
          <w:szCs w:val="24"/>
        </w:rPr>
        <w:t xml:space="preserve"> после приставок.</w:t>
      </w:r>
    </w:p>
    <w:p w:rsidR="001269C7" w:rsidRPr="00540490" w:rsidRDefault="001269C7" w:rsidP="001269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</w:rPr>
        <w:t xml:space="preserve">Правописание </w:t>
      </w:r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ы</w:t>
      </w:r>
      <w:r w:rsidRPr="00540490">
        <w:rPr>
          <w:rFonts w:ascii="Times New Roman" w:hAnsi="Times New Roman" w:cs="Times New Roman"/>
          <w:color w:val="000000"/>
          <w:sz w:val="24"/>
          <w:szCs w:val="24"/>
        </w:rPr>
        <w:t xml:space="preserve"> – </w:t>
      </w:r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и</w:t>
      </w:r>
      <w:r w:rsidRPr="00540490">
        <w:rPr>
          <w:rFonts w:ascii="Times New Roman" w:hAnsi="Times New Roman" w:cs="Times New Roman"/>
          <w:color w:val="000000"/>
          <w:sz w:val="24"/>
          <w:szCs w:val="24"/>
        </w:rPr>
        <w:t xml:space="preserve"> после </w:t>
      </w:r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ц</w:t>
      </w:r>
      <w:r w:rsidRPr="00540490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1269C7" w:rsidRPr="00540490" w:rsidRDefault="001269C7" w:rsidP="001269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</w:rPr>
        <w:t>Орфографический анализ слова (в рамках изученного).</w:t>
      </w:r>
    </w:p>
    <w:p w:rsidR="001269C7" w:rsidRPr="00540490" w:rsidRDefault="001269C7" w:rsidP="001269C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1269C7" w:rsidRPr="00540490" w:rsidRDefault="001269C7" w:rsidP="001269C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Морфология. Культура речи. Орфография</w:t>
      </w:r>
    </w:p>
    <w:p w:rsidR="001269C7" w:rsidRPr="00540490" w:rsidRDefault="001269C7" w:rsidP="001269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</w:rPr>
        <w:t>Морфология как раздел грамматики. Грамматическое значение слова.</w:t>
      </w:r>
    </w:p>
    <w:p w:rsidR="001269C7" w:rsidRPr="00540490" w:rsidRDefault="001269C7" w:rsidP="001269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</w:rPr>
        <w:t>Части речи как лексико-грамматические разряды слов. Система частей речи в русском языке. Самостоятельные и служебные части речи.</w:t>
      </w:r>
    </w:p>
    <w:p w:rsidR="001269C7" w:rsidRPr="00540490" w:rsidRDefault="001269C7" w:rsidP="001269C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1269C7" w:rsidRPr="00540490" w:rsidRDefault="001269C7" w:rsidP="001269C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Имя существительное</w:t>
      </w:r>
    </w:p>
    <w:p w:rsidR="001269C7" w:rsidRPr="00540490" w:rsidRDefault="001269C7" w:rsidP="001269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</w:rPr>
        <w:t>Имя существительное как часть речи. Общее грамматическое значение, морфологические признаки и синтаксические функции имени существительного. Роль имени существительного в речи.</w:t>
      </w:r>
    </w:p>
    <w:p w:rsidR="001269C7" w:rsidRPr="00540490" w:rsidRDefault="001269C7" w:rsidP="001269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</w:rPr>
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неодушевлённые.</w:t>
      </w:r>
    </w:p>
    <w:p w:rsidR="001269C7" w:rsidRPr="00540490" w:rsidRDefault="001269C7" w:rsidP="001269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</w:rPr>
        <w:t>Род, число, падеж имени существительного.</w:t>
      </w:r>
    </w:p>
    <w:p w:rsidR="001269C7" w:rsidRPr="00540490" w:rsidRDefault="001269C7" w:rsidP="001269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</w:rPr>
        <w:t>Имена существительные общего рода.</w:t>
      </w:r>
    </w:p>
    <w:p w:rsidR="001269C7" w:rsidRPr="00540490" w:rsidRDefault="001269C7" w:rsidP="001269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</w:rPr>
        <w:t>Имена существительные, имеющие форму только единственного или только множественного числа.</w:t>
      </w:r>
    </w:p>
    <w:p w:rsidR="001269C7" w:rsidRPr="00540490" w:rsidRDefault="001269C7" w:rsidP="001269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</w:rPr>
        <w:t>Типы склонения имён существительных. Разносклоняемые имена существительные. Несклоняемые имена существительные.</w:t>
      </w:r>
    </w:p>
    <w:p w:rsidR="001269C7" w:rsidRPr="00540490" w:rsidRDefault="001269C7" w:rsidP="001269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</w:rPr>
        <w:t>Морфологический анализ имён существительных.</w:t>
      </w:r>
    </w:p>
    <w:p w:rsidR="001269C7" w:rsidRPr="00540490" w:rsidRDefault="001269C7" w:rsidP="001269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</w:rPr>
        <w:lastRenderedPageBreak/>
        <w:t>Нормы произношения, нормы постановки ударения, нормы словоизменения имён существительных.</w:t>
      </w:r>
    </w:p>
    <w:p w:rsidR="001269C7" w:rsidRPr="00540490" w:rsidRDefault="001269C7" w:rsidP="001269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</w:rPr>
        <w:t>Правописание собственных имён существительных.</w:t>
      </w:r>
    </w:p>
    <w:p w:rsidR="001269C7" w:rsidRPr="00540490" w:rsidRDefault="001269C7" w:rsidP="001269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</w:rPr>
        <w:t xml:space="preserve">Правописание </w:t>
      </w:r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ь</w:t>
      </w:r>
      <w:r w:rsidRPr="00540490">
        <w:rPr>
          <w:rFonts w:ascii="Times New Roman" w:hAnsi="Times New Roman" w:cs="Times New Roman"/>
          <w:color w:val="000000"/>
          <w:sz w:val="24"/>
          <w:szCs w:val="24"/>
        </w:rPr>
        <w:t xml:space="preserve"> на конце имён существительных после шипящих.</w:t>
      </w:r>
    </w:p>
    <w:p w:rsidR="001269C7" w:rsidRPr="00540490" w:rsidRDefault="001269C7" w:rsidP="001269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</w:rPr>
        <w:t>Правописание безударных окончаний имён существительных.</w:t>
      </w:r>
    </w:p>
    <w:p w:rsidR="001269C7" w:rsidRPr="00540490" w:rsidRDefault="001269C7" w:rsidP="001269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</w:rPr>
        <w:t xml:space="preserve">Правописание </w:t>
      </w:r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</w:t>
      </w:r>
      <w:r w:rsidRPr="00540490">
        <w:rPr>
          <w:rFonts w:ascii="Times New Roman" w:hAnsi="Times New Roman" w:cs="Times New Roman"/>
          <w:color w:val="000000"/>
          <w:sz w:val="24"/>
          <w:szCs w:val="24"/>
        </w:rPr>
        <w:t xml:space="preserve"> – </w:t>
      </w:r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е</w:t>
      </w:r>
      <w:r w:rsidRPr="00540490"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ё</w:t>
      </w:r>
      <w:r w:rsidRPr="00540490">
        <w:rPr>
          <w:rFonts w:ascii="Times New Roman" w:hAnsi="Times New Roman" w:cs="Times New Roman"/>
          <w:color w:val="000000"/>
          <w:sz w:val="24"/>
          <w:szCs w:val="24"/>
        </w:rPr>
        <w:t xml:space="preserve">) после шипящих и </w:t>
      </w:r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ц</w:t>
      </w:r>
      <w:r w:rsidRPr="00540490">
        <w:rPr>
          <w:rFonts w:ascii="Times New Roman" w:hAnsi="Times New Roman" w:cs="Times New Roman"/>
          <w:color w:val="000000"/>
          <w:sz w:val="24"/>
          <w:szCs w:val="24"/>
        </w:rPr>
        <w:t xml:space="preserve"> в суффиксах и окончаниях имён существительных.</w:t>
      </w:r>
    </w:p>
    <w:p w:rsidR="001269C7" w:rsidRPr="00540490" w:rsidRDefault="001269C7" w:rsidP="001269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</w:rPr>
        <w:t xml:space="preserve">Правописание суффиксов </w:t>
      </w:r>
      <w:proofErr w:type="gramStart"/>
      <w:r w:rsidRPr="001C3D70">
        <w:rPr>
          <w:rFonts w:ascii="Times New Roman" w:hAnsi="Times New Roman" w:cs="Times New Roman"/>
          <w:bCs/>
          <w:color w:val="000000"/>
          <w:sz w:val="24"/>
          <w:szCs w:val="24"/>
        </w:rPr>
        <w:t>-</w:t>
      </w:r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ч</w:t>
      </w:r>
      <w:proofErr w:type="gramEnd"/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ик</w:t>
      </w:r>
      <w:r w:rsidRPr="001C3D70">
        <w:rPr>
          <w:rFonts w:ascii="Times New Roman" w:hAnsi="Times New Roman" w:cs="Times New Roman"/>
          <w:bCs/>
          <w:color w:val="000000"/>
          <w:sz w:val="24"/>
          <w:szCs w:val="24"/>
        </w:rPr>
        <w:t>-</w:t>
      </w:r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540490">
        <w:rPr>
          <w:rFonts w:ascii="Times New Roman" w:hAnsi="Times New Roman" w:cs="Times New Roman"/>
          <w:color w:val="000000"/>
          <w:sz w:val="24"/>
          <w:szCs w:val="24"/>
        </w:rPr>
        <w:t xml:space="preserve">– </w:t>
      </w:r>
      <w:r w:rsidRPr="001C3D70">
        <w:rPr>
          <w:rFonts w:ascii="Times New Roman" w:hAnsi="Times New Roman" w:cs="Times New Roman"/>
          <w:bCs/>
          <w:color w:val="000000"/>
          <w:sz w:val="24"/>
          <w:szCs w:val="24"/>
        </w:rPr>
        <w:t>-</w:t>
      </w:r>
      <w:proofErr w:type="spellStart"/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щик</w:t>
      </w:r>
      <w:proofErr w:type="spellEnd"/>
      <w:r w:rsidRPr="001C3D70">
        <w:rPr>
          <w:rFonts w:ascii="Times New Roman" w:hAnsi="Times New Roman" w:cs="Times New Roman"/>
          <w:bCs/>
          <w:color w:val="000000"/>
          <w:sz w:val="24"/>
          <w:szCs w:val="24"/>
        </w:rPr>
        <w:t>-</w:t>
      </w:r>
      <w:r w:rsidRPr="00540490">
        <w:rPr>
          <w:rFonts w:ascii="Times New Roman" w:hAnsi="Times New Roman" w:cs="Times New Roman"/>
          <w:color w:val="000000"/>
          <w:sz w:val="24"/>
          <w:szCs w:val="24"/>
        </w:rPr>
        <w:t>; -</w:t>
      </w:r>
      <w:proofErr w:type="spellStart"/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ек</w:t>
      </w:r>
      <w:proofErr w:type="spellEnd"/>
      <w:r w:rsidRPr="001C3D70">
        <w:rPr>
          <w:rFonts w:ascii="Times New Roman" w:hAnsi="Times New Roman" w:cs="Times New Roman"/>
          <w:bCs/>
          <w:color w:val="000000"/>
          <w:sz w:val="24"/>
          <w:szCs w:val="24"/>
        </w:rPr>
        <w:t>-</w:t>
      </w:r>
      <w:r w:rsidRPr="00540490">
        <w:rPr>
          <w:rFonts w:ascii="Times New Roman" w:hAnsi="Times New Roman" w:cs="Times New Roman"/>
          <w:color w:val="000000"/>
          <w:sz w:val="24"/>
          <w:szCs w:val="24"/>
        </w:rPr>
        <w:t xml:space="preserve"> – </w:t>
      </w:r>
      <w:r w:rsidRPr="001C3D70">
        <w:rPr>
          <w:rFonts w:ascii="Times New Roman" w:hAnsi="Times New Roman" w:cs="Times New Roman"/>
          <w:bCs/>
          <w:color w:val="000000"/>
          <w:sz w:val="24"/>
          <w:szCs w:val="24"/>
        </w:rPr>
        <w:t>-</w:t>
      </w:r>
      <w:proofErr w:type="spellStart"/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ик</w:t>
      </w:r>
      <w:proofErr w:type="spellEnd"/>
      <w:r w:rsidRPr="001C3D70">
        <w:rPr>
          <w:rFonts w:ascii="Times New Roman" w:hAnsi="Times New Roman" w:cs="Times New Roman"/>
          <w:bCs/>
          <w:color w:val="000000"/>
          <w:sz w:val="24"/>
          <w:szCs w:val="24"/>
        </w:rPr>
        <w:t>-</w:t>
      </w:r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540490">
        <w:rPr>
          <w:rFonts w:ascii="Times New Roman" w:hAnsi="Times New Roman" w:cs="Times New Roman"/>
          <w:color w:val="000000"/>
          <w:sz w:val="24"/>
          <w:szCs w:val="24"/>
        </w:rPr>
        <w:t>(-</w:t>
      </w:r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чик</w:t>
      </w:r>
      <w:r w:rsidRPr="001C3D70">
        <w:rPr>
          <w:rFonts w:ascii="Times New Roman" w:hAnsi="Times New Roman" w:cs="Times New Roman"/>
          <w:bCs/>
          <w:color w:val="000000"/>
          <w:sz w:val="24"/>
          <w:szCs w:val="24"/>
        </w:rPr>
        <w:t>-</w:t>
      </w:r>
      <w:r w:rsidRPr="00540490">
        <w:rPr>
          <w:rFonts w:ascii="Times New Roman" w:hAnsi="Times New Roman" w:cs="Times New Roman"/>
          <w:color w:val="000000"/>
          <w:sz w:val="24"/>
          <w:szCs w:val="24"/>
        </w:rPr>
        <w:t>) имён существительных.</w:t>
      </w:r>
    </w:p>
    <w:p w:rsidR="001269C7" w:rsidRPr="00540490" w:rsidRDefault="001269C7" w:rsidP="001269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</w:rPr>
        <w:t xml:space="preserve">Правописание корней с чередованием </w:t>
      </w:r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а</w:t>
      </w:r>
      <w:r w:rsidRPr="00540490">
        <w:rPr>
          <w:rFonts w:ascii="Times New Roman" w:hAnsi="Times New Roman" w:cs="Times New Roman"/>
          <w:color w:val="000000"/>
          <w:sz w:val="24"/>
          <w:szCs w:val="24"/>
        </w:rPr>
        <w:t xml:space="preserve"> // </w:t>
      </w:r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</w:t>
      </w:r>
      <w:r w:rsidRPr="00540490"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  <w:proofErr w:type="gramStart"/>
      <w:r w:rsidRPr="00540490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л</w:t>
      </w:r>
      <w:proofErr w:type="gramEnd"/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аг</w:t>
      </w:r>
      <w:r w:rsidRPr="00540490">
        <w:rPr>
          <w:rFonts w:ascii="Times New Roman" w:hAnsi="Times New Roman" w:cs="Times New Roman"/>
          <w:color w:val="000000"/>
          <w:sz w:val="24"/>
          <w:szCs w:val="24"/>
        </w:rPr>
        <w:t>- – -</w:t>
      </w:r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лож</w:t>
      </w:r>
      <w:r w:rsidRPr="00540490">
        <w:rPr>
          <w:rFonts w:ascii="Times New Roman" w:hAnsi="Times New Roman" w:cs="Times New Roman"/>
          <w:color w:val="000000"/>
          <w:sz w:val="24"/>
          <w:szCs w:val="24"/>
        </w:rPr>
        <w:t>-; -</w:t>
      </w:r>
      <w:proofErr w:type="spellStart"/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раст</w:t>
      </w:r>
      <w:proofErr w:type="spellEnd"/>
      <w:r w:rsidRPr="00540490">
        <w:rPr>
          <w:rFonts w:ascii="Times New Roman" w:hAnsi="Times New Roman" w:cs="Times New Roman"/>
          <w:color w:val="000000"/>
          <w:sz w:val="24"/>
          <w:szCs w:val="24"/>
        </w:rPr>
        <w:t>- – -</w:t>
      </w:r>
      <w:proofErr w:type="spellStart"/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ращ</w:t>
      </w:r>
      <w:proofErr w:type="spellEnd"/>
      <w:r w:rsidRPr="00540490">
        <w:rPr>
          <w:rFonts w:ascii="Times New Roman" w:hAnsi="Times New Roman" w:cs="Times New Roman"/>
          <w:color w:val="000000"/>
          <w:sz w:val="24"/>
          <w:szCs w:val="24"/>
        </w:rPr>
        <w:t>- – -</w:t>
      </w:r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рос</w:t>
      </w:r>
      <w:r w:rsidRPr="00540490">
        <w:rPr>
          <w:rFonts w:ascii="Times New Roman" w:hAnsi="Times New Roman" w:cs="Times New Roman"/>
          <w:color w:val="000000"/>
          <w:sz w:val="24"/>
          <w:szCs w:val="24"/>
        </w:rPr>
        <w:t>-; -</w:t>
      </w:r>
      <w:proofErr w:type="spellStart"/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гар</w:t>
      </w:r>
      <w:proofErr w:type="spellEnd"/>
      <w:r w:rsidRPr="00540490">
        <w:rPr>
          <w:rFonts w:ascii="Times New Roman" w:hAnsi="Times New Roman" w:cs="Times New Roman"/>
          <w:color w:val="000000"/>
          <w:sz w:val="24"/>
          <w:szCs w:val="24"/>
        </w:rPr>
        <w:t>- – -</w:t>
      </w:r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гор</w:t>
      </w:r>
      <w:r w:rsidRPr="00540490">
        <w:rPr>
          <w:rFonts w:ascii="Times New Roman" w:hAnsi="Times New Roman" w:cs="Times New Roman"/>
          <w:color w:val="000000"/>
          <w:sz w:val="24"/>
          <w:szCs w:val="24"/>
        </w:rPr>
        <w:t>-, -</w:t>
      </w:r>
      <w:proofErr w:type="spellStart"/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зар</w:t>
      </w:r>
      <w:proofErr w:type="spellEnd"/>
      <w:r w:rsidRPr="00540490">
        <w:rPr>
          <w:rFonts w:ascii="Times New Roman" w:hAnsi="Times New Roman" w:cs="Times New Roman"/>
          <w:color w:val="000000"/>
          <w:sz w:val="24"/>
          <w:szCs w:val="24"/>
        </w:rPr>
        <w:t>- – -</w:t>
      </w:r>
      <w:proofErr w:type="spellStart"/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зор</w:t>
      </w:r>
      <w:proofErr w:type="spellEnd"/>
      <w:r w:rsidRPr="00540490">
        <w:rPr>
          <w:rFonts w:ascii="Times New Roman" w:hAnsi="Times New Roman" w:cs="Times New Roman"/>
          <w:color w:val="000000"/>
          <w:sz w:val="24"/>
          <w:szCs w:val="24"/>
        </w:rPr>
        <w:t>-;</w:t>
      </w:r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1C3D70">
        <w:rPr>
          <w:rFonts w:ascii="Times New Roman" w:hAnsi="Times New Roman" w:cs="Times New Roman"/>
          <w:bCs/>
          <w:color w:val="000000"/>
          <w:sz w:val="24"/>
          <w:szCs w:val="24"/>
        </w:rPr>
        <w:t>-</w:t>
      </w:r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клан</w:t>
      </w:r>
      <w:r w:rsidRPr="001C3D70">
        <w:rPr>
          <w:rFonts w:ascii="Times New Roman" w:hAnsi="Times New Roman" w:cs="Times New Roman"/>
          <w:bCs/>
          <w:color w:val="000000"/>
          <w:sz w:val="24"/>
          <w:szCs w:val="24"/>
        </w:rPr>
        <w:t>-</w:t>
      </w:r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540490">
        <w:rPr>
          <w:rFonts w:ascii="Times New Roman" w:hAnsi="Times New Roman" w:cs="Times New Roman"/>
          <w:color w:val="000000"/>
          <w:sz w:val="24"/>
          <w:szCs w:val="24"/>
        </w:rPr>
        <w:t>–</w:t>
      </w:r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1C3D70">
        <w:rPr>
          <w:rFonts w:ascii="Times New Roman" w:hAnsi="Times New Roman" w:cs="Times New Roman"/>
          <w:bCs/>
          <w:color w:val="000000"/>
          <w:sz w:val="24"/>
          <w:szCs w:val="24"/>
        </w:rPr>
        <w:t>-</w:t>
      </w:r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клон</w:t>
      </w:r>
      <w:r w:rsidRPr="001C3D70">
        <w:rPr>
          <w:rFonts w:ascii="Times New Roman" w:hAnsi="Times New Roman" w:cs="Times New Roman"/>
          <w:bCs/>
          <w:color w:val="000000"/>
          <w:sz w:val="24"/>
          <w:szCs w:val="24"/>
        </w:rPr>
        <w:t>-</w:t>
      </w:r>
      <w:r w:rsidRPr="00540490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-</w:t>
      </w:r>
      <w:proofErr w:type="spellStart"/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скак</w:t>
      </w:r>
      <w:proofErr w:type="spellEnd"/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- </w:t>
      </w:r>
      <w:r w:rsidRPr="00540490">
        <w:rPr>
          <w:rFonts w:ascii="Times New Roman" w:hAnsi="Times New Roman" w:cs="Times New Roman"/>
          <w:color w:val="000000"/>
          <w:sz w:val="24"/>
          <w:szCs w:val="24"/>
        </w:rPr>
        <w:t>–</w:t>
      </w:r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1C3D70">
        <w:rPr>
          <w:rFonts w:ascii="Times New Roman" w:hAnsi="Times New Roman" w:cs="Times New Roman"/>
          <w:bCs/>
          <w:color w:val="000000"/>
          <w:sz w:val="24"/>
          <w:szCs w:val="24"/>
        </w:rPr>
        <w:t>-</w:t>
      </w:r>
      <w:proofErr w:type="spellStart"/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скоч</w:t>
      </w:r>
      <w:proofErr w:type="spellEnd"/>
      <w:r w:rsidRPr="001C3D70">
        <w:rPr>
          <w:rFonts w:ascii="Times New Roman" w:hAnsi="Times New Roman" w:cs="Times New Roman"/>
          <w:bCs/>
          <w:color w:val="000000"/>
          <w:sz w:val="24"/>
          <w:szCs w:val="24"/>
        </w:rPr>
        <w:t>-</w:t>
      </w:r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.</w:t>
      </w:r>
    </w:p>
    <w:p w:rsidR="001269C7" w:rsidRPr="00540490" w:rsidRDefault="001269C7" w:rsidP="001269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</w:rPr>
        <w:t xml:space="preserve">Слитное и раздельное написание </w:t>
      </w:r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не</w:t>
      </w:r>
      <w:r w:rsidRPr="00540490">
        <w:rPr>
          <w:rFonts w:ascii="Times New Roman" w:hAnsi="Times New Roman" w:cs="Times New Roman"/>
          <w:color w:val="000000"/>
          <w:sz w:val="24"/>
          <w:szCs w:val="24"/>
        </w:rPr>
        <w:t xml:space="preserve"> с именами существительными.</w:t>
      </w:r>
    </w:p>
    <w:p w:rsidR="001269C7" w:rsidRPr="00540490" w:rsidRDefault="001269C7" w:rsidP="001269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</w:rPr>
        <w:t xml:space="preserve">Орфографический анализ имён существительных (в рамках </w:t>
      </w:r>
      <w:proofErr w:type="gramStart"/>
      <w:r w:rsidRPr="00540490">
        <w:rPr>
          <w:rFonts w:ascii="Times New Roman" w:hAnsi="Times New Roman" w:cs="Times New Roman"/>
          <w:color w:val="000000"/>
          <w:sz w:val="24"/>
          <w:szCs w:val="24"/>
        </w:rPr>
        <w:t>изученного</w:t>
      </w:r>
      <w:proofErr w:type="gramEnd"/>
      <w:r w:rsidRPr="00540490">
        <w:rPr>
          <w:rFonts w:ascii="Times New Roman" w:hAnsi="Times New Roman" w:cs="Times New Roman"/>
          <w:color w:val="000000"/>
          <w:sz w:val="24"/>
          <w:szCs w:val="24"/>
        </w:rPr>
        <w:t>).</w:t>
      </w:r>
    </w:p>
    <w:p w:rsidR="001269C7" w:rsidRPr="00540490" w:rsidRDefault="001269C7" w:rsidP="001269C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1269C7" w:rsidRPr="00540490" w:rsidRDefault="001269C7" w:rsidP="001269C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Имя прилагательное</w:t>
      </w:r>
    </w:p>
    <w:p w:rsidR="001269C7" w:rsidRPr="00540490" w:rsidRDefault="001269C7" w:rsidP="001269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</w:rPr>
        <w:t>Имя прилагательное как часть речи. Общее грамматическое значение, морфологические признаки и синтаксические функции имени прилагательного. Роль имени прилагательного в речи.</w:t>
      </w:r>
    </w:p>
    <w:p w:rsidR="001269C7" w:rsidRPr="00540490" w:rsidRDefault="001269C7" w:rsidP="001269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</w:rPr>
        <w:t>Имена прилагательные полные и краткие, их синтаксические функции.</w:t>
      </w:r>
    </w:p>
    <w:p w:rsidR="001269C7" w:rsidRPr="00540490" w:rsidRDefault="001269C7" w:rsidP="001269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</w:rPr>
        <w:t>Склонение имён прилагательных.</w:t>
      </w:r>
    </w:p>
    <w:p w:rsidR="001269C7" w:rsidRPr="00540490" w:rsidRDefault="001269C7" w:rsidP="001269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</w:rPr>
        <w:t xml:space="preserve">Морфологический анализ имён прилагательных (в рамках </w:t>
      </w:r>
      <w:proofErr w:type="gramStart"/>
      <w:r w:rsidRPr="00540490">
        <w:rPr>
          <w:rFonts w:ascii="Times New Roman" w:hAnsi="Times New Roman" w:cs="Times New Roman"/>
          <w:color w:val="000000"/>
          <w:sz w:val="24"/>
          <w:szCs w:val="24"/>
        </w:rPr>
        <w:t>изученного</w:t>
      </w:r>
      <w:proofErr w:type="gramEnd"/>
      <w:r w:rsidRPr="00540490">
        <w:rPr>
          <w:rFonts w:ascii="Times New Roman" w:hAnsi="Times New Roman" w:cs="Times New Roman"/>
          <w:color w:val="000000"/>
          <w:sz w:val="24"/>
          <w:szCs w:val="24"/>
        </w:rPr>
        <w:t>).</w:t>
      </w:r>
    </w:p>
    <w:p w:rsidR="001269C7" w:rsidRPr="00540490" w:rsidRDefault="001269C7" w:rsidP="001269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</w:rPr>
        <w:t>Нормы словоизменения, произношения имён прилагательных, постановки ударения (в рамках изученного).</w:t>
      </w:r>
    </w:p>
    <w:p w:rsidR="001269C7" w:rsidRPr="00540490" w:rsidRDefault="001269C7" w:rsidP="001269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</w:rPr>
        <w:t>Правописание безударных окончаний имён прилагательных.</w:t>
      </w:r>
    </w:p>
    <w:p w:rsidR="001269C7" w:rsidRPr="00540490" w:rsidRDefault="001269C7" w:rsidP="001269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</w:rPr>
        <w:t xml:space="preserve">Правописание </w:t>
      </w:r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</w:t>
      </w:r>
      <w:r w:rsidRPr="00540490">
        <w:rPr>
          <w:rFonts w:ascii="Times New Roman" w:hAnsi="Times New Roman" w:cs="Times New Roman"/>
          <w:color w:val="000000"/>
          <w:sz w:val="24"/>
          <w:szCs w:val="24"/>
        </w:rPr>
        <w:t xml:space="preserve"> – </w:t>
      </w:r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е</w:t>
      </w:r>
      <w:r w:rsidRPr="00540490">
        <w:rPr>
          <w:rFonts w:ascii="Times New Roman" w:hAnsi="Times New Roman" w:cs="Times New Roman"/>
          <w:color w:val="000000"/>
          <w:sz w:val="24"/>
          <w:szCs w:val="24"/>
        </w:rPr>
        <w:t xml:space="preserve"> после шипящих и </w:t>
      </w:r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ц</w:t>
      </w:r>
      <w:r w:rsidRPr="00540490">
        <w:rPr>
          <w:rFonts w:ascii="Times New Roman" w:hAnsi="Times New Roman" w:cs="Times New Roman"/>
          <w:color w:val="000000"/>
          <w:sz w:val="24"/>
          <w:szCs w:val="24"/>
        </w:rPr>
        <w:t xml:space="preserve"> в суффиксах и окончаниях имён прилагательных.</w:t>
      </w:r>
    </w:p>
    <w:p w:rsidR="001269C7" w:rsidRPr="00540490" w:rsidRDefault="001269C7" w:rsidP="001269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</w:rPr>
        <w:t>Правописание кратких форм имён прилагательных с основой на шипящий.</w:t>
      </w:r>
    </w:p>
    <w:p w:rsidR="001269C7" w:rsidRPr="00540490" w:rsidRDefault="001269C7" w:rsidP="001269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</w:rPr>
        <w:t xml:space="preserve">Слитное и раздельное написание </w:t>
      </w:r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не </w:t>
      </w:r>
      <w:r w:rsidRPr="00540490">
        <w:rPr>
          <w:rFonts w:ascii="Times New Roman" w:hAnsi="Times New Roman" w:cs="Times New Roman"/>
          <w:color w:val="000000"/>
          <w:sz w:val="24"/>
          <w:szCs w:val="24"/>
        </w:rPr>
        <w:t>с именами прилагательными.</w:t>
      </w:r>
    </w:p>
    <w:p w:rsidR="001269C7" w:rsidRPr="00540490" w:rsidRDefault="001269C7" w:rsidP="001269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</w:rPr>
        <w:t xml:space="preserve">Орфографический анализ имён прилагательных (в рамках </w:t>
      </w:r>
      <w:proofErr w:type="gramStart"/>
      <w:r w:rsidRPr="00540490">
        <w:rPr>
          <w:rFonts w:ascii="Times New Roman" w:hAnsi="Times New Roman" w:cs="Times New Roman"/>
          <w:color w:val="000000"/>
          <w:sz w:val="24"/>
          <w:szCs w:val="24"/>
        </w:rPr>
        <w:t>изученного</w:t>
      </w:r>
      <w:proofErr w:type="gramEnd"/>
      <w:r w:rsidRPr="00540490">
        <w:rPr>
          <w:rFonts w:ascii="Times New Roman" w:hAnsi="Times New Roman" w:cs="Times New Roman"/>
          <w:color w:val="000000"/>
          <w:sz w:val="24"/>
          <w:szCs w:val="24"/>
        </w:rPr>
        <w:t>).</w:t>
      </w:r>
    </w:p>
    <w:p w:rsidR="001269C7" w:rsidRPr="00540490" w:rsidRDefault="001269C7" w:rsidP="001269C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1269C7" w:rsidRPr="00540490" w:rsidRDefault="001269C7" w:rsidP="001269C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Глагол</w:t>
      </w:r>
    </w:p>
    <w:p w:rsidR="001269C7" w:rsidRPr="00540490" w:rsidRDefault="001269C7" w:rsidP="001269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</w:rPr>
        <w:t>Глагол как часть речи. Общее грамматическое значение, морфологические признаки и синтаксические функции глагола. Роль глагола в словосочетании и предложении, в речи.</w:t>
      </w:r>
    </w:p>
    <w:p w:rsidR="001269C7" w:rsidRPr="00540490" w:rsidRDefault="001269C7" w:rsidP="001269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</w:rPr>
        <w:t>Глаголы совершенного и несовершенного вида, возвратные и невозвратные.</w:t>
      </w:r>
    </w:p>
    <w:p w:rsidR="001269C7" w:rsidRPr="00540490" w:rsidRDefault="001269C7" w:rsidP="001269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</w:rPr>
        <w:t>Инфинитив и его грамматические свойства. Основа инфинитива, основа настоящего (будущего простого) времени глагола.</w:t>
      </w:r>
    </w:p>
    <w:p w:rsidR="001269C7" w:rsidRPr="00540490" w:rsidRDefault="001269C7" w:rsidP="001269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</w:rPr>
        <w:t>Спряжение глагола.</w:t>
      </w:r>
    </w:p>
    <w:p w:rsidR="001269C7" w:rsidRPr="00540490" w:rsidRDefault="001269C7" w:rsidP="001269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</w:rPr>
        <w:t xml:space="preserve">Морфологический анализ глаголов (в рамках </w:t>
      </w:r>
      <w:proofErr w:type="gramStart"/>
      <w:r w:rsidRPr="00540490">
        <w:rPr>
          <w:rFonts w:ascii="Times New Roman" w:hAnsi="Times New Roman" w:cs="Times New Roman"/>
          <w:color w:val="000000"/>
          <w:sz w:val="24"/>
          <w:szCs w:val="24"/>
        </w:rPr>
        <w:t>изученного</w:t>
      </w:r>
      <w:proofErr w:type="gramEnd"/>
      <w:r w:rsidRPr="00540490">
        <w:rPr>
          <w:rFonts w:ascii="Times New Roman" w:hAnsi="Times New Roman" w:cs="Times New Roman"/>
          <w:color w:val="000000"/>
          <w:sz w:val="24"/>
          <w:szCs w:val="24"/>
        </w:rPr>
        <w:t>).</w:t>
      </w:r>
    </w:p>
    <w:p w:rsidR="001269C7" w:rsidRPr="00540490" w:rsidRDefault="001269C7" w:rsidP="001269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</w:rPr>
        <w:t>Нормы словоизменения глаголов, постановки ударения в глагольных формах (в рамках изученного).</w:t>
      </w:r>
    </w:p>
    <w:p w:rsidR="001269C7" w:rsidRPr="00540490" w:rsidRDefault="001269C7" w:rsidP="001269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</w:rPr>
        <w:t xml:space="preserve">Правописание корней с чередованием </w:t>
      </w:r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е</w:t>
      </w:r>
      <w:r w:rsidRPr="00540490">
        <w:rPr>
          <w:rFonts w:ascii="Times New Roman" w:hAnsi="Times New Roman" w:cs="Times New Roman"/>
          <w:color w:val="000000"/>
          <w:sz w:val="24"/>
          <w:szCs w:val="24"/>
        </w:rPr>
        <w:t xml:space="preserve"> // </w:t>
      </w:r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и:</w:t>
      </w:r>
      <w:r w:rsidRPr="005404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540490">
        <w:rPr>
          <w:rFonts w:ascii="Times New Roman" w:hAnsi="Times New Roman" w:cs="Times New Roman"/>
          <w:color w:val="000000"/>
          <w:sz w:val="24"/>
          <w:szCs w:val="24"/>
        </w:rPr>
        <w:t>-</w:t>
      </w:r>
      <w:proofErr w:type="spellStart"/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б</w:t>
      </w:r>
      <w:proofErr w:type="gramEnd"/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ер</w:t>
      </w:r>
      <w:proofErr w:type="spellEnd"/>
      <w:r w:rsidRPr="00540490">
        <w:rPr>
          <w:rFonts w:ascii="Times New Roman" w:hAnsi="Times New Roman" w:cs="Times New Roman"/>
          <w:color w:val="000000"/>
          <w:sz w:val="24"/>
          <w:szCs w:val="24"/>
        </w:rPr>
        <w:t>- – -</w:t>
      </w:r>
      <w:proofErr w:type="spellStart"/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бир</w:t>
      </w:r>
      <w:proofErr w:type="spellEnd"/>
      <w:r w:rsidRPr="00540490">
        <w:rPr>
          <w:rFonts w:ascii="Times New Roman" w:hAnsi="Times New Roman" w:cs="Times New Roman"/>
          <w:color w:val="000000"/>
          <w:sz w:val="24"/>
          <w:szCs w:val="24"/>
        </w:rPr>
        <w:t>-, -</w:t>
      </w:r>
      <w:proofErr w:type="spellStart"/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блест</w:t>
      </w:r>
      <w:proofErr w:type="spellEnd"/>
      <w:r w:rsidRPr="00540490">
        <w:rPr>
          <w:rFonts w:ascii="Times New Roman" w:hAnsi="Times New Roman" w:cs="Times New Roman"/>
          <w:color w:val="000000"/>
          <w:sz w:val="24"/>
          <w:szCs w:val="24"/>
        </w:rPr>
        <w:t>- – -</w:t>
      </w:r>
      <w:proofErr w:type="spellStart"/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блист</w:t>
      </w:r>
      <w:proofErr w:type="spellEnd"/>
      <w:r w:rsidRPr="00540490">
        <w:rPr>
          <w:rFonts w:ascii="Times New Roman" w:hAnsi="Times New Roman" w:cs="Times New Roman"/>
          <w:color w:val="000000"/>
          <w:sz w:val="24"/>
          <w:szCs w:val="24"/>
        </w:rPr>
        <w:t>-, -</w:t>
      </w:r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дер</w:t>
      </w:r>
      <w:r w:rsidRPr="00540490">
        <w:rPr>
          <w:rFonts w:ascii="Times New Roman" w:hAnsi="Times New Roman" w:cs="Times New Roman"/>
          <w:color w:val="000000"/>
          <w:sz w:val="24"/>
          <w:szCs w:val="24"/>
        </w:rPr>
        <w:t>- – -</w:t>
      </w:r>
      <w:proofErr w:type="spellStart"/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дир</w:t>
      </w:r>
      <w:proofErr w:type="spellEnd"/>
      <w:r w:rsidRPr="00540490">
        <w:rPr>
          <w:rFonts w:ascii="Times New Roman" w:hAnsi="Times New Roman" w:cs="Times New Roman"/>
          <w:color w:val="000000"/>
          <w:sz w:val="24"/>
          <w:szCs w:val="24"/>
        </w:rPr>
        <w:t>-, -</w:t>
      </w:r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жег</w:t>
      </w:r>
      <w:r w:rsidRPr="00540490">
        <w:rPr>
          <w:rFonts w:ascii="Times New Roman" w:hAnsi="Times New Roman" w:cs="Times New Roman"/>
          <w:color w:val="000000"/>
          <w:sz w:val="24"/>
          <w:szCs w:val="24"/>
        </w:rPr>
        <w:t>- – -</w:t>
      </w:r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жиг</w:t>
      </w:r>
      <w:r w:rsidRPr="00540490">
        <w:rPr>
          <w:rFonts w:ascii="Times New Roman" w:hAnsi="Times New Roman" w:cs="Times New Roman"/>
          <w:color w:val="000000"/>
          <w:sz w:val="24"/>
          <w:szCs w:val="24"/>
        </w:rPr>
        <w:t>-, -</w:t>
      </w:r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мер</w:t>
      </w:r>
      <w:r w:rsidRPr="00540490">
        <w:rPr>
          <w:rFonts w:ascii="Times New Roman" w:hAnsi="Times New Roman" w:cs="Times New Roman"/>
          <w:color w:val="000000"/>
          <w:sz w:val="24"/>
          <w:szCs w:val="24"/>
        </w:rPr>
        <w:t>- – -</w:t>
      </w:r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мир</w:t>
      </w:r>
      <w:r w:rsidRPr="00540490">
        <w:rPr>
          <w:rFonts w:ascii="Times New Roman" w:hAnsi="Times New Roman" w:cs="Times New Roman"/>
          <w:color w:val="000000"/>
          <w:sz w:val="24"/>
          <w:szCs w:val="24"/>
        </w:rPr>
        <w:t>-, -</w:t>
      </w:r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пер</w:t>
      </w:r>
      <w:r w:rsidRPr="00540490">
        <w:rPr>
          <w:rFonts w:ascii="Times New Roman" w:hAnsi="Times New Roman" w:cs="Times New Roman"/>
          <w:color w:val="000000"/>
          <w:sz w:val="24"/>
          <w:szCs w:val="24"/>
        </w:rPr>
        <w:t>- – -</w:t>
      </w:r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пир</w:t>
      </w:r>
      <w:r w:rsidRPr="00540490">
        <w:rPr>
          <w:rFonts w:ascii="Times New Roman" w:hAnsi="Times New Roman" w:cs="Times New Roman"/>
          <w:color w:val="000000"/>
          <w:sz w:val="24"/>
          <w:szCs w:val="24"/>
        </w:rPr>
        <w:t>-, -</w:t>
      </w:r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стел</w:t>
      </w:r>
      <w:r w:rsidRPr="00540490">
        <w:rPr>
          <w:rFonts w:ascii="Times New Roman" w:hAnsi="Times New Roman" w:cs="Times New Roman"/>
          <w:color w:val="000000"/>
          <w:sz w:val="24"/>
          <w:szCs w:val="24"/>
        </w:rPr>
        <w:t>- – -</w:t>
      </w:r>
      <w:proofErr w:type="spellStart"/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стил</w:t>
      </w:r>
      <w:proofErr w:type="spellEnd"/>
      <w:r w:rsidRPr="00540490">
        <w:rPr>
          <w:rFonts w:ascii="Times New Roman" w:hAnsi="Times New Roman" w:cs="Times New Roman"/>
          <w:color w:val="000000"/>
          <w:sz w:val="24"/>
          <w:szCs w:val="24"/>
        </w:rPr>
        <w:t>-, -</w:t>
      </w:r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тер</w:t>
      </w:r>
      <w:r w:rsidRPr="00540490">
        <w:rPr>
          <w:rFonts w:ascii="Times New Roman" w:hAnsi="Times New Roman" w:cs="Times New Roman"/>
          <w:color w:val="000000"/>
          <w:sz w:val="24"/>
          <w:szCs w:val="24"/>
        </w:rPr>
        <w:t>- – -</w:t>
      </w:r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тир</w:t>
      </w:r>
      <w:r w:rsidRPr="00540490">
        <w:rPr>
          <w:rFonts w:ascii="Times New Roman" w:hAnsi="Times New Roman" w:cs="Times New Roman"/>
          <w:color w:val="000000"/>
          <w:sz w:val="24"/>
          <w:szCs w:val="24"/>
        </w:rPr>
        <w:t>-.</w:t>
      </w:r>
    </w:p>
    <w:p w:rsidR="001269C7" w:rsidRPr="00540490" w:rsidRDefault="001269C7" w:rsidP="001269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</w:rPr>
        <w:t xml:space="preserve">Использование </w:t>
      </w:r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ь</w:t>
      </w:r>
      <w:r w:rsidRPr="00540490">
        <w:rPr>
          <w:rFonts w:ascii="Times New Roman" w:hAnsi="Times New Roman" w:cs="Times New Roman"/>
          <w:color w:val="000000"/>
          <w:sz w:val="24"/>
          <w:szCs w:val="24"/>
        </w:rPr>
        <w:t xml:space="preserve"> как показателя грамматической формы в инфинитиве, в форме 2-го лица единственного числа после шипящих.</w:t>
      </w:r>
    </w:p>
    <w:p w:rsidR="001269C7" w:rsidRPr="00540490" w:rsidRDefault="001269C7" w:rsidP="001269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</w:rPr>
        <w:t xml:space="preserve">Правописание </w:t>
      </w:r>
      <w:proofErr w:type="gramStart"/>
      <w:r w:rsidRPr="001C3D70">
        <w:rPr>
          <w:rFonts w:ascii="Times New Roman" w:hAnsi="Times New Roman" w:cs="Times New Roman"/>
          <w:bCs/>
          <w:color w:val="000000"/>
          <w:sz w:val="24"/>
          <w:szCs w:val="24"/>
        </w:rPr>
        <w:t>-</w:t>
      </w:r>
      <w:proofErr w:type="spellStart"/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</w:t>
      </w:r>
      <w:proofErr w:type="gramEnd"/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ся</w:t>
      </w:r>
      <w:proofErr w:type="spellEnd"/>
      <w:r w:rsidRPr="00540490"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r w:rsidRPr="001C3D70">
        <w:rPr>
          <w:rFonts w:ascii="Times New Roman" w:hAnsi="Times New Roman" w:cs="Times New Roman"/>
          <w:bCs/>
          <w:color w:val="000000"/>
          <w:sz w:val="24"/>
          <w:szCs w:val="24"/>
        </w:rPr>
        <w:t>-</w:t>
      </w:r>
      <w:proofErr w:type="spellStart"/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ться</w:t>
      </w:r>
      <w:proofErr w:type="spellEnd"/>
      <w:r w:rsidRPr="00540490">
        <w:rPr>
          <w:rFonts w:ascii="Times New Roman" w:hAnsi="Times New Roman" w:cs="Times New Roman"/>
          <w:color w:val="000000"/>
          <w:sz w:val="24"/>
          <w:szCs w:val="24"/>
        </w:rPr>
        <w:t xml:space="preserve"> в глаголах, суффиксов </w:t>
      </w:r>
      <w:r w:rsidRPr="001C3D70">
        <w:rPr>
          <w:rFonts w:ascii="Times New Roman" w:hAnsi="Times New Roman" w:cs="Times New Roman"/>
          <w:bCs/>
          <w:color w:val="000000"/>
          <w:sz w:val="24"/>
          <w:szCs w:val="24"/>
        </w:rPr>
        <w:t>-</w:t>
      </w:r>
      <w:proofErr w:type="spellStart"/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ова</w:t>
      </w:r>
      <w:proofErr w:type="spellEnd"/>
      <w:r w:rsidRPr="00540490">
        <w:rPr>
          <w:rFonts w:ascii="Times New Roman" w:hAnsi="Times New Roman" w:cs="Times New Roman"/>
          <w:color w:val="000000"/>
          <w:sz w:val="24"/>
          <w:szCs w:val="24"/>
        </w:rPr>
        <w:t>- –</w:t>
      </w:r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540490">
        <w:rPr>
          <w:rFonts w:ascii="Times New Roman" w:hAnsi="Times New Roman" w:cs="Times New Roman"/>
          <w:color w:val="000000"/>
          <w:sz w:val="24"/>
          <w:szCs w:val="24"/>
        </w:rPr>
        <w:t>-</w:t>
      </w:r>
      <w:proofErr w:type="spellStart"/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ева</w:t>
      </w:r>
      <w:proofErr w:type="spellEnd"/>
      <w:r w:rsidRPr="00540490">
        <w:rPr>
          <w:rFonts w:ascii="Times New Roman" w:hAnsi="Times New Roman" w:cs="Times New Roman"/>
          <w:color w:val="000000"/>
          <w:sz w:val="24"/>
          <w:szCs w:val="24"/>
        </w:rPr>
        <w:t xml:space="preserve">-, </w:t>
      </w:r>
      <w:r w:rsidRPr="001C3D70">
        <w:rPr>
          <w:rFonts w:ascii="Times New Roman" w:hAnsi="Times New Roman" w:cs="Times New Roman"/>
          <w:bCs/>
          <w:color w:val="000000"/>
          <w:sz w:val="24"/>
          <w:szCs w:val="24"/>
        </w:rPr>
        <w:t>-</w:t>
      </w:r>
      <w:proofErr w:type="spellStart"/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ыва</w:t>
      </w:r>
      <w:proofErr w:type="spellEnd"/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- </w:t>
      </w:r>
      <w:r w:rsidRPr="00540490">
        <w:rPr>
          <w:rFonts w:ascii="Times New Roman" w:hAnsi="Times New Roman" w:cs="Times New Roman"/>
          <w:color w:val="000000"/>
          <w:sz w:val="24"/>
          <w:szCs w:val="24"/>
        </w:rPr>
        <w:t xml:space="preserve">– </w:t>
      </w:r>
      <w:r w:rsidRPr="001C3D70">
        <w:rPr>
          <w:rFonts w:ascii="Times New Roman" w:hAnsi="Times New Roman" w:cs="Times New Roman"/>
          <w:bCs/>
          <w:color w:val="000000"/>
          <w:sz w:val="24"/>
          <w:szCs w:val="24"/>
        </w:rPr>
        <w:t>-</w:t>
      </w:r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ива</w:t>
      </w:r>
      <w:r w:rsidRPr="001C3D70">
        <w:rPr>
          <w:rFonts w:ascii="Times New Roman" w:hAnsi="Times New Roman" w:cs="Times New Roman"/>
          <w:bCs/>
          <w:color w:val="000000"/>
          <w:sz w:val="24"/>
          <w:szCs w:val="24"/>
        </w:rPr>
        <w:t>-</w:t>
      </w:r>
      <w:r w:rsidRPr="00540490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1269C7" w:rsidRPr="00540490" w:rsidRDefault="001269C7" w:rsidP="001269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</w:rPr>
        <w:t>Правописание безударных личных окончаний глагола.</w:t>
      </w:r>
    </w:p>
    <w:p w:rsidR="001269C7" w:rsidRPr="00540490" w:rsidRDefault="001269C7" w:rsidP="001269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Правописание гласной перед суффиксом </w:t>
      </w:r>
      <w:proofErr w:type="gramStart"/>
      <w:r w:rsidRPr="001C3D70">
        <w:rPr>
          <w:rFonts w:ascii="Times New Roman" w:hAnsi="Times New Roman" w:cs="Times New Roman"/>
          <w:bCs/>
          <w:color w:val="000000"/>
          <w:sz w:val="24"/>
          <w:szCs w:val="24"/>
        </w:rPr>
        <w:t>-</w:t>
      </w:r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л</w:t>
      </w:r>
      <w:proofErr w:type="gramEnd"/>
      <w:r w:rsidRPr="001C3D70">
        <w:rPr>
          <w:rFonts w:ascii="Times New Roman" w:hAnsi="Times New Roman" w:cs="Times New Roman"/>
          <w:bCs/>
          <w:color w:val="000000"/>
          <w:sz w:val="24"/>
          <w:szCs w:val="24"/>
        </w:rPr>
        <w:t>-</w:t>
      </w:r>
      <w:r w:rsidRPr="00540490">
        <w:rPr>
          <w:rFonts w:ascii="Times New Roman" w:hAnsi="Times New Roman" w:cs="Times New Roman"/>
          <w:color w:val="000000"/>
          <w:sz w:val="24"/>
          <w:szCs w:val="24"/>
        </w:rPr>
        <w:t xml:space="preserve"> в формах прошедшего времени глагола.</w:t>
      </w:r>
    </w:p>
    <w:p w:rsidR="001269C7" w:rsidRPr="00540490" w:rsidRDefault="001269C7" w:rsidP="001269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</w:rPr>
        <w:t xml:space="preserve">Слитное и раздельное написание </w:t>
      </w:r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не</w:t>
      </w:r>
      <w:r w:rsidRPr="00540490">
        <w:rPr>
          <w:rFonts w:ascii="Times New Roman" w:hAnsi="Times New Roman" w:cs="Times New Roman"/>
          <w:color w:val="000000"/>
          <w:sz w:val="24"/>
          <w:szCs w:val="24"/>
        </w:rPr>
        <w:t xml:space="preserve"> с глаголами.</w:t>
      </w:r>
    </w:p>
    <w:p w:rsidR="001269C7" w:rsidRPr="00540490" w:rsidRDefault="001269C7" w:rsidP="001269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</w:rPr>
        <w:t xml:space="preserve">Орфографический анализ глаголов (в рамках </w:t>
      </w:r>
      <w:proofErr w:type="gramStart"/>
      <w:r w:rsidRPr="00540490">
        <w:rPr>
          <w:rFonts w:ascii="Times New Roman" w:hAnsi="Times New Roman" w:cs="Times New Roman"/>
          <w:color w:val="000000"/>
          <w:sz w:val="24"/>
          <w:szCs w:val="24"/>
        </w:rPr>
        <w:t>изученного</w:t>
      </w:r>
      <w:proofErr w:type="gramEnd"/>
      <w:r w:rsidRPr="00540490">
        <w:rPr>
          <w:rFonts w:ascii="Times New Roman" w:hAnsi="Times New Roman" w:cs="Times New Roman"/>
          <w:color w:val="000000"/>
          <w:sz w:val="24"/>
          <w:szCs w:val="24"/>
        </w:rPr>
        <w:t>).</w:t>
      </w:r>
    </w:p>
    <w:p w:rsidR="001269C7" w:rsidRPr="00540490" w:rsidRDefault="001269C7" w:rsidP="001269C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1269C7" w:rsidRPr="00540490" w:rsidRDefault="001269C7" w:rsidP="001269C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Синтаксис. Культура речи. Пунктуация</w:t>
      </w:r>
    </w:p>
    <w:p w:rsidR="001269C7" w:rsidRPr="00540490" w:rsidRDefault="001269C7" w:rsidP="001269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</w:rPr>
        <w:t>Синтаксис как раздел грамматики. Словосочетание и предложение как единицы синтаксиса.</w:t>
      </w:r>
    </w:p>
    <w:p w:rsidR="001269C7" w:rsidRPr="00540490" w:rsidRDefault="001269C7" w:rsidP="001269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</w:rPr>
        <w:t>Словосочетание и его признаки. Основные виды словосочетаний по морфологическим свойствам главного слова (именные, глагольные, наречные). Средства связи слов в словосочетании.</w:t>
      </w:r>
    </w:p>
    <w:p w:rsidR="001269C7" w:rsidRPr="00540490" w:rsidRDefault="001269C7" w:rsidP="001269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</w:rPr>
        <w:t>Синтаксический анализ словосочетания.</w:t>
      </w:r>
    </w:p>
    <w:p w:rsidR="001269C7" w:rsidRPr="00540490" w:rsidRDefault="001269C7" w:rsidP="001269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</w:rPr>
        <w:t>Предложение и его признаки. Виды предложений по цели высказывания и эмоциональной окраске. Смысловые и интонационные особенности повествовательных, вопросительных, побудительных; восклицательных и невосклицательных предложений.</w:t>
      </w:r>
    </w:p>
    <w:p w:rsidR="001269C7" w:rsidRPr="00540490" w:rsidRDefault="001269C7" w:rsidP="001269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</w:rPr>
        <w:t>Главные члены предложения (грамматическая основа). Подлежащее и способы его выражения: 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падежа. Сказуемое и способы его выражения: глаголом, именем существительным, именем прилагательным.</w:t>
      </w:r>
    </w:p>
    <w:p w:rsidR="001269C7" w:rsidRPr="00540490" w:rsidRDefault="001269C7" w:rsidP="001269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</w:rPr>
        <w:t>Тире между подлежащим и сказуемым.</w:t>
      </w:r>
    </w:p>
    <w:p w:rsidR="001269C7" w:rsidRPr="00540490" w:rsidRDefault="001269C7" w:rsidP="001269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</w:rPr>
        <w:t xml:space="preserve">Предложения распространённые и нераспространённые. Второстепенные члены предложения: определение, дополнение, обстоятельство. Определение и типичные средства его выражения. Дополнение (прямое и косвенное) и типичные средства его выражения. </w:t>
      </w:r>
      <w:proofErr w:type="gramStart"/>
      <w:r w:rsidRPr="00540490">
        <w:rPr>
          <w:rFonts w:ascii="Times New Roman" w:hAnsi="Times New Roman" w:cs="Times New Roman"/>
          <w:color w:val="000000"/>
          <w:sz w:val="24"/>
          <w:szCs w:val="24"/>
        </w:rPr>
        <w:t>Обстоятельство, типичные средства его выражения, виды обстоятельств по значению (времени, места, образа действия, цели, причины, меры и степени, условия, уступки).</w:t>
      </w:r>
      <w:proofErr w:type="gramEnd"/>
    </w:p>
    <w:p w:rsidR="001269C7" w:rsidRPr="00540490" w:rsidRDefault="001269C7" w:rsidP="001269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</w:rPr>
        <w:t xml:space="preserve">Простое осложнённое предложение. Однородные члены предложения, их роль в речи. Особенности интонации предложений с однородными членами. </w:t>
      </w:r>
      <w:proofErr w:type="gramStart"/>
      <w:r w:rsidRPr="00540490">
        <w:rPr>
          <w:rFonts w:ascii="Times New Roman" w:hAnsi="Times New Roman" w:cs="Times New Roman"/>
          <w:color w:val="000000"/>
          <w:sz w:val="24"/>
          <w:szCs w:val="24"/>
        </w:rPr>
        <w:t xml:space="preserve">Предложения с однородными членами (без союзов, с одиночным союзом </w:t>
      </w:r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и</w:t>
      </w:r>
      <w:r w:rsidRPr="00540490">
        <w:rPr>
          <w:rFonts w:ascii="Times New Roman" w:hAnsi="Times New Roman" w:cs="Times New Roman"/>
          <w:color w:val="000000"/>
          <w:sz w:val="24"/>
          <w:szCs w:val="24"/>
        </w:rPr>
        <w:t xml:space="preserve">, союзами </w:t>
      </w:r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а</w:t>
      </w:r>
      <w:r w:rsidRPr="00540490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но</w:t>
      </w:r>
      <w:r w:rsidRPr="00540490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однако</w:t>
      </w:r>
      <w:r w:rsidRPr="00540490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зато</w:t>
      </w:r>
      <w:r w:rsidRPr="00540490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да</w:t>
      </w:r>
      <w:r w:rsidRPr="00540490">
        <w:rPr>
          <w:rFonts w:ascii="Times New Roman" w:hAnsi="Times New Roman" w:cs="Times New Roman"/>
          <w:color w:val="000000"/>
          <w:sz w:val="24"/>
          <w:szCs w:val="24"/>
        </w:rPr>
        <w:t xml:space="preserve"> (в значении </w:t>
      </w:r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и</w:t>
      </w:r>
      <w:r w:rsidRPr="00540490">
        <w:rPr>
          <w:rFonts w:ascii="Times New Roman" w:hAnsi="Times New Roman" w:cs="Times New Roman"/>
          <w:color w:val="000000"/>
          <w:sz w:val="24"/>
          <w:szCs w:val="24"/>
        </w:rPr>
        <w:t xml:space="preserve">), </w:t>
      </w:r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да</w:t>
      </w:r>
      <w:r w:rsidRPr="00540490">
        <w:rPr>
          <w:rFonts w:ascii="Times New Roman" w:hAnsi="Times New Roman" w:cs="Times New Roman"/>
          <w:color w:val="000000"/>
          <w:sz w:val="24"/>
          <w:szCs w:val="24"/>
        </w:rPr>
        <w:t xml:space="preserve"> (в значении </w:t>
      </w:r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но</w:t>
      </w:r>
      <w:r w:rsidRPr="00540490">
        <w:rPr>
          <w:rFonts w:ascii="Times New Roman" w:hAnsi="Times New Roman" w:cs="Times New Roman"/>
          <w:color w:val="000000"/>
          <w:sz w:val="24"/>
          <w:szCs w:val="24"/>
        </w:rPr>
        <w:t>).</w:t>
      </w:r>
      <w:proofErr w:type="gramEnd"/>
      <w:r w:rsidRPr="00540490">
        <w:rPr>
          <w:rFonts w:ascii="Times New Roman" w:hAnsi="Times New Roman" w:cs="Times New Roman"/>
          <w:color w:val="000000"/>
          <w:sz w:val="24"/>
          <w:szCs w:val="24"/>
        </w:rPr>
        <w:t xml:space="preserve"> Предложения с обобщающим словом при однородных членах.</w:t>
      </w:r>
    </w:p>
    <w:p w:rsidR="001269C7" w:rsidRPr="00540490" w:rsidRDefault="001269C7" w:rsidP="001269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</w:rPr>
        <w:t>Предложения с обращением, особенности интонации. Обращение и средства его выражения.</w:t>
      </w:r>
    </w:p>
    <w:p w:rsidR="001269C7" w:rsidRPr="00540490" w:rsidRDefault="001269C7" w:rsidP="001269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</w:rPr>
        <w:t>Синтаксический анализ простого и простого осложнённого предложений.</w:t>
      </w:r>
    </w:p>
    <w:p w:rsidR="001269C7" w:rsidRPr="00540490" w:rsidRDefault="001269C7" w:rsidP="001269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40490">
        <w:rPr>
          <w:rFonts w:ascii="Times New Roman" w:hAnsi="Times New Roman" w:cs="Times New Roman"/>
          <w:color w:val="000000"/>
          <w:sz w:val="24"/>
          <w:szCs w:val="24"/>
        </w:rPr>
        <w:t xml:space="preserve">Пунктуационное оформление предложений, осложнённых однородными членами, связанными бессоюзной связью, одиночным союзом </w:t>
      </w:r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и</w:t>
      </w:r>
      <w:r w:rsidRPr="00540490">
        <w:rPr>
          <w:rFonts w:ascii="Times New Roman" w:hAnsi="Times New Roman" w:cs="Times New Roman"/>
          <w:color w:val="000000"/>
          <w:sz w:val="24"/>
          <w:szCs w:val="24"/>
        </w:rPr>
        <w:t xml:space="preserve">, союзами </w:t>
      </w:r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а</w:t>
      </w:r>
      <w:r w:rsidRPr="00540490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но</w:t>
      </w:r>
      <w:r w:rsidRPr="00540490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однако</w:t>
      </w:r>
      <w:r w:rsidRPr="00540490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зато</w:t>
      </w:r>
      <w:r w:rsidRPr="00540490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да</w:t>
      </w:r>
      <w:r w:rsidRPr="00540490">
        <w:rPr>
          <w:rFonts w:ascii="Times New Roman" w:hAnsi="Times New Roman" w:cs="Times New Roman"/>
          <w:color w:val="000000"/>
          <w:sz w:val="24"/>
          <w:szCs w:val="24"/>
        </w:rPr>
        <w:t xml:space="preserve"> (в значении </w:t>
      </w:r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и</w:t>
      </w:r>
      <w:r w:rsidRPr="00540490">
        <w:rPr>
          <w:rFonts w:ascii="Times New Roman" w:hAnsi="Times New Roman" w:cs="Times New Roman"/>
          <w:color w:val="000000"/>
          <w:sz w:val="24"/>
          <w:szCs w:val="24"/>
        </w:rPr>
        <w:t xml:space="preserve">), </w:t>
      </w:r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да</w:t>
      </w:r>
      <w:r w:rsidRPr="00540490">
        <w:rPr>
          <w:rFonts w:ascii="Times New Roman" w:hAnsi="Times New Roman" w:cs="Times New Roman"/>
          <w:color w:val="000000"/>
          <w:sz w:val="24"/>
          <w:szCs w:val="24"/>
        </w:rPr>
        <w:t xml:space="preserve"> (в значении </w:t>
      </w:r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но</w:t>
      </w:r>
      <w:r w:rsidRPr="00540490">
        <w:rPr>
          <w:rFonts w:ascii="Times New Roman" w:hAnsi="Times New Roman" w:cs="Times New Roman"/>
          <w:color w:val="000000"/>
          <w:sz w:val="24"/>
          <w:szCs w:val="24"/>
        </w:rPr>
        <w:t>).</w:t>
      </w:r>
      <w:proofErr w:type="gramEnd"/>
    </w:p>
    <w:p w:rsidR="001269C7" w:rsidRPr="00540490" w:rsidRDefault="001269C7" w:rsidP="001269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</w:rPr>
        <w:t>Предложения простые и сложные. Сложные предложения с бессоюзной и союзной связью. Предложения сложносочинённые и сложноподчинённые (общее представление, практическое усвоение).</w:t>
      </w:r>
    </w:p>
    <w:p w:rsidR="001269C7" w:rsidRPr="00540490" w:rsidRDefault="001269C7" w:rsidP="001269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</w:rPr>
        <w:t xml:space="preserve">Пунктуационное оформление сложных предложений, состоящих из частей, связанных бессоюзной связью и союзами </w:t>
      </w:r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и</w:t>
      </w:r>
      <w:r w:rsidRPr="00540490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но</w:t>
      </w:r>
      <w:r w:rsidRPr="00540490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а</w:t>
      </w:r>
      <w:r w:rsidRPr="00540490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однако</w:t>
      </w:r>
      <w:r w:rsidRPr="00540490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зато</w:t>
      </w:r>
      <w:r w:rsidRPr="00540490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да</w:t>
      </w:r>
      <w:r w:rsidRPr="00540490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1269C7" w:rsidRPr="00540490" w:rsidRDefault="001269C7" w:rsidP="001269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</w:rPr>
        <w:t>Предложения с прямой речью.</w:t>
      </w:r>
    </w:p>
    <w:p w:rsidR="001269C7" w:rsidRPr="00540490" w:rsidRDefault="001269C7" w:rsidP="001269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</w:rPr>
        <w:t>Пунктуационное оформление предложений с прямой речью.</w:t>
      </w:r>
    </w:p>
    <w:p w:rsidR="001269C7" w:rsidRPr="00540490" w:rsidRDefault="001269C7" w:rsidP="001269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</w:rPr>
        <w:t>Диалог.</w:t>
      </w:r>
    </w:p>
    <w:p w:rsidR="001269C7" w:rsidRPr="00540490" w:rsidRDefault="001269C7" w:rsidP="001269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</w:rPr>
        <w:t>Пунктуационное оформление диалога на письме.</w:t>
      </w:r>
    </w:p>
    <w:p w:rsidR="001269C7" w:rsidRPr="00540490" w:rsidRDefault="001269C7" w:rsidP="001269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</w:rPr>
        <w:t>Пунктуация как раздел лингвистики.</w:t>
      </w:r>
    </w:p>
    <w:p w:rsidR="001269C7" w:rsidRPr="00540490" w:rsidRDefault="001269C7" w:rsidP="001269C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</w:rPr>
        <w:t>Пунктуационный анализ предложения (в рамках изученного в 5 классе)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1269C7" w:rsidRPr="00540490" w:rsidRDefault="001269C7" w:rsidP="001269C7">
      <w:pPr>
        <w:shd w:val="clear" w:color="auto" w:fill="FFFFFF"/>
        <w:spacing w:line="240" w:lineRule="auto"/>
        <w:ind w:firstLine="22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>6 класс (204 часа)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Общие сведения о языке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Русский язык — государственный язык Российской Федерации и язык межнационального общения.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Понятие о литературном языке.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Язык и речь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Монолог-описание, монолог-повествование, монолог-рассуждение; сообщение на лингвистическую тему.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Виды диалога: побуждение к действию, обмен мнениями.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Текст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Смысловой анализ текста: его композиционных особенностей, </w:t>
      </w:r>
      <w:proofErr w:type="spellStart"/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микротем</w:t>
      </w:r>
      <w:proofErr w:type="spellEnd"/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и абзацев, способов и сре</w:t>
      </w:r>
      <w:proofErr w:type="gramStart"/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дств св</w:t>
      </w:r>
      <w:proofErr w:type="gramEnd"/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язи предложений в тексте; использование языковых средств выразительности (в рамках изученного).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Информационная переработка текста. План текста (простой, сложный; назывной, вопросный); главная и второстепенная </w:t>
      </w: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информация текста; пересказ текста.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Описание как тип речи.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Описание внешности человека.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Описание помещения.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Описание природы.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Описание местности.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Описание действий.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Функциональные разновидности языка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Официально-деловой стиль. Заявление. Расписка. Научный стиль. Словарная статья. Научное сообщение.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Система языка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Лексикология. Культура речи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Лексика русского языка с точки зрения её происхождения: исконно русские и заимствованные слова.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Лексика русского языка с точки зрения принадлежности к активному и пассивному запасу: неологизмы, устаревшие слова (историзмы и архаизмы).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</w:t>
      </w: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низмы).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Стилистические пласты лексики: стилистически нейтральная, высокая и сниженная лексика.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Лексический анализ слов.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Фразеологизмы. Их признаки и значение.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Употребление лексических сре</w:t>
      </w:r>
      <w:proofErr w:type="gramStart"/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дств в с</w:t>
      </w:r>
      <w:proofErr w:type="gramEnd"/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оответствии с ситуацией общения.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Оценка своей и чужой речи с точки зрения точного, уместного и выразительного словоупотребления.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Эпитеты, метафоры, олицетворения.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Лексические словари.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Словообразование. Культура речи. Орфография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Формообразующие и словообразующие морфемы.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Производящая основа.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Основные способы образования слов в русском языке (приставочный, суффиксальный, приставочно-суффиксальный, </w:t>
      </w:r>
      <w:proofErr w:type="spellStart"/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бессуффиксный</w:t>
      </w:r>
      <w:proofErr w:type="spellEnd"/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 сложение, переход из одной части речи в другую).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lastRenderedPageBreak/>
        <w:t>Морфемный и словообразовательный анализ слов.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Правописание сложных и сложносокращённых слов.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Правописание  корней с чередованием</w:t>
      </w:r>
      <w:r w:rsidRPr="00540490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а</w:t>
      </w: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// </w:t>
      </w:r>
      <w:r w:rsidRPr="00540490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о  в корнях </w:t>
      </w:r>
      <w:proofErr w:type="spellStart"/>
      <w:r w:rsidRPr="00540490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гар</w:t>
      </w:r>
      <w:proofErr w:type="spellEnd"/>
      <w:r w:rsidRPr="00540490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-гор,  </w:t>
      </w:r>
      <w:proofErr w:type="spellStart"/>
      <w:r w:rsidRPr="00540490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зар-зор</w:t>
      </w:r>
      <w:proofErr w:type="spellEnd"/>
      <w:r w:rsidRPr="00540490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,  клан-клон, </w:t>
      </w:r>
      <w:proofErr w:type="spellStart"/>
      <w:r w:rsidRPr="00540490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скак-скоч</w:t>
      </w:r>
      <w:proofErr w:type="spellEnd"/>
      <w:r w:rsidRPr="00540490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,</w:t>
      </w: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40490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кас</w:t>
      </w:r>
      <w:proofErr w:type="spellEnd"/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540490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ко</w:t>
      </w:r>
      <w:proofErr w:type="gramStart"/>
      <w:r w:rsidRPr="00540490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с</w:t>
      </w: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</w:t>
      </w:r>
      <w:proofErr w:type="gramEnd"/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с чередованием </w:t>
      </w:r>
      <w:r w:rsidRPr="00540490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а</w:t>
      </w: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// </w:t>
      </w:r>
      <w:r w:rsidRPr="00540490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</w:t>
      </w: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 гласных в приставках </w:t>
      </w:r>
      <w:r w:rsidRPr="00540490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пре</w:t>
      </w: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и </w:t>
      </w:r>
      <w:r w:rsidRPr="00540490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при</w:t>
      </w: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-.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Правописание </w:t>
      </w:r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ы-и</w:t>
      </w: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после приставок.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Морфология. Культура речи. Орфография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Имя существительное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Разносклоняемые и несклоняемые имена существительные.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Особенности словообразования.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Нормы произношения имён существительных, нормы постановки ударения (в рамках изученного).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Нормы словоизменения имён существительных.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Правописание </w:t>
      </w:r>
      <w:proofErr w:type="gramStart"/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о-е</w:t>
      </w:r>
      <w:proofErr w:type="gramEnd"/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 после шипящих и </w:t>
      </w:r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ц</w:t>
      </w: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в суффиксах имен существительных.  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Правописание суффиксов </w:t>
      </w:r>
      <w:proofErr w:type="gramStart"/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ч</w:t>
      </w:r>
      <w:proofErr w:type="gramEnd"/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ик – </w:t>
      </w:r>
      <w:proofErr w:type="spellStart"/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щик</w:t>
      </w:r>
      <w:proofErr w:type="spellEnd"/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-, </w:t>
      </w:r>
      <w:r w:rsidRPr="001C3D70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-</w:t>
      </w:r>
      <w:proofErr w:type="spellStart"/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ек</w:t>
      </w:r>
      <w:proofErr w:type="spellEnd"/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– </w:t>
      </w:r>
      <w:proofErr w:type="spellStart"/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ик</w:t>
      </w:r>
      <w:proofErr w:type="spellEnd"/>
      <w:r w:rsidRPr="001C3D70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-</w:t>
      </w: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 Нормы слитного и дефисного написания </w:t>
      </w:r>
      <w:r w:rsidRPr="00540490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пол</w:t>
      </w: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и </w:t>
      </w:r>
      <w:r w:rsidRPr="00540490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полу</w:t>
      </w: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- со словами. Слитное и раздельное написание </w:t>
      </w:r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не</w:t>
      </w: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с именами существительными.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Имя прилагательное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Качественные, относительные и притяжательные имена прилагательные.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Степени сравнения качественных имён прилагательных.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Словообразование имён прилагательных.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Морфологический анализ имён прилагательных.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Правописание </w:t>
      </w:r>
      <w:proofErr w:type="gramStart"/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о-е</w:t>
      </w:r>
      <w:proofErr w:type="gramEnd"/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 после шипящих и </w:t>
      </w:r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ц</w:t>
      </w: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в суффиксах имен прилагательных.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Правописание </w:t>
      </w:r>
      <w:r w:rsidRPr="00540490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н</w:t>
      </w: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и </w:t>
      </w:r>
      <w:proofErr w:type="spellStart"/>
      <w:r w:rsidRPr="00540490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нн</w:t>
      </w:r>
      <w:proofErr w:type="spellEnd"/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в именах прилагательных.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Правописание суффиксов </w:t>
      </w:r>
      <w:proofErr w:type="gramStart"/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540490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к</w:t>
      </w:r>
      <w:proofErr w:type="gramEnd"/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и -</w:t>
      </w:r>
      <w:proofErr w:type="spellStart"/>
      <w:r w:rsidRPr="00540490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ск</w:t>
      </w:r>
      <w:proofErr w:type="spellEnd"/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имён прилагательных.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Правописание сложных имён прилагательных. Слитное и раздельное написание </w:t>
      </w:r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не</w:t>
      </w: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с именами прилагательными.</w:t>
      </w:r>
    </w:p>
    <w:p w:rsidR="001269C7" w:rsidRPr="00540490" w:rsidRDefault="001269C7" w:rsidP="001269C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     Нормы произношения имён прилагательных, нормы ударения (в рамках изученного).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Имя числительное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Общее грамматическое значение имени числительного. Синтаксические функции имён числительных.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Разряды имён числительных по значению: количественные (целые, дробные, собирательные), порядковые числительные.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Разряды имён числительных по строению: простые, сложные, составные числительные.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Словообразование имён числительных.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Склонение количественных и порядковых имён числительных.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Правильное образование форм имён числительных.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Правильное употребление собирательных имён числительных.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Употребление имён числительных в научных текстах, деловой речи.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Морфологический анализ имён числительных.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Нормы правописания имён числительных: написание </w:t>
      </w:r>
      <w:r w:rsidRPr="00540490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ь</w:t>
      </w: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в именах числительных; написание двойных согласных; слитное, раздельное, дефисное написание числительных; нормы правописания окончаний числительных.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Местоимение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Общее грамматическое значение местоимения. Синтаксические функции местоимений.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определительные.</w:t>
      </w:r>
      <w:proofErr w:type="gramEnd"/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Склонение местоимений.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lastRenderedPageBreak/>
        <w:t>Словообразование местоимений.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Роль местоимений в речи. Употребление местоимений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притяжательные и указательные местоимения как средства связи предложений в тексте.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Морфологический анализ местоимений.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Нормы правописания местоимений: правописание место</w:t>
      </w: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имений с </w:t>
      </w:r>
      <w:r w:rsidRPr="00540490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не</w:t>
      </w: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и </w:t>
      </w:r>
      <w:r w:rsidRPr="00540490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ни</w:t>
      </w: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; слитное, раздельное и дефисное написание местоимений.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Глагол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Переходные и непереходные глаголы.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Разноспрягаемые глаголы.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Безличные глаголы. Использование личных глаголов в безличном значении.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Изъявительное, условное и повелительное наклонения глагола.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Нормы ударения в глагольных формах (в рамках изученного).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Нормы словоизменения глаголов.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proofErr w:type="gramStart"/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Видо</w:t>
      </w:r>
      <w:proofErr w:type="spellEnd"/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-временная</w:t>
      </w:r>
      <w:proofErr w:type="gramEnd"/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соотнесённость глагольных форм в тексте.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Морфологический анализ глаголов.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Правописание суффиксов </w:t>
      </w:r>
      <w:proofErr w:type="gramStart"/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</w:t>
      </w:r>
      <w:proofErr w:type="spellStart"/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о</w:t>
      </w:r>
      <w:proofErr w:type="gramEnd"/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ва</w:t>
      </w:r>
      <w:proofErr w:type="spellEnd"/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– </w:t>
      </w:r>
      <w:proofErr w:type="spellStart"/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ева</w:t>
      </w:r>
      <w:proofErr w:type="spellEnd"/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-, -</w:t>
      </w:r>
      <w:proofErr w:type="spellStart"/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ыва</w:t>
      </w:r>
      <w:proofErr w:type="spellEnd"/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–  ива</w:t>
      </w: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-.</w:t>
      </w:r>
    </w:p>
    <w:p w:rsidR="001269C7" w:rsidRPr="00540490" w:rsidRDefault="001269C7" w:rsidP="001269C7">
      <w:pPr>
        <w:shd w:val="clear" w:color="auto" w:fill="FFFFFF"/>
        <w:spacing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Использование </w:t>
      </w:r>
      <w:r w:rsidRPr="00540490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ь</w:t>
      </w: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как показателя грамматической формы в повелительном наклонении глагола.</w:t>
      </w:r>
    </w:p>
    <w:p w:rsidR="001269C7" w:rsidRPr="00540490" w:rsidRDefault="001269C7" w:rsidP="001269C7">
      <w:pPr>
        <w:shd w:val="clear" w:color="auto" w:fill="FFFFFF"/>
        <w:spacing w:line="240" w:lineRule="auto"/>
        <w:ind w:firstLine="22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7 класс (136 часов)</w:t>
      </w:r>
    </w:p>
    <w:p w:rsidR="001269C7" w:rsidRPr="00540490" w:rsidRDefault="001269C7" w:rsidP="001269C7">
      <w:pPr>
        <w:pStyle w:val="a3"/>
        <w:shd w:val="clear" w:color="auto" w:fill="FFFFFF"/>
        <w:spacing w:after="0"/>
        <w:ind w:firstLine="227"/>
        <w:jc w:val="both"/>
        <w:rPr>
          <w:color w:val="000000"/>
        </w:rPr>
      </w:pPr>
      <w:r w:rsidRPr="00540490">
        <w:rPr>
          <w:b/>
          <w:bCs/>
          <w:color w:val="000000"/>
        </w:rPr>
        <w:t>Общие сведения о языке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Русский язык как развивающееся явление. Взаимосвязь </w:t>
      </w: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языка, культуры и истории народа.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Язык и речь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Монолог-описание, монолог-рассуждение, монолог-повествование.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Виды диалога: побуждение к действию, обмен мнениями, запрос информации, сообщение информации.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Текст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Текст как речевое произведение. Основные признаки текста (обобщение).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Структура текста. Абзац.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Информационная переработка текста: план текста (простой, сложный; назывной, вопросный, тезисный); главная и второстепенная информация текста.</w:t>
      </w:r>
      <w:proofErr w:type="gramEnd"/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Способы и средства связи предложений в тексте (обобщение).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Языковые средства выразительности в тексте: фонетические (звукопись), словообразовательные, лексические (обобщение).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Рассуждение как функционально-смысловой тип речи.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Структурные особенности текста-рассуждения.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Смысловой анализ текста: его композиционных особенностей, </w:t>
      </w:r>
      <w:proofErr w:type="spellStart"/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микротем</w:t>
      </w:r>
      <w:proofErr w:type="spellEnd"/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и абзацев, способов и сре</w:t>
      </w:r>
      <w:proofErr w:type="gramStart"/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дств св</w:t>
      </w:r>
      <w:proofErr w:type="gramEnd"/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язи предложений в тексте; использование языковых средств выразительности (в рамках изученного).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Функциональные разновидности языка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Понятие о функциональных разновидностях языка: разговорная речь, функциональные стили (научный, публицистический, официально-деловой), язык художественной литературы.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Публицистический стиль. Сфера употребления, функции, языковые особенности.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Жанры публицистического стиля (репортаж, заметка, интервью).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lastRenderedPageBreak/>
        <w:t>Употребление языковых средств выразительности в текстах публицистического стиля.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Официально-деловой стиль. Сфера употребления, функции, языковые особенности. Инструкция.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Система языка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Морфология. Культура речи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Морфология как раздел науки о языке (обобщение).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Причастие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Причастия как особая группа слов. Признаки глагола и имени прилагательного в причастии.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Причастия настоящего и прошедшего времени. Действительные и страдательные причастия. Полные и краткие формы страдательных причастий. Склонение причастий.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Причастие в составе словосочетаний. Причастный оборот.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Морфологический анализ причастий.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Употребление причастия в речи. Созвучные причастия и имена прилагательные (</w:t>
      </w:r>
      <w:r w:rsidRPr="00540490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висящий</w:t>
      </w: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— </w:t>
      </w:r>
      <w:r w:rsidRPr="00540490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висячий</w:t>
      </w: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 </w:t>
      </w:r>
      <w:r w:rsidRPr="00540490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горящий</w:t>
      </w: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— </w:t>
      </w:r>
      <w:r w:rsidRPr="00540490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горячий</w:t>
      </w: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). Употребление причастий с суффиксом </w:t>
      </w:r>
      <w:proofErr w:type="gramStart"/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</w:t>
      </w:r>
      <w:proofErr w:type="spellStart"/>
      <w:r w:rsidRPr="00540490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с</w:t>
      </w:r>
      <w:proofErr w:type="gramEnd"/>
      <w:r w:rsidRPr="00540490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я</w:t>
      </w:r>
      <w:proofErr w:type="spellEnd"/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 Согласование причастий в словосочетаниях типа </w:t>
      </w:r>
      <w:r w:rsidRPr="00540490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прич</w:t>
      </w: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 + </w:t>
      </w:r>
      <w:r w:rsidRPr="00540490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сущ</w:t>
      </w: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Ударение в некоторых формах причастий.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Правописание падежных окончаний причастий. Правописание гласных в суффиксах причастий. Правописание </w:t>
      </w:r>
      <w:r w:rsidRPr="00540490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н</w:t>
      </w: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и </w:t>
      </w:r>
      <w:proofErr w:type="spellStart"/>
      <w:r w:rsidRPr="00540490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нн</w:t>
      </w:r>
      <w:proofErr w:type="spellEnd"/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в суффиксах причастий и отглагольных имён прилагательных. Правописание окончаний причастий. Слитное и раздельное написание </w:t>
      </w:r>
      <w:r w:rsidRPr="00540490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не </w:t>
      </w: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 причастиями.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Знаки препинания в предложениях с причастным оборотом.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Деепричастие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Деепричастия как особая группа слов. Признаки глагола и наречия в деепричастии. Синтаксическая функция деепричастия, роль в речи.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Деепричастия совершенного и несовершенного вида.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Деепричастие в составе словосочетаний. Деепричастный оборот.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Морфологический анализ деепричастий.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Постановка ударения в деепричастиях.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Правописание гласных в суффиксах деепричастий. Слитное и раздельное написание </w:t>
      </w:r>
      <w:r w:rsidRPr="00540490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не</w:t>
      </w: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с деепричастиями.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Правильное построение предложений с одиночными деепричастиями и деепричастными оборотами.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Знаки препинания в предложениях с одиночным деепричастием и деепричастным оборотом.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Наречие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Общее грамматическое значение наречий.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Разряды наречий по значению. </w:t>
      </w:r>
      <w:proofErr w:type="gramStart"/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Простая</w:t>
      </w:r>
      <w:proofErr w:type="gramEnd"/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и составная формы сравнительной и превосходной степеней сравнения наречий.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Словообразование наречий.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Синтаксические свойства наречий.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Морфологический анализ наречий.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Нормы постановки ударения в наречиях, нормы произношения наречий. Нормы образования степеней сравнения наречий.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Роль наречий в тексте.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Правописание наречий: слитное, раздельное, дефисное написание; слитное и раздельное написание </w:t>
      </w:r>
      <w:r w:rsidRPr="00540490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не</w:t>
      </w: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с наречиями; </w:t>
      </w:r>
      <w:r w:rsidRPr="00540490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н</w:t>
      </w: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и </w:t>
      </w:r>
      <w:proofErr w:type="spellStart"/>
      <w:r w:rsidRPr="00540490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нн</w:t>
      </w:r>
      <w:proofErr w:type="spellEnd"/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 в наречиях на </w:t>
      </w:r>
      <w:proofErr w:type="gramStart"/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540490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</w:t>
      </w:r>
      <w:proofErr w:type="gramEnd"/>
      <w:r w:rsidRPr="00540490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(-</w:t>
      </w:r>
      <w:r w:rsidRPr="00540490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е</w:t>
      </w: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); правописание суффиксов -</w:t>
      </w:r>
      <w:r w:rsidRPr="00540490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а</w:t>
      </w: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 и 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540490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о </w:t>
      </w: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наречий с приставками </w:t>
      </w:r>
      <w:r w:rsidRPr="00540490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из-</w:t>
      </w: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540490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до-</w:t>
      </w: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540490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с-</w:t>
      </w: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540490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в-</w:t>
      </w: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540490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на-</w:t>
      </w: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540490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за-</w:t>
      </w: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; употребление </w:t>
      </w:r>
      <w:r w:rsidRPr="00540490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ь</w:t>
      </w: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после шипящих на конце наречий; правописание суффиксов наречий -</w:t>
      </w:r>
      <w:r w:rsidRPr="00540490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</w:t>
      </w: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и -</w:t>
      </w:r>
      <w:r w:rsidRPr="00540490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е</w:t>
      </w: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после шипящих.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Слова категории состояния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Вопрос о словах категории состояния в системе частей речи.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Общее грамматическое значение, морфологические признаки и синтаксическая функция слов категории состояния. Роль слов категории состояния в речи.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Служебные части речи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Общая характеристика служебных частей речи. Отличие самостоятельных частей речи </w:t>
      </w:r>
      <w:proofErr w:type="gramStart"/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служебных.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Предлог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Предлог как служебная часть речи. Грамматические функции предлогов.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Разряды предлогов по происхождению: предлоги производ</w:t>
      </w: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ные и непроизводные. Разряды предлогов по строению: предлоги простые и составные.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Морфологический анализ предлогов.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Употребление предлогов в речи в соответствии с их значением и стилистическими особенностями.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Нормы употребления имён существительных и местоимений с предлогами. Правильное использование предлогов </w:t>
      </w:r>
      <w:proofErr w:type="gramStart"/>
      <w:r w:rsidRPr="00540490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из</w:t>
      </w:r>
      <w:proofErr w:type="gramEnd"/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— </w:t>
      </w:r>
      <w:r w:rsidRPr="00540490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с</w:t>
      </w: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 </w:t>
      </w:r>
      <w:r w:rsidRPr="00540490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</w:t>
      </w: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— </w:t>
      </w:r>
      <w:r w:rsidRPr="00540490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на</w:t>
      </w: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 Правильное образование предложно-падежных форм с предлогами </w:t>
      </w:r>
      <w:proofErr w:type="gramStart"/>
      <w:r w:rsidRPr="00540490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по</w:t>
      </w:r>
      <w:proofErr w:type="gramEnd"/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 </w:t>
      </w:r>
      <w:r w:rsidRPr="00540490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благодаря</w:t>
      </w: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 </w:t>
      </w:r>
      <w:r w:rsidRPr="00540490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согласно</w:t>
      </w: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 </w:t>
      </w:r>
      <w:r w:rsidRPr="00540490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вопреки</w:t>
      </w: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 </w:t>
      </w:r>
      <w:r w:rsidRPr="00540490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наперерез</w:t>
      </w: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Правописание производных предлогов.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Союз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Союз как служебная часть речи. Союз как средство связи однородных членов предложения и частей сложного предложения.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Разряды союзов по строению: простые и составные. Правописание составных союзов. Разряды союзов по значению: сочинительные и подчинительные. Одиночные, двойные и повторяющиеся сочинительные союзы.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Морфологический анализ союзов.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Роль союзов в тексте. Употребление союзов в речи в соответствии с их значением и стилистическими особенностями. Использование союзов как средства связи предложений и частей текста.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Правописание союзов.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Знаки препинания в сложных союзных предложениях. Знаки препинания в предложениях с союзом </w:t>
      </w:r>
      <w:r w:rsidRPr="00540490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и</w:t>
      </w: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 связывающим однородные члены и части сложного предложения.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Частица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Частица как служебная часть речи.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Разряды частиц по значению и употреблению: формообразующие, отрицательные, модальные.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Роль частиц в передаче различных оттенков значения в слове и тексте, в образовании форм глагола. Употребление частиц в предложении и тексте в соответствии с их значением и стилистической окраской. Интонационные особенности предложений с частицами.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Морфологический анализ частиц.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Смысловые различия частиц </w:t>
      </w:r>
      <w:r w:rsidRPr="00540490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не</w:t>
      </w: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и </w:t>
      </w:r>
      <w:r w:rsidRPr="00540490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ни</w:t>
      </w: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 Использование частиц </w:t>
      </w:r>
      <w:r w:rsidRPr="00540490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не</w:t>
      </w: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и </w:t>
      </w:r>
      <w:r w:rsidRPr="00540490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ни</w:t>
      </w: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в письменной речи. Различение приставки </w:t>
      </w:r>
      <w:r w:rsidRPr="00540490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не</w:t>
      </w: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и частицы </w:t>
      </w:r>
      <w:r w:rsidRPr="00540490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не</w:t>
      </w: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 Слитное и раздельное написание </w:t>
      </w:r>
      <w:r w:rsidRPr="00540490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не</w:t>
      </w: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с разными частями речи (обобщение). Правописание частиц </w:t>
      </w:r>
      <w:proofErr w:type="gramStart"/>
      <w:r w:rsidRPr="00540490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бы</w:t>
      </w: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 </w:t>
      </w:r>
      <w:r w:rsidRPr="00540490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ли</w:t>
      </w:r>
      <w:proofErr w:type="gramEnd"/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 </w:t>
      </w:r>
      <w:r w:rsidRPr="00540490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же</w:t>
      </w: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 с другими словами. Дефисное написание частиц </w:t>
      </w:r>
      <w:proofErr w:type="gramStart"/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540490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т</w:t>
      </w:r>
      <w:proofErr w:type="gramEnd"/>
      <w:r w:rsidRPr="00540490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</w:t>
      </w: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 -</w:t>
      </w:r>
      <w:r w:rsidRPr="00540490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таки</w:t>
      </w: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 -</w:t>
      </w:r>
      <w:r w:rsidRPr="00540490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ка</w:t>
      </w: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Междометия и звукоподражательные слова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Междометия как особая группа слов.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Разряды междометий по значению (выражающие чувства, побуждающие к действию, этикетные междометия); междометия производные и непроизводные.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Морфологический анализ междометий.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Звукоподражательные слова.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Использование междометий и звукоподражательных слов в разговорной и художественной речи как средства создания экспрессии. Интонационное и пунктуационное выделение междометий и звукоподражательных слов в предложении.</w:t>
      </w:r>
    </w:p>
    <w:p w:rsidR="001269C7" w:rsidRPr="00540490" w:rsidRDefault="001269C7" w:rsidP="001269C7">
      <w:pPr>
        <w:shd w:val="clear" w:color="auto" w:fill="FFFFFF"/>
        <w:spacing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Омонимия слов разных частей речи. Грамматическая омонимия. Использование грамматических омонимов в речи.</w:t>
      </w:r>
    </w:p>
    <w:p w:rsidR="001269C7" w:rsidRPr="00540490" w:rsidRDefault="001269C7" w:rsidP="001269C7">
      <w:pPr>
        <w:shd w:val="clear" w:color="auto" w:fill="FFFFFF"/>
        <w:spacing w:line="240" w:lineRule="auto"/>
        <w:ind w:firstLine="22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8 класс (102 часа)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Общие сведения о языке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Русский язык в кругу других славянских языков.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Язык и речь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Монолог-описание, монолог-рассуждение, монолог-повествование; выступление с научным сообщением.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Диалог.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Текст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Текст и его основные признаки.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Особенности функционально-смысловых типов речи (повествование, описание, рассуждение).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Информационная переработка текста: извлечение информации из различных источников; использование лингвистических словарей; тезисы, конспект.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Функциональные разновидности языка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Официально-деловой стиль. Сфера употребления, функции, языковые особенности.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Жанры официально-делового стиля (заявление, объяснительная записка, автобиография, характеристика).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Научный стиль. Сфера употребления, функции, языковые особенности.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Жанры научного стиля (реферат, доклад на научную тему). Сочетание различных функциональных разновидностей языка в тексте, средства связи предложений в тексте.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Система языка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Синтаксис. Культура речи. Пунктуация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Синтаксис как раздел лингвистики.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Словосочетание и предложение как единицы синтаксиса.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Пунктуация. Функции знаков препинания.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Словосочетание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Основные признаки словосочетания.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Виды словосочетаний по морфологическим свойствам главного слова: глагольные, именные, наречные.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Типы подчинительной связи слов в словосочетании: согласование, управление, примыкание.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Синтаксический анализ словосочетаний.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Грамматическая синонимия словосочетаний.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Нормы построения словосочетаний.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Предложение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Предложение. Основные признаки предложения: смысловая и интонационная законченность, грамматическая </w:t>
      </w:r>
      <w:proofErr w:type="spellStart"/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оформленность</w:t>
      </w:r>
      <w:proofErr w:type="spellEnd"/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Виды предложений по цели высказывания (повествовательные, вопросительные, побудительные) и по эмоциональной окраске (восклицательные, невосклицательные). Их интонационные и смысловые особенности.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Употребление языковых форм выражения побуждения в побудительных предложениях.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Средства оформления предложения в устной и письменной речи (интонация, логическое ударение, знаки препинания).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Виды предложений по количеству грамматических основ (простые, сложные).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Виды простых предложений по наличию главных членов (двусоставные, односоставные).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Виды предложений по наличию второстепенных членов (распространённые, нераспространённые).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Предложения полные и неполные.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Употребление неполных предложений в диалогической речи, соблюдение в устной речи интонации неполного предложения.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Грамматические, интонационные и пунктуационные особенности предложений со словами </w:t>
      </w:r>
      <w:r w:rsidRPr="00540490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да</w:t>
      </w: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 </w:t>
      </w:r>
      <w:r w:rsidRPr="00540490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нет</w:t>
      </w: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Нормы построения простого предложения, использования инверсии.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Двусоставное предложение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Главные члены предложения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Подлежащее и сказуемое как главные члены предложения.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Способы выражения подлежащего.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Виды сказуемого (простое глагольное, составное глагольное, составное именное) и способы его выражения.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Тире между подлежащим и сказуемым.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Нормы согласования сказуемого с подлежащим, выраженным словосочетанием, сложносокращёнными словами, словами </w:t>
      </w:r>
      <w:r w:rsidRPr="00540490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большинство</w:t>
      </w: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— </w:t>
      </w:r>
      <w:r w:rsidRPr="00540490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меньшинство</w:t>
      </w: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 количественными сочетаниями.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Второстепенные члены предложения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Второстепенные члены предложения, их виды.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Определение как второстепенный член предложения. Определения согласованные и несогласованные.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Приложение как особый вид определения.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Дополнение как второстепенный член предложения.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Дополнения прямые и косвенные.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Обстоятельство как второстепенный член предложения. </w:t>
      </w:r>
      <w:proofErr w:type="gramStart"/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Виды обстоятельств (места, времени, причины, цели, образа действия, меры и степени, условия, уступки).</w:t>
      </w:r>
      <w:proofErr w:type="gramEnd"/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Односоставные предложения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Односоставные предложения, их грамматические признаки.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Грамматические различия односоставных предложений и двусоставных неполных предложений.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Виды односоставных предложений: назывные, определённо-личные, неопределённо-личные, обобщённо-личные, безличные предложения.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Синтаксическая синонимия односоставных и двусоставных предложений.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Употребление односоставных предложений в речи.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Простое осложнённое предложение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Предложения с однородными членами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Однородные члены предложения, их признаки, средства связи. Союзная и бессоюзная связь однородных членов предложения.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Однородные и неоднородные определения.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Предложения с обобщающими словами при однородных членах.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Нормы построения предложений с однородными членами, связанными двойными союзами </w:t>
      </w:r>
      <w:r w:rsidRPr="00540490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не </w:t>
      </w:r>
      <w:proofErr w:type="gramStart"/>
      <w:r w:rsidRPr="00540490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только</w:t>
      </w:r>
      <w:proofErr w:type="gramEnd"/>
      <w:r w:rsidRPr="00540490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…</w:t>
      </w:r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540490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но и</w:t>
      </w: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 </w:t>
      </w:r>
      <w:r w:rsidRPr="00540490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как… так и.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Нормы постановки знаков препинания в предложениях с однородными членами, связанными попарно, с помощью повторяющихся союзов (</w:t>
      </w:r>
      <w:r w:rsidRPr="00540490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и..</w:t>
      </w:r>
      <w:proofErr w:type="gramStart"/>
      <w:r w:rsidRPr="00540490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.и</w:t>
      </w:r>
      <w:proofErr w:type="gramEnd"/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 </w:t>
      </w:r>
      <w:r w:rsidRPr="00540490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или... или</w:t>
      </w: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 </w:t>
      </w:r>
      <w:proofErr w:type="spellStart"/>
      <w:r w:rsidRPr="00540490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либo</w:t>
      </w:r>
      <w:proofErr w:type="spellEnd"/>
      <w:r w:rsidRPr="00540490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... </w:t>
      </w:r>
      <w:proofErr w:type="spellStart"/>
      <w:r w:rsidRPr="00540490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либo</w:t>
      </w:r>
      <w:proofErr w:type="spellEnd"/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 </w:t>
      </w:r>
      <w:r w:rsidRPr="00540490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ни... ни</w:t>
      </w: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 </w:t>
      </w:r>
      <w:proofErr w:type="spellStart"/>
      <w:r w:rsidRPr="00540490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тo</w:t>
      </w:r>
      <w:proofErr w:type="spellEnd"/>
      <w:r w:rsidRPr="00540490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... </w:t>
      </w:r>
      <w:proofErr w:type="spellStart"/>
      <w:r w:rsidRPr="00540490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тo</w:t>
      </w:r>
      <w:proofErr w:type="spellEnd"/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).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Нормы постановки знаков препинания в предложениях с обобщающими словами при однородных членах.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Нормы постановки знаков препинания в простом и сложном предложениях с союзом </w:t>
      </w:r>
      <w:r w:rsidRPr="00540490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и</w:t>
      </w: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Предложения с обособленными членами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Обособление. Виды обособленных членов предложения (обособленные определения, обособленные приложения, обособленные обстоятельства, обособленные дополнения).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Уточняющие члены предложения, пояснительные и при</w:t>
      </w: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соединительные конструкции. 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Нормы постановки знаков препинания в предложениях со сравнительным оборотом; нормы обособления согласованных и несогласованных определений (в том числе приложений), дополнений, обстоятельств, уточняющих членов, пояснительных и присоединительных конструкций.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Предложения с обращениями, вводными и вставными конструкциями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Обращение. Основные функции обращения. Распространённое и нераспространённое обращение.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lastRenderedPageBreak/>
        <w:t>Вводные конструкции.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мыслей).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Вставные конструкции.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Омонимия членов предложения и вводных слов, словосочетаний и предложений.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1269C7" w:rsidRPr="00540490" w:rsidRDefault="001269C7" w:rsidP="001269C7">
      <w:pPr>
        <w:shd w:val="clear" w:color="auto" w:fill="FFFFFF"/>
        <w:spacing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Нормы постановки знаков препинания в предложениях с вводными и вставными конструкциями, обращениями и междометиями. </w:t>
      </w:r>
    </w:p>
    <w:p w:rsidR="001269C7" w:rsidRPr="00540490" w:rsidRDefault="001269C7" w:rsidP="001269C7">
      <w:pPr>
        <w:shd w:val="clear" w:color="auto" w:fill="FFFFFF"/>
        <w:spacing w:line="240" w:lineRule="auto"/>
        <w:ind w:firstLine="22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9 класс (102 часа) 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Общие сведения о языке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sz w:val="24"/>
          <w:szCs w:val="24"/>
          <w:lang w:eastAsia="ru-RU"/>
        </w:rPr>
        <w:t>Роль русского языка в Российской Федерации.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sz w:val="24"/>
          <w:szCs w:val="24"/>
          <w:lang w:eastAsia="ru-RU"/>
        </w:rPr>
        <w:t>Русский язык в современном мире.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Язык и речь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sz w:val="24"/>
          <w:szCs w:val="24"/>
          <w:lang w:eastAsia="ru-RU"/>
        </w:rPr>
        <w:t xml:space="preserve">Речь устная и письменная, монологическая и диалогическая, </w:t>
      </w:r>
      <w:proofErr w:type="spellStart"/>
      <w:r w:rsidRPr="00540490">
        <w:rPr>
          <w:rFonts w:ascii="Times New Roman" w:hAnsi="Times New Roman" w:cs="Times New Roman"/>
          <w:sz w:val="24"/>
          <w:szCs w:val="24"/>
          <w:lang w:eastAsia="ru-RU"/>
        </w:rPr>
        <w:t>полилог</w:t>
      </w:r>
      <w:proofErr w:type="spellEnd"/>
      <w:r w:rsidRPr="00540490">
        <w:rPr>
          <w:rFonts w:ascii="Times New Roman" w:hAnsi="Times New Roman" w:cs="Times New Roman"/>
          <w:sz w:val="24"/>
          <w:szCs w:val="24"/>
          <w:lang w:eastAsia="ru-RU"/>
        </w:rPr>
        <w:t xml:space="preserve"> (повторение).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sz w:val="24"/>
          <w:szCs w:val="24"/>
          <w:lang w:eastAsia="ru-RU"/>
        </w:rPr>
        <w:t xml:space="preserve">Виды речевой деятельности: говорение, письмо, </w:t>
      </w:r>
      <w:proofErr w:type="spellStart"/>
      <w:r w:rsidRPr="00540490">
        <w:rPr>
          <w:rFonts w:ascii="Times New Roman" w:hAnsi="Times New Roman" w:cs="Times New Roman"/>
          <w:sz w:val="24"/>
          <w:szCs w:val="24"/>
          <w:lang w:eastAsia="ru-RU"/>
        </w:rPr>
        <w:t>аудирование</w:t>
      </w:r>
      <w:proofErr w:type="spellEnd"/>
      <w:r w:rsidRPr="00540490">
        <w:rPr>
          <w:rFonts w:ascii="Times New Roman" w:hAnsi="Times New Roman" w:cs="Times New Roman"/>
          <w:sz w:val="24"/>
          <w:szCs w:val="24"/>
          <w:lang w:eastAsia="ru-RU"/>
        </w:rPr>
        <w:t>, чтение (повторение).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sz w:val="24"/>
          <w:szCs w:val="24"/>
          <w:lang w:eastAsia="ru-RU"/>
        </w:rPr>
        <w:t xml:space="preserve">Виды </w:t>
      </w:r>
      <w:proofErr w:type="spellStart"/>
      <w:r w:rsidRPr="00540490">
        <w:rPr>
          <w:rFonts w:ascii="Times New Roman" w:hAnsi="Times New Roman" w:cs="Times New Roman"/>
          <w:sz w:val="24"/>
          <w:szCs w:val="24"/>
          <w:lang w:eastAsia="ru-RU"/>
        </w:rPr>
        <w:t>аудирования</w:t>
      </w:r>
      <w:proofErr w:type="spellEnd"/>
      <w:r w:rsidRPr="00540490">
        <w:rPr>
          <w:rFonts w:ascii="Times New Roman" w:hAnsi="Times New Roman" w:cs="Times New Roman"/>
          <w:sz w:val="24"/>
          <w:szCs w:val="24"/>
          <w:lang w:eastAsia="ru-RU"/>
        </w:rPr>
        <w:t xml:space="preserve">: </w:t>
      </w:r>
      <w:proofErr w:type="gramStart"/>
      <w:r w:rsidRPr="00540490">
        <w:rPr>
          <w:rFonts w:ascii="Times New Roman" w:hAnsi="Times New Roman" w:cs="Times New Roman"/>
          <w:sz w:val="24"/>
          <w:szCs w:val="24"/>
          <w:lang w:eastAsia="ru-RU"/>
        </w:rPr>
        <w:t>выборочное</w:t>
      </w:r>
      <w:proofErr w:type="gramEnd"/>
      <w:r w:rsidRPr="00540490">
        <w:rPr>
          <w:rFonts w:ascii="Times New Roman" w:hAnsi="Times New Roman" w:cs="Times New Roman"/>
          <w:sz w:val="24"/>
          <w:szCs w:val="24"/>
          <w:lang w:eastAsia="ru-RU"/>
        </w:rPr>
        <w:t>, ознакомительное, детальное.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sz w:val="24"/>
          <w:szCs w:val="24"/>
          <w:lang w:eastAsia="ru-RU"/>
        </w:rPr>
        <w:t>Виды чтения: изучающее, ознакомительное, просмотровое, поисковое.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sz w:val="24"/>
          <w:szCs w:val="24"/>
          <w:lang w:eastAsia="ru-RU"/>
        </w:rPr>
        <w:t>Создание устных и письменных высказываний разной коммуникативной направленности в зависимости от темы и условий общения, с опорой на жизненный и читательский опыт, на иллюстрации, фотографии, сюжетную картину (в том числе сочинения-миниатюры).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sz w:val="24"/>
          <w:szCs w:val="24"/>
          <w:lang w:eastAsia="ru-RU"/>
        </w:rPr>
        <w:t>Подробное, сжатое, выборочное изложение прочитанного или прослушанного текста.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sz w:val="24"/>
          <w:szCs w:val="24"/>
          <w:lang w:eastAsia="ru-RU"/>
        </w:rPr>
        <w:t>Соблюдение языковых норм (орфоэпических, лексических, грамматических, стилистических, орфографических, пунктуа</w:t>
      </w:r>
      <w:r w:rsidRPr="00540490">
        <w:rPr>
          <w:rFonts w:ascii="Times New Roman" w:hAnsi="Times New Roman" w:cs="Times New Roman"/>
          <w:sz w:val="24"/>
          <w:szCs w:val="24"/>
          <w:lang w:eastAsia="ru-RU"/>
        </w:rPr>
        <w:softHyphen/>
        <w:t>ционных) русского литературного языка в речевой практике при создании устных и письменных высказываний.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sz w:val="24"/>
          <w:szCs w:val="24"/>
          <w:lang w:eastAsia="ru-RU"/>
        </w:rPr>
        <w:t>Приёмы работы с учебной книгой, лингвистическими словарями, справочной литературой.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Текст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sz w:val="24"/>
          <w:szCs w:val="24"/>
          <w:lang w:eastAsia="ru-RU"/>
        </w:rPr>
        <w:t>Сочетание разных функционально-смысловых типов речи в тексте, в том числе сочетание элементов разных функциональных разновидностей языка в художественном произведении.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sz w:val="24"/>
          <w:szCs w:val="24"/>
          <w:lang w:eastAsia="ru-RU"/>
        </w:rPr>
        <w:t>Особенности употребления языковых средств выразительности в текстах, принадлежащих к различным функционально-смысловым типам речи.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sz w:val="24"/>
          <w:szCs w:val="24"/>
          <w:lang w:eastAsia="ru-RU"/>
        </w:rPr>
        <w:t>Информационная переработка текста.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sz w:val="24"/>
          <w:szCs w:val="24"/>
          <w:lang w:eastAsia="ru-RU"/>
        </w:rPr>
        <w:t>Функциональные разновидности языка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540490">
        <w:rPr>
          <w:rFonts w:ascii="Times New Roman" w:hAnsi="Times New Roman" w:cs="Times New Roman"/>
          <w:sz w:val="24"/>
          <w:szCs w:val="24"/>
          <w:lang w:eastAsia="ru-RU"/>
        </w:rPr>
        <w:t xml:space="preserve">Функциональные разновидности современного русского языка: </w:t>
      </w:r>
      <w:proofErr w:type="spellStart"/>
      <w:r w:rsidRPr="00540490">
        <w:rPr>
          <w:rFonts w:ascii="Times New Roman" w:hAnsi="Times New Roman" w:cs="Times New Roman"/>
          <w:sz w:val="24"/>
          <w:szCs w:val="24"/>
          <w:lang w:eastAsia="ru-RU"/>
        </w:rPr>
        <w:t>разговорая</w:t>
      </w:r>
      <w:proofErr w:type="spellEnd"/>
      <w:r w:rsidRPr="00540490">
        <w:rPr>
          <w:rFonts w:ascii="Times New Roman" w:hAnsi="Times New Roman" w:cs="Times New Roman"/>
          <w:sz w:val="24"/>
          <w:szCs w:val="24"/>
          <w:lang w:eastAsia="ru-RU"/>
        </w:rPr>
        <w:t xml:space="preserve"> речь; функциональные стили: научный (научно-учебный), публицистический, официально-деловой; язык художественной литературы (повторение, обобщение).</w:t>
      </w:r>
      <w:proofErr w:type="gramEnd"/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sz w:val="24"/>
          <w:szCs w:val="24"/>
          <w:lang w:eastAsia="ru-RU"/>
        </w:rPr>
        <w:t>Научный стиль. Сфера употребления, функции, типичные ситуации речевого общения, задачи речи, языковые средства, характерные для научного стиля. Тезисы, конспект, реферат, рецензия.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sz w:val="24"/>
          <w:szCs w:val="24"/>
          <w:lang w:eastAsia="ru-RU"/>
        </w:rPr>
        <w:t>Язык художественной литературы и его отличие от других разновидностей современного русского языка. Основные признаки художественной речи: образность, широкое использование изобразительно-выразительных средств, а также языковых сре</w:t>
      </w:r>
      <w:proofErr w:type="gramStart"/>
      <w:r w:rsidRPr="00540490">
        <w:rPr>
          <w:rFonts w:ascii="Times New Roman" w:hAnsi="Times New Roman" w:cs="Times New Roman"/>
          <w:sz w:val="24"/>
          <w:szCs w:val="24"/>
          <w:lang w:eastAsia="ru-RU"/>
        </w:rPr>
        <w:t>дств др</w:t>
      </w:r>
      <w:proofErr w:type="gramEnd"/>
      <w:r w:rsidRPr="00540490">
        <w:rPr>
          <w:rFonts w:ascii="Times New Roman" w:hAnsi="Times New Roman" w:cs="Times New Roman"/>
          <w:sz w:val="24"/>
          <w:szCs w:val="24"/>
          <w:lang w:eastAsia="ru-RU"/>
        </w:rPr>
        <w:t>угих функциональных разновидностей языка.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sz w:val="24"/>
          <w:szCs w:val="24"/>
          <w:lang w:eastAsia="ru-RU"/>
        </w:rPr>
        <w:t>Основные изобразительно-выразительные средства русского языка, их использование в речи (метафора, эпитет, сравнение, гипербола, олицетворение и др.).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Синтаксис. Культура речи. Пунктуация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>Сложное предложение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sz w:val="24"/>
          <w:szCs w:val="24"/>
          <w:lang w:eastAsia="ru-RU"/>
        </w:rPr>
        <w:t>Понятие о сложном предложении (повторение).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sz w:val="24"/>
          <w:szCs w:val="24"/>
          <w:lang w:eastAsia="ru-RU"/>
        </w:rPr>
        <w:t>Классификация сложных предложений. 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sz w:val="24"/>
          <w:szCs w:val="24"/>
          <w:lang w:eastAsia="ru-RU"/>
        </w:rPr>
        <w:t>Смысловое, структурное и интонационное единство частей сложного предложения.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Сложносочинённое предложение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sz w:val="24"/>
          <w:szCs w:val="24"/>
          <w:lang w:eastAsia="ru-RU"/>
        </w:rPr>
        <w:t>Понятие о сложносочинённом предложении, его строении.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sz w:val="24"/>
          <w:szCs w:val="24"/>
          <w:lang w:eastAsia="ru-RU"/>
        </w:rPr>
        <w:t>Виды сложносочинённых предложений. Средства связи частей сложносочинённого предложения.  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sz w:val="24"/>
          <w:szCs w:val="24"/>
          <w:lang w:eastAsia="ru-RU"/>
        </w:rPr>
        <w:t>Интонационные особенности сложносочинённых предложений с разными смысловыми отношениями между частями.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sz w:val="24"/>
          <w:szCs w:val="24"/>
          <w:lang w:eastAsia="ru-RU"/>
        </w:rPr>
        <w:t>Употребление сложносочинённых предложений в речи. Грамматическая синонимия сложносочинённых предложений и простых предложений с однородными членами.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sz w:val="24"/>
          <w:szCs w:val="24"/>
          <w:lang w:eastAsia="ru-RU"/>
        </w:rPr>
        <w:t>Нормы построения сложносочинённого предложения; нормы постановки знаков препинания в сложных предложениях (обобщение).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sz w:val="24"/>
          <w:szCs w:val="24"/>
          <w:lang w:eastAsia="ru-RU"/>
        </w:rPr>
        <w:t>Синтаксический и пунктуационный анализ сложносочинённых предложений.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Сложноподчинённое предложение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sz w:val="24"/>
          <w:szCs w:val="24"/>
          <w:lang w:eastAsia="ru-RU"/>
        </w:rPr>
        <w:t>Понятие о сложноподчинённом предложении. Главная и придаточная части предложения.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sz w:val="24"/>
          <w:szCs w:val="24"/>
          <w:lang w:eastAsia="ru-RU"/>
        </w:rPr>
        <w:t>Союзы и союзные слова. Различия подчинительных союзов и союзных слов.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sz w:val="24"/>
          <w:szCs w:val="24"/>
          <w:lang w:eastAsia="ru-RU"/>
        </w:rPr>
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связи.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sz w:val="24"/>
          <w:szCs w:val="24"/>
          <w:lang w:eastAsia="ru-RU"/>
        </w:rPr>
        <w:t>Грамматическая синонимия сложноподчинённых предложений и простых предложений с обособленными членами.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sz w:val="24"/>
          <w:szCs w:val="24"/>
          <w:lang w:eastAsia="ru-RU"/>
        </w:rPr>
        <w:t xml:space="preserve">Сложноподчинённые предложения с </w:t>
      </w:r>
      <w:proofErr w:type="gramStart"/>
      <w:r w:rsidRPr="00540490">
        <w:rPr>
          <w:rFonts w:ascii="Times New Roman" w:hAnsi="Times New Roman" w:cs="Times New Roman"/>
          <w:sz w:val="24"/>
          <w:szCs w:val="24"/>
          <w:lang w:eastAsia="ru-RU"/>
        </w:rPr>
        <w:t>придаточными</w:t>
      </w:r>
      <w:proofErr w:type="gramEnd"/>
      <w:r w:rsidRPr="00540490">
        <w:rPr>
          <w:rFonts w:ascii="Times New Roman" w:hAnsi="Times New Roman" w:cs="Times New Roman"/>
          <w:sz w:val="24"/>
          <w:szCs w:val="24"/>
          <w:lang w:eastAsia="ru-RU"/>
        </w:rPr>
        <w:t xml:space="preserve"> определительными. Сложноподчинённые предложения с </w:t>
      </w:r>
      <w:proofErr w:type="gramStart"/>
      <w:r w:rsidRPr="00540490">
        <w:rPr>
          <w:rFonts w:ascii="Times New Roman" w:hAnsi="Times New Roman" w:cs="Times New Roman"/>
          <w:sz w:val="24"/>
          <w:szCs w:val="24"/>
          <w:lang w:eastAsia="ru-RU"/>
        </w:rPr>
        <w:t>придаточными</w:t>
      </w:r>
      <w:proofErr w:type="gramEnd"/>
      <w:r w:rsidRPr="00540490">
        <w:rPr>
          <w:rFonts w:ascii="Times New Roman" w:hAnsi="Times New Roman" w:cs="Times New Roman"/>
          <w:sz w:val="24"/>
          <w:szCs w:val="24"/>
          <w:lang w:eastAsia="ru-RU"/>
        </w:rPr>
        <w:t xml:space="preserve"> изъяснительными. Сложноподчинённые предложения с </w:t>
      </w:r>
      <w:proofErr w:type="gramStart"/>
      <w:r w:rsidRPr="00540490">
        <w:rPr>
          <w:rFonts w:ascii="Times New Roman" w:hAnsi="Times New Roman" w:cs="Times New Roman"/>
          <w:sz w:val="24"/>
          <w:szCs w:val="24"/>
          <w:lang w:eastAsia="ru-RU"/>
        </w:rPr>
        <w:t>придаточными</w:t>
      </w:r>
      <w:proofErr w:type="gramEnd"/>
      <w:r w:rsidRPr="00540490">
        <w:rPr>
          <w:rFonts w:ascii="Times New Roman" w:hAnsi="Times New Roman" w:cs="Times New Roman"/>
          <w:sz w:val="24"/>
          <w:szCs w:val="24"/>
          <w:lang w:eastAsia="ru-RU"/>
        </w:rPr>
        <w:t xml:space="preserve"> обстоятельственными. Сложноподчинённые предложения с </w:t>
      </w:r>
      <w:proofErr w:type="gramStart"/>
      <w:r w:rsidRPr="00540490">
        <w:rPr>
          <w:rFonts w:ascii="Times New Roman" w:hAnsi="Times New Roman" w:cs="Times New Roman"/>
          <w:sz w:val="24"/>
          <w:szCs w:val="24"/>
          <w:lang w:eastAsia="ru-RU"/>
        </w:rPr>
        <w:t>придаточными</w:t>
      </w:r>
      <w:proofErr w:type="gramEnd"/>
      <w:r w:rsidRPr="00540490">
        <w:rPr>
          <w:rFonts w:ascii="Times New Roman" w:hAnsi="Times New Roman" w:cs="Times New Roman"/>
          <w:sz w:val="24"/>
          <w:szCs w:val="24"/>
          <w:lang w:eastAsia="ru-RU"/>
        </w:rPr>
        <w:t xml:space="preserve"> места, времени. Сложноподчинённые предложения с </w:t>
      </w:r>
      <w:proofErr w:type="gramStart"/>
      <w:r w:rsidRPr="00540490">
        <w:rPr>
          <w:rFonts w:ascii="Times New Roman" w:hAnsi="Times New Roman" w:cs="Times New Roman"/>
          <w:sz w:val="24"/>
          <w:szCs w:val="24"/>
          <w:lang w:eastAsia="ru-RU"/>
        </w:rPr>
        <w:t>придаточными</w:t>
      </w:r>
      <w:proofErr w:type="gramEnd"/>
      <w:r w:rsidRPr="00540490">
        <w:rPr>
          <w:rFonts w:ascii="Times New Roman" w:hAnsi="Times New Roman" w:cs="Times New Roman"/>
          <w:sz w:val="24"/>
          <w:szCs w:val="24"/>
          <w:lang w:eastAsia="ru-RU"/>
        </w:rPr>
        <w:t xml:space="preserve"> причины, цели и следствия. Сложноподчинённые предложения с </w:t>
      </w:r>
      <w:proofErr w:type="gramStart"/>
      <w:r w:rsidRPr="00540490">
        <w:rPr>
          <w:rFonts w:ascii="Times New Roman" w:hAnsi="Times New Roman" w:cs="Times New Roman"/>
          <w:sz w:val="24"/>
          <w:szCs w:val="24"/>
          <w:lang w:eastAsia="ru-RU"/>
        </w:rPr>
        <w:t>придаточными</w:t>
      </w:r>
      <w:proofErr w:type="gramEnd"/>
      <w:r w:rsidRPr="00540490">
        <w:rPr>
          <w:rFonts w:ascii="Times New Roman" w:hAnsi="Times New Roman" w:cs="Times New Roman"/>
          <w:sz w:val="24"/>
          <w:szCs w:val="24"/>
          <w:lang w:eastAsia="ru-RU"/>
        </w:rPr>
        <w:t xml:space="preserve"> условия, уступки. Сложноподчинённые предложения с </w:t>
      </w:r>
      <w:proofErr w:type="gramStart"/>
      <w:r w:rsidRPr="00540490">
        <w:rPr>
          <w:rFonts w:ascii="Times New Roman" w:hAnsi="Times New Roman" w:cs="Times New Roman"/>
          <w:sz w:val="24"/>
          <w:szCs w:val="24"/>
          <w:lang w:eastAsia="ru-RU"/>
        </w:rPr>
        <w:t>придаточными</w:t>
      </w:r>
      <w:proofErr w:type="gramEnd"/>
      <w:r w:rsidRPr="00540490">
        <w:rPr>
          <w:rFonts w:ascii="Times New Roman" w:hAnsi="Times New Roman" w:cs="Times New Roman"/>
          <w:sz w:val="24"/>
          <w:szCs w:val="24"/>
          <w:lang w:eastAsia="ru-RU"/>
        </w:rPr>
        <w:t xml:space="preserve"> образа действия, меры и степени и сравнитель</w:t>
      </w:r>
      <w:r w:rsidRPr="00540490">
        <w:rPr>
          <w:rFonts w:ascii="Times New Roman" w:hAnsi="Times New Roman" w:cs="Times New Roman"/>
          <w:sz w:val="24"/>
          <w:szCs w:val="24"/>
          <w:lang w:eastAsia="ru-RU"/>
        </w:rPr>
        <w:softHyphen/>
        <w:t>ными.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sz w:val="24"/>
          <w:szCs w:val="24"/>
          <w:lang w:eastAsia="ru-RU"/>
        </w:rPr>
        <w:t>Нормы построения сложноподчинённого предложения;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 </w:t>
      </w:r>
      <w:r w:rsidRPr="00540490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чтобы</w:t>
      </w:r>
      <w:r w:rsidRPr="00540490">
        <w:rPr>
          <w:rFonts w:ascii="Times New Roman" w:hAnsi="Times New Roman" w:cs="Times New Roman"/>
          <w:sz w:val="24"/>
          <w:szCs w:val="24"/>
          <w:lang w:eastAsia="ru-RU"/>
        </w:rPr>
        <w:t>, союзными словами </w:t>
      </w:r>
      <w:r w:rsidRPr="00540490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какой</w:t>
      </w:r>
      <w:r w:rsidRPr="00540490">
        <w:rPr>
          <w:rFonts w:ascii="Times New Roman" w:hAnsi="Times New Roman" w:cs="Times New Roman"/>
          <w:sz w:val="24"/>
          <w:szCs w:val="24"/>
          <w:lang w:eastAsia="ru-RU"/>
        </w:rPr>
        <w:t>, </w:t>
      </w:r>
      <w:r w:rsidRPr="00540490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который</w:t>
      </w:r>
      <w:r w:rsidRPr="00540490">
        <w:rPr>
          <w:rFonts w:ascii="Times New Roman" w:hAnsi="Times New Roman" w:cs="Times New Roman"/>
          <w:sz w:val="24"/>
          <w:szCs w:val="24"/>
          <w:lang w:eastAsia="ru-RU"/>
        </w:rPr>
        <w:t>. Типичные грамматические ошибки при построении сложноподчинённых предложений.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sz w:val="24"/>
          <w:szCs w:val="24"/>
          <w:lang w:eastAsia="ru-RU"/>
        </w:rPr>
        <w:t>Сложноподчинённые предложения с несколькими придаточными. Однородное, неоднородное и последовательное подчинение придаточных частей.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sz w:val="24"/>
          <w:szCs w:val="24"/>
          <w:lang w:eastAsia="ru-RU"/>
        </w:rPr>
        <w:t>Нормы постановки знаков препинания в сложноподчинённых предложениях.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sz w:val="24"/>
          <w:szCs w:val="24"/>
          <w:lang w:eastAsia="ru-RU"/>
        </w:rPr>
        <w:t>Синтаксический и пунктуационный анализ сложноподчинённых предложений.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Бессоюзное сложное предложение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sz w:val="24"/>
          <w:szCs w:val="24"/>
          <w:lang w:eastAsia="ru-RU"/>
        </w:rPr>
        <w:t>Понятие о бессоюзном сложном предложении.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sz w:val="24"/>
          <w:szCs w:val="24"/>
          <w:lang w:eastAsia="ru-RU"/>
        </w:rPr>
        <w:t>Смысловые отношения между частями бессоюзного сложного предложения. Виды бессоюзных сложных предложений. Употребление бессоюзных сложных предложений в речи. Грамматическая синонимия бессоюзных сложных предложений и союзных сложных предложений.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sz w:val="24"/>
          <w:szCs w:val="24"/>
          <w:lang w:eastAsia="ru-RU"/>
        </w:rPr>
        <w:t>Бессоюзные сложные предложения со значением перечисления. Запятая и точка с запятой в бессоюзном сложном предложении.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sz w:val="24"/>
          <w:szCs w:val="24"/>
          <w:lang w:eastAsia="ru-RU"/>
        </w:rPr>
        <w:t>Бессоюзные сложные предложения со значением причины, пояснения, дополнения. Двоеточие в бессоюзном сложном предложении.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sz w:val="24"/>
          <w:szCs w:val="24"/>
          <w:lang w:eastAsia="ru-RU"/>
        </w:rPr>
        <w:t>Бессоюзные сложные предложения со значением противопоставления, времени, условия и следствия, сравнения. Тире в бессоюзном сложном предложении.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sz w:val="24"/>
          <w:szCs w:val="24"/>
          <w:lang w:eastAsia="ru-RU"/>
        </w:rPr>
        <w:t>Синтаксический и пунктуационный анализ бессоюзных сложных предложений.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Сложные предложения с разными видами союзной и бессоюзной связи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sz w:val="24"/>
          <w:szCs w:val="24"/>
          <w:lang w:eastAsia="ru-RU"/>
        </w:rPr>
        <w:t>Типы сложных предложений с разными видами связи.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sz w:val="24"/>
          <w:szCs w:val="24"/>
          <w:lang w:eastAsia="ru-RU"/>
        </w:rPr>
        <w:t>Синтаксический и пунктуационный анализ сложных предложений с разными видами союзной и бессоюзной связи.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>Прямая и косвенная речь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sz w:val="24"/>
          <w:szCs w:val="24"/>
          <w:lang w:eastAsia="ru-RU"/>
        </w:rPr>
        <w:t>Прямая и косвенная речь. Синонимия предложений с прямой и косвенной речью.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sz w:val="24"/>
          <w:szCs w:val="24"/>
          <w:lang w:eastAsia="ru-RU"/>
        </w:rPr>
        <w:t>Цитирование. Способы включения цитат в высказывание.</w:t>
      </w:r>
    </w:p>
    <w:p w:rsidR="001269C7" w:rsidRPr="00540490" w:rsidRDefault="001269C7" w:rsidP="001269C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0490">
        <w:rPr>
          <w:rFonts w:ascii="Times New Roman" w:hAnsi="Times New Roman" w:cs="Times New Roman"/>
          <w:sz w:val="24"/>
          <w:szCs w:val="24"/>
          <w:lang w:eastAsia="ru-RU"/>
        </w:rPr>
        <w:t>Нормы построения предложений с прямой и косвенной речью; нормы постановки знаков препинания в предложениях с косвенной речью, с прямой речью, при цитировании.</w:t>
      </w:r>
    </w:p>
    <w:p w:rsidR="001269C7" w:rsidRDefault="001269C7" w:rsidP="001269C7">
      <w:pPr>
        <w:shd w:val="clear" w:color="auto" w:fill="FFFFFF"/>
        <w:spacing w:before="240" w:after="120" w:line="240" w:lineRule="atLeast"/>
        <w:outlineLvl w:val="1"/>
        <w:rPr>
          <w:rFonts w:ascii="Times New Roman" w:hAnsi="Times New Roman" w:cs="Times New Roman"/>
          <w:b/>
          <w:bCs/>
          <w:caps/>
          <w:color w:val="000000"/>
          <w:lang w:eastAsia="ru-RU"/>
        </w:rPr>
      </w:pPr>
      <w:r w:rsidRPr="00540490">
        <w:rPr>
          <w:rFonts w:ascii="Times New Roman" w:hAnsi="Times New Roman" w:cs="Times New Roman"/>
          <w:sz w:val="24"/>
          <w:szCs w:val="24"/>
          <w:lang w:eastAsia="ru-RU"/>
        </w:rPr>
        <w:t>Применение знаний по синтаксису и пунктуации в практике правописания.</w:t>
      </w:r>
      <w:proofErr w:type="gramStart"/>
      <w:r w:rsidRPr="005A614A">
        <w:rPr>
          <w:rFonts w:ascii="Times New Roman" w:hAnsi="Times New Roman" w:cs="Times New Roman"/>
          <w:b/>
          <w:bCs/>
          <w:caps/>
          <w:color w:val="000000"/>
          <w:lang w:eastAsia="ru-RU"/>
        </w:rPr>
        <w:t xml:space="preserve"> </w:t>
      </w:r>
      <w:r w:rsidRPr="00540490">
        <w:rPr>
          <w:rFonts w:ascii="Times New Roman" w:hAnsi="Times New Roman" w:cs="Times New Roman"/>
          <w:b/>
          <w:bCs/>
          <w:caps/>
          <w:color w:val="000000"/>
          <w:lang w:eastAsia="ru-RU"/>
        </w:rPr>
        <w:t>.</w:t>
      </w:r>
      <w:proofErr w:type="gramEnd"/>
      <w:r w:rsidRPr="00540490">
        <w:rPr>
          <w:rFonts w:ascii="Times New Roman" w:hAnsi="Times New Roman" w:cs="Times New Roman"/>
          <w:b/>
          <w:bCs/>
          <w:caps/>
          <w:color w:val="000000"/>
          <w:lang w:eastAsia="ru-RU"/>
        </w:rPr>
        <w:t xml:space="preserve">  </w:t>
      </w:r>
    </w:p>
    <w:p w:rsidR="001269C7" w:rsidRPr="00540490" w:rsidRDefault="001269C7" w:rsidP="001269C7">
      <w:pPr>
        <w:shd w:val="clear" w:color="auto" w:fill="FFFFFF"/>
        <w:spacing w:before="240" w:after="120" w:line="240" w:lineRule="atLeast"/>
        <w:outlineLvl w:val="1"/>
        <w:rPr>
          <w:rFonts w:ascii="Times New Roman" w:hAnsi="Times New Roman" w:cs="Times New Roman"/>
          <w:b/>
          <w:bCs/>
          <w:caps/>
          <w:color w:val="000000"/>
          <w:lang w:eastAsia="ru-RU"/>
        </w:rPr>
      </w:pPr>
      <w:r>
        <w:rPr>
          <w:rFonts w:ascii="Times New Roman" w:hAnsi="Times New Roman" w:cs="Times New Roman"/>
          <w:b/>
          <w:bCs/>
          <w:caps/>
          <w:color w:val="000000"/>
          <w:lang w:eastAsia="ru-RU"/>
        </w:rPr>
        <w:t>7.</w:t>
      </w:r>
      <w:r w:rsidRPr="00540490">
        <w:rPr>
          <w:rFonts w:ascii="Times New Roman" w:hAnsi="Times New Roman" w:cs="Times New Roman"/>
          <w:b/>
          <w:bCs/>
          <w:caps/>
          <w:color w:val="000000"/>
          <w:lang w:eastAsia="ru-RU"/>
        </w:rPr>
        <w:t>Тематическое планирование</w:t>
      </w:r>
    </w:p>
    <w:p w:rsidR="001269C7" w:rsidRDefault="001269C7" w:rsidP="001269C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C7AD0">
        <w:rPr>
          <w:rFonts w:ascii="Times New Roman" w:hAnsi="Times New Roman" w:cs="Times New Roman"/>
          <w:b/>
          <w:bCs/>
          <w:sz w:val="24"/>
          <w:szCs w:val="24"/>
        </w:rPr>
        <w:t xml:space="preserve">5 класс. </w:t>
      </w:r>
      <w:r>
        <w:rPr>
          <w:rFonts w:ascii="Times New Roman" w:hAnsi="Times New Roman" w:cs="Times New Roman"/>
          <w:b/>
          <w:bCs/>
          <w:sz w:val="24"/>
          <w:szCs w:val="24"/>
        </w:rPr>
        <w:t>204 часа</w:t>
      </w:r>
    </w:p>
    <w:p w:rsidR="001269C7" w:rsidRPr="004A12F3" w:rsidRDefault="001269C7" w:rsidP="001269C7">
      <w:pPr>
        <w:jc w:val="center"/>
        <w:rPr>
          <w:rFonts w:ascii="Times New Roman" w:hAnsi="Times New Roman" w:cs="Times New Roman"/>
          <w:b/>
          <w:bCs/>
          <w:color w:val="C00000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(Повторение – 14 часов, итоговый контроль – </w:t>
      </w:r>
      <w:r w:rsidRPr="002C034D">
        <w:rPr>
          <w:rFonts w:ascii="Times New Roman" w:hAnsi="Times New Roman" w:cs="Times New Roman"/>
          <w:b/>
          <w:bCs/>
          <w:sz w:val="24"/>
          <w:szCs w:val="24"/>
        </w:rPr>
        <w:t>13 часов)</w:t>
      </w:r>
    </w:p>
    <w:p w:rsidR="001269C7" w:rsidRDefault="001269C7" w:rsidP="001269C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269C7" w:rsidRDefault="001269C7" w:rsidP="001269C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269C7" w:rsidRPr="00CC7AD0" w:rsidRDefault="001269C7" w:rsidP="001269C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545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02"/>
        <w:gridCol w:w="5052"/>
        <w:gridCol w:w="850"/>
        <w:gridCol w:w="851"/>
        <w:gridCol w:w="1134"/>
        <w:gridCol w:w="1096"/>
        <w:gridCol w:w="1429"/>
        <w:gridCol w:w="4137"/>
      </w:tblGrid>
      <w:tr w:rsidR="001269C7" w:rsidRPr="00CC7AD0" w:rsidTr="00CC610B">
        <w:tc>
          <w:tcPr>
            <w:tcW w:w="902" w:type="dxa"/>
          </w:tcPr>
          <w:p w:rsidR="001269C7" w:rsidRPr="00CC7AD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7A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  <w:p w:rsidR="001269C7" w:rsidRPr="00CC7AD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7A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урока</w:t>
            </w:r>
          </w:p>
        </w:tc>
        <w:tc>
          <w:tcPr>
            <w:tcW w:w="5052" w:type="dxa"/>
          </w:tcPr>
          <w:p w:rsidR="001269C7" w:rsidRPr="00CC7AD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7A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</w:t>
            </w:r>
          </w:p>
        </w:tc>
        <w:tc>
          <w:tcPr>
            <w:tcW w:w="3931" w:type="dxa"/>
            <w:gridSpan w:val="4"/>
          </w:tcPr>
          <w:p w:rsidR="001269C7" w:rsidRPr="002E2B7F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2B7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Кол-во часов</w:t>
            </w:r>
          </w:p>
        </w:tc>
        <w:tc>
          <w:tcPr>
            <w:tcW w:w="1429" w:type="dxa"/>
            <w:vMerge w:val="restart"/>
          </w:tcPr>
          <w:p w:rsidR="001269C7" w:rsidRPr="002E2B7F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2B7F">
              <w:rPr>
                <w:rFonts w:ascii="Times New Roman" w:hAnsi="Times New Roman" w:cs="Times New Roman"/>
                <w:sz w:val="20"/>
                <w:szCs w:val="20"/>
              </w:rPr>
              <w:t>Учебный период (четверть, полугодие)</w:t>
            </w:r>
          </w:p>
        </w:tc>
        <w:tc>
          <w:tcPr>
            <w:tcW w:w="4137" w:type="dxa"/>
          </w:tcPr>
          <w:p w:rsidR="001269C7" w:rsidRPr="00CC7AD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7A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Электронные образовательные ресурсы</w:t>
            </w:r>
          </w:p>
        </w:tc>
      </w:tr>
      <w:tr w:rsidR="001269C7" w:rsidRPr="00CC7AD0" w:rsidTr="00CC610B">
        <w:tc>
          <w:tcPr>
            <w:tcW w:w="902" w:type="dxa"/>
          </w:tcPr>
          <w:p w:rsidR="001269C7" w:rsidRPr="00CC7AD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052" w:type="dxa"/>
          </w:tcPr>
          <w:p w:rsidR="001269C7" w:rsidRPr="00CC7AD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1269C7" w:rsidRPr="002E2B7F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E2B7F">
              <w:rPr>
                <w:rFonts w:ascii="Times New Roman" w:hAnsi="Times New Roman" w:cs="Times New Roman"/>
                <w:bCs/>
                <w:sz w:val="20"/>
                <w:szCs w:val="20"/>
              </w:rPr>
              <w:t>Всего</w:t>
            </w:r>
          </w:p>
        </w:tc>
        <w:tc>
          <w:tcPr>
            <w:tcW w:w="851" w:type="dxa"/>
          </w:tcPr>
          <w:p w:rsidR="001269C7" w:rsidRPr="004B2B22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B2B22">
              <w:rPr>
                <w:rFonts w:ascii="Times New Roman" w:hAnsi="Times New Roman" w:cs="Times New Roman"/>
                <w:sz w:val="20"/>
                <w:szCs w:val="20"/>
              </w:rPr>
              <w:t>Контрольные работы</w:t>
            </w:r>
          </w:p>
        </w:tc>
        <w:tc>
          <w:tcPr>
            <w:tcW w:w="1134" w:type="dxa"/>
          </w:tcPr>
          <w:p w:rsidR="001269C7" w:rsidRPr="000765D4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765D4">
              <w:rPr>
                <w:rFonts w:ascii="Times New Roman" w:hAnsi="Times New Roman" w:cs="Times New Roman"/>
                <w:sz w:val="20"/>
                <w:szCs w:val="20"/>
              </w:rPr>
              <w:t>Практические работы</w:t>
            </w:r>
          </w:p>
        </w:tc>
        <w:tc>
          <w:tcPr>
            <w:tcW w:w="1096" w:type="dxa"/>
          </w:tcPr>
          <w:p w:rsidR="001269C7" w:rsidRPr="001267D8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267D8">
              <w:rPr>
                <w:rFonts w:ascii="Times New Roman" w:hAnsi="Times New Roman" w:cs="Times New Roman"/>
                <w:sz w:val="20"/>
                <w:szCs w:val="20"/>
              </w:rPr>
              <w:t>Проектная деятельность</w:t>
            </w:r>
          </w:p>
        </w:tc>
        <w:tc>
          <w:tcPr>
            <w:tcW w:w="1429" w:type="dxa"/>
            <w:vMerge/>
          </w:tcPr>
          <w:p w:rsidR="001269C7" w:rsidRPr="002E2B7F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137" w:type="dxa"/>
          </w:tcPr>
          <w:p w:rsidR="001269C7" w:rsidRPr="00CC7AD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269C7" w:rsidRPr="00CC7AD0" w:rsidTr="00CC610B">
        <w:tc>
          <w:tcPr>
            <w:tcW w:w="90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1. </w:t>
            </w:r>
            <w:r w:rsidRPr="00CC7A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Общие сведения о языке</w:t>
            </w:r>
          </w:p>
        </w:tc>
        <w:tc>
          <w:tcPr>
            <w:tcW w:w="850" w:type="dxa"/>
          </w:tcPr>
          <w:p w:rsidR="001269C7" w:rsidRPr="00CC7AD0" w:rsidRDefault="001269C7" w:rsidP="00CC610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:rsidR="001269C7" w:rsidRPr="004B2B22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269C7" w:rsidRPr="000765D4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6" w:type="dxa"/>
          </w:tcPr>
          <w:p w:rsidR="001269C7" w:rsidRPr="001267D8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" w:type="dxa"/>
          </w:tcPr>
          <w:p w:rsidR="001269C7" w:rsidRPr="00CC7AD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1четверть</w:t>
            </w:r>
          </w:p>
        </w:tc>
        <w:tc>
          <w:tcPr>
            <w:tcW w:w="4137" w:type="dxa"/>
          </w:tcPr>
          <w:p w:rsidR="001269C7" w:rsidRPr="00CC7AD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9C7" w:rsidRPr="00CC7AD0" w:rsidTr="00CC610B">
        <w:tc>
          <w:tcPr>
            <w:tcW w:w="90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5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Богатство и выразительность русского языка</w:t>
            </w:r>
          </w:p>
        </w:tc>
        <w:tc>
          <w:tcPr>
            <w:tcW w:w="850" w:type="dxa"/>
          </w:tcPr>
          <w:p w:rsidR="001269C7" w:rsidRPr="00CC7AD0" w:rsidRDefault="001269C7" w:rsidP="00CC6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269C7" w:rsidRPr="004B2B22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2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269C7" w:rsidRPr="000765D4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5D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96" w:type="dxa"/>
          </w:tcPr>
          <w:p w:rsidR="001269C7" w:rsidRPr="001267D8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7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9" w:type="dxa"/>
          </w:tcPr>
          <w:p w:rsidR="001269C7" w:rsidRPr="00CC7AD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1четверть</w:t>
            </w:r>
          </w:p>
        </w:tc>
        <w:tc>
          <w:tcPr>
            <w:tcW w:w="4137" w:type="dxa"/>
          </w:tcPr>
          <w:p w:rsidR="001269C7" w:rsidRPr="00CC7AD0" w:rsidRDefault="00217A3C" w:rsidP="00CC610B">
            <w:pPr>
              <w:spacing w:after="0" w:line="240" w:lineRule="auto"/>
              <w:jc w:val="center"/>
              <w:rPr>
                <w:rStyle w:val="ab"/>
                <w:rFonts w:ascii="Times New Roman" w:hAnsi="Times New Roman"/>
                <w:sz w:val="24"/>
                <w:szCs w:val="24"/>
              </w:rPr>
            </w:pPr>
            <w:hyperlink r:id="rId6" w:history="1">
              <w:r w:rsidR="001269C7" w:rsidRPr="00CC7AD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  <w:p w:rsidR="001269C7" w:rsidRPr="00CC7AD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="001269C7" w:rsidRPr="00CC7AD0">
                <w:rPr>
                  <w:rStyle w:val="ab"/>
                  <w:rFonts w:ascii="Times New Roman" w:hAnsi="Times New Roman"/>
                  <w:sz w:val="24"/>
                  <w:szCs w:val="24"/>
                  <w:lang w:eastAsia="ru-RU"/>
                </w:rPr>
                <w:t>http://www.gramota.ru/</w:t>
              </w:r>
            </w:hyperlink>
          </w:p>
        </w:tc>
      </w:tr>
      <w:tr w:rsidR="001269C7" w:rsidRPr="00CC7AD0" w:rsidTr="00CC610B">
        <w:tc>
          <w:tcPr>
            <w:tcW w:w="90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5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Лингвистика как наука о языке</w:t>
            </w:r>
          </w:p>
        </w:tc>
        <w:tc>
          <w:tcPr>
            <w:tcW w:w="850" w:type="dxa"/>
          </w:tcPr>
          <w:p w:rsidR="001269C7" w:rsidRPr="00CC7AD0" w:rsidRDefault="001269C7" w:rsidP="00CC6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269C7" w:rsidRPr="004B2B22" w:rsidRDefault="001269C7" w:rsidP="00CC610B">
            <w:pPr>
              <w:shd w:val="clear" w:color="auto" w:fill="FFFFFF"/>
              <w:spacing w:after="150"/>
              <w:jc w:val="center"/>
              <w:rPr>
                <w:rStyle w:val="ab"/>
                <w:rFonts w:ascii="Times New Roman" w:hAnsi="Times New Roman"/>
                <w:sz w:val="24"/>
                <w:szCs w:val="24"/>
              </w:rPr>
            </w:pPr>
            <w:r w:rsidRPr="004B2B22">
              <w:rPr>
                <w:rStyle w:val="ab"/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269C7" w:rsidRPr="000765D4" w:rsidRDefault="001269C7" w:rsidP="00CC610B">
            <w:pPr>
              <w:shd w:val="clear" w:color="auto" w:fill="FFFFFF"/>
              <w:spacing w:after="150"/>
              <w:jc w:val="center"/>
              <w:rPr>
                <w:rStyle w:val="ab"/>
                <w:rFonts w:ascii="Times New Roman" w:hAnsi="Times New Roman"/>
                <w:sz w:val="24"/>
                <w:szCs w:val="24"/>
              </w:rPr>
            </w:pPr>
            <w:r w:rsidRPr="000765D4">
              <w:rPr>
                <w:rStyle w:val="ab"/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96" w:type="dxa"/>
          </w:tcPr>
          <w:p w:rsidR="001269C7" w:rsidRPr="001267D8" w:rsidRDefault="001269C7" w:rsidP="00CC610B">
            <w:pPr>
              <w:shd w:val="clear" w:color="auto" w:fill="FFFFFF"/>
              <w:spacing w:after="150"/>
              <w:jc w:val="center"/>
              <w:rPr>
                <w:rStyle w:val="ab"/>
                <w:rFonts w:ascii="Times New Roman" w:hAnsi="Times New Roman"/>
                <w:sz w:val="24"/>
                <w:szCs w:val="24"/>
              </w:rPr>
            </w:pPr>
            <w:r w:rsidRPr="001267D8">
              <w:rPr>
                <w:rStyle w:val="ab"/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29" w:type="dxa"/>
          </w:tcPr>
          <w:p w:rsidR="001269C7" w:rsidRPr="00AD7A74" w:rsidRDefault="001269C7" w:rsidP="00CC610B">
            <w:pPr>
              <w:shd w:val="clear" w:color="auto" w:fill="FFFFFF"/>
              <w:spacing w:after="150"/>
              <w:rPr>
                <w:rStyle w:val="ab"/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1четверть</w:t>
            </w:r>
          </w:p>
        </w:tc>
        <w:tc>
          <w:tcPr>
            <w:tcW w:w="4137" w:type="dxa"/>
          </w:tcPr>
          <w:p w:rsidR="001269C7" w:rsidRPr="00CC7AD0" w:rsidRDefault="001269C7" w:rsidP="00CC610B">
            <w:pPr>
              <w:shd w:val="clear" w:color="auto" w:fill="FFFFFF"/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AD7A74">
              <w:rPr>
                <w:rStyle w:val="ab"/>
                <w:rFonts w:ascii="Times New Roman" w:hAnsi="Times New Roman"/>
                <w:sz w:val="24"/>
                <w:szCs w:val="24"/>
              </w:rPr>
              <w:t xml:space="preserve">          </w:t>
            </w:r>
            <w:r w:rsidRPr="00CC7AD0">
              <w:rPr>
                <w:rStyle w:val="ab"/>
                <w:rFonts w:ascii="Times New Roman" w:hAnsi="Times New Roman"/>
                <w:sz w:val="24"/>
                <w:szCs w:val="24"/>
              </w:rPr>
              <w:t>h</w:t>
            </w:r>
            <w:hyperlink r:id="rId8" w:history="1">
              <w:r w:rsidRPr="00CC7AD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https://prosv.ru/static/tsok</w:t>
              </w:r>
            </w:hyperlink>
          </w:p>
        </w:tc>
      </w:tr>
      <w:tr w:rsidR="001269C7" w:rsidRPr="00CC7AD0" w:rsidTr="00CC610B">
        <w:tc>
          <w:tcPr>
            <w:tcW w:w="90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1269C7" w:rsidRPr="00CC7AD0" w:rsidRDefault="001269C7" w:rsidP="00CC610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7A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Повторение </w:t>
            </w:r>
            <w:proofErr w:type="gramStart"/>
            <w:r w:rsidRPr="00CC7A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изученного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 начальной школе</w:t>
            </w:r>
          </w:p>
        </w:tc>
        <w:tc>
          <w:tcPr>
            <w:tcW w:w="850" w:type="dxa"/>
          </w:tcPr>
          <w:p w:rsidR="001269C7" w:rsidRPr="00CC7AD0" w:rsidRDefault="001269C7" w:rsidP="00CC610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:rsidR="001269C7" w:rsidRPr="004B2B22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269C7" w:rsidRPr="000765D4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6" w:type="dxa"/>
          </w:tcPr>
          <w:p w:rsidR="001269C7" w:rsidRPr="001267D8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" w:type="dxa"/>
          </w:tcPr>
          <w:p w:rsidR="001269C7" w:rsidRDefault="001269C7" w:rsidP="00CC610B">
            <w:r w:rsidRPr="0035230C">
              <w:rPr>
                <w:rFonts w:ascii="Times New Roman" w:hAnsi="Times New Roman" w:cs="Times New Roman"/>
                <w:sz w:val="24"/>
                <w:szCs w:val="24"/>
              </w:rPr>
              <w:t>1четверть</w:t>
            </w:r>
          </w:p>
        </w:tc>
        <w:tc>
          <w:tcPr>
            <w:tcW w:w="4137" w:type="dxa"/>
          </w:tcPr>
          <w:p w:rsidR="001269C7" w:rsidRPr="00CC7AD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9C7" w:rsidRPr="004B2B22" w:rsidTr="00CC610B">
        <w:tc>
          <w:tcPr>
            <w:tcW w:w="90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5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Звуки и буквы. Правописание гласных и согласных в корнях слов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 xml:space="preserve"> Буквы</w:t>
            </w:r>
            <w:proofErr w:type="gramStart"/>
            <w:r w:rsidRPr="00CC7AD0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proofErr w:type="gramEnd"/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, У, А после шипящих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1269C7" w:rsidRPr="00CC7AD0" w:rsidRDefault="001269C7" w:rsidP="00CC6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269C7" w:rsidRPr="004B2B22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2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269C7" w:rsidRPr="000765D4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5D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96" w:type="dxa"/>
          </w:tcPr>
          <w:p w:rsidR="001269C7" w:rsidRPr="001267D8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7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9" w:type="dxa"/>
          </w:tcPr>
          <w:p w:rsidR="001269C7" w:rsidRDefault="001269C7" w:rsidP="00CC610B">
            <w:r w:rsidRPr="0035230C">
              <w:rPr>
                <w:rFonts w:ascii="Times New Roman" w:hAnsi="Times New Roman" w:cs="Times New Roman"/>
                <w:sz w:val="24"/>
                <w:szCs w:val="24"/>
              </w:rPr>
              <w:t>1четверть</w:t>
            </w:r>
          </w:p>
        </w:tc>
        <w:tc>
          <w:tcPr>
            <w:tcW w:w="4137" w:type="dxa"/>
          </w:tcPr>
          <w:p w:rsidR="001269C7" w:rsidRPr="004B2B22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="001269C7" w:rsidRPr="00AD7A74">
                <w:rPr>
                  <w:rStyle w:val="ab"/>
                  <w:rFonts w:ascii="Times New Roman" w:hAnsi="Times New Roman"/>
                  <w:sz w:val="24"/>
                  <w:szCs w:val="24"/>
                  <w:lang w:val="en-US"/>
                </w:rPr>
                <w:t>https</w:t>
              </w:r>
              <w:r w:rsidR="001269C7" w:rsidRPr="004B2B22">
                <w:rPr>
                  <w:rStyle w:val="ab"/>
                  <w:rFonts w:ascii="Times New Roman" w:hAnsi="Times New Roman"/>
                  <w:sz w:val="24"/>
                  <w:szCs w:val="24"/>
                </w:rPr>
                <w:t>://</w:t>
              </w:r>
              <w:proofErr w:type="spellStart"/>
              <w:r w:rsidR="001269C7" w:rsidRPr="00AD7A74">
                <w:rPr>
                  <w:rStyle w:val="ab"/>
                  <w:rFonts w:ascii="Times New Roman" w:hAnsi="Times New Roman"/>
                  <w:sz w:val="24"/>
                  <w:szCs w:val="24"/>
                  <w:lang w:val="en-US"/>
                </w:rPr>
                <w:t>resh</w:t>
              </w:r>
              <w:proofErr w:type="spellEnd"/>
              <w:r w:rsidR="001269C7" w:rsidRPr="004B2B22">
                <w:rPr>
                  <w:rStyle w:val="ab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1269C7" w:rsidRPr="00AD7A74">
                <w:rPr>
                  <w:rStyle w:val="ab"/>
                  <w:rFonts w:ascii="Times New Roman" w:hAnsi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1269C7" w:rsidRPr="004B2B22">
                <w:rPr>
                  <w:rStyle w:val="ab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1269C7" w:rsidRPr="00AD7A74">
                <w:rPr>
                  <w:rStyle w:val="ab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1269C7" w:rsidRPr="004B2B22">
                <w:rPr>
                  <w:rStyle w:val="ab"/>
                  <w:rFonts w:ascii="Times New Roman" w:hAnsi="Times New Roman"/>
                  <w:sz w:val="24"/>
                  <w:szCs w:val="24"/>
                </w:rPr>
                <w:t>/</w:t>
              </w:r>
              <w:r w:rsidR="001269C7" w:rsidRPr="00AD7A74">
                <w:rPr>
                  <w:rStyle w:val="ab"/>
                  <w:rFonts w:ascii="Times New Roman" w:hAnsi="Times New Roman"/>
                  <w:sz w:val="24"/>
                  <w:szCs w:val="24"/>
                  <w:lang w:val="en-US"/>
                </w:rPr>
                <w:t>subject</w:t>
              </w:r>
              <w:r w:rsidR="001269C7" w:rsidRPr="004B2B22">
                <w:rPr>
                  <w:rStyle w:val="ab"/>
                  <w:rFonts w:ascii="Times New Roman" w:hAnsi="Times New Roman"/>
                  <w:sz w:val="24"/>
                  <w:szCs w:val="24"/>
                </w:rPr>
                <w:t>/13/</w:t>
              </w:r>
            </w:hyperlink>
          </w:p>
        </w:tc>
      </w:tr>
      <w:tr w:rsidR="001269C7" w:rsidRPr="00CC7AD0" w:rsidTr="00CC610B">
        <w:tc>
          <w:tcPr>
            <w:tcW w:w="90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5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Части речи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</w:tc>
        <w:tc>
          <w:tcPr>
            <w:tcW w:w="850" w:type="dxa"/>
          </w:tcPr>
          <w:p w:rsidR="001269C7" w:rsidRPr="00CC7AD0" w:rsidRDefault="001269C7" w:rsidP="00CC6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269C7" w:rsidRPr="004B2B22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2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269C7" w:rsidRPr="000765D4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5D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96" w:type="dxa"/>
          </w:tcPr>
          <w:p w:rsidR="001269C7" w:rsidRPr="001267D8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7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9" w:type="dxa"/>
          </w:tcPr>
          <w:p w:rsidR="001269C7" w:rsidRDefault="001269C7" w:rsidP="00CC610B">
            <w:r w:rsidRPr="0035230C">
              <w:rPr>
                <w:rFonts w:ascii="Times New Roman" w:hAnsi="Times New Roman" w:cs="Times New Roman"/>
                <w:sz w:val="24"/>
                <w:szCs w:val="24"/>
              </w:rPr>
              <w:t>1четверть</w:t>
            </w:r>
          </w:p>
        </w:tc>
        <w:tc>
          <w:tcPr>
            <w:tcW w:w="4137" w:type="dxa"/>
          </w:tcPr>
          <w:p w:rsidR="001269C7" w:rsidRPr="00CC7AD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history="1">
              <w:r w:rsidR="001269C7" w:rsidRPr="00CC7AD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CC7AD0" w:rsidTr="00CC610B">
        <w:tc>
          <w:tcPr>
            <w:tcW w:w="90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5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Глагол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1269C7" w:rsidRPr="00CC7AD0" w:rsidRDefault="001269C7" w:rsidP="00CC6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269C7" w:rsidRPr="004B2B22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2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269C7" w:rsidRPr="000765D4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5D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96" w:type="dxa"/>
          </w:tcPr>
          <w:p w:rsidR="001269C7" w:rsidRPr="001267D8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7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9" w:type="dxa"/>
          </w:tcPr>
          <w:p w:rsidR="001269C7" w:rsidRDefault="001269C7" w:rsidP="00CC610B">
            <w:r w:rsidRPr="0035230C">
              <w:rPr>
                <w:rFonts w:ascii="Times New Roman" w:hAnsi="Times New Roman" w:cs="Times New Roman"/>
                <w:sz w:val="24"/>
                <w:szCs w:val="24"/>
              </w:rPr>
              <w:t>1четверть</w:t>
            </w:r>
          </w:p>
        </w:tc>
        <w:tc>
          <w:tcPr>
            <w:tcW w:w="4137" w:type="dxa"/>
          </w:tcPr>
          <w:p w:rsidR="001269C7" w:rsidRPr="00CC7AD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 w:history="1">
              <w:r w:rsidR="001269C7" w:rsidRPr="00CC7AD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CC7AD0" w:rsidTr="00CC610B">
        <w:tc>
          <w:tcPr>
            <w:tcW w:w="90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505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Имя существительное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1269C7" w:rsidRPr="00CC7AD0" w:rsidRDefault="001269C7" w:rsidP="00CC6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269C7" w:rsidRPr="004B2B22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2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269C7" w:rsidRPr="000765D4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5D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96" w:type="dxa"/>
          </w:tcPr>
          <w:p w:rsidR="001269C7" w:rsidRPr="001267D8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7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9" w:type="dxa"/>
          </w:tcPr>
          <w:p w:rsidR="001269C7" w:rsidRDefault="001269C7" w:rsidP="00CC610B">
            <w:r w:rsidRPr="0035230C">
              <w:rPr>
                <w:rFonts w:ascii="Times New Roman" w:hAnsi="Times New Roman" w:cs="Times New Roman"/>
                <w:sz w:val="24"/>
                <w:szCs w:val="24"/>
              </w:rPr>
              <w:t>1четверть</w:t>
            </w:r>
          </w:p>
        </w:tc>
        <w:tc>
          <w:tcPr>
            <w:tcW w:w="4137" w:type="dxa"/>
          </w:tcPr>
          <w:p w:rsidR="001269C7" w:rsidRPr="00CC7AD0" w:rsidRDefault="001269C7" w:rsidP="00CC61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hyperlink r:id="rId12" w:history="1">
              <w:r w:rsidRPr="00CC7AD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CC7AD0" w:rsidTr="00CC610B">
        <w:tc>
          <w:tcPr>
            <w:tcW w:w="90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5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Имя прилагательное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 Местоимение.</w:t>
            </w:r>
          </w:p>
        </w:tc>
        <w:tc>
          <w:tcPr>
            <w:tcW w:w="850" w:type="dxa"/>
          </w:tcPr>
          <w:p w:rsidR="001269C7" w:rsidRPr="00CC7AD0" w:rsidRDefault="001269C7" w:rsidP="00CC6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269C7" w:rsidRPr="004B2B22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2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269C7" w:rsidRPr="000765D4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5D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96" w:type="dxa"/>
          </w:tcPr>
          <w:p w:rsidR="001269C7" w:rsidRPr="001267D8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7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9" w:type="dxa"/>
          </w:tcPr>
          <w:p w:rsidR="001269C7" w:rsidRDefault="001269C7" w:rsidP="00CC610B">
            <w:r w:rsidRPr="0035230C">
              <w:rPr>
                <w:rFonts w:ascii="Times New Roman" w:hAnsi="Times New Roman" w:cs="Times New Roman"/>
                <w:sz w:val="24"/>
                <w:szCs w:val="24"/>
              </w:rPr>
              <w:t>1четверть</w:t>
            </w:r>
          </w:p>
        </w:tc>
        <w:tc>
          <w:tcPr>
            <w:tcW w:w="4137" w:type="dxa"/>
          </w:tcPr>
          <w:p w:rsidR="001269C7" w:rsidRPr="00CC7AD0" w:rsidRDefault="00217A3C" w:rsidP="00CC610B">
            <w:pPr>
              <w:spacing w:after="0" w:line="240" w:lineRule="auto"/>
              <w:jc w:val="center"/>
              <w:rPr>
                <w:rStyle w:val="ab"/>
                <w:rFonts w:ascii="Times New Roman" w:hAnsi="Times New Roman"/>
                <w:sz w:val="24"/>
                <w:szCs w:val="24"/>
              </w:rPr>
            </w:pPr>
            <w:hyperlink r:id="rId13" w:history="1">
              <w:r w:rsidR="001269C7" w:rsidRPr="00CC7AD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  <w:p w:rsidR="001269C7" w:rsidRPr="00CC7AD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" w:history="1">
              <w:r w:rsidR="001269C7" w:rsidRPr="00CC7AD0">
                <w:rPr>
                  <w:rStyle w:val="ab"/>
                  <w:rFonts w:ascii="Times New Roman" w:hAnsi="Times New Roman"/>
                  <w:sz w:val="24"/>
                  <w:szCs w:val="24"/>
                  <w:lang w:eastAsia="ru-RU"/>
                </w:rPr>
                <w:t>http://www.gramota.ru/</w:t>
              </w:r>
            </w:hyperlink>
          </w:p>
        </w:tc>
      </w:tr>
      <w:tr w:rsidR="001269C7" w:rsidRPr="00CC7AD0" w:rsidTr="00CC610B">
        <w:tc>
          <w:tcPr>
            <w:tcW w:w="90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5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Словосочетание, предложение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 xml:space="preserve"> Пунктуация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1269C7" w:rsidRPr="00CC7AD0" w:rsidRDefault="001269C7" w:rsidP="00CC6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269C7" w:rsidRPr="004B2B22" w:rsidRDefault="001269C7" w:rsidP="00CC610B">
            <w:pPr>
              <w:spacing w:after="0" w:line="240" w:lineRule="auto"/>
              <w:jc w:val="center"/>
              <w:rPr>
                <w:rStyle w:val="ab"/>
                <w:rFonts w:ascii="Times New Roman" w:hAnsi="Times New Roman"/>
                <w:sz w:val="24"/>
                <w:szCs w:val="24"/>
              </w:rPr>
            </w:pPr>
            <w:r w:rsidRPr="004B2B22">
              <w:rPr>
                <w:rStyle w:val="ab"/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269C7" w:rsidRPr="000765D4" w:rsidRDefault="001269C7" w:rsidP="00CC610B">
            <w:pPr>
              <w:spacing w:after="0" w:line="240" w:lineRule="auto"/>
              <w:jc w:val="center"/>
              <w:rPr>
                <w:rStyle w:val="ab"/>
                <w:rFonts w:ascii="Times New Roman" w:hAnsi="Times New Roman"/>
                <w:sz w:val="24"/>
                <w:szCs w:val="24"/>
              </w:rPr>
            </w:pPr>
            <w:r w:rsidRPr="000765D4">
              <w:rPr>
                <w:rStyle w:val="ab"/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96" w:type="dxa"/>
          </w:tcPr>
          <w:p w:rsidR="001269C7" w:rsidRPr="001267D8" w:rsidRDefault="001269C7" w:rsidP="00CC610B">
            <w:pPr>
              <w:spacing w:after="0" w:line="240" w:lineRule="auto"/>
              <w:jc w:val="center"/>
              <w:rPr>
                <w:rStyle w:val="ab"/>
                <w:rFonts w:ascii="Times New Roman" w:hAnsi="Times New Roman"/>
                <w:sz w:val="24"/>
                <w:szCs w:val="24"/>
              </w:rPr>
            </w:pPr>
            <w:r w:rsidRPr="001267D8">
              <w:rPr>
                <w:rStyle w:val="ab"/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29" w:type="dxa"/>
          </w:tcPr>
          <w:p w:rsidR="001269C7" w:rsidRDefault="001269C7" w:rsidP="00CC610B">
            <w:r w:rsidRPr="0035230C">
              <w:rPr>
                <w:rFonts w:ascii="Times New Roman" w:hAnsi="Times New Roman" w:cs="Times New Roman"/>
                <w:sz w:val="24"/>
                <w:szCs w:val="24"/>
              </w:rPr>
              <w:t>1четверть</w:t>
            </w:r>
          </w:p>
        </w:tc>
        <w:tc>
          <w:tcPr>
            <w:tcW w:w="4137" w:type="dxa"/>
          </w:tcPr>
          <w:p w:rsidR="001269C7" w:rsidRPr="00CC7AD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Style w:val="ab"/>
                <w:rFonts w:ascii="Times New Roman" w:hAnsi="Times New Roman"/>
                <w:sz w:val="24"/>
                <w:szCs w:val="24"/>
              </w:rPr>
              <w:t>h</w:t>
            </w:r>
            <w:hyperlink r:id="rId15" w:history="1">
              <w:r w:rsidRPr="00CC7AD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https://prosv.ru/static/tsok</w:t>
              </w:r>
            </w:hyperlink>
          </w:p>
        </w:tc>
      </w:tr>
      <w:tr w:rsidR="001269C7" w:rsidRPr="00CC7AD0" w:rsidTr="00CC610B">
        <w:tc>
          <w:tcPr>
            <w:tcW w:w="90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5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0B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И.К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Контрольное работа по теме «Повторение </w:t>
            </w:r>
            <w:proofErr w:type="gramStart"/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CC7AD0">
              <w:rPr>
                <w:rFonts w:ascii="Times New Roman" w:hAnsi="Times New Roman" w:cs="Times New Roman"/>
                <w:sz w:val="24"/>
                <w:szCs w:val="24"/>
              </w:rPr>
              <w:t xml:space="preserve"> в начальных классах» (диктант с грамматическим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заданием)</w:t>
            </w:r>
          </w:p>
        </w:tc>
        <w:tc>
          <w:tcPr>
            <w:tcW w:w="850" w:type="dxa"/>
          </w:tcPr>
          <w:p w:rsidR="001269C7" w:rsidRPr="00CC7AD0" w:rsidRDefault="001269C7" w:rsidP="00CC6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269C7" w:rsidRPr="004B2B22" w:rsidRDefault="001269C7" w:rsidP="00CC610B">
            <w:pPr>
              <w:shd w:val="clear" w:color="auto" w:fill="FFFFFF"/>
              <w:spacing w:after="15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269C7" w:rsidRPr="000765D4" w:rsidRDefault="001269C7" w:rsidP="00CC610B">
            <w:pPr>
              <w:shd w:val="clear" w:color="auto" w:fill="FFFFFF"/>
              <w:spacing w:after="15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5D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96" w:type="dxa"/>
          </w:tcPr>
          <w:p w:rsidR="001269C7" w:rsidRPr="001267D8" w:rsidRDefault="001269C7" w:rsidP="00CC610B">
            <w:pPr>
              <w:shd w:val="clear" w:color="auto" w:fill="FFFFFF"/>
              <w:spacing w:after="15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7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9" w:type="dxa"/>
          </w:tcPr>
          <w:p w:rsidR="001269C7" w:rsidRDefault="001269C7" w:rsidP="00CC610B">
            <w:r w:rsidRPr="0035230C">
              <w:rPr>
                <w:rFonts w:ascii="Times New Roman" w:hAnsi="Times New Roman" w:cs="Times New Roman"/>
                <w:sz w:val="24"/>
                <w:szCs w:val="24"/>
              </w:rPr>
              <w:t>1четверть</w:t>
            </w:r>
          </w:p>
        </w:tc>
        <w:tc>
          <w:tcPr>
            <w:tcW w:w="4137" w:type="dxa"/>
          </w:tcPr>
          <w:p w:rsidR="001269C7" w:rsidRPr="00CC7AD0" w:rsidRDefault="001269C7" w:rsidP="00CC610B">
            <w:pPr>
              <w:shd w:val="clear" w:color="auto" w:fill="FFFFFF"/>
              <w:spacing w:after="150" w:line="240" w:lineRule="auto"/>
              <w:rPr>
                <w:rStyle w:val="ab"/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hyperlink r:id="rId16" w:history="1">
              <w:r w:rsidRPr="00CC7AD0">
                <w:rPr>
                  <w:rStyle w:val="ab"/>
                  <w:rFonts w:ascii="Times New Roman" w:hAnsi="Times New Roman"/>
                  <w:sz w:val="24"/>
                  <w:szCs w:val="24"/>
                  <w:lang w:eastAsia="ru-RU"/>
                </w:rPr>
                <w:t>http://gramma.ru/RUS/</w:t>
              </w:r>
            </w:hyperlink>
          </w:p>
          <w:p w:rsidR="001269C7" w:rsidRPr="00CC7AD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" w:history="1">
              <w:r w:rsidR="001269C7" w:rsidRPr="00CC7AD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CC7AD0" w:rsidTr="00CC610B">
        <w:tc>
          <w:tcPr>
            <w:tcW w:w="902" w:type="dxa"/>
          </w:tcPr>
          <w:p w:rsidR="001269C7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052" w:type="dxa"/>
          </w:tcPr>
          <w:p w:rsidR="001269C7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 и работа над ошибками.</w:t>
            </w:r>
          </w:p>
        </w:tc>
        <w:tc>
          <w:tcPr>
            <w:tcW w:w="850" w:type="dxa"/>
          </w:tcPr>
          <w:p w:rsidR="001269C7" w:rsidRPr="00CC7AD0" w:rsidRDefault="001269C7" w:rsidP="00CC6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269C7" w:rsidRPr="004B2B22" w:rsidRDefault="001269C7" w:rsidP="00CC610B">
            <w:pPr>
              <w:shd w:val="clear" w:color="auto" w:fill="FFFFFF"/>
              <w:spacing w:after="15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2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269C7" w:rsidRPr="000765D4" w:rsidRDefault="001269C7" w:rsidP="00CC610B">
            <w:pPr>
              <w:shd w:val="clear" w:color="auto" w:fill="FFFFFF"/>
              <w:spacing w:after="15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5D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6" w:type="dxa"/>
          </w:tcPr>
          <w:p w:rsidR="001269C7" w:rsidRPr="001267D8" w:rsidRDefault="001269C7" w:rsidP="00CC610B">
            <w:pPr>
              <w:shd w:val="clear" w:color="auto" w:fill="FFFFFF"/>
              <w:spacing w:after="15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7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9" w:type="dxa"/>
          </w:tcPr>
          <w:p w:rsidR="001269C7" w:rsidRDefault="001269C7" w:rsidP="00CC610B">
            <w:r w:rsidRPr="0035230C">
              <w:rPr>
                <w:rFonts w:ascii="Times New Roman" w:hAnsi="Times New Roman" w:cs="Times New Roman"/>
                <w:sz w:val="24"/>
                <w:szCs w:val="24"/>
              </w:rPr>
              <w:t>1четверть</w:t>
            </w:r>
          </w:p>
        </w:tc>
        <w:tc>
          <w:tcPr>
            <w:tcW w:w="4137" w:type="dxa"/>
          </w:tcPr>
          <w:p w:rsidR="001269C7" w:rsidRDefault="001269C7" w:rsidP="00CC610B">
            <w:pPr>
              <w:shd w:val="clear" w:color="auto" w:fill="FFFFFF"/>
              <w:spacing w:after="15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9C7" w:rsidRPr="00CC7AD0" w:rsidTr="00CC610B">
        <w:tc>
          <w:tcPr>
            <w:tcW w:w="90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2.  </w:t>
            </w:r>
            <w:r w:rsidRPr="00CC7A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Язык и речь</w:t>
            </w:r>
          </w:p>
        </w:tc>
        <w:tc>
          <w:tcPr>
            <w:tcW w:w="850" w:type="dxa"/>
          </w:tcPr>
          <w:p w:rsidR="001269C7" w:rsidRPr="00CC7AD0" w:rsidRDefault="001269C7" w:rsidP="00CC610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:rsidR="001269C7" w:rsidRPr="004B2B22" w:rsidRDefault="001269C7" w:rsidP="00CC610B">
            <w:pPr>
              <w:spacing w:after="15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1269C7" w:rsidRPr="000765D4" w:rsidRDefault="001269C7" w:rsidP="00CC610B">
            <w:pPr>
              <w:spacing w:after="15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6" w:type="dxa"/>
          </w:tcPr>
          <w:p w:rsidR="001269C7" w:rsidRPr="001267D8" w:rsidRDefault="001269C7" w:rsidP="00CC610B">
            <w:pPr>
              <w:spacing w:after="15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9" w:type="dxa"/>
          </w:tcPr>
          <w:p w:rsidR="001269C7" w:rsidRDefault="001269C7" w:rsidP="00CC610B">
            <w:r w:rsidRPr="0035230C">
              <w:rPr>
                <w:rFonts w:ascii="Times New Roman" w:hAnsi="Times New Roman" w:cs="Times New Roman"/>
                <w:sz w:val="24"/>
                <w:szCs w:val="24"/>
              </w:rPr>
              <w:t>1четверть</w:t>
            </w:r>
          </w:p>
        </w:tc>
        <w:tc>
          <w:tcPr>
            <w:tcW w:w="4137" w:type="dxa"/>
          </w:tcPr>
          <w:p w:rsidR="001269C7" w:rsidRPr="00CC7AD0" w:rsidRDefault="001269C7" w:rsidP="00CC610B">
            <w:pPr>
              <w:spacing w:after="150" w:line="240" w:lineRule="auto"/>
              <w:rPr>
                <w:rFonts w:ascii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</w:pPr>
          </w:p>
          <w:p w:rsidR="001269C7" w:rsidRPr="00CC7AD0" w:rsidRDefault="001269C7" w:rsidP="00CC610B">
            <w:pPr>
              <w:spacing w:after="15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9C7" w:rsidRPr="00CC7AD0" w:rsidTr="00CC610B">
        <w:tc>
          <w:tcPr>
            <w:tcW w:w="90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05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819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Р.2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Язык и общение</w:t>
            </w:r>
          </w:p>
        </w:tc>
        <w:tc>
          <w:tcPr>
            <w:tcW w:w="850" w:type="dxa"/>
          </w:tcPr>
          <w:p w:rsidR="001269C7" w:rsidRPr="00CC7AD0" w:rsidRDefault="001269C7" w:rsidP="00CC6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269C7" w:rsidRPr="004B2B22" w:rsidRDefault="001269C7" w:rsidP="00CC610B">
            <w:pPr>
              <w:spacing w:after="150" w:line="240" w:lineRule="auto"/>
              <w:jc w:val="center"/>
              <w:rPr>
                <w:rStyle w:val="ab"/>
                <w:rFonts w:ascii="Times New Roman" w:hAnsi="Times New Roman"/>
                <w:sz w:val="24"/>
                <w:szCs w:val="24"/>
              </w:rPr>
            </w:pPr>
            <w:r w:rsidRPr="004B2B22">
              <w:rPr>
                <w:rStyle w:val="ab"/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269C7" w:rsidRPr="000765D4" w:rsidRDefault="001269C7" w:rsidP="00CC610B">
            <w:pPr>
              <w:spacing w:after="150" w:line="240" w:lineRule="auto"/>
              <w:jc w:val="center"/>
              <w:rPr>
                <w:rStyle w:val="ab"/>
                <w:rFonts w:ascii="Times New Roman" w:hAnsi="Times New Roman"/>
                <w:sz w:val="24"/>
                <w:szCs w:val="24"/>
              </w:rPr>
            </w:pPr>
            <w:r w:rsidRPr="000765D4">
              <w:rPr>
                <w:rStyle w:val="ab"/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96" w:type="dxa"/>
          </w:tcPr>
          <w:p w:rsidR="001269C7" w:rsidRPr="001267D8" w:rsidRDefault="001269C7" w:rsidP="00CC610B">
            <w:pPr>
              <w:spacing w:after="150" w:line="240" w:lineRule="auto"/>
              <w:jc w:val="center"/>
              <w:rPr>
                <w:rStyle w:val="ab"/>
                <w:rFonts w:ascii="Times New Roman" w:hAnsi="Times New Roman"/>
                <w:sz w:val="24"/>
                <w:szCs w:val="24"/>
              </w:rPr>
            </w:pPr>
            <w:r w:rsidRPr="001267D8">
              <w:rPr>
                <w:rStyle w:val="ab"/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29" w:type="dxa"/>
          </w:tcPr>
          <w:p w:rsidR="001269C7" w:rsidRDefault="001269C7" w:rsidP="00CC610B">
            <w:r w:rsidRPr="0035230C">
              <w:rPr>
                <w:rFonts w:ascii="Times New Roman" w:hAnsi="Times New Roman" w:cs="Times New Roman"/>
                <w:sz w:val="24"/>
                <w:szCs w:val="24"/>
              </w:rPr>
              <w:t>1четверть</w:t>
            </w:r>
          </w:p>
        </w:tc>
        <w:tc>
          <w:tcPr>
            <w:tcW w:w="4137" w:type="dxa"/>
          </w:tcPr>
          <w:p w:rsidR="001269C7" w:rsidRPr="00CC7AD0" w:rsidRDefault="001269C7" w:rsidP="00CC610B">
            <w:pPr>
              <w:spacing w:after="15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7A74">
              <w:rPr>
                <w:rStyle w:val="ab"/>
                <w:rFonts w:ascii="Times New Roman" w:hAnsi="Times New Roman"/>
                <w:sz w:val="24"/>
                <w:szCs w:val="24"/>
              </w:rPr>
              <w:t xml:space="preserve">           </w:t>
            </w:r>
            <w:r w:rsidRPr="00CC7AD0">
              <w:rPr>
                <w:rStyle w:val="ab"/>
                <w:rFonts w:ascii="Times New Roman" w:hAnsi="Times New Roman"/>
                <w:sz w:val="24"/>
                <w:szCs w:val="24"/>
              </w:rPr>
              <w:t>h</w:t>
            </w:r>
            <w:hyperlink r:id="rId18" w:history="1">
              <w:r w:rsidRPr="00CC7AD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https://prosv.ru/static/tsok</w:t>
              </w:r>
            </w:hyperlink>
          </w:p>
          <w:p w:rsidR="001269C7" w:rsidRPr="00CC7AD0" w:rsidRDefault="001269C7" w:rsidP="00CC61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9C7" w:rsidRPr="00CC7AD0" w:rsidTr="00CC610B">
        <w:tc>
          <w:tcPr>
            <w:tcW w:w="90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05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819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Р.2</w:t>
            </w: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 xml:space="preserve"> Виды речи. Речь устная и письменная. Монолог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 xml:space="preserve"> Диалог.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Полилог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</w:tcPr>
          <w:p w:rsidR="001269C7" w:rsidRPr="00CC7AD0" w:rsidRDefault="001269C7" w:rsidP="00CC6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269C7" w:rsidRPr="004B2B22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2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269C7" w:rsidRPr="000765D4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5D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96" w:type="dxa"/>
          </w:tcPr>
          <w:p w:rsidR="001269C7" w:rsidRPr="001267D8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7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9" w:type="dxa"/>
          </w:tcPr>
          <w:p w:rsidR="001269C7" w:rsidRDefault="001269C7" w:rsidP="00CC610B">
            <w:r w:rsidRPr="0035230C">
              <w:rPr>
                <w:rFonts w:ascii="Times New Roman" w:hAnsi="Times New Roman" w:cs="Times New Roman"/>
                <w:sz w:val="24"/>
                <w:szCs w:val="24"/>
              </w:rPr>
              <w:t>1четверть</w:t>
            </w:r>
          </w:p>
        </w:tc>
        <w:tc>
          <w:tcPr>
            <w:tcW w:w="4137" w:type="dxa"/>
          </w:tcPr>
          <w:p w:rsidR="001269C7" w:rsidRPr="00CC7AD0" w:rsidRDefault="001269C7" w:rsidP="00CC610B">
            <w:pPr>
              <w:spacing w:after="0" w:line="240" w:lineRule="auto"/>
              <w:rPr>
                <w:rStyle w:val="ab"/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hyperlink r:id="rId19" w:history="1">
              <w:r w:rsidRPr="00CC7AD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  <w:p w:rsidR="001269C7" w:rsidRPr="00CC7AD0" w:rsidRDefault="001269C7" w:rsidP="00CC61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9C7" w:rsidRPr="00CC7AD0" w:rsidTr="00CC610B">
        <w:tc>
          <w:tcPr>
            <w:tcW w:w="90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05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9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Р.2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 xml:space="preserve"> Виды чтения</w:t>
            </w:r>
          </w:p>
        </w:tc>
        <w:tc>
          <w:tcPr>
            <w:tcW w:w="850" w:type="dxa"/>
          </w:tcPr>
          <w:p w:rsidR="001269C7" w:rsidRPr="00CC7AD0" w:rsidRDefault="001269C7" w:rsidP="00CC6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269C7" w:rsidRPr="004B2B22" w:rsidRDefault="001269C7" w:rsidP="00CC610B">
            <w:pPr>
              <w:spacing w:after="0" w:line="240" w:lineRule="auto"/>
              <w:jc w:val="center"/>
              <w:rPr>
                <w:rStyle w:val="ab"/>
                <w:rFonts w:ascii="Times New Roman" w:hAnsi="Times New Roman"/>
                <w:sz w:val="24"/>
                <w:szCs w:val="24"/>
              </w:rPr>
            </w:pPr>
            <w:r w:rsidRPr="004B2B22">
              <w:rPr>
                <w:rStyle w:val="ab"/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269C7" w:rsidRPr="000765D4" w:rsidRDefault="001269C7" w:rsidP="00CC610B">
            <w:pPr>
              <w:spacing w:after="0" w:line="240" w:lineRule="auto"/>
              <w:jc w:val="center"/>
              <w:rPr>
                <w:rStyle w:val="ab"/>
                <w:rFonts w:ascii="Times New Roman" w:hAnsi="Times New Roman"/>
                <w:sz w:val="24"/>
                <w:szCs w:val="24"/>
              </w:rPr>
            </w:pPr>
            <w:r w:rsidRPr="000765D4">
              <w:rPr>
                <w:rStyle w:val="ab"/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6" w:type="dxa"/>
          </w:tcPr>
          <w:p w:rsidR="001269C7" w:rsidRPr="001267D8" w:rsidRDefault="001269C7" w:rsidP="00CC610B">
            <w:pPr>
              <w:spacing w:after="0" w:line="240" w:lineRule="auto"/>
              <w:jc w:val="center"/>
              <w:rPr>
                <w:rStyle w:val="ab"/>
                <w:rFonts w:ascii="Times New Roman" w:hAnsi="Times New Roman"/>
                <w:sz w:val="24"/>
                <w:szCs w:val="24"/>
              </w:rPr>
            </w:pPr>
            <w:r w:rsidRPr="001267D8">
              <w:rPr>
                <w:rStyle w:val="ab"/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29" w:type="dxa"/>
          </w:tcPr>
          <w:p w:rsidR="001269C7" w:rsidRDefault="001269C7" w:rsidP="00CC610B">
            <w:r w:rsidRPr="0035230C">
              <w:rPr>
                <w:rFonts w:ascii="Times New Roman" w:hAnsi="Times New Roman" w:cs="Times New Roman"/>
                <w:sz w:val="24"/>
                <w:szCs w:val="24"/>
              </w:rPr>
              <w:t>1четверть</w:t>
            </w:r>
          </w:p>
        </w:tc>
        <w:tc>
          <w:tcPr>
            <w:tcW w:w="4137" w:type="dxa"/>
          </w:tcPr>
          <w:p w:rsidR="001269C7" w:rsidRPr="00CC7AD0" w:rsidRDefault="001269C7" w:rsidP="00CC61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7A74">
              <w:rPr>
                <w:rStyle w:val="ab"/>
                <w:rFonts w:ascii="Times New Roman" w:hAnsi="Times New Roman"/>
                <w:sz w:val="24"/>
                <w:szCs w:val="24"/>
              </w:rPr>
              <w:t xml:space="preserve">     </w:t>
            </w:r>
            <w:r>
              <w:rPr>
                <w:rStyle w:val="ab"/>
                <w:rFonts w:ascii="Times New Roman" w:hAnsi="Times New Roman"/>
                <w:sz w:val="24"/>
                <w:szCs w:val="24"/>
              </w:rPr>
              <w:t xml:space="preserve">          </w:t>
            </w:r>
            <w:r w:rsidRPr="00CC7AD0">
              <w:rPr>
                <w:rStyle w:val="ab"/>
                <w:rFonts w:ascii="Times New Roman" w:hAnsi="Times New Roman"/>
                <w:sz w:val="24"/>
                <w:szCs w:val="24"/>
              </w:rPr>
              <w:t>h</w:t>
            </w:r>
            <w:hyperlink r:id="rId20" w:history="1">
              <w:r w:rsidRPr="00CC7AD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https://prosv.ru/static/tsok</w:t>
              </w:r>
            </w:hyperlink>
          </w:p>
        </w:tc>
      </w:tr>
      <w:tr w:rsidR="001269C7" w:rsidRPr="00CC7AD0" w:rsidTr="00CC610B">
        <w:tc>
          <w:tcPr>
            <w:tcW w:w="902" w:type="dxa"/>
          </w:tcPr>
          <w:p w:rsidR="001269C7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052" w:type="dxa"/>
          </w:tcPr>
          <w:p w:rsidR="001269C7" w:rsidRPr="00981954" w:rsidRDefault="001269C7" w:rsidP="00CC610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19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Р.2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 xml:space="preserve">  Виды  </w:t>
            </w:r>
            <w:proofErr w:type="spellStart"/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</w:p>
        </w:tc>
        <w:tc>
          <w:tcPr>
            <w:tcW w:w="850" w:type="dxa"/>
          </w:tcPr>
          <w:p w:rsidR="001269C7" w:rsidRPr="00CC7AD0" w:rsidRDefault="001269C7" w:rsidP="00CC6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269C7" w:rsidRPr="004B2B22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2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269C7" w:rsidRPr="000765D4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5D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6" w:type="dxa"/>
          </w:tcPr>
          <w:p w:rsidR="001269C7" w:rsidRPr="001267D8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7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9" w:type="dxa"/>
          </w:tcPr>
          <w:p w:rsidR="001269C7" w:rsidRDefault="001269C7" w:rsidP="00CC610B">
            <w:r w:rsidRPr="0035230C">
              <w:rPr>
                <w:rFonts w:ascii="Times New Roman" w:hAnsi="Times New Roman" w:cs="Times New Roman"/>
                <w:sz w:val="24"/>
                <w:szCs w:val="24"/>
              </w:rPr>
              <w:t>1четверть</w:t>
            </w:r>
          </w:p>
        </w:tc>
        <w:tc>
          <w:tcPr>
            <w:tcW w:w="4137" w:type="dxa"/>
          </w:tcPr>
          <w:p w:rsidR="001269C7" w:rsidRPr="00CC7AD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9C7" w:rsidRPr="00CC7AD0" w:rsidTr="00CC610B">
        <w:tc>
          <w:tcPr>
            <w:tcW w:w="90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05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9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Р.2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 xml:space="preserve">  Виды  </w:t>
            </w:r>
            <w:proofErr w:type="spellStart"/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</w:p>
        </w:tc>
        <w:tc>
          <w:tcPr>
            <w:tcW w:w="850" w:type="dxa"/>
          </w:tcPr>
          <w:p w:rsidR="001269C7" w:rsidRPr="00CC7AD0" w:rsidRDefault="001269C7" w:rsidP="00CC6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269C7" w:rsidRPr="004B2B22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2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269C7" w:rsidRPr="000765D4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5D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6" w:type="dxa"/>
          </w:tcPr>
          <w:p w:rsidR="001269C7" w:rsidRPr="001267D8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7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9" w:type="dxa"/>
          </w:tcPr>
          <w:p w:rsidR="001269C7" w:rsidRDefault="001269C7" w:rsidP="00CC610B">
            <w:r w:rsidRPr="0035230C">
              <w:rPr>
                <w:rFonts w:ascii="Times New Roman" w:hAnsi="Times New Roman" w:cs="Times New Roman"/>
                <w:sz w:val="24"/>
                <w:szCs w:val="24"/>
              </w:rPr>
              <w:t>1четверть</w:t>
            </w:r>
          </w:p>
        </w:tc>
        <w:tc>
          <w:tcPr>
            <w:tcW w:w="4137" w:type="dxa"/>
          </w:tcPr>
          <w:p w:rsidR="001269C7" w:rsidRPr="00CC7AD0" w:rsidRDefault="00217A3C" w:rsidP="00CC610B">
            <w:pPr>
              <w:spacing w:after="0" w:line="240" w:lineRule="auto"/>
              <w:jc w:val="center"/>
              <w:rPr>
                <w:rStyle w:val="ab"/>
                <w:rFonts w:ascii="Times New Roman" w:hAnsi="Times New Roman"/>
                <w:sz w:val="24"/>
                <w:szCs w:val="24"/>
              </w:rPr>
            </w:pPr>
            <w:hyperlink r:id="rId21" w:history="1">
              <w:r w:rsidR="001269C7" w:rsidRPr="00CC7AD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  <w:p w:rsidR="001269C7" w:rsidRPr="00CC7AD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Style w:val="ab"/>
                <w:rFonts w:ascii="Times New Roman" w:hAnsi="Times New Roman"/>
                <w:sz w:val="24"/>
                <w:szCs w:val="24"/>
              </w:rPr>
              <w:t>h</w:t>
            </w:r>
            <w:hyperlink r:id="rId22" w:history="1">
              <w:r w:rsidRPr="00CC7AD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https://prosv.ru/static/tsok</w:t>
              </w:r>
            </w:hyperlink>
          </w:p>
        </w:tc>
      </w:tr>
      <w:tr w:rsidR="001269C7" w:rsidRPr="00CC7AD0" w:rsidTr="00CC610B">
        <w:tc>
          <w:tcPr>
            <w:tcW w:w="90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3. </w:t>
            </w:r>
            <w:r w:rsidRPr="00CC7A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Текст</w:t>
            </w:r>
          </w:p>
        </w:tc>
        <w:tc>
          <w:tcPr>
            <w:tcW w:w="850" w:type="dxa"/>
          </w:tcPr>
          <w:p w:rsidR="001269C7" w:rsidRPr="00CC7AD0" w:rsidRDefault="001269C7" w:rsidP="00CC610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:rsidR="001269C7" w:rsidRPr="004B2B22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269C7" w:rsidRPr="000765D4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6" w:type="dxa"/>
          </w:tcPr>
          <w:p w:rsidR="001269C7" w:rsidRPr="001267D8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" w:type="dxa"/>
          </w:tcPr>
          <w:p w:rsidR="001269C7" w:rsidRDefault="001269C7" w:rsidP="00CC610B">
            <w:r w:rsidRPr="0035230C">
              <w:rPr>
                <w:rFonts w:ascii="Times New Roman" w:hAnsi="Times New Roman" w:cs="Times New Roman"/>
                <w:sz w:val="24"/>
                <w:szCs w:val="24"/>
              </w:rPr>
              <w:t>1четверть</w:t>
            </w:r>
          </w:p>
        </w:tc>
        <w:tc>
          <w:tcPr>
            <w:tcW w:w="4137" w:type="dxa"/>
          </w:tcPr>
          <w:p w:rsidR="001269C7" w:rsidRPr="00CC7AD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9C7" w:rsidRPr="00CC7AD0" w:rsidTr="00CC610B">
        <w:tc>
          <w:tcPr>
            <w:tcW w:w="90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05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Р.3</w:t>
            </w:r>
            <w:r w:rsidRPr="00CC7A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Текст и его основные признаки</w:t>
            </w:r>
          </w:p>
        </w:tc>
        <w:tc>
          <w:tcPr>
            <w:tcW w:w="850" w:type="dxa"/>
          </w:tcPr>
          <w:p w:rsidR="001269C7" w:rsidRPr="00CC7AD0" w:rsidRDefault="001269C7" w:rsidP="00CC6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269C7" w:rsidRPr="004B2B22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2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269C7" w:rsidRPr="000765D4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5D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96" w:type="dxa"/>
          </w:tcPr>
          <w:p w:rsidR="001269C7" w:rsidRPr="001267D8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7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9" w:type="dxa"/>
          </w:tcPr>
          <w:p w:rsidR="001269C7" w:rsidRDefault="001269C7" w:rsidP="00CC610B">
            <w:r w:rsidRPr="0035230C">
              <w:rPr>
                <w:rFonts w:ascii="Times New Roman" w:hAnsi="Times New Roman" w:cs="Times New Roman"/>
                <w:sz w:val="24"/>
                <w:szCs w:val="24"/>
              </w:rPr>
              <w:t>1четверть</w:t>
            </w:r>
          </w:p>
        </w:tc>
        <w:tc>
          <w:tcPr>
            <w:tcW w:w="4137" w:type="dxa"/>
          </w:tcPr>
          <w:p w:rsidR="001269C7" w:rsidRPr="00CC7AD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3" w:history="1">
              <w:r w:rsidR="001269C7" w:rsidRPr="00CC7AD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CC7AD0" w:rsidTr="00CC610B">
        <w:tc>
          <w:tcPr>
            <w:tcW w:w="90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05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Р.3</w:t>
            </w:r>
            <w:r w:rsidRPr="00CC7A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к обучающему  изложению</w:t>
            </w: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 xml:space="preserve"> по тексту Г.А. </w:t>
            </w:r>
            <w:proofErr w:type="spellStart"/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Скребицкого</w:t>
            </w:r>
            <w:proofErr w:type="spellEnd"/>
            <w:r w:rsidRPr="00CC7AD0">
              <w:rPr>
                <w:rFonts w:ascii="Times New Roman" w:hAnsi="Times New Roman" w:cs="Times New Roman"/>
                <w:sz w:val="24"/>
                <w:szCs w:val="24"/>
              </w:rPr>
              <w:t xml:space="preserve"> (упр. 112)</w:t>
            </w:r>
          </w:p>
        </w:tc>
        <w:tc>
          <w:tcPr>
            <w:tcW w:w="850" w:type="dxa"/>
          </w:tcPr>
          <w:p w:rsidR="001269C7" w:rsidRPr="00CC7AD0" w:rsidRDefault="001269C7" w:rsidP="00CC6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269C7" w:rsidRPr="004B2B22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2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269C7" w:rsidRPr="000765D4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5D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96" w:type="dxa"/>
          </w:tcPr>
          <w:p w:rsidR="001269C7" w:rsidRPr="001267D8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7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9" w:type="dxa"/>
          </w:tcPr>
          <w:p w:rsidR="001269C7" w:rsidRDefault="001269C7" w:rsidP="00CC610B">
            <w:r w:rsidRPr="0035230C">
              <w:rPr>
                <w:rFonts w:ascii="Times New Roman" w:hAnsi="Times New Roman" w:cs="Times New Roman"/>
                <w:sz w:val="24"/>
                <w:szCs w:val="24"/>
              </w:rPr>
              <w:t>1четверть</w:t>
            </w:r>
          </w:p>
        </w:tc>
        <w:tc>
          <w:tcPr>
            <w:tcW w:w="4137" w:type="dxa"/>
          </w:tcPr>
          <w:p w:rsidR="001269C7" w:rsidRPr="00CC7AD0" w:rsidRDefault="00217A3C" w:rsidP="00CC610B">
            <w:pPr>
              <w:spacing w:after="0" w:line="240" w:lineRule="auto"/>
              <w:jc w:val="center"/>
              <w:rPr>
                <w:rStyle w:val="ab"/>
                <w:rFonts w:ascii="Times New Roman" w:hAnsi="Times New Roman"/>
                <w:sz w:val="24"/>
                <w:szCs w:val="24"/>
              </w:rPr>
            </w:pPr>
            <w:hyperlink r:id="rId24" w:history="1">
              <w:r w:rsidR="001269C7" w:rsidRPr="00CC7AD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  <w:p w:rsidR="001269C7" w:rsidRPr="00CC7AD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Style w:val="ab"/>
                <w:rFonts w:ascii="Times New Roman" w:hAnsi="Times New Roman"/>
                <w:sz w:val="24"/>
                <w:szCs w:val="24"/>
              </w:rPr>
              <w:t>h</w:t>
            </w:r>
            <w:hyperlink r:id="rId25" w:history="1">
              <w:r w:rsidRPr="00CC7AD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https://prosv.ru/static/tsok</w:t>
              </w:r>
            </w:hyperlink>
          </w:p>
        </w:tc>
      </w:tr>
      <w:tr w:rsidR="001269C7" w:rsidRPr="00CC7AD0" w:rsidTr="00CC610B">
        <w:tc>
          <w:tcPr>
            <w:tcW w:w="902" w:type="dxa"/>
          </w:tcPr>
          <w:p w:rsidR="001269C7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052" w:type="dxa"/>
          </w:tcPr>
          <w:p w:rsidR="001269C7" w:rsidRDefault="001269C7" w:rsidP="00CC610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Р.3</w:t>
            </w:r>
            <w:r w:rsidRPr="00CC7A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 xml:space="preserve">Обучающее изложение по тексту Г.А. </w:t>
            </w:r>
            <w:proofErr w:type="spellStart"/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Скребицкого</w:t>
            </w:r>
            <w:proofErr w:type="spellEnd"/>
            <w:r w:rsidRPr="00CC7AD0">
              <w:rPr>
                <w:rFonts w:ascii="Times New Roman" w:hAnsi="Times New Roman" w:cs="Times New Roman"/>
                <w:sz w:val="24"/>
                <w:szCs w:val="24"/>
              </w:rPr>
              <w:t xml:space="preserve"> (упр. 112)</w:t>
            </w:r>
          </w:p>
        </w:tc>
        <w:tc>
          <w:tcPr>
            <w:tcW w:w="850" w:type="dxa"/>
          </w:tcPr>
          <w:p w:rsidR="001269C7" w:rsidRDefault="001269C7" w:rsidP="00CC6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269C7" w:rsidRPr="004B2B22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2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269C7" w:rsidRPr="000765D4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5D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96" w:type="dxa"/>
          </w:tcPr>
          <w:p w:rsidR="001269C7" w:rsidRPr="001267D8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7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9" w:type="dxa"/>
          </w:tcPr>
          <w:p w:rsidR="001269C7" w:rsidRDefault="001269C7" w:rsidP="00CC610B">
            <w:r w:rsidRPr="0035230C">
              <w:rPr>
                <w:rFonts w:ascii="Times New Roman" w:hAnsi="Times New Roman" w:cs="Times New Roman"/>
                <w:sz w:val="24"/>
                <w:szCs w:val="24"/>
              </w:rPr>
              <w:t>1четверть</w:t>
            </w:r>
          </w:p>
        </w:tc>
        <w:tc>
          <w:tcPr>
            <w:tcW w:w="4137" w:type="dxa"/>
          </w:tcPr>
          <w:p w:rsidR="001269C7" w:rsidRPr="00CC7AD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9C7" w:rsidRPr="00CC7AD0" w:rsidTr="00CC610B">
        <w:tc>
          <w:tcPr>
            <w:tcW w:w="90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505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Р.3</w:t>
            </w:r>
            <w:r w:rsidRPr="00CC7A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Тема текста. Главная мысль (идея) текста</w:t>
            </w:r>
          </w:p>
        </w:tc>
        <w:tc>
          <w:tcPr>
            <w:tcW w:w="850" w:type="dxa"/>
          </w:tcPr>
          <w:p w:rsidR="001269C7" w:rsidRPr="00CC7AD0" w:rsidRDefault="001269C7" w:rsidP="00CC6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269C7" w:rsidRPr="004B2B22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2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269C7" w:rsidRPr="000765D4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5D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6" w:type="dxa"/>
          </w:tcPr>
          <w:p w:rsidR="001269C7" w:rsidRPr="001267D8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7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9" w:type="dxa"/>
          </w:tcPr>
          <w:p w:rsidR="001269C7" w:rsidRDefault="001269C7" w:rsidP="00CC610B">
            <w:r w:rsidRPr="0035230C">
              <w:rPr>
                <w:rFonts w:ascii="Times New Roman" w:hAnsi="Times New Roman" w:cs="Times New Roman"/>
                <w:sz w:val="24"/>
                <w:szCs w:val="24"/>
              </w:rPr>
              <w:t>1четверть</w:t>
            </w:r>
          </w:p>
        </w:tc>
        <w:tc>
          <w:tcPr>
            <w:tcW w:w="4137" w:type="dxa"/>
          </w:tcPr>
          <w:p w:rsidR="001269C7" w:rsidRPr="00CC7AD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6" w:history="1">
              <w:r w:rsidR="001269C7" w:rsidRPr="00CC7AD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CC7AD0" w:rsidTr="00CC610B">
        <w:tc>
          <w:tcPr>
            <w:tcW w:w="90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05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Р.3</w:t>
            </w:r>
            <w:r w:rsidRPr="00CC7A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Абзац. Связь предложений в тексте</w:t>
            </w:r>
          </w:p>
        </w:tc>
        <w:tc>
          <w:tcPr>
            <w:tcW w:w="850" w:type="dxa"/>
          </w:tcPr>
          <w:p w:rsidR="001269C7" w:rsidRPr="00CC7AD0" w:rsidRDefault="001269C7" w:rsidP="00CC6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269C7" w:rsidRPr="004B2B22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2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269C7" w:rsidRPr="000765D4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5D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6" w:type="dxa"/>
          </w:tcPr>
          <w:p w:rsidR="001269C7" w:rsidRPr="001267D8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7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9" w:type="dxa"/>
          </w:tcPr>
          <w:p w:rsidR="001269C7" w:rsidRDefault="001269C7" w:rsidP="00CC610B">
            <w:r w:rsidRPr="0035230C">
              <w:rPr>
                <w:rFonts w:ascii="Times New Roman" w:hAnsi="Times New Roman" w:cs="Times New Roman"/>
                <w:sz w:val="24"/>
                <w:szCs w:val="24"/>
              </w:rPr>
              <w:t>1четверть</w:t>
            </w:r>
          </w:p>
        </w:tc>
        <w:tc>
          <w:tcPr>
            <w:tcW w:w="4137" w:type="dxa"/>
          </w:tcPr>
          <w:p w:rsidR="001269C7" w:rsidRPr="00CC7AD0" w:rsidRDefault="00217A3C" w:rsidP="00CC610B">
            <w:pPr>
              <w:spacing w:after="0" w:line="240" w:lineRule="auto"/>
              <w:jc w:val="center"/>
              <w:rPr>
                <w:rStyle w:val="ab"/>
                <w:rFonts w:ascii="Times New Roman" w:hAnsi="Times New Roman"/>
                <w:sz w:val="24"/>
                <w:szCs w:val="24"/>
              </w:rPr>
            </w:pPr>
            <w:hyperlink r:id="rId27" w:history="1">
              <w:r w:rsidR="001269C7" w:rsidRPr="00CC7AD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  <w:p w:rsidR="001269C7" w:rsidRPr="00CC7AD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8" w:history="1">
              <w:r w:rsidR="001269C7" w:rsidRPr="00CC7AD0">
                <w:rPr>
                  <w:rStyle w:val="ab"/>
                  <w:rFonts w:ascii="Times New Roman" w:hAnsi="Times New Roman"/>
                  <w:sz w:val="24"/>
                  <w:szCs w:val="24"/>
                  <w:lang w:eastAsia="ru-RU"/>
                </w:rPr>
                <w:t>http://www.gramota.ru/</w:t>
              </w:r>
            </w:hyperlink>
          </w:p>
        </w:tc>
      </w:tr>
      <w:tr w:rsidR="001269C7" w:rsidRPr="00CC7AD0" w:rsidTr="00CC610B">
        <w:tc>
          <w:tcPr>
            <w:tcW w:w="90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05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Р.3</w:t>
            </w:r>
            <w:r w:rsidRPr="00CC7A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Повествование как функционально-смысловой тип речи</w:t>
            </w:r>
          </w:p>
        </w:tc>
        <w:tc>
          <w:tcPr>
            <w:tcW w:w="850" w:type="dxa"/>
          </w:tcPr>
          <w:p w:rsidR="001269C7" w:rsidRPr="00CC7AD0" w:rsidRDefault="001269C7" w:rsidP="00CC6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269C7" w:rsidRPr="004B2B22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2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269C7" w:rsidRPr="000765D4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5D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96" w:type="dxa"/>
          </w:tcPr>
          <w:p w:rsidR="001269C7" w:rsidRPr="001267D8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7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9" w:type="dxa"/>
          </w:tcPr>
          <w:p w:rsidR="001269C7" w:rsidRDefault="001269C7" w:rsidP="00CC610B">
            <w:r w:rsidRPr="0035230C">
              <w:rPr>
                <w:rFonts w:ascii="Times New Roman" w:hAnsi="Times New Roman" w:cs="Times New Roman"/>
                <w:sz w:val="24"/>
                <w:szCs w:val="24"/>
              </w:rPr>
              <w:t>1четверть</w:t>
            </w:r>
          </w:p>
        </w:tc>
        <w:tc>
          <w:tcPr>
            <w:tcW w:w="4137" w:type="dxa"/>
          </w:tcPr>
          <w:p w:rsidR="001269C7" w:rsidRPr="00CC7AD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9" w:history="1">
              <w:r w:rsidR="001269C7" w:rsidRPr="00CC7AD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CC7AD0" w:rsidTr="00CC610B">
        <w:tc>
          <w:tcPr>
            <w:tcW w:w="90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05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Р.3</w:t>
            </w:r>
            <w:r w:rsidRPr="00CC7A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 xml:space="preserve">Рассказ как разновидность текста. Рассказ на основе </w:t>
            </w:r>
            <w:proofErr w:type="gramStart"/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услышанного</w:t>
            </w:r>
            <w:proofErr w:type="gramEnd"/>
          </w:p>
        </w:tc>
        <w:tc>
          <w:tcPr>
            <w:tcW w:w="850" w:type="dxa"/>
          </w:tcPr>
          <w:p w:rsidR="001269C7" w:rsidRPr="00CC7AD0" w:rsidRDefault="001269C7" w:rsidP="00CC6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269C7" w:rsidRPr="004B2B22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2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269C7" w:rsidRPr="000765D4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5D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6" w:type="dxa"/>
          </w:tcPr>
          <w:p w:rsidR="001269C7" w:rsidRPr="001267D8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7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9" w:type="dxa"/>
          </w:tcPr>
          <w:p w:rsidR="001269C7" w:rsidRDefault="001269C7" w:rsidP="00CC610B">
            <w:r w:rsidRPr="0035230C">
              <w:rPr>
                <w:rFonts w:ascii="Times New Roman" w:hAnsi="Times New Roman" w:cs="Times New Roman"/>
                <w:sz w:val="24"/>
                <w:szCs w:val="24"/>
              </w:rPr>
              <w:t>1четверть</w:t>
            </w:r>
          </w:p>
        </w:tc>
        <w:tc>
          <w:tcPr>
            <w:tcW w:w="4137" w:type="dxa"/>
          </w:tcPr>
          <w:p w:rsidR="001269C7" w:rsidRPr="00CC7AD0" w:rsidRDefault="00217A3C" w:rsidP="00CC610B">
            <w:pPr>
              <w:spacing w:after="0" w:line="240" w:lineRule="auto"/>
              <w:jc w:val="center"/>
              <w:rPr>
                <w:rStyle w:val="ab"/>
                <w:rFonts w:ascii="Times New Roman" w:hAnsi="Times New Roman"/>
                <w:sz w:val="24"/>
                <w:szCs w:val="24"/>
              </w:rPr>
            </w:pPr>
            <w:hyperlink r:id="rId30" w:history="1">
              <w:r w:rsidR="001269C7" w:rsidRPr="00CC7AD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  <w:p w:rsidR="001269C7" w:rsidRPr="00CC7AD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1" w:history="1">
              <w:r w:rsidR="001269C7" w:rsidRPr="00CC7AD0">
                <w:rPr>
                  <w:rStyle w:val="ab"/>
                  <w:rFonts w:ascii="Times New Roman" w:hAnsi="Times New Roman"/>
                  <w:sz w:val="24"/>
                  <w:szCs w:val="24"/>
                  <w:lang w:eastAsia="ru-RU"/>
                </w:rPr>
                <w:t>http://www.gramota.ru/</w:t>
              </w:r>
            </w:hyperlink>
          </w:p>
        </w:tc>
      </w:tr>
      <w:tr w:rsidR="001269C7" w:rsidRPr="00CC7AD0" w:rsidTr="00CC610B">
        <w:tc>
          <w:tcPr>
            <w:tcW w:w="90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05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Р.3</w:t>
            </w:r>
            <w:r w:rsidRPr="00CC7A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 xml:space="preserve">Рассказ как разновидность текста. Рассказ на основе </w:t>
            </w:r>
            <w:proofErr w:type="gramStart"/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услышанного</w:t>
            </w:r>
            <w:proofErr w:type="gramEnd"/>
          </w:p>
        </w:tc>
        <w:tc>
          <w:tcPr>
            <w:tcW w:w="850" w:type="dxa"/>
          </w:tcPr>
          <w:p w:rsidR="001269C7" w:rsidRPr="00CC7AD0" w:rsidRDefault="001269C7" w:rsidP="00CC6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269C7" w:rsidRPr="004B2B22" w:rsidRDefault="001269C7" w:rsidP="00CC610B">
            <w:pPr>
              <w:shd w:val="clear" w:color="auto" w:fill="FFFFFF"/>
              <w:spacing w:after="150"/>
              <w:jc w:val="center"/>
              <w:rPr>
                <w:rStyle w:val="ab"/>
                <w:rFonts w:ascii="Times New Roman" w:hAnsi="Times New Roman"/>
                <w:sz w:val="24"/>
                <w:szCs w:val="24"/>
              </w:rPr>
            </w:pPr>
            <w:r w:rsidRPr="004B2B22">
              <w:rPr>
                <w:rStyle w:val="ab"/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269C7" w:rsidRPr="000765D4" w:rsidRDefault="001269C7" w:rsidP="00CC610B">
            <w:pPr>
              <w:shd w:val="clear" w:color="auto" w:fill="FFFFFF"/>
              <w:spacing w:after="150"/>
              <w:jc w:val="center"/>
              <w:rPr>
                <w:rStyle w:val="ab"/>
                <w:rFonts w:ascii="Times New Roman" w:hAnsi="Times New Roman"/>
                <w:sz w:val="24"/>
                <w:szCs w:val="24"/>
              </w:rPr>
            </w:pPr>
            <w:r w:rsidRPr="000765D4">
              <w:rPr>
                <w:rStyle w:val="ab"/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6" w:type="dxa"/>
          </w:tcPr>
          <w:p w:rsidR="001269C7" w:rsidRPr="001267D8" w:rsidRDefault="001269C7" w:rsidP="00CC610B">
            <w:pPr>
              <w:shd w:val="clear" w:color="auto" w:fill="FFFFFF"/>
              <w:spacing w:after="150"/>
              <w:jc w:val="center"/>
              <w:rPr>
                <w:rStyle w:val="ab"/>
                <w:rFonts w:ascii="Times New Roman" w:hAnsi="Times New Roman"/>
                <w:sz w:val="24"/>
                <w:szCs w:val="24"/>
              </w:rPr>
            </w:pPr>
            <w:r w:rsidRPr="001267D8">
              <w:rPr>
                <w:rStyle w:val="ab"/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29" w:type="dxa"/>
          </w:tcPr>
          <w:p w:rsidR="001269C7" w:rsidRDefault="001269C7" w:rsidP="00CC610B">
            <w:r w:rsidRPr="0035230C">
              <w:rPr>
                <w:rFonts w:ascii="Times New Roman" w:hAnsi="Times New Roman" w:cs="Times New Roman"/>
                <w:sz w:val="24"/>
                <w:szCs w:val="24"/>
              </w:rPr>
              <w:t>1четверть</w:t>
            </w:r>
          </w:p>
        </w:tc>
        <w:tc>
          <w:tcPr>
            <w:tcW w:w="4137" w:type="dxa"/>
          </w:tcPr>
          <w:p w:rsidR="001269C7" w:rsidRPr="00CC7AD0" w:rsidRDefault="001269C7" w:rsidP="00CC610B">
            <w:pPr>
              <w:shd w:val="clear" w:color="auto" w:fill="FFFFFF"/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Style w:val="ab"/>
                <w:rFonts w:ascii="Times New Roman" w:hAnsi="Times New Roman"/>
                <w:sz w:val="24"/>
                <w:szCs w:val="24"/>
              </w:rPr>
              <w:t>h</w:t>
            </w:r>
            <w:hyperlink r:id="rId32" w:history="1">
              <w:r w:rsidRPr="00CC7AD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https://prosv.ru/static/tsok</w:t>
              </w:r>
            </w:hyperlink>
          </w:p>
        </w:tc>
      </w:tr>
      <w:tr w:rsidR="001269C7" w:rsidRPr="00CC7AD0" w:rsidTr="00CC610B">
        <w:tc>
          <w:tcPr>
            <w:tcW w:w="90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05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Р.3</w:t>
            </w:r>
            <w:r w:rsidRPr="00CC7A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Описание как функционально-смысловой тип речи. Описание предмета</w:t>
            </w:r>
          </w:p>
        </w:tc>
        <w:tc>
          <w:tcPr>
            <w:tcW w:w="850" w:type="dxa"/>
          </w:tcPr>
          <w:p w:rsidR="001269C7" w:rsidRPr="00CC7AD0" w:rsidRDefault="001269C7" w:rsidP="00CC6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269C7" w:rsidRPr="004B2B22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2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269C7" w:rsidRPr="000765D4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5D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96" w:type="dxa"/>
          </w:tcPr>
          <w:p w:rsidR="001269C7" w:rsidRPr="001267D8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7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9" w:type="dxa"/>
          </w:tcPr>
          <w:p w:rsidR="001269C7" w:rsidRDefault="001269C7" w:rsidP="00CC610B">
            <w:r w:rsidRPr="0035230C">
              <w:rPr>
                <w:rFonts w:ascii="Times New Roman" w:hAnsi="Times New Roman" w:cs="Times New Roman"/>
                <w:sz w:val="24"/>
                <w:szCs w:val="24"/>
              </w:rPr>
              <w:t>1четверть</w:t>
            </w:r>
          </w:p>
        </w:tc>
        <w:tc>
          <w:tcPr>
            <w:tcW w:w="4137" w:type="dxa"/>
          </w:tcPr>
          <w:p w:rsidR="001269C7" w:rsidRPr="00CC7AD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3" w:history="1">
              <w:r w:rsidR="001269C7" w:rsidRPr="00CC7AD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CC7AD0" w:rsidTr="00CC610B">
        <w:tc>
          <w:tcPr>
            <w:tcW w:w="90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05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Р.3</w:t>
            </w:r>
            <w:r w:rsidRPr="00CC7A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Рассуждение как функционально-смысловой тип речи. Доказательства в рассуждении</w:t>
            </w:r>
          </w:p>
        </w:tc>
        <w:tc>
          <w:tcPr>
            <w:tcW w:w="850" w:type="dxa"/>
          </w:tcPr>
          <w:p w:rsidR="001269C7" w:rsidRPr="00CC7AD0" w:rsidRDefault="001269C7" w:rsidP="00CC6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269C7" w:rsidRPr="004B2B22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2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269C7" w:rsidRPr="000765D4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96" w:type="dxa"/>
          </w:tcPr>
          <w:p w:rsidR="001269C7" w:rsidRPr="001267D8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7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9" w:type="dxa"/>
          </w:tcPr>
          <w:p w:rsidR="001269C7" w:rsidRDefault="001269C7" w:rsidP="00CC610B">
            <w:r w:rsidRPr="0035230C">
              <w:rPr>
                <w:rFonts w:ascii="Times New Roman" w:hAnsi="Times New Roman" w:cs="Times New Roman"/>
                <w:sz w:val="24"/>
                <w:szCs w:val="24"/>
              </w:rPr>
              <w:t>1четверть</w:t>
            </w:r>
          </w:p>
        </w:tc>
        <w:tc>
          <w:tcPr>
            <w:tcW w:w="4137" w:type="dxa"/>
          </w:tcPr>
          <w:p w:rsidR="001269C7" w:rsidRPr="00CC7AD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4" w:history="1">
              <w:r w:rsidR="001269C7" w:rsidRPr="00CC7AD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CC7AD0" w:rsidTr="00CC610B">
        <w:tc>
          <w:tcPr>
            <w:tcW w:w="90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05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Р.3</w:t>
            </w:r>
            <w:r w:rsidRPr="00CC7A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Сочинение - рассуждение  (упр. 152, 156 по выбору)</w:t>
            </w:r>
          </w:p>
        </w:tc>
        <w:tc>
          <w:tcPr>
            <w:tcW w:w="850" w:type="dxa"/>
          </w:tcPr>
          <w:p w:rsidR="001269C7" w:rsidRPr="00CC7AD0" w:rsidRDefault="001269C7" w:rsidP="00CC6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269C7" w:rsidRPr="004B2B22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2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269C7" w:rsidRPr="000765D4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5D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6" w:type="dxa"/>
          </w:tcPr>
          <w:p w:rsidR="001269C7" w:rsidRPr="001267D8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7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9" w:type="dxa"/>
          </w:tcPr>
          <w:p w:rsidR="001269C7" w:rsidRDefault="001269C7" w:rsidP="00CC610B">
            <w:r w:rsidRPr="0035230C">
              <w:rPr>
                <w:rFonts w:ascii="Times New Roman" w:hAnsi="Times New Roman" w:cs="Times New Roman"/>
                <w:sz w:val="24"/>
                <w:szCs w:val="24"/>
              </w:rPr>
              <w:t>1четверть</w:t>
            </w:r>
          </w:p>
        </w:tc>
        <w:tc>
          <w:tcPr>
            <w:tcW w:w="4137" w:type="dxa"/>
          </w:tcPr>
          <w:p w:rsidR="001269C7" w:rsidRPr="00CC7AD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5" w:history="1">
              <w:r w:rsidR="001269C7" w:rsidRPr="00CC7AD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CC7AD0" w:rsidTr="00CC610B">
        <w:tc>
          <w:tcPr>
            <w:tcW w:w="90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4. </w:t>
            </w:r>
            <w:r w:rsidRPr="00CC7A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Функциональные разновидности языка</w:t>
            </w:r>
          </w:p>
        </w:tc>
        <w:tc>
          <w:tcPr>
            <w:tcW w:w="850" w:type="dxa"/>
          </w:tcPr>
          <w:p w:rsidR="001269C7" w:rsidRPr="00CC7AD0" w:rsidRDefault="001269C7" w:rsidP="00CC610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:rsidR="001269C7" w:rsidRPr="004B2B22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269C7" w:rsidRPr="000765D4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6" w:type="dxa"/>
          </w:tcPr>
          <w:p w:rsidR="001269C7" w:rsidRPr="001267D8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" w:type="dxa"/>
          </w:tcPr>
          <w:p w:rsidR="001269C7" w:rsidRDefault="001269C7" w:rsidP="00CC610B">
            <w:r w:rsidRPr="0035230C">
              <w:rPr>
                <w:rFonts w:ascii="Times New Roman" w:hAnsi="Times New Roman" w:cs="Times New Roman"/>
                <w:sz w:val="24"/>
                <w:szCs w:val="24"/>
              </w:rPr>
              <w:t>1четверть</w:t>
            </w:r>
          </w:p>
        </w:tc>
        <w:tc>
          <w:tcPr>
            <w:tcW w:w="4137" w:type="dxa"/>
          </w:tcPr>
          <w:p w:rsidR="001269C7" w:rsidRPr="00CC7AD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9C7" w:rsidRPr="00CC7AD0" w:rsidTr="00CC610B">
        <w:tc>
          <w:tcPr>
            <w:tcW w:w="90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05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1B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Р.4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Функциональные разновидности языка. Разговорная речь. Язык художественной литературы</w:t>
            </w:r>
          </w:p>
        </w:tc>
        <w:tc>
          <w:tcPr>
            <w:tcW w:w="850" w:type="dxa"/>
          </w:tcPr>
          <w:p w:rsidR="001269C7" w:rsidRPr="00CC7AD0" w:rsidRDefault="001269C7" w:rsidP="00CC6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269C7" w:rsidRPr="004B2B22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2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269C7" w:rsidRPr="000765D4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5D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96" w:type="dxa"/>
          </w:tcPr>
          <w:p w:rsidR="001269C7" w:rsidRPr="001267D8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7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9" w:type="dxa"/>
          </w:tcPr>
          <w:p w:rsidR="001269C7" w:rsidRDefault="001269C7" w:rsidP="00CC610B">
            <w:r w:rsidRPr="0035230C">
              <w:rPr>
                <w:rFonts w:ascii="Times New Roman" w:hAnsi="Times New Roman" w:cs="Times New Roman"/>
                <w:sz w:val="24"/>
                <w:szCs w:val="24"/>
              </w:rPr>
              <w:t>1четверть</w:t>
            </w:r>
          </w:p>
        </w:tc>
        <w:tc>
          <w:tcPr>
            <w:tcW w:w="4137" w:type="dxa"/>
          </w:tcPr>
          <w:p w:rsidR="001269C7" w:rsidRPr="00CC7AD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6" w:history="1">
              <w:r w:rsidR="001269C7" w:rsidRPr="00CC7AD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CC7AD0" w:rsidTr="00CC610B">
        <w:tc>
          <w:tcPr>
            <w:tcW w:w="90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28-29</w:t>
            </w:r>
          </w:p>
        </w:tc>
        <w:tc>
          <w:tcPr>
            <w:tcW w:w="505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1B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Р.4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Функциональные стили: научный, официально-деловой, публицистический</w:t>
            </w:r>
          </w:p>
        </w:tc>
        <w:tc>
          <w:tcPr>
            <w:tcW w:w="850" w:type="dxa"/>
          </w:tcPr>
          <w:p w:rsidR="001269C7" w:rsidRPr="00CC7AD0" w:rsidRDefault="001269C7" w:rsidP="00CC6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1269C7" w:rsidRPr="004B2B22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2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269C7" w:rsidRPr="000765D4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5D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96" w:type="dxa"/>
          </w:tcPr>
          <w:p w:rsidR="001269C7" w:rsidRPr="001267D8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7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9" w:type="dxa"/>
          </w:tcPr>
          <w:p w:rsidR="001269C7" w:rsidRDefault="001269C7" w:rsidP="00CC610B">
            <w:r w:rsidRPr="0035230C">
              <w:rPr>
                <w:rFonts w:ascii="Times New Roman" w:hAnsi="Times New Roman" w:cs="Times New Roman"/>
                <w:sz w:val="24"/>
                <w:szCs w:val="24"/>
              </w:rPr>
              <w:t>1четверть</w:t>
            </w:r>
          </w:p>
        </w:tc>
        <w:tc>
          <w:tcPr>
            <w:tcW w:w="4137" w:type="dxa"/>
          </w:tcPr>
          <w:p w:rsidR="001269C7" w:rsidRPr="00CC7AD0" w:rsidRDefault="001269C7" w:rsidP="00CC61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hyperlink r:id="rId37" w:history="1">
              <w:r w:rsidRPr="00CC7AD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CC7AD0" w:rsidTr="00CC610B">
        <w:tc>
          <w:tcPr>
            <w:tcW w:w="90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5  </w:t>
            </w:r>
            <w:r w:rsidRPr="00CC7A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Система языка. </w:t>
            </w:r>
          </w:p>
        </w:tc>
        <w:tc>
          <w:tcPr>
            <w:tcW w:w="850" w:type="dxa"/>
          </w:tcPr>
          <w:p w:rsidR="001269C7" w:rsidRPr="00CC7AD0" w:rsidRDefault="001269C7" w:rsidP="00CC610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:rsidR="001269C7" w:rsidRPr="004B2B22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269C7" w:rsidRPr="000765D4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6" w:type="dxa"/>
          </w:tcPr>
          <w:p w:rsidR="001269C7" w:rsidRPr="001267D8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" w:type="dxa"/>
          </w:tcPr>
          <w:p w:rsidR="001269C7" w:rsidRDefault="001269C7" w:rsidP="00CC610B">
            <w:r w:rsidRPr="0035230C">
              <w:rPr>
                <w:rFonts w:ascii="Times New Roman" w:hAnsi="Times New Roman" w:cs="Times New Roman"/>
                <w:sz w:val="24"/>
                <w:szCs w:val="24"/>
              </w:rPr>
              <w:t>1четверть</w:t>
            </w:r>
          </w:p>
        </w:tc>
        <w:tc>
          <w:tcPr>
            <w:tcW w:w="4137" w:type="dxa"/>
          </w:tcPr>
          <w:p w:rsidR="001269C7" w:rsidRPr="00CC7AD0" w:rsidRDefault="001269C7" w:rsidP="00CC610B">
            <w:pPr>
              <w:spacing w:after="0" w:line="240" w:lineRule="auto"/>
              <w:jc w:val="center"/>
              <w:rPr>
                <w:rStyle w:val="ab"/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hyperlink r:id="rId38" w:history="1">
              <w:r w:rsidRPr="00CC7AD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  <w:p w:rsidR="001269C7" w:rsidRPr="00CC7AD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9" w:history="1">
              <w:r w:rsidR="001269C7" w:rsidRPr="00CC7AD0">
                <w:rPr>
                  <w:rStyle w:val="ab"/>
                  <w:rFonts w:ascii="Times New Roman" w:hAnsi="Times New Roman"/>
                  <w:sz w:val="24"/>
                  <w:szCs w:val="24"/>
                  <w:lang w:eastAsia="ru-RU"/>
                </w:rPr>
                <w:t>http://www.gramota.ru/</w:t>
              </w:r>
            </w:hyperlink>
          </w:p>
        </w:tc>
      </w:tr>
      <w:tr w:rsidR="001269C7" w:rsidRPr="00CC7AD0" w:rsidTr="00CC610B">
        <w:tc>
          <w:tcPr>
            <w:tcW w:w="90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1269C7" w:rsidRDefault="001269C7" w:rsidP="00CC610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7A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Фонетика. Графика. Орфоэпия. Культура речи</w:t>
            </w:r>
          </w:p>
        </w:tc>
        <w:tc>
          <w:tcPr>
            <w:tcW w:w="850" w:type="dxa"/>
          </w:tcPr>
          <w:p w:rsidR="001269C7" w:rsidRDefault="001269C7" w:rsidP="00CC610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:rsidR="001269C7" w:rsidRPr="004B2B22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269C7" w:rsidRPr="000765D4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6" w:type="dxa"/>
          </w:tcPr>
          <w:p w:rsidR="001269C7" w:rsidRPr="001267D8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" w:type="dxa"/>
          </w:tcPr>
          <w:p w:rsidR="001269C7" w:rsidRDefault="001269C7" w:rsidP="00CC610B">
            <w:r w:rsidRPr="0035230C">
              <w:rPr>
                <w:rFonts w:ascii="Times New Roman" w:hAnsi="Times New Roman" w:cs="Times New Roman"/>
                <w:sz w:val="24"/>
                <w:szCs w:val="24"/>
              </w:rPr>
              <w:t>1четверть</w:t>
            </w:r>
          </w:p>
        </w:tc>
        <w:tc>
          <w:tcPr>
            <w:tcW w:w="4137" w:type="dxa"/>
          </w:tcPr>
          <w:p w:rsidR="001269C7" w:rsidRPr="00CC7AD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9C7" w:rsidRPr="00CC7AD0" w:rsidTr="00CC610B">
        <w:tc>
          <w:tcPr>
            <w:tcW w:w="90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505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Фонетика как раздел лингвистики.  Гласные звуки. Согласные звуки</w:t>
            </w:r>
          </w:p>
        </w:tc>
        <w:tc>
          <w:tcPr>
            <w:tcW w:w="850" w:type="dxa"/>
          </w:tcPr>
          <w:p w:rsidR="001269C7" w:rsidRPr="00CC7AD0" w:rsidRDefault="001269C7" w:rsidP="00CC6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269C7" w:rsidRPr="004B2B22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2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269C7" w:rsidRPr="000765D4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5D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96" w:type="dxa"/>
          </w:tcPr>
          <w:p w:rsidR="001269C7" w:rsidRPr="001267D8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7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9" w:type="dxa"/>
          </w:tcPr>
          <w:p w:rsidR="001269C7" w:rsidRDefault="001269C7" w:rsidP="00CC610B">
            <w:r w:rsidRPr="0035230C">
              <w:rPr>
                <w:rFonts w:ascii="Times New Roman" w:hAnsi="Times New Roman" w:cs="Times New Roman"/>
                <w:sz w:val="24"/>
                <w:szCs w:val="24"/>
              </w:rPr>
              <w:t>1четверть</w:t>
            </w:r>
          </w:p>
        </w:tc>
        <w:tc>
          <w:tcPr>
            <w:tcW w:w="4137" w:type="dxa"/>
          </w:tcPr>
          <w:p w:rsidR="001269C7" w:rsidRPr="00CC7AD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0" w:history="1">
              <w:r w:rsidR="001269C7" w:rsidRPr="00CC7AD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CC7AD0" w:rsidTr="00CC610B">
        <w:tc>
          <w:tcPr>
            <w:tcW w:w="90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05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Изменение звуков в потоке речи</w:t>
            </w:r>
          </w:p>
        </w:tc>
        <w:tc>
          <w:tcPr>
            <w:tcW w:w="850" w:type="dxa"/>
          </w:tcPr>
          <w:p w:rsidR="001269C7" w:rsidRPr="00CC7AD0" w:rsidRDefault="001269C7" w:rsidP="00CC6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269C7" w:rsidRPr="004B2B22" w:rsidRDefault="001269C7" w:rsidP="00CC610B">
            <w:pPr>
              <w:spacing w:after="0" w:line="240" w:lineRule="auto"/>
              <w:jc w:val="center"/>
              <w:rPr>
                <w:rStyle w:val="ab"/>
                <w:rFonts w:ascii="Times New Roman" w:hAnsi="Times New Roman"/>
                <w:sz w:val="24"/>
                <w:szCs w:val="24"/>
              </w:rPr>
            </w:pPr>
            <w:r w:rsidRPr="004B2B22">
              <w:rPr>
                <w:rStyle w:val="ab"/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269C7" w:rsidRPr="000765D4" w:rsidRDefault="001269C7" w:rsidP="00CC610B">
            <w:pPr>
              <w:spacing w:after="0" w:line="240" w:lineRule="auto"/>
              <w:jc w:val="center"/>
              <w:rPr>
                <w:rStyle w:val="ab"/>
                <w:rFonts w:ascii="Times New Roman" w:hAnsi="Times New Roman"/>
                <w:sz w:val="24"/>
                <w:szCs w:val="24"/>
              </w:rPr>
            </w:pPr>
            <w:r w:rsidRPr="000765D4">
              <w:rPr>
                <w:rStyle w:val="ab"/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96" w:type="dxa"/>
          </w:tcPr>
          <w:p w:rsidR="001269C7" w:rsidRPr="001267D8" w:rsidRDefault="001269C7" w:rsidP="00CC610B">
            <w:pPr>
              <w:spacing w:after="0" w:line="240" w:lineRule="auto"/>
              <w:jc w:val="center"/>
              <w:rPr>
                <w:rStyle w:val="ab"/>
                <w:rFonts w:ascii="Times New Roman" w:hAnsi="Times New Roman"/>
                <w:sz w:val="24"/>
                <w:szCs w:val="24"/>
              </w:rPr>
            </w:pPr>
            <w:r w:rsidRPr="001267D8">
              <w:rPr>
                <w:rStyle w:val="ab"/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29" w:type="dxa"/>
          </w:tcPr>
          <w:p w:rsidR="001269C7" w:rsidRDefault="001269C7" w:rsidP="00CC610B">
            <w:r w:rsidRPr="0035230C">
              <w:rPr>
                <w:rFonts w:ascii="Times New Roman" w:hAnsi="Times New Roman" w:cs="Times New Roman"/>
                <w:sz w:val="24"/>
                <w:szCs w:val="24"/>
              </w:rPr>
              <w:t>1четверть</w:t>
            </w:r>
          </w:p>
        </w:tc>
        <w:tc>
          <w:tcPr>
            <w:tcW w:w="4137" w:type="dxa"/>
          </w:tcPr>
          <w:p w:rsidR="001269C7" w:rsidRPr="00CC7AD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Style w:val="ab"/>
                <w:rFonts w:ascii="Times New Roman" w:hAnsi="Times New Roman"/>
                <w:sz w:val="24"/>
                <w:szCs w:val="24"/>
              </w:rPr>
              <w:t>h</w:t>
            </w:r>
            <w:hyperlink r:id="rId41" w:history="1">
              <w:r w:rsidRPr="00CC7AD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https://prosv.ru/static/tsok</w:t>
              </w:r>
            </w:hyperlink>
          </w:p>
        </w:tc>
      </w:tr>
      <w:tr w:rsidR="001269C7" w:rsidRPr="00CC7AD0" w:rsidTr="00CC610B">
        <w:tc>
          <w:tcPr>
            <w:tcW w:w="90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05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Согласные твердые и мягкие</w:t>
            </w:r>
          </w:p>
        </w:tc>
        <w:tc>
          <w:tcPr>
            <w:tcW w:w="850" w:type="dxa"/>
          </w:tcPr>
          <w:p w:rsidR="001269C7" w:rsidRPr="00CC7AD0" w:rsidRDefault="001269C7" w:rsidP="00CC6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269C7" w:rsidRPr="004B2B22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2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269C7" w:rsidRPr="000765D4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5D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96" w:type="dxa"/>
          </w:tcPr>
          <w:p w:rsidR="001269C7" w:rsidRPr="001267D8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7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9" w:type="dxa"/>
          </w:tcPr>
          <w:p w:rsidR="001269C7" w:rsidRDefault="001269C7" w:rsidP="00CC610B">
            <w:r w:rsidRPr="0035230C">
              <w:rPr>
                <w:rFonts w:ascii="Times New Roman" w:hAnsi="Times New Roman" w:cs="Times New Roman"/>
                <w:sz w:val="24"/>
                <w:szCs w:val="24"/>
              </w:rPr>
              <w:t>1четверть</w:t>
            </w:r>
          </w:p>
        </w:tc>
        <w:tc>
          <w:tcPr>
            <w:tcW w:w="4137" w:type="dxa"/>
          </w:tcPr>
          <w:p w:rsidR="001269C7" w:rsidRPr="00CC7AD0" w:rsidRDefault="00217A3C" w:rsidP="00CC610B">
            <w:pPr>
              <w:spacing w:after="0" w:line="240" w:lineRule="auto"/>
              <w:jc w:val="center"/>
              <w:rPr>
                <w:rStyle w:val="ab"/>
                <w:rFonts w:ascii="Times New Roman" w:hAnsi="Times New Roman"/>
                <w:sz w:val="24"/>
                <w:szCs w:val="24"/>
              </w:rPr>
            </w:pPr>
            <w:hyperlink r:id="rId42" w:history="1">
              <w:r w:rsidR="001269C7" w:rsidRPr="00CC7AD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  <w:p w:rsidR="001269C7" w:rsidRPr="00CC7AD0" w:rsidRDefault="001269C7" w:rsidP="00CC610B">
            <w:pPr>
              <w:shd w:val="clear" w:color="auto" w:fill="FFFFFF"/>
              <w:spacing w:after="15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hyperlink r:id="rId43" w:history="1">
              <w:r w:rsidRPr="00CC7AD0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http://www.gramota.ru/</w:t>
              </w:r>
            </w:hyperlink>
          </w:p>
          <w:p w:rsidR="001269C7" w:rsidRPr="00CC7AD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9C7" w:rsidRPr="00CC7AD0" w:rsidTr="00CC610B">
        <w:tc>
          <w:tcPr>
            <w:tcW w:w="90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05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Согласные звонкие и глухие</w:t>
            </w:r>
          </w:p>
        </w:tc>
        <w:tc>
          <w:tcPr>
            <w:tcW w:w="850" w:type="dxa"/>
          </w:tcPr>
          <w:p w:rsidR="001269C7" w:rsidRPr="00CC7AD0" w:rsidRDefault="001269C7" w:rsidP="00CC6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269C7" w:rsidRPr="004B2B22" w:rsidRDefault="001269C7" w:rsidP="00CC610B">
            <w:pPr>
              <w:shd w:val="clear" w:color="auto" w:fill="FFFFFF"/>
              <w:spacing w:after="15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2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269C7" w:rsidRPr="000765D4" w:rsidRDefault="001269C7" w:rsidP="00CC610B">
            <w:pPr>
              <w:shd w:val="clear" w:color="auto" w:fill="FFFFFF"/>
              <w:spacing w:after="15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5D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96" w:type="dxa"/>
          </w:tcPr>
          <w:p w:rsidR="001269C7" w:rsidRPr="001267D8" w:rsidRDefault="001269C7" w:rsidP="00CC610B">
            <w:pPr>
              <w:shd w:val="clear" w:color="auto" w:fill="FFFFFF"/>
              <w:spacing w:after="15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7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9" w:type="dxa"/>
          </w:tcPr>
          <w:p w:rsidR="001269C7" w:rsidRDefault="001269C7" w:rsidP="00CC610B">
            <w:r w:rsidRPr="0035230C">
              <w:rPr>
                <w:rFonts w:ascii="Times New Roman" w:hAnsi="Times New Roman" w:cs="Times New Roman"/>
                <w:sz w:val="24"/>
                <w:szCs w:val="24"/>
              </w:rPr>
              <w:t>1четверть</w:t>
            </w:r>
          </w:p>
        </w:tc>
        <w:tc>
          <w:tcPr>
            <w:tcW w:w="4137" w:type="dxa"/>
          </w:tcPr>
          <w:p w:rsidR="001269C7" w:rsidRPr="00CC7AD0" w:rsidRDefault="001269C7" w:rsidP="00CC610B">
            <w:pPr>
              <w:shd w:val="clear" w:color="auto" w:fill="FFFFFF"/>
              <w:spacing w:after="150" w:line="240" w:lineRule="auto"/>
              <w:rPr>
                <w:rStyle w:val="ab"/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hyperlink r:id="rId44" w:history="1">
              <w:r w:rsidRPr="00CC7AD0">
                <w:rPr>
                  <w:rStyle w:val="ab"/>
                  <w:rFonts w:ascii="Times New Roman" w:hAnsi="Times New Roman"/>
                  <w:sz w:val="24"/>
                  <w:szCs w:val="24"/>
                  <w:lang w:eastAsia="ru-RU"/>
                </w:rPr>
                <w:t>http://gramma.ru/RUS/</w:t>
              </w:r>
            </w:hyperlink>
          </w:p>
          <w:p w:rsidR="001269C7" w:rsidRPr="00CC7AD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5" w:history="1">
              <w:r w:rsidR="001269C7" w:rsidRPr="00CC7AD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CC7AD0" w:rsidTr="00CC610B">
        <w:tc>
          <w:tcPr>
            <w:tcW w:w="90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05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Графика.  Алфавит</w:t>
            </w:r>
          </w:p>
        </w:tc>
        <w:tc>
          <w:tcPr>
            <w:tcW w:w="850" w:type="dxa"/>
          </w:tcPr>
          <w:p w:rsidR="001269C7" w:rsidRPr="00CC7AD0" w:rsidRDefault="001269C7" w:rsidP="00CC6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269C7" w:rsidRPr="004B2B22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2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269C7" w:rsidRPr="000765D4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5D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96" w:type="dxa"/>
          </w:tcPr>
          <w:p w:rsidR="001269C7" w:rsidRPr="001267D8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7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9" w:type="dxa"/>
          </w:tcPr>
          <w:p w:rsidR="001269C7" w:rsidRDefault="001269C7" w:rsidP="00CC610B">
            <w:r w:rsidRPr="0035230C">
              <w:rPr>
                <w:rFonts w:ascii="Times New Roman" w:hAnsi="Times New Roman" w:cs="Times New Roman"/>
                <w:sz w:val="24"/>
                <w:szCs w:val="24"/>
              </w:rPr>
              <w:t>1четверть</w:t>
            </w:r>
          </w:p>
        </w:tc>
        <w:tc>
          <w:tcPr>
            <w:tcW w:w="4137" w:type="dxa"/>
          </w:tcPr>
          <w:p w:rsidR="001269C7" w:rsidRPr="00CC7AD0" w:rsidRDefault="00217A3C" w:rsidP="00CC610B">
            <w:pPr>
              <w:spacing w:after="0" w:line="240" w:lineRule="auto"/>
              <w:jc w:val="center"/>
              <w:rPr>
                <w:rStyle w:val="ab"/>
                <w:rFonts w:ascii="Times New Roman" w:hAnsi="Times New Roman"/>
                <w:sz w:val="24"/>
                <w:szCs w:val="24"/>
              </w:rPr>
            </w:pPr>
            <w:hyperlink r:id="rId46" w:history="1">
              <w:r w:rsidR="001269C7" w:rsidRPr="00CC7AD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  <w:p w:rsidR="001269C7" w:rsidRPr="00CC7AD0" w:rsidRDefault="001269C7" w:rsidP="00CC610B">
            <w:pPr>
              <w:spacing w:after="150" w:line="240" w:lineRule="auto"/>
              <w:rPr>
                <w:rFonts w:ascii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hyperlink r:id="rId47" w:history="1">
              <w:r w:rsidRPr="00CC7AD0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http://school-collection.edu.ru/catalog/</w:t>
              </w:r>
            </w:hyperlink>
          </w:p>
          <w:p w:rsidR="001269C7" w:rsidRPr="00CC7AD0" w:rsidRDefault="001269C7" w:rsidP="00CC610B">
            <w:pPr>
              <w:spacing w:after="15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9C7" w:rsidRPr="00CC7AD0" w:rsidTr="00CC610B">
        <w:tc>
          <w:tcPr>
            <w:tcW w:w="90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05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Обозначение мягкости согласных с помощью мягкого знака</w:t>
            </w:r>
          </w:p>
        </w:tc>
        <w:tc>
          <w:tcPr>
            <w:tcW w:w="850" w:type="dxa"/>
          </w:tcPr>
          <w:p w:rsidR="001269C7" w:rsidRPr="00CC7AD0" w:rsidRDefault="001269C7" w:rsidP="00CC6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269C7" w:rsidRPr="004B2B22" w:rsidRDefault="001269C7" w:rsidP="00CC610B">
            <w:pPr>
              <w:spacing w:after="0" w:line="240" w:lineRule="auto"/>
              <w:jc w:val="center"/>
              <w:rPr>
                <w:rStyle w:val="ab"/>
                <w:rFonts w:ascii="Times New Roman" w:hAnsi="Times New Roman"/>
                <w:sz w:val="24"/>
                <w:szCs w:val="24"/>
              </w:rPr>
            </w:pPr>
            <w:r w:rsidRPr="004B2B22">
              <w:rPr>
                <w:rStyle w:val="ab"/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269C7" w:rsidRPr="000765D4" w:rsidRDefault="001269C7" w:rsidP="00CC610B">
            <w:pPr>
              <w:spacing w:after="0" w:line="240" w:lineRule="auto"/>
              <w:jc w:val="center"/>
              <w:rPr>
                <w:rStyle w:val="ab"/>
                <w:rFonts w:ascii="Times New Roman" w:hAnsi="Times New Roman"/>
                <w:sz w:val="24"/>
                <w:szCs w:val="24"/>
              </w:rPr>
            </w:pPr>
            <w:r w:rsidRPr="000765D4">
              <w:rPr>
                <w:rStyle w:val="ab"/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96" w:type="dxa"/>
          </w:tcPr>
          <w:p w:rsidR="001269C7" w:rsidRPr="001267D8" w:rsidRDefault="001269C7" w:rsidP="00CC610B">
            <w:pPr>
              <w:spacing w:after="0" w:line="240" w:lineRule="auto"/>
              <w:jc w:val="center"/>
              <w:rPr>
                <w:rStyle w:val="ab"/>
                <w:rFonts w:ascii="Times New Roman" w:hAnsi="Times New Roman"/>
                <w:sz w:val="24"/>
                <w:szCs w:val="24"/>
              </w:rPr>
            </w:pPr>
            <w:r w:rsidRPr="001267D8">
              <w:rPr>
                <w:rStyle w:val="ab"/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29" w:type="dxa"/>
          </w:tcPr>
          <w:p w:rsidR="001269C7" w:rsidRDefault="001269C7" w:rsidP="00CC610B">
            <w:r w:rsidRPr="0035230C">
              <w:rPr>
                <w:rFonts w:ascii="Times New Roman" w:hAnsi="Times New Roman" w:cs="Times New Roman"/>
                <w:sz w:val="24"/>
                <w:szCs w:val="24"/>
              </w:rPr>
              <w:t>1четверть</w:t>
            </w:r>
          </w:p>
        </w:tc>
        <w:tc>
          <w:tcPr>
            <w:tcW w:w="4137" w:type="dxa"/>
          </w:tcPr>
          <w:p w:rsidR="001269C7" w:rsidRPr="00CC7AD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Style w:val="ab"/>
                <w:rFonts w:ascii="Times New Roman" w:hAnsi="Times New Roman"/>
                <w:sz w:val="24"/>
                <w:szCs w:val="24"/>
              </w:rPr>
              <w:t>h</w:t>
            </w:r>
            <w:hyperlink r:id="rId48" w:history="1">
              <w:r w:rsidRPr="00CC7AD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https://prosv.ru/static/tsok</w:t>
              </w:r>
            </w:hyperlink>
          </w:p>
        </w:tc>
      </w:tr>
      <w:tr w:rsidR="001269C7" w:rsidRPr="00CC7AD0" w:rsidTr="00CC610B">
        <w:tc>
          <w:tcPr>
            <w:tcW w:w="90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505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 xml:space="preserve">Двойная роль букв Е, Ё, </w:t>
            </w:r>
            <w:proofErr w:type="gramStart"/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proofErr w:type="gramEnd"/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, Я</w:t>
            </w:r>
          </w:p>
        </w:tc>
        <w:tc>
          <w:tcPr>
            <w:tcW w:w="850" w:type="dxa"/>
          </w:tcPr>
          <w:p w:rsidR="001269C7" w:rsidRPr="00CC7AD0" w:rsidRDefault="001269C7" w:rsidP="00CC6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269C7" w:rsidRPr="004B2B22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2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269C7" w:rsidRPr="000765D4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5D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96" w:type="dxa"/>
          </w:tcPr>
          <w:p w:rsidR="001269C7" w:rsidRPr="001267D8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7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9" w:type="dxa"/>
          </w:tcPr>
          <w:p w:rsidR="001269C7" w:rsidRDefault="001269C7" w:rsidP="00CC610B">
            <w:r w:rsidRPr="0035230C">
              <w:rPr>
                <w:rFonts w:ascii="Times New Roman" w:hAnsi="Times New Roman" w:cs="Times New Roman"/>
                <w:sz w:val="24"/>
                <w:szCs w:val="24"/>
              </w:rPr>
              <w:t>1четверть</w:t>
            </w:r>
          </w:p>
        </w:tc>
        <w:tc>
          <w:tcPr>
            <w:tcW w:w="4137" w:type="dxa"/>
          </w:tcPr>
          <w:p w:rsidR="001269C7" w:rsidRPr="00CC7AD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9" w:history="1">
              <w:r w:rsidR="001269C7" w:rsidRPr="00CC7AD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CC7AD0" w:rsidTr="00CC610B">
        <w:tc>
          <w:tcPr>
            <w:tcW w:w="90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505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Слог. Ударение. Орфоэпия</w:t>
            </w:r>
          </w:p>
        </w:tc>
        <w:tc>
          <w:tcPr>
            <w:tcW w:w="850" w:type="dxa"/>
          </w:tcPr>
          <w:p w:rsidR="001269C7" w:rsidRPr="00CC7AD0" w:rsidRDefault="001269C7" w:rsidP="00CC6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269C7" w:rsidRPr="004B2B22" w:rsidRDefault="001269C7" w:rsidP="00CC610B">
            <w:pPr>
              <w:spacing w:after="0" w:line="240" w:lineRule="auto"/>
              <w:jc w:val="center"/>
              <w:rPr>
                <w:rStyle w:val="ab"/>
                <w:rFonts w:ascii="Times New Roman" w:hAnsi="Times New Roman"/>
                <w:sz w:val="24"/>
                <w:szCs w:val="24"/>
              </w:rPr>
            </w:pPr>
            <w:r w:rsidRPr="004B2B22">
              <w:rPr>
                <w:rStyle w:val="ab"/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269C7" w:rsidRPr="000765D4" w:rsidRDefault="001269C7" w:rsidP="00CC610B">
            <w:pPr>
              <w:spacing w:after="0" w:line="240" w:lineRule="auto"/>
              <w:jc w:val="center"/>
              <w:rPr>
                <w:rStyle w:val="ab"/>
                <w:rFonts w:ascii="Times New Roman" w:hAnsi="Times New Roman"/>
                <w:sz w:val="24"/>
                <w:szCs w:val="24"/>
              </w:rPr>
            </w:pPr>
            <w:r w:rsidRPr="000765D4">
              <w:rPr>
                <w:rStyle w:val="ab"/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96" w:type="dxa"/>
          </w:tcPr>
          <w:p w:rsidR="001269C7" w:rsidRPr="001267D8" w:rsidRDefault="001269C7" w:rsidP="00CC610B">
            <w:pPr>
              <w:spacing w:after="0" w:line="240" w:lineRule="auto"/>
              <w:jc w:val="center"/>
              <w:rPr>
                <w:rStyle w:val="ab"/>
                <w:rFonts w:ascii="Times New Roman" w:hAnsi="Times New Roman"/>
                <w:sz w:val="24"/>
                <w:szCs w:val="24"/>
              </w:rPr>
            </w:pPr>
            <w:r w:rsidRPr="001267D8">
              <w:rPr>
                <w:rStyle w:val="ab"/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29" w:type="dxa"/>
          </w:tcPr>
          <w:p w:rsidR="001269C7" w:rsidRDefault="001269C7" w:rsidP="00CC610B">
            <w:r w:rsidRPr="0035230C">
              <w:rPr>
                <w:rFonts w:ascii="Times New Roman" w:hAnsi="Times New Roman" w:cs="Times New Roman"/>
                <w:sz w:val="24"/>
                <w:szCs w:val="24"/>
              </w:rPr>
              <w:t>1четверть</w:t>
            </w:r>
          </w:p>
        </w:tc>
        <w:tc>
          <w:tcPr>
            <w:tcW w:w="4137" w:type="dxa"/>
          </w:tcPr>
          <w:p w:rsidR="001269C7" w:rsidRPr="00CC7AD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Style w:val="ab"/>
                <w:rFonts w:ascii="Times New Roman" w:hAnsi="Times New Roman"/>
                <w:sz w:val="24"/>
                <w:szCs w:val="24"/>
              </w:rPr>
              <w:t>h</w:t>
            </w:r>
            <w:hyperlink r:id="rId50" w:history="1">
              <w:r w:rsidRPr="00CC7AD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https://prosv.ru/static/tsok</w:t>
              </w:r>
            </w:hyperlink>
          </w:p>
        </w:tc>
      </w:tr>
      <w:tr w:rsidR="001269C7" w:rsidRPr="00CC7AD0" w:rsidTr="00CC610B">
        <w:tc>
          <w:tcPr>
            <w:tcW w:w="90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505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Фонетический анализ слова</w:t>
            </w:r>
          </w:p>
        </w:tc>
        <w:tc>
          <w:tcPr>
            <w:tcW w:w="850" w:type="dxa"/>
          </w:tcPr>
          <w:p w:rsidR="001269C7" w:rsidRPr="00CC7AD0" w:rsidRDefault="001269C7" w:rsidP="00CC6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269C7" w:rsidRPr="004B2B22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2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269C7" w:rsidRPr="000765D4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5D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6" w:type="dxa"/>
          </w:tcPr>
          <w:p w:rsidR="001269C7" w:rsidRPr="001267D8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7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9" w:type="dxa"/>
          </w:tcPr>
          <w:p w:rsidR="001269C7" w:rsidRDefault="001269C7" w:rsidP="00CC610B">
            <w:r w:rsidRPr="0035230C">
              <w:rPr>
                <w:rFonts w:ascii="Times New Roman" w:hAnsi="Times New Roman" w:cs="Times New Roman"/>
                <w:sz w:val="24"/>
                <w:szCs w:val="24"/>
              </w:rPr>
              <w:t>1четверть</w:t>
            </w:r>
          </w:p>
        </w:tc>
        <w:tc>
          <w:tcPr>
            <w:tcW w:w="4137" w:type="dxa"/>
          </w:tcPr>
          <w:p w:rsidR="001269C7" w:rsidRPr="00CC7AD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1" w:history="1">
              <w:r w:rsidR="001269C7" w:rsidRPr="00CC7AD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CC7AD0" w:rsidTr="00CC610B">
        <w:tc>
          <w:tcPr>
            <w:tcW w:w="90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505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Интонация, ее функции</w:t>
            </w:r>
          </w:p>
        </w:tc>
        <w:tc>
          <w:tcPr>
            <w:tcW w:w="850" w:type="dxa"/>
          </w:tcPr>
          <w:p w:rsidR="001269C7" w:rsidRPr="00CC7AD0" w:rsidRDefault="001269C7" w:rsidP="00CC6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269C7" w:rsidRPr="004B2B22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2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269C7" w:rsidRPr="000765D4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5D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96" w:type="dxa"/>
          </w:tcPr>
          <w:p w:rsidR="001269C7" w:rsidRPr="001267D8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7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9" w:type="dxa"/>
          </w:tcPr>
          <w:p w:rsidR="001269C7" w:rsidRDefault="001269C7" w:rsidP="00CC610B">
            <w:r w:rsidRPr="0035230C">
              <w:rPr>
                <w:rFonts w:ascii="Times New Roman" w:hAnsi="Times New Roman" w:cs="Times New Roman"/>
                <w:sz w:val="24"/>
                <w:szCs w:val="24"/>
              </w:rPr>
              <w:t>1четверть</w:t>
            </w:r>
          </w:p>
        </w:tc>
        <w:tc>
          <w:tcPr>
            <w:tcW w:w="4137" w:type="dxa"/>
          </w:tcPr>
          <w:p w:rsidR="001269C7" w:rsidRPr="00CC7AD0" w:rsidRDefault="001269C7" w:rsidP="00CC610B">
            <w:pPr>
              <w:spacing w:after="0" w:line="240" w:lineRule="auto"/>
              <w:rPr>
                <w:rStyle w:val="ab"/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hyperlink r:id="rId52" w:history="1">
              <w:r w:rsidRPr="00CC7AD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  <w:p w:rsidR="001269C7" w:rsidRPr="00CC7AD0" w:rsidRDefault="001269C7" w:rsidP="00CC61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b"/>
                <w:rFonts w:ascii="Times New Roman" w:hAnsi="Times New Roman"/>
                <w:sz w:val="24"/>
                <w:szCs w:val="24"/>
              </w:rPr>
              <w:t xml:space="preserve">               </w:t>
            </w:r>
            <w:r w:rsidRPr="00CC7AD0">
              <w:rPr>
                <w:rStyle w:val="ab"/>
                <w:rFonts w:ascii="Times New Roman" w:hAnsi="Times New Roman"/>
                <w:sz w:val="24"/>
                <w:szCs w:val="24"/>
              </w:rPr>
              <w:t>h</w:t>
            </w:r>
            <w:hyperlink r:id="rId53" w:history="1">
              <w:r w:rsidRPr="00CC7AD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https://prosv.ru/static/tsok</w:t>
              </w:r>
            </w:hyperlink>
          </w:p>
        </w:tc>
      </w:tr>
      <w:tr w:rsidR="001269C7" w:rsidRPr="00CC7AD0" w:rsidTr="00CC610B">
        <w:tc>
          <w:tcPr>
            <w:tcW w:w="90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505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Орфография. Орфограмма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Виды орфограмм.</w:t>
            </w: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 xml:space="preserve"> Раздельное написание предлогов с другими словами</w:t>
            </w:r>
          </w:p>
        </w:tc>
        <w:tc>
          <w:tcPr>
            <w:tcW w:w="850" w:type="dxa"/>
          </w:tcPr>
          <w:p w:rsidR="001269C7" w:rsidRPr="00CC7AD0" w:rsidRDefault="001269C7" w:rsidP="00CC6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269C7" w:rsidRPr="004B2B22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2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269C7" w:rsidRPr="000765D4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5D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96" w:type="dxa"/>
          </w:tcPr>
          <w:p w:rsidR="001269C7" w:rsidRPr="001267D8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7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9" w:type="dxa"/>
          </w:tcPr>
          <w:p w:rsidR="001269C7" w:rsidRDefault="001269C7" w:rsidP="00CC610B">
            <w:r w:rsidRPr="0035230C">
              <w:rPr>
                <w:rFonts w:ascii="Times New Roman" w:hAnsi="Times New Roman" w:cs="Times New Roman"/>
                <w:sz w:val="24"/>
                <w:szCs w:val="24"/>
              </w:rPr>
              <w:t>1четверть</w:t>
            </w:r>
          </w:p>
        </w:tc>
        <w:tc>
          <w:tcPr>
            <w:tcW w:w="4137" w:type="dxa"/>
          </w:tcPr>
          <w:p w:rsidR="001269C7" w:rsidRPr="00CC7AD0" w:rsidRDefault="00217A3C" w:rsidP="00CC610B">
            <w:pPr>
              <w:spacing w:after="0" w:line="240" w:lineRule="auto"/>
              <w:jc w:val="center"/>
              <w:rPr>
                <w:rStyle w:val="ab"/>
                <w:rFonts w:ascii="Times New Roman" w:hAnsi="Times New Roman"/>
                <w:sz w:val="24"/>
                <w:szCs w:val="24"/>
              </w:rPr>
            </w:pPr>
            <w:hyperlink r:id="rId54" w:history="1">
              <w:r w:rsidR="001269C7" w:rsidRPr="00CC7AD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  <w:p w:rsidR="001269C7" w:rsidRPr="00CC7AD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Style w:val="ab"/>
                <w:rFonts w:ascii="Times New Roman" w:hAnsi="Times New Roman"/>
                <w:sz w:val="24"/>
                <w:szCs w:val="24"/>
              </w:rPr>
              <w:t>h</w:t>
            </w:r>
            <w:hyperlink r:id="rId55" w:history="1">
              <w:r w:rsidRPr="00CC7AD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https://prosv.ru/static/tsok</w:t>
              </w:r>
            </w:hyperlink>
          </w:p>
        </w:tc>
      </w:tr>
      <w:tr w:rsidR="001269C7" w:rsidRPr="00CC7AD0" w:rsidTr="00CC610B">
        <w:tc>
          <w:tcPr>
            <w:tcW w:w="90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505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Разделительные Ъ и Ь</w:t>
            </w:r>
          </w:p>
        </w:tc>
        <w:tc>
          <w:tcPr>
            <w:tcW w:w="850" w:type="dxa"/>
          </w:tcPr>
          <w:p w:rsidR="001269C7" w:rsidRPr="00CC7AD0" w:rsidRDefault="001269C7" w:rsidP="00CC6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269C7" w:rsidRPr="004B2B22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2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269C7" w:rsidRPr="000765D4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5D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96" w:type="dxa"/>
          </w:tcPr>
          <w:p w:rsidR="001269C7" w:rsidRPr="001267D8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7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9" w:type="dxa"/>
          </w:tcPr>
          <w:p w:rsidR="001269C7" w:rsidRDefault="001269C7" w:rsidP="00CC610B">
            <w:r w:rsidRPr="0035230C">
              <w:rPr>
                <w:rFonts w:ascii="Times New Roman" w:hAnsi="Times New Roman" w:cs="Times New Roman"/>
                <w:sz w:val="24"/>
                <w:szCs w:val="24"/>
              </w:rPr>
              <w:t>1четверть</w:t>
            </w:r>
          </w:p>
        </w:tc>
        <w:tc>
          <w:tcPr>
            <w:tcW w:w="4137" w:type="dxa"/>
          </w:tcPr>
          <w:p w:rsidR="001269C7" w:rsidRPr="00CC7AD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6" w:history="1">
              <w:r w:rsidR="001269C7" w:rsidRPr="00CC7AD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CC7AD0" w:rsidTr="00CC610B">
        <w:tc>
          <w:tcPr>
            <w:tcW w:w="90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505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CC7AD0">
              <w:rPr>
                <w:rFonts w:ascii="Times New Roman" w:hAnsi="Times New Roman" w:cs="Times New Roman"/>
                <w:sz w:val="24"/>
                <w:szCs w:val="24"/>
              </w:rPr>
              <w:t xml:space="preserve"> по теме «Фонетика. Графика. Орфоэпия.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Орфография. </w:t>
            </w: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 xml:space="preserve"> Культура речи»</w:t>
            </w:r>
          </w:p>
        </w:tc>
        <w:tc>
          <w:tcPr>
            <w:tcW w:w="850" w:type="dxa"/>
          </w:tcPr>
          <w:p w:rsidR="001269C7" w:rsidRPr="00CC7AD0" w:rsidRDefault="001269C7" w:rsidP="00CC6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269C7" w:rsidRPr="004B2B22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2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269C7" w:rsidRPr="000765D4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5D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96" w:type="dxa"/>
          </w:tcPr>
          <w:p w:rsidR="001269C7" w:rsidRPr="001267D8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7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9" w:type="dxa"/>
          </w:tcPr>
          <w:p w:rsidR="001269C7" w:rsidRDefault="001269C7" w:rsidP="00CC610B">
            <w:r w:rsidRPr="0035230C">
              <w:rPr>
                <w:rFonts w:ascii="Times New Roman" w:hAnsi="Times New Roman" w:cs="Times New Roman"/>
                <w:sz w:val="24"/>
                <w:szCs w:val="24"/>
              </w:rPr>
              <w:t>1четверть</w:t>
            </w:r>
          </w:p>
        </w:tc>
        <w:tc>
          <w:tcPr>
            <w:tcW w:w="4137" w:type="dxa"/>
          </w:tcPr>
          <w:p w:rsidR="001269C7" w:rsidRPr="00CC7AD0" w:rsidRDefault="00217A3C" w:rsidP="00CC610B">
            <w:pPr>
              <w:spacing w:after="0" w:line="240" w:lineRule="auto"/>
              <w:jc w:val="center"/>
              <w:rPr>
                <w:rStyle w:val="ab"/>
                <w:rFonts w:ascii="Times New Roman" w:hAnsi="Times New Roman"/>
                <w:sz w:val="24"/>
                <w:szCs w:val="24"/>
              </w:rPr>
            </w:pPr>
            <w:hyperlink r:id="rId57" w:history="1">
              <w:r w:rsidR="001269C7" w:rsidRPr="00CC7AD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  <w:p w:rsidR="001269C7" w:rsidRPr="00CC7AD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Style w:val="ab"/>
                <w:rFonts w:ascii="Times New Roman" w:hAnsi="Times New Roman"/>
                <w:sz w:val="24"/>
                <w:szCs w:val="24"/>
              </w:rPr>
              <w:t>h</w:t>
            </w:r>
            <w:hyperlink r:id="rId58" w:history="1">
              <w:r w:rsidRPr="00CC7AD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https://prosv.ru/static/tsok</w:t>
              </w:r>
            </w:hyperlink>
          </w:p>
        </w:tc>
      </w:tr>
      <w:tr w:rsidR="001269C7" w:rsidRPr="00CC7AD0" w:rsidTr="00CC610B">
        <w:tc>
          <w:tcPr>
            <w:tcW w:w="902" w:type="dxa"/>
          </w:tcPr>
          <w:p w:rsidR="001269C7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505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CC7AD0">
              <w:rPr>
                <w:rFonts w:ascii="Times New Roman" w:hAnsi="Times New Roman" w:cs="Times New Roman"/>
                <w:sz w:val="24"/>
                <w:szCs w:val="24"/>
              </w:rPr>
              <w:t xml:space="preserve"> по теме «Фонетика. Графика. Орфоэпия.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Орфография. </w:t>
            </w: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 xml:space="preserve"> Культура </w:t>
            </w:r>
            <w:r w:rsidRPr="00CC7A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речи»</w:t>
            </w:r>
          </w:p>
        </w:tc>
        <w:tc>
          <w:tcPr>
            <w:tcW w:w="850" w:type="dxa"/>
          </w:tcPr>
          <w:p w:rsidR="001269C7" w:rsidRPr="00CC7AD0" w:rsidRDefault="001269C7" w:rsidP="00CC6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51" w:type="dxa"/>
          </w:tcPr>
          <w:p w:rsidR="001269C7" w:rsidRPr="004B2B22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2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269C7" w:rsidRPr="000765D4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5D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96" w:type="dxa"/>
          </w:tcPr>
          <w:p w:rsidR="001269C7" w:rsidRPr="001267D8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7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9" w:type="dxa"/>
          </w:tcPr>
          <w:p w:rsidR="001269C7" w:rsidRDefault="001269C7" w:rsidP="00CC610B">
            <w:r w:rsidRPr="0035230C">
              <w:rPr>
                <w:rFonts w:ascii="Times New Roman" w:hAnsi="Times New Roman" w:cs="Times New Roman"/>
                <w:sz w:val="24"/>
                <w:szCs w:val="24"/>
              </w:rPr>
              <w:t>1четверть</w:t>
            </w:r>
          </w:p>
        </w:tc>
        <w:tc>
          <w:tcPr>
            <w:tcW w:w="4137" w:type="dxa"/>
          </w:tcPr>
          <w:p w:rsidR="001269C7" w:rsidRPr="00CC7AD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9C7" w:rsidRPr="00CC7AD0" w:rsidTr="00CC610B">
        <w:tc>
          <w:tcPr>
            <w:tcW w:w="90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44</w:t>
            </w:r>
          </w:p>
        </w:tc>
        <w:tc>
          <w:tcPr>
            <w:tcW w:w="505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1B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И.К.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темам  «Фонетика. Графика. Орфоэпия. Культура речи», «Орфография»</w:t>
            </w:r>
          </w:p>
        </w:tc>
        <w:tc>
          <w:tcPr>
            <w:tcW w:w="850" w:type="dxa"/>
          </w:tcPr>
          <w:p w:rsidR="001269C7" w:rsidRPr="00CC7AD0" w:rsidRDefault="001269C7" w:rsidP="00CC6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269C7" w:rsidRPr="004B2B22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269C7" w:rsidRPr="000765D4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5D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96" w:type="dxa"/>
          </w:tcPr>
          <w:p w:rsidR="001269C7" w:rsidRPr="001267D8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7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9" w:type="dxa"/>
          </w:tcPr>
          <w:p w:rsidR="001269C7" w:rsidRDefault="001269C7" w:rsidP="00CC610B">
            <w:r w:rsidRPr="0035230C">
              <w:rPr>
                <w:rFonts w:ascii="Times New Roman" w:hAnsi="Times New Roman" w:cs="Times New Roman"/>
                <w:sz w:val="24"/>
                <w:szCs w:val="24"/>
              </w:rPr>
              <w:t>1четверть</w:t>
            </w:r>
          </w:p>
        </w:tc>
        <w:tc>
          <w:tcPr>
            <w:tcW w:w="4137" w:type="dxa"/>
          </w:tcPr>
          <w:p w:rsidR="001269C7" w:rsidRPr="00CC7AD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9" w:history="1">
              <w:r w:rsidR="001269C7" w:rsidRPr="00CC7AD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CC7AD0" w:rsidTr="00CC610B">
        <w:tc>
          <w:tcPr>
            <w:tcW w:w="902" w:type="dxa"/>
          </w:tcPr>
          <w:p w:rsidR="001269C7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5052" w:type="dxa"/>
          </w:tcPr>
          <w:p w:rsidR="001269C7" w:rsidRPr="0096342F" w:rsidRDefault="001269C7" w:rsidP="00CC610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342F">
              <w:rPr>
                <w:rFonts w:ascii="Times New Roman" w:hAnsi="Times New Roman" w:cs="Times New Roman"/>
                <w:bCs/>
                <w:sz w:val="24"/>
                <w:szCs w:val="24"/>
              </w:rPr>
              <w:t>Анализ контрольной работы и работа над ошибками.</w:t>
            </w:r>
          </w:p>
        </w:tc>
        <w:tc>
          <w:tcPr>
            <w:tcW w:w="850" w:type="dxa"/>
          </w:tcPr>
          <w:p w:rsidR="001269C7" w:rsidRPr="00CC7AD0" w:rsidRDefault="001269C7" w:rsidP="00CC6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269C7" w:rsidRPr="004B2B22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2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269C7" w:rsidRPr="000765D4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5D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96" w:type="dxa"/>
          </w:tcPr>
          <w:p w:rsidR="001269C7" w:rsidRPr="001267D8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7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9" w:type="dxa"/>
          </w:tcPr>
          <w:p w:rsidR="001269C7" w:rsidRDefault="001269C7" w:rsidP="00CC610B">
            <w:r w:rsidRPr="0035230C">
              <w:rPr>
                <w:rFonts w:ascii="Times New Roman" w:hAnsi="Times New Roman" w:cs="Times New Roman"/>
                <w:sz w:val="24"/>
                <w:szCs w:val="24"/>
              </w:rPr>
              <w:t>1четверть</w:t>
            </w:r>
          </w:p>
        </w:tc>
        <w:tc>
          <w:tcPr>
            <w:tcW w:w="4137" w:type="dxa"/>
          </w:tcPr>
          <w:p w:rsidR="001269C7" w:rsidRPr="00CC7AD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9C7" w:rsidRPr="00CC7AD0" w:rsidTr="00CC610B">
        <w:tc>
          <w:tcPr>
            <w:tcW w:w="90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1269C7" w:rsidRPr="00CC7AD0" w:rsidRDefault="001269C7" w:rsidP="00CC610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7A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Лексикология. Культура речи</w:t>
            </w:r>
          </w:p>
        </w:tc>
        <w:tc>
          <w:tcPr>
            <w:tcW w:w="850" w:type="dxa"/>
          </w:tcPr>
          <w:p w:rsidR="001269C7" w:rsidRPr="00CC7AD0" w:rsidRDefault="001269C7" w:rsidP="00CC610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:rsidR="001269C7" w:rsidRPr="004B2B22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269C7" w:rsidRPr="000765D4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6" w:type="dxa"/>
          </w:tcPr>
          <w:p w:rsidR="001269C7" w:rsidRPr="001267D8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" w:type="dxa"/>
          </w:tcPr>
          <w:p w:rsidR="001269C7" w:rsidRPr="00CC7AD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7" w:type="dxa"/>
          </w:tcPr>
          <w:p w:rsidR="001269C7" w:rsidRPr="00CC7AD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9C7" w:rsidRPr="00CC7AD0" w:rsidTr="00CC610B">
        <w:tc>
          <w:tcPr>
            <w:tcW w:w="90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505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Слово и его лексическое значение</w:t>
            </w:r>
          </w:p>
        </w:tc>
        <w:tc>
          <w:tcPr>
            <w:tcW w:w="850" w:type="dxa"/>
          </w:tcPr>
          <w:p w:rsidR="001269C7" w:rsidRPr="00CC7AD0" w:rsidRDefault="001269C7" w:rsidP="00CC6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269C7" w:rsidRPr="004B2B22" w:rsidRDefault="001269C7" w:rsidP="00CC610B">
            <w:pPr>
              <w:spacing w:after="0" w:line="240" w:lineRule="auto"/>
              <w:jc w:val="center"/>
              <w:rPr>
                <w:rStyle w:val="ab"/>
                <w:rFonts w:ascii="Times New Roman" w:hAnsi="Times New Roman"/>
                <w:sz w:val="24"/>
                <w:szCs w:val="24"/>
              </w:rPr>
            </w:pPr>
            <w:r w:rsidRPr="004B2B22">
              <w:rPr>
                <w:rStyle w:val="ab"/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269C7" w:rsidRPr="000765D4" w:rsidRDefault="001269C7" w:rsidP="00CC610B">
            <w:pPr>
              <w:spacing w:after="0" w:line="240" w:lineRule="auto"/>
              <w:jc w:val="center"/>
              <w:rPr>
                <w:rStyle w:val="ab"/>
                <w:rFonts w:ascii="Times New Roman" w:hAnsi="Times New Roman"/>
                <w:sz w:val="24"/>
                <w:szCs w:val="24"/>
              </w:rPr>
            </w:pPr>
            <w:r w:rsidRPr="000765D4">
              <w:rPr>
                <w:rStyle w:val="ab"/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96" w:type="dxa"/>
          </w:tcPr>
          <w:p w:rsidR="001269C7" w:rsidRPr="001267D8" w:rsidRDefault="001269C7" w:rsidP="00CC610B">
            <w:pPr>
              <w:spacing w:after="0" w:line="240" w:lineRule="auto"/>
              <w:jc w:val="center"/>
              <w:rPr>
                <w:rStyle w:val="ab"/>
                <w:rFonts w:ascii="Times New Roman" w:hAnsi="Times New Roman"/>
                <w:sz w:val="24"/>
                <w:szCs w:val="24"/>
              </w:rPr>
            </w:pPr>
            <w:r w:rsidRPr="001267D8">
              <w:rPr>
                <w:rStyle w:val="ab"/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29" w:type="dxa"/>
          </w:tcPr>
          <w:p w:rsidR="001269C7" w:rsidRPr="00CC7AD0" w:rsidRDefault="001269C7" w:rsidP="00CC610B">
            <w:pPr>
              <w:spacing w:after="0" w:line="240" w:lineRule="auto"/>
              <w:jc w:val="center"/>
              <w:rPr>
                <w:rStyle w:val="ab"/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1четверть</w:t>
            </w:r>
          </w:p>
        </w:tc>
        <w:tc>
          <w:tcPr>
            <w:tcW w:w="4137" w:type="dxa"/>
          </w:tcPr>
          <w:p w:rsidR="001269C7" w:rsidRPr="00CC7AD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Style w:val="ab"/>
                <w:rFonts w:ascii="Times New Roman" w:hAnsi="Times New Roman"/>
                <w:sz w:val="24"/>
                <w:szCs w:val="24"/>
              </w:rPr>
              <w:t>h</w:t>
            </w:r>
            <w:hyperlink r:id="rId60" w:history="1">
              <w:r w:rsidRPr="00CC7AD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https://prosv.ru/static/tsok</w:t>
              </w:r>
            </w:hyperlink>
          </w:p>
        </w:tc>
      </w:tr>
      <w:tr w:rsidR="001269C7" w:rsidRPr="00CC7AD0" w:rsidTr="00CC610B">
        <w:tc>
          <w:tcPr>
            <w:tcW w:w="90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505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Однозначные и многозначные слова</w:t>
            </w:r>
          </w:p>
        </w:tc>
        <w:tc>
          <w:tcPr>
            <w:tcW w:w="850" w:type="dxa"/>
          </w:tcPr>
          <w:p w:rsidR="001269C7" w:rsidRPr="00CC7AD0" w:rsidRDefault="001269C7" w:rsidP="00CC6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269C7" w:rsidRPr="004B2B22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2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269C7" w:rsidRPr="000765D4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5D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96" w:type="dxa"/>
          </w:tcPr>
          <w:p w:rsidR="001269C7" w:rsidRPr="001267D8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7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9" w:type="dxa"/>
          </w:tcPr>
          <w:p w:rsidR="001269C7" w:rsidRPr="00CC7AD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1четверть</w:t>
            </w:r>
          </w:p>
        </w:tc>
        <w:tc>
          <w:tcPr>
            <w:tcW w:w="4137" w:type="dxa"/>
          </w:tcPr>
          <w:p w:rsidR="001269C7" w:rsidRPr="00CC7AD0" w:rsidRDefault="00217A3C" w:rsidP="00CC610B">
            <w:pPr>
              <w:spacing w:after="0" w:line="240" w:lineRule="auto"/>
              <w:jc w:val="center"/>
              <w:rPr>
                <w:rStyle w:val="ab"/>
                <w:rFonts w:ascii="Times New Roman" w:hAnsi="Times New Roman"/>
                <w:sz w:val="24"/>
                <w:szCs w:val="24"/>
              </w:rPr>
            </w:pPr>
            <w:hyperlink r:id="rId61" w:history="1">
              <w:r w:rsidR="001269C7" w:rsidRPr="00CC7AD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  <w:p w:rsidR="001269C7" w:rsidRPr="00CC7AD0" w:rsidRDefault="001269C7" w:rsidP="00CC610B">
            <w:pPr>
              <w:shd w:val="clear" w:color="auto" w:fill="FFFFFF"/>
              <w:spacing w:after="15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  <w:hyperlink r:id="rId62" w:history="1">
              <w:r w:rsidRPr="00CC7AD0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http://www.gramota.ru/</w:t>
              </w:r>
            </w:hyperlink>
          </w:p>
          <w:p w:rsidR="001269C7" w:rsidRPr="00CC7AD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9C7" w:rsidRPr="00CC7AD0" w:rsidTr="00CC610B">
        <w:tc>
          <w:tcPr>
            <w:tcW w:w="90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505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Прямое и переносное значения слов</w:t>
            </w:r>
          </w:p>
        </w:tc>
        <w:tc>
          <w:tcPr>
            <w:tcW w:w="850" w:type="dxa"/>
          </w:tcPr>
          <w:p w:rsidR="001269C7" w:rsidRPr="00CC7AD0" w:rsidRDefault="001269C7" w:rsidP="00CC6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269C7" w:rsidRPr="004B2B22" w:rsidRDefault="001269C7" w:rsidP="00CC610B">
            <w:pPr>
              <w:shd w:val="clear" w:color="auto" w:fill="FFFFFF"/>
              <w:spacing w:after="15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2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269C7" w:rsidRPr="000765D4" w:rsidRDefault="001269C7" w:rsidP="00CC610B">
            <w:pPr>
              <w:shd w:val="clear" w:color="auto" w:fill="FFFFFF"/>
              <w:spacing w:after="15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5D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96" w:type="dxa"/>
          </w:tcPr>
          <w:p w:rsidR="001269C7" w:rsidRPr="001267D8" w:rsidRDefault="001269C7" w:rsidP="00CC610B">
            <w:pPr>
              <w:shd w:val="clear" w:color="auto" w:fill="FFFFFF"/>
              <w:spacing w:after="15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7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9" w:type="dxa"/>
          </w:tcPr>
          <w:p w:rsidR="001269C7" w:rsidRDefault="001269C7" w:rsidP="00CC610B">
            <w:pPr>
              <w:shd w:val="clear" w:color="auto" w:fill="FFFFFF"/>
              <w:spacing w:after="15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1четверть</w:t>
            </w:r>
          </w:p>
        </w:tc>
        <w:tc>
          <w:tcPr>
            <w:tcW w:w="4137" w:type="dxa"/>
          </w:tcPr>
          <w:p w:rsidR="001269C7" w:rsidRPr="00CC7AD0" w:rsidRDefault="001269C7" w:rsidP="00CC610B">
            <w:pPr>
              <w:shd w:val="clear" w:color="auto" w:fill="FFFFFF"/>
              <w:spacing w:after="150" w:line="240" w:lineRule="auto"/>
              <w:rPr>
                <w:rStyle w:val="ab"/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hyperlink r:id="rId63" w:history="1">
              <w:r w:rsidRPr="00CC7AD0">
                <w:rPr>
                  <w:rStyle w:val="ab"/>
                  <w:rFonts w:ascii="Times New Roman" w:hAnsi="Times New Roman"/>
                  <w:sz w:val="24"/>
                  <w:szCs w:val="24"/>
                  <w:lang w:eastAsia="ru-RU"/>
                </w:rPr>
                <w:t>http://gramma.ru/RUS/</w:t>
              </w:r>
            </w:hyperlink>
          </w:p>
          <w:p w:rsidR="001269C7" w:rsidRPr="00CC7AD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4" w:history="1">
              <w:r w:rsidR="001269C7" w:rsidRPr="00CC7AD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CC7AD0" w:rsidTr="00CC610B">
        <w:tc>
          <w:tcPr>
            <w:tcW w:w="90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505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Омонимы</w:t>
            </w:r>
          </w:p>
        </w:tc>
        <w:tc>
          <w:tcPr>
            <w:tcW w:w="850" w:type="dxa"/>
          </w:tcPr>
          <w:p w:rsidR="001269C7" w:rsidRPr="00CC7AD0" w:rsidRDefault="001269C7" w:rsidP="00CC6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269C7" w:rsidRPr="004B2B22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2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269C7" w:rsidRPr="000765D4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5D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96" w:type="dxa"/>
          </w:tcPr>
          <w:p w:rsidR="001269C7" w:rsidRPr="001267D8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7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9" w:type="dxa"/>
          </w:tcPr>
          <w:p w:rsidR="001269C7" w:rsidRPr="00CC7AD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четверть</w:t>
            </w:r>
          </w:p>
        </w:tc>
        <w:tc>
          <w:tcPr>
            <w:tcW w:w="4137" w:type="dxa"/>
          </w:tcPr>
          <w:p w:rsidR="001269C7" w:rsidRPr="00CC7AD0" w:rsidRDefault="00217A3C" w:rsidP="00CC610B">
            <w:pPr>
              <w:spacing w:after="0" w:line="240" w:lineRule="auto"/>
              <w:jc w:val="center"/>
              <w:rPr>
                <w:rStyle w:val="ab"/>
                <w:rFonts w:ascii="Times New Roman" w:hAnsi="Times New Roman"/>
                <w:sz w:val="24"/>
                <w:szCs w:val="24"/>
              </w:rPr>
            </w:pPr>
            <w:hyperlink r:id="rId65" w:history="1">
              <w:r w:rsidR="001269C7" w:rsidRPr="00CC7AD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  <w:p w:rsidR="001269C7" w:rsidRPr="00CC7AD0" w:rsidRDefault="001269C7" w:rsidP="00CC610B">
            <w:pPr>
              <w:spacing w:after="150" w:line="240" w:lineRule="auto"/>
              <w:rPr>
                <w:rFonts w:ascii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hyperlink r:id="rId66" w:history="1">
              <w:r w:rsidRPr="00CC7AD0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http://school-collection.edu.ru/catalog/</w:t>
              </w:r>
            </w:hyperlink>
          </w:p>
          <w:p w:rsidR="001269C7" w:rsidRPr="00CC7AD0" w:rsidRDefault="001269C7" w:rsidP="00CC610B">
            <w:pPr>
              <w:spacing w:after="15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458">
              <w:rPr>
                <w:rStyle w:val="ab"/>
                <w:rFonts w:ascii="Times New Roman" w:hAnsi="Times New Roman"/>
                <w:sz w:val="24"/>
                <w:szCs w:val="24"/>
              </w:rPr>
              <w:t xml:space="preserve">            </w:t>
            </w:r>
            <w:r w:rsidRPr="00CC7AD0">
              <w:rPr>
                <w:rStyle w:val="ab"/>
                <w:rFonts w:ascii="Times New Roman" w:hAnsi="Times New Roman"/>
                <w:sz w:val="24"/>
                <w:szCs w:val="24"/>
              </w:rPr>
              <w:t>h</w:t>
            </w:r>
            <w:hyperlink r:id="rId67" w:history="1">
              <w:r w:rsidRPr="00CC7AD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https://prosv.ru/static/tsok</w:t>
              </w:r>
            </w:hyperlink>
          </w:p>
          <w:p w:rsidR="001269C7" w:rsidRPr="00CC7AD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9C7" w:rsidRPr="00CC7AD0" w:rsidTr="00CC610B">
        <w:tc>
          <w:tcPr>
            <w:tcW w:w="90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50-51</w:t>
            </w:r>
          </w:p>
        </w:tc>
        <w:tc>
          <w:tcPr>
            <w:tcW w:w="505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Синонимы</w:t>
            </w:r>
          </w:p>
        </w:tc>
        <w:tc>
          <w:tcPr>
            <w:tcW w:w="850" w:type="dxa"/>
          </w:tcPr>
          <w:p w:rsidR="001269C7" w:rsidRPr="00CC7AD0" w:rsidRDefault="001269C7" w:rsidP="00CC6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1269C7" w:rsidRPr="004B2B22" w:rsidRDefault="001269C7" w:rsidP="00CC610B">
            <w:pPr>
              <w:spacing w:after="0" w:line="240" w:lineRule="auto"/>
              <w:jc w:val="center"/>
              <w:rPr>
                <w:rStyle w:val="ab"/>
                <w:rFonts w:ascii="Times New Roman" w:hAnsi="Times New Roman"/>
                <w:sz w:val="24"/>
                <w:szCs w:val="24"/>
              </w:rPr>
            </w:pPr>
            <w:r w:rsidRPr="004B2B22">
              <w:rPr>
                <w:rStyle w:val="ab"/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269C7" w:rsidRPr="000765D4" w:rsidRDefault="001269C7" w:rsidP="00CC610B">
            <w:pPr>
              <w:spacing w:after="0" w:line="240" w:lineRule="auto"/>
              <w:jc w:val="center"/>
              <w:rPr>
                <w:rStyle w:val="ab"/>
                <w:rFonts w:ascii="Times New Roman" w:hAnsi="Times New Roman"/>
                <w:sz w:val="24"/>
                <w:szCs w:val="24"/>
              </w:rPr>
            </w:pPr>
            <w:r w:rsidRPr="000765D4">
              <w:rPr>
                <w:rStyle w:val="ab"/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96" w:type="dxa"/>
          </w:tcPr>
          <w:p w:rsidR="001269C7" w:rsidRPr="001267D8" w:rsidRDefault="001269C7" w:rsidP="00CC610B">
            <w:pPr>
              <w:spacing w:after="0" w:line="240" w:lineRule="auto"/>
              <w:jc w:val="center"/>
              <w:rPr>
                <w:rStyle w:val="ab"/>
                <w:rFonts w:ascii="Times New Roman" w:hAnsi="Times New Roman"/>
                <w:sz w:val="24"/>
                <w:szCs w:val="24"/>
              </w:rPr>
            </w:pPr>
            <w:r w:rsidRPr="001267D8">
              <w:rPr>
                <w:rStyle w:val="ab"/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29" w:type="dxa"/>
          </w:tcPr>
          <w:p w:rsidR="001269C7" w:rsidRDefault="001269C7" w:rsidP="00CC610B">
            <w:r w:rsidRPr="002B02D7">
              <w:rPr>
                <w:rFonts w:ascii="Times New Roman" w:hAnsi="Times New Roman" w:cs="Times New Roman"/>
                <w:sz w:val="24"/>
                <w:szCs w:val="24"/>
              </w:rPr>
              <w:t>2 четверть</w:t>
            </w:r>
          </w:p>
        </w:tc>
        <w:tc>
          <w:tcPr>
            <w:tcW w:w="4137" w:type="dxa"/>
          </w:tcPr>
          <w:p w:rsidR="001269C7" w:rsidRPr="00CC7AD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Style w:val="ab"/>
                <w:rFonts w:ascii="Times New Roman" w:hAnsi="Times New Roman"/>
                <w:sz w:val="24"/>
                <w:szCs w:val="24"/>
              </w:rPr>
              <w:t>h</w:t>
            </w:r>
            <w:hyperlink r:id="rId68" w:history="1">
              <w:r w:rsidRPr="00CC7AD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https://prosv.ru/static/tsok</w:t>
              </w:r>
            </w:hyperlink>
          </w:p>
        </w:tc>
      </w:tr>
      <w:tr w:rsidR="001269C7" w:rsidRPr="00CC7AD0" w:rsidTr="00CC610B">
        <w:tc>
          <w:tcPr>
            <w:tcW w:w="90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505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7A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Р.3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к сочинению-описанию</w:t>
            </w: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 xml:space="preserve"> по картине И. Грабаря «Февральская лазурь» (упр.313)</w:t>
            </w:r>
          </w:p>
        </w:tc>
        <w:tc>
          <w:tcPr>
            <w:tcW w:w="850" w:type="dxa"/>
          </w:tcPr>
          <w:p w:rsidR="001269C7" w:rsidRPr="00CC7AD0" w:rsidRDefault="001269C7" w:rsidP="00CC6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269C7" w:rsidRPr="004B2B22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2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269C7" w:rsidRPr="000765D4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5D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6" w:type="dxa"/>
          </w:tcPr>
          <w:p w:rsidR="001269C7" w:rsidRPr="001267D8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7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9" w:type="dxa"/>
          </w:tcPr>
          <w:p w:rsidR="001269C7" w:rsidRDefault="001269C7" w:rsidP="00CC610B">
            <w:r w:rsidRPr="002B02D7">
              <w:rPr>
                <w:rFonts w:ascii="Times New Roman" w:hAnsi="Times New Roman" w:cs="Times New Roman"/>
                <w:sz w:val="24"/>
                <w:szCs w:val="24"/>
              </w:rPr>
              <w:t>2 четверть</w:t>
            </w:r>
          </w:p>
        </w:tc>
        <w:tc>
          <w:tcPr>
            <w:tcW w:w="4137" w:type="dxa"/>
          </w:tcPr>
          <w:p w:rsidR="001269C7" w:rsidRPr="00CC7AD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9" w:history="1">
              <w:r w:rsidR="001269C7" w:rsidRPr="00CC7AD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CC7AD0" w:rsidTr="00CC610B">
        <w:tc>
          <w:tcPr>
            <w:tcW w:w="902" w:type="dxa"/>
          </w:tcPr>
          <w:p w:rsidR="001269C7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505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Р.3 </w:t>
            </w: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Сочинение-описание по картине И. Грабаря «Февральская лазурь» (упр.313)</w:t>
            </w:r>
          </w:p>
        </w:tc>
        <w:tc>
          <w:tcPr>
            <w:tcW w:w="850" w:type="dxa"/>
          </w:tcPr>
          <w:p w:rsidR="001269C7" w:rsidRPr="00CC7AD0" w:rsidRDefault="001269C7" w:rsidP="00CC6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269C7" w:rsidRPr="004B2B22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2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269C7" w:rsidRPr="000765D4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6" w:type="dxa"/>
          </w:tcPr>
          <w:p w:rsidR="001269C7" w:rsidRPr="001267D8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7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9" w:type="dxa"/>
          </w:tcPr>
          <w:p w:rsidR="001269C7" w:rsidRDefault="001269C7" w:rsidP="00CC610B">
            <w:r w:rsidRPr="002B02D7">
              <w:rPr>
                <w:rFonts w:ascii="Times New Roman" w:hAnsi="Times New Roman" w:cs="Times New Roman"/>
                <w:sz w:val="24"/>
                <w:szCs w:val="24"/>
              </w:rPr>
              <w:t>2 четверть</w:t>
            </w:r>
          </w:p>
        </w:tc>
        <w:tc>
          <w:tcPr>
            <w:tcW w:w="4137" w:type="dxa"/>
          </w:tcPr>
          <w:p w:rsidR="001269C7" w:rsidRPr="00CC7AD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9C7" w:rsidRPr="00CC7AD0" w:rsidTr="00CC610B">
        <w:tc>
          <w:tcPr>
            <w:tcW w:w="90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505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Антонимы</w:t>
            </w:r>
          </w:p>
        </w:tc>
        <w:tc>
          <w:tcPr>
            <w:tcW w:w="850" w:type="dxa"/>
          </w:tcPr>
          <w:p w:rsidR="001269C7" w:rsidRPr="00CC7AD0" w:rsidRDefault="001269C7" w:rsidP="00CC6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269C7" w:rsidRPr="004B2B22" w:rsidRDefault="001269C7" w:rsidP="00CC610B">
            <w:pPr>
              <w:spacing w:after="0" w:line="240" w:lineRule="auto"/>
              <w:jc w:val="center"/>
              <w:rPr>
                <w:rStyle w:val="ab"/>
                <w:rFonts w:ascii="Times New Roman" w:hAnsi="Times New Roman"/>
                <w:sz w:val="24"/>
                <w:szCs w:val="24"/>
              </w:rPr>
            </w:pPr>
            <w:r w:rsidRPr="004B2B22">
              <w:rPr>
                <w:rStyle w:val="ab"/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269C7" w:rsidRPr="000765D4" w:rsidRDefault="001269C7" w:rsidP="00CC610B">
            <w:pPr>
              <w:spacing w:after="0" w:line="240" w:lineRule="auto"/>
              <w:jc w:val="center"/>
              <w:rPr>
                <w:rStyle w:val="ab"/>
                <w:rFonts w:ascii="Times New Roman" w:hAnsi="Times New Roman"/>
                <w:sz w:val="24"/>
                <w:szCs w:val="24"/>
              </w:rPr>
            </w:pPr>
            <w:r w:rsidRPr="000765D4">
              <w:rPr>
                <w:rStyle w:val="ab"/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96" w:type="dxa"/>
          </w:tcPr>
          <w:p w:rsidR="001269C7" w:rsidRPr="001267D8" w:rsidRDefault="001269C7" w:rsidP="00CC610B">
            <w:pPr>
              <w:spacing w:after="0" w:line="240" w:lineRule="auto"/>
              <w:jc w:val="center"/>
              <w:rPr>
                <w:rStyle w:val="ab"/>
                <w:rFonts w:ascii="Times New Roman" w:hAnsi="Times New Roman"/>
                <w:sz w:val="24"/>
                <w:szCs w:val="24"/>
              </w:rPr>
            </w:pPr>
            <w:r w:rsidRPr="001267D8">
              <w:rPr>
                <w:rStyle w:val="ab"/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29" w:type="dxa"/>
          </w:tcPr>
          <w:p w:rsidR="001269C7" w:rsidRDefault="001269C7" w:rsidP="00CC610B">
            <w:r w:rsidRPr="002B02D7">
              <w:rPr>
                <w:rFonts w:ascii="Times New Roman" w:hAnsi="Times New Roman" w:cs="Times New Roman"/>
                <w:sz w:val="24"/>
                <w:szCs w:val="24"/>
              </w:rPr>
              <w:t>2 четверть</w:t>
            </w:r>
          </w:p>
        </w:tc>
        <w:tc>
          <w:tcPr>
            <w:tcW w:w="4137" w:type="dxa"/>
          </w:tcPr>
          <w:p w:rsidR="001269C7" w:rsidRPr="00CC7AD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Style w:val="ab"/>
                <w:rFonts w:ascii="Times New Roman" w:hAnsi="Times New Roman"/>
                <w:sz w:val="24"/>
                <w:szCs w:val="24"/>
              </w:rPr>
              <w:t>h</w:t>
            </w:r>
            <w:hyperlink r:id="rId70" w:history="1">
              <w:r w:rsidRPr="00CC7AD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https://prosv.ru/static/tsok</w:t>
              </w:r>
            </w:hyperlink>
          </w:p>
        </w:tc>
      </w:tr>
      <w:tr w:rsidR="001269C7" w:rsidRPr="00CC7AD0" w:rsidTr="00CC610B">
        <w:tc>
          <w:tcPr>
            <w:tcW w:w="90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505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Паронимы</w:t>
            </w:r>
          </w:p>
        </w:tc>
        <w:tc>
          <w:tcPr>
            <w:tcW w:w="850" w:type="dxa"/>
          </w:tcPr>
          <w:p w:rsidR="001269C7" w:rsidRPr="00CC7AD0" w:rsidRDefault="001269C7" w:rsidP="00CC6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269C7" w:rsidRPr="004B2B22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2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269C7" w:rsidRPr="000765D4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5D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96" w:type="dxa"/>
          </w:tcPr>
          <w:p w:rsidR="001269C7" w:rsidRPr="001267D8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7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9" w:type="dxa"/>
          </w:tcPr>
          <w:p w:rsidR="001269C7" w:rsidRDefault="001269C7" w:rsidP="00CC610B">
            <w:r w:rsidRPr="002B02D7">
              <w:rPr>
                <w:rFonts w:ascii="Times New Roman" w:hAnsi="Times New Roman" w:cs="Times New Roman"/>
                <w:sz w:val="24"/>
                <w:szCs w:val="24"/>
              </w:rPr>
              <w:t>2 четверть</w:t>
            </w:r>
          </w:p>
        </w:tc>
        <w:tc>
          <w:tcPr>
            <w:tcW w:w="4137" w:type="dxa"/>
          </w:tcPr>
          <w:p w:rsidR="001269C7" w:rsidRPr="00CC7AD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1" w:history="1">
              <w:r w:rsidR="001269C7" w:rsidRPr="00CC7AD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CC7AD0" w:rsidTr="00CC610B">
        <w:tc>
          <w:tcPr>
            <w:tcW w:w="90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56</w:t>
            </w:r>
          </w:p>
        </w:tc>
        <w:tc>
          <w:tcPr>
            <w:tcW w:w="505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Словари. Основные способы толкования слов</w:t>
            </w:r>
          </w:p>
        </w:tc>
        <w:tc>
          <w:tcPr>
            <w:tcW w:w="850" w:type="dxa"/>
          </w:tcPr>
          <w:p w:rsidR="001269C7" w:rsidRPr="00CC7AD0" w:rsidRDefault="001269C7" w:rsidP="00CC6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269C7" w:rsidRPr="004B2B22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2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269C7" w:rsidRPr="000765D4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5D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96" w:type="dxa"/>
          </w:tcPr>
          <w:p w:rsidR="001269C7" w:rsidRPr="001267D8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7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9" w:type="dxa"/>
          </w:tcPr>
          <w:p w:rsidR="001269C7" w:rsidRDefault="001269C7" w:rsidP="00CC610B">
            <w:r w:rsidRPr="002B02D7">
              <w:rPr>
                <w:rFonts w:ascii="Times New Roman" w:hAnsi="Times New Roman" w:cs="Times New Roman"/>
                <w:sz w:val="24"/>
                <w:szCs w:val="24"/>
              </w:rPr>
              <w:t>2 четверть</w:t>
            </w:r>
          </w:p>
        </w:tc>
        <w:tc>
          <w:tcPr>
            <w:tcW w:w="4137" w:type="dxa"/>
          </w:tcPr>
          <w:p w:rsidR="001269C7" w:rsidRPr="00CC7AD0" w:rsidRDefault="001269C7" w:rsidP="00CC610B">
            <w:pPr>
              <w:spacing w:after="0" w:line="240" w:lineRule="auto"/>
              <w:rPr>
                <w:rStyle w:val="ab"/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hyperlink r:id="rId72" w:history="1">
              <w:r w:rsidRPr="00CC7AD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  <w:p w:rsidR="001269C7" w:rsidRPr="00CC7AD0" w:rsidRDefault="001269C7" w:rsidP="00CC61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b"/>
                <w:rFonts w:ascii="Times New Roman" w:hAnsi="Times New Roman"/>
                <w:sz w:val="24"/>
                <w:szCs w:val="24"/>
              </w:rPr>
              <w:t xml:space="preserve">             </w:t>
            </w:r>
            <w:r w:rsidRPr="00CC7AD0">
              <w:rPr>
                <w:rStyle w:val="ab"/>
                <w:rFonts w:ascii="Times New Roman" w:hAnsi="Times New Roman"/>
                <w:sz w:val="24"/>
                <w:szCs w:val="24"/>
              </w:rPr>
              <w:t>h</w:t>
            </w:r>
            <w:hyperlink r:id="rId73" w:history="1">
              <w:r w:rsidRPr="00CC7AD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https://prosv.ru/static/tsok</w:t>
              </w:r>
            </w:hyperlink>
          </w:p>
        </w:tc>
      </w:tr>
      <w:tr w:rsidR="001269C7" w:rsidRPr="00CC7AD0" w:rsidTr="00CC610B">
        <w:tc>
          <w:tcPr>
            <w:tcW w:w="90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505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Лексический анализ слова</w:t>
            </w:r>
          </w:p>
        </w:tc>
        <w:tc>
          <w:tcPr>
            <w:tcW w:w="850" w:type="dxa"/>
          </w:tcPr>
          <w:p w:rsidR="001269C7" w:rsidRPr="00CC7AD0" w:rsidRDefault="001269C7" w:rsidP="00CC6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269C7" w:rsidRPr="004B2B22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2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269C7" w:rsidRPr="000765D4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5D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6" w:type="dxa"/>
          </w:tcPr>
          <w:p w:rsidR="001269C7" w:rsidRPr="001267D8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7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9" w:type="dxa"/>
          </w:tcPr>
          <w:p w:rsidR="001269C7" w:rsidRDefault="001269C7" w:rsidP="00CC610B">
            <w:r w:rsidRPr="002B02D7">
              <w:rPr>
                <w:rFonts w:ascii="Times New Roman" w:hAnsi="Times New Roman" w:cs="Times New Roman"/>
                <w:sz w:val="24"/>
                <w:szCs w:val="24"/>
              </w:rPr>
              <w:t>2 четверть</w:t>
            </w:r>
          </w:p>
        </w:tc>
        <w:tc>
          <w:tcPr>
            <w:tcW w:w="4137" w:type="dxa"/>
          </w:tcPr>
          <w:p w:rsidR="001269C7" w:rsidRPr="00CC7AD0" w:rsidRDefault="00217A3C" w:rsidP="00CC610B">
            <w:pPr>
              <w:spacing w:after="0" w:line="240" w:lineRule="auto"/>
              <w:jc w:val="center"/>
              <w:rPr>
                <w:rStyle w:val="ab"/>
                <w:rFonts w:ascii="Times New Roman" w:hAnsi="Times New Roman"/>
                <w:sz w:val="24"/>
                <w:szCs w:val="24"/>
              </w:rPr>
            </w:pPr>
            <w:hyperlink r:id="rId74" w:history="1">
              <w:r w:rsidR="001269C7" w:rsidRPr="00CC7AD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  <w:p w:rsidR="001269C7" w:rsidRPr="00CC7AD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Style w:val="ab"/>
                <w:rFonts w:ascii="Times New Roman" w:hAnsi="Times New Roman"/>
                <w:sz w:val="24"/>
                <w:szCs w:val="24"/>
              </w:rPr>
              <w:t>h</w:t>
            </w:r>
            <w:hyperlink r:id="rId75" w:history="1">
              <w:r w:rsidRPr="00CC7AD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https://prosv.ru/static/tsok</w:t>
              </w:r>
            </w:hyperlink>
          </w:p>
        </w:tc>
      </w:tr>
      <w:tr w:rsidR="001269C7" w:rsidRPr="00CC7AD0" w:rsidTr="00CC610B">
        <w:tc>
          <w:tcPr>
            <w:tcW w:w="90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505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Повторение изученного по теме «Лексика»</w:t>
            </w:r>
          </w:p>
        </w:tc>
        <w:tc>
          <w:tcPr>
            <w:tcW w:w="850" w:type="dxa"/>
          </w:tcPr>
          <w:p w:rsidR="001269C7" w:rsidRPr="00CC7AD0" w:rsidRDefault="001269C7" w:rsidP="00CC6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269C7" w:rsidRPr="004B2B22" w:rsidRDefault="001269C7" w:rsidP="00CC610B">
            <w:pPr>
              <w:spacing w:after="0" w:line="240" w:lineRule="auto"/>
              <w:jc w:val="center"/>
              <w:rPr>
                <w:rStyle w:val="ab"/>
                <w:rFonts w:ascii="Times New Roman" w:hAnsi="Times New Roman"/>
                <w:sz w:val="24"/>
                <w:szCs w:val="24"/>
              </w:rPr>
            </w:pPr>
            <w:r w:rsidRPr="004B2B22">
              <w:rPr>
                <w:rStyle w:val="ab"/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269C7" w:rsidRPr="000765D4" w:rsidRDefault="001269C7" w:rsidP="00CC610B">
            <w:pPr>
              <w:spacing w:after="0" w:line="240" w:lineRule="auto"/>
              <w:jc w:val="center"/>
              <w:rPr>
                <w:rStyle w:val="ab"/>
                <w:rFonts w:ascii="Times New Roman" w:hAnsi="Times New Roman"/>
                <w:sz w:val="24"/>
                <w:szCs w:val="24"/>
              </w:rPr>
            </w:pPr>
            <w:r w:rsidRPr="000765D4">
              <w:rPr>
                <w:rStyle w:val="ab"/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96" w:type="dxa"/>
          </w:tcPr>
          <w:p w:rsidR="001269C7" w:rsidRPr="001267D8" w:rsidRDefault="001269C7" w:rsidP="00CC610B">
            <w:pPr>
              <w:spacing w:after="0" w:line="240" w:lineRule="auto"/>
              <w:jc w:val="center"/>
              <w:rPr>
                <w:rStyle w:val="ab"/>
                <w:rFonts w:ascii="Times New Roman" w:hAnsi="Times New Roman"/>
                <w:sz w:val="24"/>
                <w:szCs w:val="24"/>
              </w:rPr>
            </w:pPr>
            <w:r w:rsidRPr="001267D8">
              <w:rPr>
                <w:rStyle w:val="ab"/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29" w:type="dxa"/>
          </w:tcPr>
          <w:p w:rsidR="001269C7" w:rsidRDefault="001269C7" w:rsidP="00CC610B">
            <w:r w:rsidRPr="002B02D7">
              <w:rPr>
                <w:rFonts w:ascii="Times New Roman" w:hAnsi="Times New Roman" w:cs="Times New Roman"/>
                <w:sz w:val="24"/>
                <w:szCs w:val="24"/>
              </w:rPr>
              <w:t>2 четверть</w:t>
            </w:r>
          </w:p>
        </w:tc>
        <w:tc>
          <w:tcPr>
            <w:tcW w:w="4137" w:type="dxa"/>
          </w:tcPr>
          <w:p w:rsidR="001269C7" w:rsidRPr="00CC7AD0" w:rsidRDefault="001269C7" w:rsidP="00CC610B">
            <w:pPr>
              <w:spacing w:after="0" w:line="240" w:lineRule="auto"/>
              <w:jc w:val="center"/>
              <w:rPr>
                <w:rStyle w:val="ab"/>
                <w:rFonts w:ascii="Times New Roman" w:hAnsi="Times New Roman"/>
                <w:sz w:val="24"/>
                <w:szCs w:val="24"/>
              </w:rPr>
            </w:pPr>
            <w:r w:rsidRPr="00CC7AD0">
              <w:rPr>
                <w:rStyle w:val="ab"/>
                <w:rFonts w:ascii="Times New Roman" w:hAnsi="Times New Roman"/>
                <w:sz w:val="24"/>
                <w:szCs w:val="24"/>
              </w:rPr>
              <w:t>h</w:t>
            </w:r>
            <w:hyperlink r:id="rId76" w:history="1">
              <w:r w:rsidRPr="00CC7AD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https://prosv.ru/static/tsok</w:t>
              </w:r>
            </w:hyperlink>
          </w:p>
          <w:p w:rsidR="001269C7" w:rsidRPr="00CC7AD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7" w:history="1">
              <w:r w:rsidR="001269C7" w:rsidRPr="00CC7AD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CC7AD0" w:rsidTr="00CC610B">
        <w:tc>
          <w:tcPr>
            <w:tcW w:w="902" w:type="dxa"/>
          </w:tcPr>
          <w:p w:rsidR="001269C7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505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Повторение изученного по теме «Лексика»</w:t>
            </w:r>
          </w:p>
        </w:tc>
        <w:tc>
          <w:tcPr>
            <w:tcW w:w="850" w:type="dxa"/>
          </w:tcPr>
          <w:p w:rsidR="001269C7" w:rsidRPr="00CC7AD0" w:rsidRDefault="001269C7" w:rsidP="00CC6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269C7" w:rsidRPr="004B2B22" w:rsidRDefault="001269C7" w:rsidP="00CC610B">
            <w:pPr>
              <w:spacing w:after="0" w:line="240" w:lineRule="auto"/>
              <w:jc w:val="center"/>
              <w:rPr>
                <w:rStyle w:val="ab"/>
                <w:rFonts w:ascii="Times New Roman" w:hAnsi="Times New Roman"/>
                <w:sz w:val="24"/>
                <w:szCs w:val="24"/>
              </w:rPr>
            </w:pPr>
            <w:r w:rsidRPr="004B2B22">
              <w:rPr>
                <w:rStyle w:val="ab"/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269C7" w:rsidRPr="000765D4" w:rsidRDefault="001269C7" w:rsidP="00CC610B">
            <w:pPr>
              <w:spacing w:after="0" w:line="240" w:lineRule="auto"/>
              <w:jc w:val="center"/>
              <w:rPr>
                <w:rStyle w:val="ab"/>
                <w:rFonts w:ascii="Times New Roman" w:hAnsi="Times New Roman"/>
                <w:sz w:val="24"/>
                <w:szCs w:val="24"/>
              </w:rPr>
            </w:pPr>
            <w:r w:rsidRPr="000765D4">
              <w:rPr>
                <w:rStyle w:val="ab"/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96" w:type="dxa"/>
          </w:tcPr>
          <w:p w:rsidR="001269C7" w:rsidRPr="001267D8" w:rsidRDefault="001269C7" w:rsidP="00CC610B">
            <w:pPr>
              <w:spacing w:after="0" w:line="240" w:lineRule="auto"/>
              <w:jc w:val="center"/>
              <w:rPr>
                <w:rStyle w:val="ab"/>
                <w:rFonts w:ascii="Times New Roman" w:hAnsi="Times New Roman"/>
                <w:sz w:val="24"/>
                <w:szCs w:val="24"/>
              </w:rPr>
            </w:pPr>
            <w:r w:rsidRPr="001267D8">
              <w:rPr>
                <w:rStyle w:val="ab"/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29" w:type="dxa"/>
          </w:tcPr>
          <w:p w:rsidR="001269C7" w:rsidRDefault="001269C7" w:rsidP="00CC610B">
            <w:r w:rsidRPr="002B02D7">
              <w:rPr>
                <w:rFonts w:ascii="Times New Roman" w:hAnsi="Times New Roman" w:cs="Times New Roman"/>
                <w:sz w:val="24"/>
                <w:szCs w:val="24"/>
              </w:rPr>
              <w:t>2 четверть</w:t>
            </w:r>
          </w:p>
        </w:tc>
        <w:tc>
          <w:tcPr>
            <w:tcW w:w="4137" w:type="dxa"/>
          </w:tcPr>
          <w:p w:rsidR="001269C7" w:rsidRPr="00CC7AD0" w:rsidRDefault="001269C7" w:rsidP="00CC610B">
            <w:pPr>
              <w:spacing w:after="0" w:line="240" w:lineRule="auto"/>
              <w:jc w:val="center"/>
              <w:rPr>
                <w:rStyle w:val="ab"/>
                <w:rFonts w:ascii="Times New Roman" w:hAnsi="Times New Roman"/>
                <w:sz w:val="24"/>
                <w:szCs w:val="24"/>
              </w:rPr>
            </w:pPr>
          </w:p>
        </w:tc>
      </w:tr>
      <w:tr w:rsidR="001269C7" w:rsidRPr="00CC7AD0" w:rsidTr="00CC610B">
        <w:tc>
          <w:tcPr>
            <w:tcW w:w="90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505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5A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И.К.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  «Лексикология. Культура речи»</w:t>
            </w:r>
          </w:p>
        </w:tc>
        <w:tc>
          <w:tcPr>
            <w:tcW w:w="850" w:type="dxa"/>
          </w:tcPr>
          <w:p w:rsidR="001269C7" w:rsidRPr="00CC7AD0" w:rsidRDefault="001269C7" w:rsidP="00CC6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269C7" w:rsidRPr="004B2B22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269C7" w:rsidRPr="000765D4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5D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96" w:type="dxa"/>
          </w:tcPr>
          <w:p w:rsidR="001269C7" w:rsidRPr="001267D8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7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9" w:type="dxa"/>
          </w:tcPr>
          <w:p w:rsidR="001269C7" w:rsidRDefault="001269C7" w:rsidP="00CC610B">
            <w:r w:rsidRPr="002B02D7">
              <w:rPr>
                <w:rFonts w:ascii="Times New Roman" w:hAnsi="Times New Roman" w:cs="Times New Roman"/>
                <w:sz w:val="24"/>
                <w:szCs w:val="24"/>
              </w:rPr>
              <w:t>2 четверть</w:t>
            </w:r>
          </w:p>
        </w:tc>
        <w:tc>
          <w:tcPr>
            <w:tcW w:w="4137" w:type="dxa"/>
          </w:tcPr>
          <w:p w:rsidR="001269C7" w:rsidRPr="00CC7AD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8" w:history="1">
              <w:r w:rsidR="001269C7" w:rsidRPr="00CC7AD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CC7AD0" w:rsidTr="00CC610B">
        <w:tc>
          <w:tcPr>
            <w:tcW w:w="902" w:type="dxa"/>
          </w:tcPr>
          <w:p w:rsidR="001269C7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5052" w:type="dxa"/>
          </w:tcPr>
          <w:p w:rsidR="001269C7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 и работа над ошибками.</w:t>
            </w:r>
          </w:p>
        </w:tc>
        <w:tc>
          <w:tcPr>
            <w:tcW w:w="850" w:type="dxa"/>
          </w:tcPr>
          <w:p w:rsidR="001269C7" w:rsidRPr="00CC7AD0" w:rsidRDefault="001269C7" w:rsidP="00CC6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269C7" w:rsidRPr="004B2B22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2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269C7" w:rsidRPr="000765D4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5D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96" w:type="dxa"/>
          </w:tcPr>
          <w:p w:rsidR="001269C7" w:rsidRPr="001267D8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7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9" w:type="dxa"/>
          </w:tcPr>
          <w:p w:rsidR="001269C7" w:rsidRDefault="001269C7" w:rsidP="00CC610B">
            <w:r w:rsidRPr="002B02D7">
              <w:rPr>
                <w:rFonts w:ascii="Times New Roman" w:hAnsi="Times New Roman" w:cs="Times New Roman"/>
                <w:sz w:val="24"/>
                <w:szCs w:val="24"/>
              </w:rPr>
              <w:t>2 четверть</w:t>
            </w:r>
          </w:p>
        </w:tc>
        <w:tc>
          <w:tcPr>
            <w:tcW w:w="4137" w:type="dxa"/>
          </w:tcPr>
          <w:p w:rsidR="001269C7" w:rsidRPr="00CC7AD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9C7" w:rsidRPr="00CC7AD0" w:rsidTr="00CC610B">
        <w:tc>
          <w:tcPr>
            <w:tcW w:w="90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1269C7" w:rsidRPr="00CC7AD0" w:rsidRDefault="001269C7" w:rsidP="00CC610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CC7A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Морфемика</w:t>
            </w:r>
            <w:proofErr w:type="spellEnd"/>
            <w:r w:rsidRPr="00CC7A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Орфография. Культура речи.</w:t>
            </w:r>
          </w:p>
        </w:tc>
        <w:tc>
          <w:tcPr>
            <w:tcW w:w="850" w:type="dxa"/>
          </w:tcPr>
          <w:p w:rsidR="001269C7" w:rsidRPr="00CC7AD0" w:rsidRDefault="001269C7" w:rsidP="00CC610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:rsidR="001269C7" w:rsidRPr="004B2B22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269C7" w:rsidRPr="000765D4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6" w:type="dxa"/>
          </w:tcPr>
          <w:p w:rsidR="001269C7" w:rsidRPr="001267D8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" w:type="dxa"/>
          </w:tcPr>
          <w:p w:rsidR="001269C7" w:rsidRDefault="001269C7" w:rsidP="00CC610B">
            <w:r w:rsidRPr="002B02D7">
              <w:rPr>
                <w:rFonts w:ascii="Times New Roman" w:hAnsi="Times New Roman" w:cs="Times New Roman"/>
                <w:sz w:val="24"/>
                <w:szCs w:val="24"/>
              </w:rPr>
              <w:t>2 четверть</w:t>
            </w:r>
          </w:p>
        </w:tc>
        <w:tc>
          <w:tcPr>
            <w:tcW w:w="4137" w:type="dxa"/>
          </w:tcPr>
          <w:p w:rsidR="001269C7" w:rsidRPr="00CC7AD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9C7" w:rsidRPr="00CC7AD0" w:rsidTr="00CC610B">
        <w:tc>
          <w:tcPr>
            <w:tcW w:w="90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505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Морфема – минимальная значимая единица языка.  Изменение и образование слов</w:t>
            </w:r>
          </w:p>
        </w:tc>
        <w:tc>
          <w:tcPr>
            <w:tcW w:w="850" w:type="dxa"/>
          </w:tcPr>
          <w:p w:rsidR="001269C7" w:rsidRPr="00CC7AD0" w:rsidRDefault="001269C7" w:rsidP="00CC6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269C7" w:rsidRPr="004B2B22" w:rsidRDefault="001269C7" w:rsidP="00CC610B">
            <w:pPr>
              <w:spacing w:after="0" w:line="240" w:lineRule="auto"/>
              <w:jc w:val="center"/>
              <w:rPr>
                <w:rStyle w:val="ab"/>
                <w:rFonts w:ascii="Times New Roman" w:hAnsi="Times New Roman"/>
                <w:sz w:val="24"/>
                <w:szCs w:val="24"/>
              </w:rPr>
            </w:pPr>
            <w:r w:rsidRPr="004B2B22">
              <w:rPr>
                <w:rStyle w:val="ab"/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269C7" w:rsidRPr="000765D4" w:rsidRDefault="001269C7" w:rsidP="00CC610B">
            <w:pPr>
              <w:spacing w:after="0" w:line="240" w:lineRule="auto"/>
              <w:jc w:val="center"/>
              <w:rPr>
                <w:rStyle w:val="ab"/>
                <w:rFonts w:ascii="Times New Roman" w:hAnsi="Times New Roman"/>
                <w:sz w:val="24"/>
                <w:szCs w:val="24"/>
              </w:rPr>
            </w:pPr>
            <w:r w:rsidRPr="000765D4">
              <w:rPr>
                <w:rStyle w:val="ab"/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96" w:type="dxa"/>
          </w:tcPr>
          <w:p w:rsidR="001269C7" w:rsidRPr="001267D8" w:rsidRDefault="001269C7" w:rsidP="00CC610B">
            <w:pPr>
              <w:spacing w:after="0" w:line="240" w:lineRule="auto"/>
              <w:jc w:val="center"/>
              <w:rPr>
                <w:rStyle w:val="ab"/>
                <w:rFonts w:ascii="Times New Roman" w:hAnsi="Times New Roman"/>
                <w:sz w:val="24"/>
                <w:szCs w:val="24"/>
              </w:rPr>
            </w:pPr>
            <w:r w:rsidRPr="001267D8">
              <w:rPr>
                <w:rStyle w:val="ab"/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29" w:type="dxa"/>
          </w:tcPr>
          <w:p w:rsidR="001269C7" w:rsidRDefault="001269C7" w:rsidP="00CC610B">
            <w:r w:rsidRPr="002B02D7">
              <w:rPr>
                <w:rFonts w:ascii="Times New Roman" w:hAnsi="Times New Roman" w:cs="Times New Roman"/>
                <w:sz w:val="24"/>
                <w:szCs w:val="24"/>
              </w:rPr>
              <w:t>2 четверть</w:t>
            </w:r>
          </w:p>
        </w:tc>
        <w:tc>
          <w:tcPr>
            <w:tcW w:w="4137" w:type="dxa"/>
          </w:tcPr>
          <w:p w:rsidR="001269C7" w:rsidRPr="00CC7AD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Style w:val="ab"/>
                <w:rFonts w:ascii="Times New Roman" w:hAnsi="Times New Roman"/>
                <w:sz w:val="24"/>
                <w:szCs w:val="24"/>
              </w:rPr>
              <w:t>h</w:t>
            </w:r>
            <w:hyperlink r:id="rId79" w:history="1">
              <w:r w:rsidRPr="00CC7AD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https://prosv.ru/static/tsok</w:t>
              </w:r>
            </w:hyperlink>
          </w:p>
        </w:tc>
      </w:tr>
      <w:tr w:rsidR="001269C7" w:rsidRPr="00CC7AD0" w:rsidTr="00CC610B">
        <w:tc>
          <w:tcPr>
            <w:tcW w:w="90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505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Окончание</w:t>
            </w:r>
          </w:p>
        </w:tc>
        <w:tc>
          <w:tcPr>
            <w:tcW w:w="850" w:type="dxa"/>
          </w:tcPr>
          <w:p w:rsidR="001269C7" w:rsidRPr="00CC7AD0" w:rsidRDefault="001269C7" w:rsidP="00CC6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269C7" w:rsidRPr="004B2B22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2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269C7" w:rsidRPr="000765D4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5D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96" w:type="dxa"/>
          </w:tcPr>
          <w:p w:rsidR="001269C7" w:rsidRPr="001267D8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7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9" w:type="dxa"/>
          </w:tcPr>
          <w:p w:rsidR="001269C7" w:rsidRDefault="001269C7" w:rsidP="00CC610B">
            <w:r w:rsidRPr="002B02D7">
              <w:rPr>
                <w:rFonts w:ascii="Times New Roman" w:hAnsi="Times New Roman" w:cs="Times New Roman"/>
                <w:sz w:val="24"/>
                <w:szCs w:val="24"/>
              </w:rPr>
              <w:t>2 четверть</w:t>
            </w:r>
          </w:p>
        </w:tc>
        <w:tc>
          <w:tcPr>
            <w:tcW w:w="4137" w:type="dxa"/>
          </w:tcPr>
          <w:p w:rsidR="001269C7" w:rsidRPr="00CC7AD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0" w:history="1">
              <w:r w:rsidR="001269C7" w:rsidRPr="00CC7AD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CC7AD0" w:rsidTr="00CC610B">
        <w:tc>
          <w:tcPr>
            <w:tcW w:w="90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505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Основа слова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 xml:space="preserve"> Корень слова</w:t>
            </w:r>
          </w:p>
        </w:tc>
        <w:tc>
          <w:tcPr>
            <w:tcW w:w="850" w:type="dxa"/>
          </w:tcPr>
          <w:p w:rsidR="001269C7" w:rsidRPr="00CC7AD0" w:rsidRDefault="001269C7" w:rsidP="00CC6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269C7" w:rsidRPr="004B2B22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2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269C7" w:rsidRPr="000765D4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5D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96" w:type="dxa"/>
          </w:tcPr>
          <w:p w:rsidR="001269C7" w:rsidRPr="001267D8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7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9" w:type="dxa"/>
          </w:tcPr>
          <w:p w:rsidR="001269C7" w:rsidRDefault="001269C7" w:rsidP="00CC610B">
            <w:r w:rsidRPr="002B02D7">
              <w:rPr>
                <w:rFonts w:ascii="Times New Roman" w:hAnsi="Times New Roman" w:cs="Times New Roman"/>
                <w:sz w:val="24"/>
                <w:szCs w:val="24"/>
              </w:rPr>
              <w:t>2 четверть</w:t>
            </w:r>
          </w:p>
        </w:tc>
        <w:tc>
          <w:tcPr>
            <w:tcW w:w="4137" w:type="dxa"/>
          </w:tcPr>
          <w:p w:rsidR="001269C7" w:rsidRPr="00CC7AD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1" w:history="1">
              <w:r w:rsidR="001269C7" w:rsidRPr="00CC7AD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CC7AD0" w:rsidTr="00CC610B">
        <w:tc>
          <w:tcPr>
            <w:tcW w:w="90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505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Суффикс</w:t>
            </w:r>
          </w:p>
        </w:tc>
        <w:tc>
          <w:tcPr>
            <w:tcW w:w="850" w:type="dxa"/>
          </w:tcPr>
          <w:p w:rsidR="001269C7" w:rsidRPr="00CC7AD0" w:rsidRDefault="001269C7" w:rsidP="00CC6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269C7" w:rsidRPr="004B2B22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2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269C7" w:rsidRPr="000765D4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5D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96" w:type="dxa"/>
          </w:tcPr>
          <w:p w:rsidR="001269C7" w:rsidRPr="001267D8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7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9" w:type="dxa"/>
          </w:tcPr>
          <w:p w:rsidR="001269C7" w:rsidRDefault="001269C7" w:rsidP="00CC610B">
            <w:r w:rsidRPr="002B02D7">
              <w:rPr>
                <w:rFonts w:ascii="Times New Roman" w:hAnsi="Times New Roman" w:cs="Times New Roman"/>
                <w:sz w:val="24"/>
                <w:szCs w:val="24"/>
              </w:rPr>
              <w:t>2 четверть</w:t>
            </w:r>
          </w:p>
        </w:tc>
        <w:tc>
          <w:tcPr>
            <w:tcW w:w="4137" w:type="dxa"/>
          </w:tcPr>
          <w:p w:rsidR="001269C7" w:rsidRPr="00CC7AD0" w:rsidRDefault="00217A3C" w:rsidP="00CC610B">
            <w:pPr>
              <w:spacing w:after="0" w:line="240" w:lineRule="auto"/>
              <w:jc w:val="center"/>
              <w:rPr>
                <w:rStyle w:val="ab"/>
                <w:rFonts w:ascii="Times New Roman" w:hAnsi="Times New Roman"/>
                <w:sz w:val="24"/>
                <w:szCs w:val="24"/>
              </w:rPr>
            </w:pPr>
            <w:hyperlink r:id="rId82" w:history="1">
              <w:r w:rsidR="001269C7" w:rsidRPr="00CC7AD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  <w:p w:rsidR="001269C7" w:rsidRPr="00CC7AD0" w:rsidRDefault="001269C7" w:rsidP="00CC610B">
            <w:pPr>
              <w:shd w:val="clear" w:color="auto" w:fill="FFFFFF"/>
              <w:spacing w:after="15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  <w:hyperlink r:id="rId83" w:history="1">
              <w:r w:rsidRPr="00CC7AD0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http://www.gramota.ru/</w:t>
              </w:r>
            </w:hyperlink>
          </w:p>
          <w:p w:rsidR="001269C7" w:rsidRPr="00CC7AD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9C7" w:rsidRPr="00CC7AD0" w:rsidTr="00CC610B">
        <w:tc>
          <w:tcPr>
            <w:tcW w:w="90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505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Приставка</w:t>
            </w:r>
          </w:p>
        </w:tc>
        <w:tc>
          <w:tcPr>
            <w:tcW w:w="850" w:type="dxa"/>
          </w:tcPr>
          <w:p w:rsidR="001269C7" w:rsidRPr="00CC7AD0" w:rsidRDefault="001269C7" w:rsidP="00CC6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269C7" w:rsidRPr="004B2B22" w:rsidRDefault="001269C7" w:rsidP="00CC610B">
            <w:pPr>
              <w:shd w:val="clear" w:color="auto" w:fill="FFFFFF"/>
              <w:spacing w:after="15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2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269C7" w:rsidRPr="000765D4" w:rsidRDefault="001269C7" w:rsidP="00CC610B">
            <w:pPr>
              <w:shd w:val="clear" w:color="auto" w:fill="FFFFFF"/>
              <w:spacing w:after="15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5D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96" w:type="dxa"/>
          </w:tcPr>
          <w:p w:rsidR="001269C7" w:rsidRPr="001267D8" w:rsidRDefault="001269C7" w:rsidP="00CC610B">
            <w:pPr>
              <w:shd w:val="clear" w:color="auto" w:fill="FFFFFF"/>
              <w:spacing w:after="15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7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9" w:type="dxa"/>
          </w:tcPr>
          <w:p w:rsidR="001269C7" w:rsidRDefault="001269C7" w:rsidP="00CC610B">
            <w:r w:rsidRPr="002B02D7">
              <w:rPr>
                <w:rFonts w:ascii="Times New Roman" w:hAnsi="Times New Roman" w:cs="Times New Roman"/>
                <w:sz w:val="24"/>
                <w:szCs w:val="24"/>
              </w:rPr>
              <w:t>2 четверть</w:t>
            </w:r>
          </w:p>
        </w:tc>
        <w:tc>
          <w:tcPr>
            <w:tcW w:w="4137" w:type="dxa"/>
          </w:tcPr>
          <w:p w:rsidR="001269C7" w:rsidRPr="00CC7AD0" w:rsidRDefault="001269C7" w:rsidP="00CC610B">
            <w:pPr>
              <w:shd w:val="clear" w:color="auto" w:fill="FFFFFF"/>
              <w:spacing w:after="150" w:line="240" w:lineRule="auto"/>
              <w:rPr>
                <w:rStyle w:val="ab"/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hyperlink r:id="rId84" w:history="1">
              <w:r w:rsidRPr="00CC7AD0">
                <w:rPr>
                  <w:rStyle w:val="ab"/>
                  <w:rFonts w:ascii="Times New Roman" w:hAnsi="Times New Roman"/>
                  <w:sz w:val="24"/>
                  <w:szCs w:val="24"/>
                  <w:lang w:eastAsia="ru-RU"/>
                </w:rPr>
                <w:t>http://gramma.ru/RUS/</w:t>
              </w:r>
            </w:hyperlink>
          </w:p>
          <w:p w:rsidR="001269C7" w:rsidRPr="00CC7AD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5" w:history="1">
              <w:r w:rsidR="001269C7" w:rsidRPr="00CC7AD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CC7AD0" w:rsidTr="00CC610B">
        <w:tc>
          <w:tcPr>
            <w:tcW w:w="90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505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Чередование звуков</w:t>
            </w:r>
          </w:p>
        </w:tc>
        <w:tc>
          <w:tcPr>
            <w:tcW w:w="850" w:type="dxa"/>
          </w:tcPr>
          <w:p w:rsidR="001269C7" w:rsidRPr="00CC7AD0" w:rsidRDefault="001269C7" w:rsidP="00CC6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269C7" w:rsidRPr="004B2B22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2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269C7" w:rsidRPr="000765D4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5D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96" w:type="dxa"/>
          </w:tcPr>
          <w:p w:rsidR="001269C7" w:rsidRPr="001267D8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7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9" w:type="dxa"/>
          </w:tcPr>
          <w:p w:rsidR="001269C7" w:rsidRDefault="001269C7" w:rsidP="00CC610B">
            <w:r w:rsidRPr="002B02D7">
              <w:rPr>
                <w:rFonts w:ascii="Times New Roman" w:hAnsi="Times New Roman" w:cs="Times New Roman"/>
                <w:sz w:val="24"/>
                <w:szCs w:val="24"/>
              </w:rPr>
              <w:t>2 четверть</w:t>
            </w:r>
          </w:p>
        </w:tc>
        <w:tc>
          <w:tcPr>
            <w:tcW w:w="4137" w:type="dxa"/>
          </w:tcPr>
          <w:p w:rsidR="001269C7" w:rsidRPr="00CC7AD0" w:rsidRDefault="00217A3C" w:rsidP="00CC610B">
            <w:pPr>
              <w:spacing w:after="0" w:line="240" w:lineRule="auto"/>
              <w:jc w:val="center"/>
              <w:rPr>
                <w:rStyle w:val="ab"/>
                <w:rFonts w:ascii="Times New Roman" w:hAnsi="Times New Roman"/>
                <w:sz w:val="24"/>
                <w:szCs w:val="24"/>
              </w:rPr>
            </w:pPr>
            <w:hyperlink r:id="rId86" w:history="1">
              <w:r w:rsidR="001269C7" w:rsidRPr="00CC7AD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  <w:p w:rsidR="001269C7" w:rsidRPr="00CC7AD0" w:rsidRDefault="001269C7" w:rsidP="00CC610B">
            <w:pPr>
              <w:spacing w:after="150" w:line="240" w:lineRule="auto"/>
              <w:rPr>
                <w:rFonts w:ascii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hyperlink r:id="rId87" w:history="1">
              <w:r w:rsidRPr="00CC7AD0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http://school-collection.edu.ru/catalog/</w:t>
              </w:r>
            </w:hyperlink>
          </w:p>
          <w:p w:rsidR="001269C7" w:rsidRPr="00CC7AD0" w:rsidRDefault="001269C7" w:rsidP="00CC610B">
            <w:pPr>
              <w:spacing w:after="15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7A74">
              <w:rPr>
                <w:rStyle w:val="ab"/>
                <w:rFonts w:ascii="Times New Roman" w:hAnsi="Times New Roman"/>
                <w:sz w:val="24"/>
                <w:szCs w:val="24"/>
              </w:rPr>
              <w:t xml:space="preserve">      </w:t>
            </w:r>
            <w:r w:rsidRPr="00CC7AD0">
              <w:rPr>
                <w:rStyle w:val="ab"/>
                <w:rFonts w:ascii="Times New Roman" w:hAnsi="Times New Roman"/>
                <w:sz w:val="24"/>
                <w:szCs w:val="24"/>
              </w:rPr>
              <w:t>h</w:t>
            </w:r>
            <w:hyperlink r:id="rId88" w:history="1">
              <w:r w:rsidRPr="00CC7AD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https://prosv.ru/static/tsok</w:t>
              </w:r>
            </w:hyperlink>
          </w:p>
          <w:p w:rsidR="001269C7" w:rsidRPr="00CC7AD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9C7" w:rsidRPr="00CC7AD0" w:rsidTr="00CC610B">
        <w:tc>
          <w:tcPr>
            <w:tcW w:w="90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505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Беглые гласные. Варианты морфем</w:t>
            </w:r>
          </w:p>
        </w:tc>
        <w:tc>
          <w:tcPr>
            <w:tcW w:w="850" w:type="dxa"/>
          </w:tcPr>
          <w:p w:rsidR="001269C7" w:rsidRPr="00CC7AD0" w:rsidRDefault="001269C7" w:rsidP="00CC6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269C7" w:rsidRPr="004B2B22" w:rsidRDefault="001269C7" w:rsidP="00CC610B">
            <w:pPr>
              <w:spacing w:after="0" w:line="240" w:lineRule="auto"/>
              <w:jc w:val="center"/>
              <w:rPr>
                <w:rStyle w:val="ab"/>
                <w:rFonts w:ascii="Times New Roman" w:hAnsi="Times New Roman"/>
                <w:sz w:val="24"/>
                <w:szCs w:val="24"/>
              </w:rPr>
            </w:pPr>
            <w:r w:rsidRPr="004B2B22">
              <w:rPr>
                <w:rStyle w:val="ab"/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269C7" w:rsidRPr="000765D4" w:rsidRDefault="001269C7" w:rsidP="00CC610B">
            <w:pPr>
              <w:spacing w:after="0" w:line="240" w:lineRule="auto"/>
              <w:jc w:val="center"/>
              <w:rPr>
                <w:rStyle w:val="ab"/>
                <w:rFonts w:ascii="Times New Roman" w:hAnsi="Times New Roman"/>
                <w:sz w:val="24"/>
                <w:szCs w:val="24"/>
              </w:rPr>
            </w:pPr>
            <w:r w:rsidRPr="000765D4">
              <w:rPr>
                <w:rStyle w:val="ab"/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96" w:type="dxa"/>
          </w:tcPr>
          <w:p w:rsidR="001269C7" w:rsidRPr="001267D8" w:rsidRDefault="001269C7" w:rsidP="00CC610B">
            <w:pPr>
              <w:spacing w:after="0" w:line="240" w:lineRule="auto"/>
              <w:jc w:val="center"/>
              <w:rPr>
                <w:rStyle w:val="ab"/>
                <w:rFonts w:ascii="Times New Roman" w:hAnsi="Times New Roman"/>
                <w:sz w:val="24"/>
                <w:szCs w:val="24"/>
              </w:rPr>
            </w:pPr>
            <w:r w:rsidRPr="001267D8">
              <w:rPr>
                <w:rStyle w:val="ab"/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29" w:type="dxa"/>
          </w:tcPr>
          <w:p w:rsidR="001269C7" w:rsidRDefault="001269C7" w:rsidP="00CC610B">
            <w:r w:rsidRPr="002B02D7">
              <w:rPr>
                <w:rFonts w:ascii="Times New Roman" w:hAnsi="Times New Roman" w:cs="Times New Roman"/>
                <w:sz w:val="24"/>
                <w:szCs w:val="24"/>
              </w:rPr>
              <w:t>2 четверть</w:t>
            </w:r>
          </w:p>
        </w:tc>
        <w:tc>
          <w:tcPr>
            <w:tcW w:w="4137" w:type="dxa"/>
          </w:tcPr>
          <w:p w:rsidR="001269C7" w:rsidRPr="00CC7AD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Style w:val="ab"/>
                <w:rFonts w:ascii="Times New Roman" w:hAnsi="Times New Roman"/>
                <w:sz w:val="24"/>
                <w:szCs w:val="24"/>
              </w:rPr>
              <w:t>h</w:t>
            </w:r>
            <w:hyperlink r:id="rId89" w:history="1">
              <w:r w:rsidRPr="00CC7AD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https://prosv.ru/static/tsok</w:t>
              </w:r>
            </w:hyperlink>
          </w:p>
        </w:tc>
      </w:tr>
      <w:tr w:rsidR="001269C7" w:rsidRPr="00CC7AD0" w:rsidTr="00CC610B">
        <w:tc>
          <w:tcPr>
            <w:tcW w:w="90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505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Морфемный анализ слова</w:t>
            </w:r>
          </w:p>
        </w:tc>
        <w:tc>
          <w:tcPr>
            <w:tcW w:w="850" w:type="dxa"/>
          </w:tcPr>
          <w:p w:rsidR="001269C7" w:rsidRPr="00CC7AD0" w:rsidRDefault="001269C7" w:rsidP="00CC6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269C7" w:rsidRPr="004B2B22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2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269C7" w:rsidRPr="000765D4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96" w:type="dxa"/>
          </w:tcPr>
          <w:p w:rsidR="001269C7" w:rsidRPr="001267D8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7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9" w:type="dxa"/>
          </w:tcPr>
          <w:p w:rsidR="001269C7" w:rsidRDefault="001269C7" w:rsidP="00CC610B">
            <w:r w:rsidRPr="002B02D7">
              <w:rPr>
                <w:rFonts w:ascii="Times New Roman" w:hAnsi="Times New Roman" w:cs="Times New Roman"/>
                <w:sz w:val="24"/>
                <w:szCs w:val="24"/>
              </w:rPr>
              <w:t>2 четверть</w:t>
            </w:r>
          </w:p>
        </w:tc>
        <w:tc>
          <w:tcPr>
            <w:tcW w:w="4137" w:type="dxa"/>
          </w:tcPr>
          <w:p w:rsidR="001269C7" w:rsidRPr="00CC7AD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0" w:history="1">
              <w:r w:rsidR="001269C7" w:rsidRPr="00CC7AD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CC7AD0" w:rsidTr="00CC610B">
        <w:tc>
          <w:tcPr>
            <w:tcW w:w="902" w:type="dxa"/>
          </w:tcPr>
          <w:p w:rsidR="001269C7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70</w:t>
            </w:r>
          </w:p>
        </w:tc>
        <w:tc>
          <w:tcPr>
            <w:tcW w:w="505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Морфемный анализ слова</w:t>
            </w:r>
          </w:p>
        </w:tc>
        <w:tc>
          <w:tcPr>
            <w:tcW w:w="850" w:type="dxa"/>
          </w:tcPr>
          <w:p w:rsidR="001269C7" w:rsidRPr="00CC7AD0" w:rsidRDefault="001269C7" w:rsidP="00CC6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269C7" w:rsidRPr="004B2B22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2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269C7" w:rsidRPr="000765D4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5D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6" w:type="dxa"/>
          </w:tcPr>
          <w:p w:rsidR="001269C7" w:rsidRPr="001267D8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7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9" w:type="dxa"/>
          </w:tcPr>
          <w:p w:rsidR="001269C7" w:rsidRDefault="001269C7" w:rsidP="00CC610B">
            <w:r w:rsidRPr="002B02D7">
              <w:rPr>
                <w:rFonts w:ascii="Times New Roman" w:hAnsi="Times New Roman" w:cs="Times New Roman"/>
                <w:sz w:val="24"/>
                <w:szCs w:val="24"/>
              </w:rPr>
              <w:t>2 четверть</w:t>
            </w:r>
          </w:p>
        </w:tc>
        <w:tc>
          <w:tcPr>
            <w:tcW w:w="4137" w:type="dxa"/>
          </w:tcPr>
          <w:p w:rsidR="001269C7" w:rsidRPr="00CC7AD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9C7" w:rsidRPr="00CC7AD0" w:rsidTr="00CC610B">
        <w:tc>
          <w:tcPr>
            <w:tcW w:w="90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505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Правописание корней с безударными проверяемыми и непроверяемыми гласными</w:t>
            </w:r>
          </w:p>
        </w:tc>
        <w:tc>
          <w:tcPr>
            <w:tcW w:w="850" w:type="dxa"/>
          </w:tcPr>
          <w:p w:rsidR="001269C7" w:rsidRPr="00CC7AD0" w:rsidRDefault="001269C7" w:rsidP="00CC6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269C7" w:rsidRPr="004B2B22" w:rsidRDefault="001269C7" w:rsidP="00CC610B">
            <w:pPr>
              <w:spacing w:after="0" w:line="240" w:lineRule="auto"/>
              <w:jc w:val="center"/>
              <w:rPr>
                <w:rStyle w:val="ab"/>
                <w:rFonts w:ascii="Times New Roman" w:hAnsi="Times New Roman"/>
                <w:sz w:val="24"/>
                <w:szCs w:val="24"/>
              </w:rPr>
            </w:pPr>
            <w:r w:rsidRPr="004B2B22">
              <w:rPr>
                <w:rStyle w:val="ab"/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269C7" w:rsidRPr="000765D4" w:rsidRDefault="001269C7" w:rsidP="00CC610B">
            <w:pPr>
              <w:spacing w:after="0" w:line="240" w:lineRule="auto"/>
              <w:jc w:val="center"/>
              <w:rPr>
                <w:rStyle w:val="ab"/>
                <w:rFonts w:ascii="Times New Roman" w:hAnsi="Times New Roman"/>
                <w:sz w:val="24"/>
                <w:szCs w:val="24"/>
              </w:rPr>
            </w:pPr>
            <w:r w:rsidRPr="000765D4">
              <w:rPr>
                <w:rStyle w:val="ab"/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96" w:type="dxa"/>
          </w:tcPr>
          <w:p w:rsidR="001269C7" w:rsidRPr="001267D8" w:rsidRDefault="001269C7" w:rsidP="00CC610B">
            <w:pPr>
              <w:spacing w:after="0" w:line="240" w:lineRule="auto"/>
              <w:jc w:val="center"/>
              <w:rPr>
                <w:rStyle w:val="ab"/>
                <w:rFonts w:ascii="Times New Roman" w:hAnsi="Times New Roman"/>
                <w:sz w:val="24"/>
                <w:szCs w:val="24"/>
              </w:rPr>
            </w:pPr>
            <w:r w:rsidRPr="001267D8">
              <w:rPr>
                <w:rStyle w:val="ab"/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29" w:type="dxa"/>
          </w:tcPr>
          <w:p w:rsidR="001269C7" w:rsidRDefault="001269C7" w:rsidP="00CC610B">
            <w:r w:rsidRPr="002B02D7">
              <w:rPr>
                <w:rFonts w:ascii="Times New Roman" w:hAnsi="Times New Roman" w:cs="Times New Roman"/>
                <w:sz w:val="24"/>
                <w:szCs w:val="24"/>
              </w:rPr>
              <w:t>2 четверть</w:t>
            </w:r>
          </w:p>
        </w:tc>
        <w:tc>
          <w:tcPr>
            <w:tcW w:w="4137" w:type="dxa"/>
          </w:tcPr>
          <w:p w:rsidR="001269C7" w:rsidRPr="00CC7AD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Style w:val="ab"/>
                <w:rFonts w:ascii="Times New Roman" w:hAnsi="Times New Roman"/>
                <w:sz w:val="24"/>
                <w:szCs w:val="24"/>
              </w:rPr>
              <w:t>h</w:t>
            </w:r>
            <w:hyperlink r:id="rId91" w:history="1">
              <w:r w:rsidRPr="00CC7AD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https://prosv.ru/static/tsok</w:t>
              </w:r>
            </w:hyperlink>
          </w:p>
        </w:tc>
      </w:tr>
      <w:tr w:rsidR="001269C7" w:rsidRPr="00CC7AD0" w:rsidTr="00CC610B">
        <w:tc>
          <w:tcPr>
            <w:tcW w:w="90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505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Правописание корней с безударными проверяемыми и непроверяемыми согласными</w:t>
            </w:r>
          </w:p>
        </w:tc>
        <w:tc>
          <w:tcPr>
            <w:tcW w:w="850" w:type="dxa"/>
          </w:tcPr>
          <w:p w:rsidR="001269C7" w:rsidRPr="00CC7AD0" w:rsidRDefault="001269C7" w:rsidP="00CC6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269C7" w:rsidRPr="004B2B22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2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269C7" w:rsidRPr="000765D4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5D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96" w:type="dxa"/>
          </w:tcPr>
          <w:p w:rsidR="001269C7" w:rsidRPr="001267D8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7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9" w:type="dxa"/>
          </w:tcPr>
          <w:p w:rsidR="001269C7" w:rsidRDefault="001269C7" w:rsidP="00CC610B">
            <w:r w:rsidRPr="002B02D7">
              <w:rPr>
                <w:rFonts w:ascii="Times New Roman" w:hAnsi="Times New Roman" w:cs="Times New Roman"/>
                <w:sz w:val="24"/>
                <w:szCs w:val="24"/>
              </w:rPr>
              <w:t>2 четверть</w:t>
            </w:r>
          </w:p>
        </w:tc>
        <w:tc>
          <w:tcPr>
            <w:tcW w:w="4137" w:type="dxa"/>
          </w:tcPr>
          <w:p w:rsidR="001269C7" w:rsidRPr="00CC7AD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2" w:history="1">
              <w:r w:rsidR="001269C7" w:rsidRPr="00CC7AD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CC7AD0" w:rsidTr="00CC610B">
        <w:tc>
          <w:tcPr>
            <w:tcW w:w="90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505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Правописание корней с непроизносимыми согласными</w:t>
            </w:r>
          </w:p>
        </w:tc>
        <w:tc>
          <w:tcPr>
            <w:tcW w:w="850" w:type="dxa"/>
          </w:tcPr>
          <w:p w:rsidR="001269C7" w:rsidRPr="00CC7AD0" w:rsidRDefault="001269C7" w:rsidP="00CC6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269C7" w:rsidRPr="004B2B22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2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269C7" w:rsidRPr="000765D4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5D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96" w:type="dxa"/>
          </w:tcPr>
          <w:p w:rsidR="001269C7" w:rsidRPr="001267D8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7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9" w:type="dxa"/>
          </w:tcPr>
          <w:p w:rsidR="001269C7" w:rsidRDefault="001269C7" w:rsidP="00CC610B">
            <w:r w:rsidRPr="002B02D7">
              <w:rPr>
                <w:rFonts w:ascii="Times New Roman" w:hAnsi="Times New Roman" w:cs="Times New Roman"/>
                <w:sz w:val="24"/>
                <w:szCs w:val="24"/>
              </w:rPr>
              <w:t>2 четверть</w:t>
            </w:r>
          </w:p>
        </w:tc>
        <w:tc>
          <w:tcPr>
            <w:tcW w:w="4137" w:type="dxa"/>
          </w:tcPr>
          <w:p w:rsidR="001269C7" w:rsidRPr="00CC7AD0" w:rsidRDefault="001269C7" w:rsidP="00CC610B">
            <w:pPr>
              <w:spacing w:after="0" w:line="240" w:lineRule="auto"/>
              <w:rPr>
                <w:rStyle w:val="ab"/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hyperlink r:id="rId93" w:history="1">
              <w:r w:rsidRPr="00CC7AD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  <w:p w:rsidR="001269C7" w:rsidRPr="00CC7AD0" w:rsidRDefault="001269C7" w:rsidP="00CC61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b"/>
                <w:rFonts w:ascii="Times New Roman" w:hAnsi="Times New Roman"/>
                <w:sz w:val="24"/>
                <w:szCs w:val="24"/>
              </w:rPr>
              <w:t xml:space="preserve"> </w:t>
            </w:r>
            <w:r w:rsidRPr="00AD7A74">
              <w:rPr>
                <w:rStyle w:val="ab"/>
                <w:rFonts w:ascii="Times New Roman" w:hAnsi="Times New Roman"/>
                <w:sz w:val="24"/>
                <w:szCs w:val="24"/>
              </w:rPr>
              <w:t xml:space="preserve">           </w:t>
            </w:r>
            <w:r w:rsidRPr="00CC7AD0">
              <w:rPr>
                <w:rStyle w:val="ab"/>
                <w:rFonts w:ascii="Times New Roman" w:hAnsi="Times New Roman"/>
                <w:sz w:val="24"/>
                <w:szCs w:val="24"/>
              </w:rPr>
              <w:t>h</w:t>
            </w:r>
            <w:hyperlink r:id="rId94" w:history="1">
              <w:r w:rsidRPr="00CC7AD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https://prosv.ru/static/tsok</w:t>
              </w:r>
            </w:hyperlink>
          </w:p>
        </w:tc>
      </w:tr>
      <w:tr w:rsidR="001269C7" w:rsidRPr="00CC7AD0" w:rsidTr="00CC610B">
        <w:tc>
          <w:tcPr>
            <w:tcW w:w="90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505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 xml:space="preserve">Буквы </w:t>
            </w:r>
            <w:proofErr w:type="gramStart"/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Ё-О</w:t>
            </w:r>
            <w:proofErr w:type="gramEnd"/>
            <w:r w:rsidRPr="00CC7AD0">
              <w:rPr>
                <w:rFonts w:ascii="Times New Roman" w:hAnsi="Times New Roman" w:cs="Times New Roman"/>
                <w:sz w:val="24"/>
                <w:szCs w:val="24"/>
              </w:rPr>
              <w:t xml:space="preserve"> после шипящих в корне</w:t>
            </w:r>
          </w:p>
        </w:tc>
        <w:tc>
          <w:tcPr>
            <w:tcW w:w="850" w:type="dxa"/>
          </w:tcPr>
          <w:p w:rsidR="001269C7" w:rsidRPr="00CC7AD0" w:rsidRDefault="001269C7" w:rsidP="00CC6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269C7" w:rsidRPr="004B2B22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2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269C7" w:rsidRPr="000765D4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5D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96" w:type="dxa"/>
          </w:tcPr>
          <w:p w:rsidR="001269C7" w:rsidRPr="001267D8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7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9" w:type="dxa"/>
          </w:tcPr>
          <w:p w:rsidR="001269C7" w:rsidRDefault="001269C7" w:rsidP="00CC610B">
            <w:r w:rsidRPr="002B02D7">
              <w:rPr>
                <w:rFonts w:ascii="Times New Roman" w:hAnsi="Times New Roman" w:cs="Times New Roman"/>
                <w:sz w:val="24"/>
                <w:szCs w:val="24"/>
              </w:rPr>
              <w:t>2 четверть</w:t>
            </w:r>
          </w:p>
        </w:tc>
        <w:tc>
          <w:tcPr>
            <w:tcW w:w="4137" w:type="dxa"/>
          </w:tcPr>
          <w:p w:rsidR="001269C7" w:rsidRPr="00CC7AD0" w:rsidRDefault="00217A3C" w:rsidP="00CC610B">
            <w:pPr>
              <w:spacing w:after="0" w:line="240" w:lineRule="auto"/>
              <w:jc w:val="center"/>
              <w:rPr>
                <w:rStyle w:val="ab"/>
                <w:rFonts w:ascii="Times New Roman" w:hAnsi="Times New Roman"/>
                <w:sz w:val="24"/>
                <w:szCs w:val="24"/>
              </w:rPr>
            </w:pPr>
            <w:hyperlink r:id="rId95" w:history="1">
              <w:r w:rsidR="001269C7" w:rsidRPr="00CC7AD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  <w:p w:rsidR="001269C7" w:rsidRPr="00CC7AD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Style w:val="ab"/>
                <w:rFonts w:ascii="Times New Roman" w:hAnsi="Times New Roman"/>
                <w:sz w:val="24"/>
                <w:szCs w:val="24"/>
              </w:rPr>
              <w:t>h</w:t>
            </w:r>
            <w:hyperlink r:id="rId96" w:history="1">
              <w:r w:rsidRPr="00CC7AD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https://prosv.ru/static/tsok</w:t>
              </w:r>
            </w:hyperlink>
          </w:p>
        </w:tc>
      </w:tr>
      <w:tr w:rsidR="001269C7" w:rsidRPr="00CC7AD0" w:rsidTr="00CC610B">
        <w:tc>
          <w:tcPr>
            <w:tcW w:w="90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505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Правописание гласных и согласных в приставках</w:t>
            </w:r>
          </w:p>
        </w:tc>
        <w:tc>
          <w:tcPr>
            <w:tcW w:w="850" w:type="dxa"/>
          </w:tcPr>
          <w:p w:rsidR="001269C7" w:rsidRPr="00CC7AD0" w:rsidRDefault="001269C7" w:rsidP="00CC6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269C7" w:rsidRPr="004B2B22" w:rsidRDefault="001269C7" w:rsidP="00CC610B">
            <w:pPr>
              <w:spacing w:after="0" w:line="240" w:lineRule="auto"/>
              <w:jc w:val="center"/>
              <w:rPr>
                <w:rStyle w:val="ab"/>
                <w:rFonts w:ascii="Times New Roman" w:hAnsi="Times New Roman"/>
                <w:sz w:val="24"/>
                <w:szCs w:val="24"/>
              </w:rPr>
            </w:pPr>
            <w:r w:rsidRPr="004B2B22">
              <w:rPr>
                <w:rStyle w:val="ab"/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269C7" w:rsidRPr="000765D4" w:rsidRDefault="001269C7" w:rsidP="00CC610B">
            <w:pPr>
              <w:spacing w:after="0" w:line="240" w:lineRule="auto"/>
              <w:jc w:val="center"/>
              <w:rPr>
                <w:rStyle w:val="ab"/>
                <w:rFonts w:ascii="Times New Roman" w:hAnsi="Times New Roman"/>
                <w:sz w:val="24"/>
                <w:szCs w:val="24"/>
              </w:rPr>
            </w:pPr>
            <w:r w:rsidRPr="000765D4">
              <w:rPr>
                <w:rStyle w:val="ab"/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96" w:type="dxa"/>
          </w:tcPr>
          <w:p w:rsidR="001269C7" w:rsidRPr="001267D8" w:rsidRDefault="001269C7" w:rsidP="00CC610B">
            <w:pPr>
              <w:spacing w:after="0" w:line="240" w:lineRule="auto"/>
              <w:jc w:val="center"/>
              <w:rPr>
                <w:rStyle w:val="ab"/>
                <w:rFonts w:ascii="Times New Roman" w:hAnsi="Times New Roman"/>
                <w:sz w:val="24"/>
                <w:szCs w:val="24"/>
              </w:rPr>
            </w:pPr>
            <w:r w:rsidRPr="001267D8">
              <w:rPr>
                <w:rStyle w:val="ab"/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29" w:type="dxa"/>
          </w:tcPr>
          <w:p w:rsidR="001269C7" w:rsidRDefault="001269C7" w:rsidP="00CC610B">
            <w:r w:rsidRPr="002B02D7">
              <w:rPr>
                <w:rFonts w:ascii="Times New Roman" w:hAnsi="Times New Roman" w:cs="Times New Roman"/>
                <w:sz w:val="24"/>
                <w:szCs w:val="24"/>
              </w:rPr>
              <w:t>2 четверть</w:t>
            </w:r>
          </w:p>
        </w:tc>
        <w:tc>
          <w:tcPr>
            <w:tcW w:w="4137" w:type="dxa"/>
          </w:tcPr>
          <w:p w:rsidR="001269C7" w:rsidRPr="00CC7AD0" w:rsidRDefault="001269C7" w:rsidP="00CC610B">
            <w:pPr>
              <w:spacing w:after="0" w:line="240" w:lineRule="auto"/>
              <w:jc w:val="center"/>
              <w:rPr>
                <w:rStyle w:val="ab"/>
                <w:rFonts w:ascii="Times New Roman" w:hAnsi="Times New Roman"/>
                <w:sz w:val="24"/>
                <w:szCs w:val="24"/>
              </w:rPr>
            </w:pPr>
            <w:r w:rsidRPr="00CC7AD0">
              <w:rPr>
                <w:rStyle w:val="ab"/>
                <w:rFonts w:ascii="Times New Roman" w:hAnsi="Times New Roman"/>
                <w:sz w:val="24"/>
                <w:szCs w:val="24"/>
              </w:rPr>
              <w:t>h</w:t>
            </w:r>
            <w:hyperlink r:id="rId97" w:history="1">
              <w:r w:rsidRPr="00CC7AD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https://prosv.ru/static/tsok</w:t>
              </w:r>
            </w:hyperlink>
          </w:p>
          <w:p w:rsidR="001269C7" w:rsidRPr="00CC7AD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8" w:history="1">
              <w:r w:rsidR="001269C7" w:rsidRPr="00CC7AD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CC7AD0" w:rsidTr="00CC610B">
        <w:tc>
          <w:tcPr>
            <w:tcW w:w="90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505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Буквы З и</w:t>
            </w:r>
            <w:proofErr w:type="gramStart"/>
            <w:r w:rsidRPr="00CC7AD0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CC7AD0">
              <w:rPr>
                <w:rFonts w:ascii="Times New Roman" w:hAnsi="Times New Roman" w:cs="Times New Roman"/>
                <w:sz w:val="24"/>
                <w:szCs w:val="24"/>
              </w:rPr>
              <w:t xml:space="preserve"> на конце приставок</w:t>
            </w:r>
          </w:p>
        </w:tc>
        <w:tc>
          <w:tcPr>
            <w:tcW w:w="850" w:type="dxa"/>
          </w:tcPr>
          <w:p w:rsidR="001269C7" w:rsidRPr="00CC7AD0" w:rsidRDefault="001269C7" w:rsidP="00CC6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269C7" w:rsidRPr="004B2B22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2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269C7" w:rsidRPr="000765D4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5D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96" w:type="dxa"/>
          </w:tcPr>
          <w:p w:rsidR="001269C7" w:rsidRPr="001267D8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7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9" w:type="dxa"/>
          </w:tcPr>
          <w:p w:rsidR="001269C7" w:rsidRDefault="001269C7" w:rsidP="00CC610B">
            <w:r w:rsidRPr="002B02D7">
              <w:rPr>
                <w:rFonts w:ascii="Times New Roman" w:hAnsi="Times New Roman" w:cs="Times New Roman"/>
                <w:sz w:val="24"/>
                <w:szCs w:val="24"/>
              </w:rPr>
              <w:t>2 четверть</w:t>
            </w:r>
          </w:p>
        </w:tc>
        <w:tc>
          <w:tcPr>
            <w:tcW w:w="4137" w:type="dxa"/>
          </w:tcPr>
          <w:p w:rsidR="001269C7" w:rsidRPr="00CC7AD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9" w:history="1">
              <w:r w:rsidR="001269C7" w:rsidRPr="00CC7AD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CC7AD0" w:rsidTr="00CC610B">
        <w:tc>
          <w:tcPr>
            <w:tcW w:w="90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505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 xml:space="preserve">Буквы Ы-И после </w:t>
            </w:r>
            <w:proofErr w:type="gramStart"/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proofErr w:type="gramEnd"/>
          </w:p>
        </w:tc>
        <w:tc>
          <w:tcPr>
            <w:tcW w:w="850" w:type="dxa"/>
          </w:tcPr>
          <w:p w:rsidR="001269C7" w:rsidRPr="00CC7AD0" w:rsidRDefault="001269C7" w:rsidP="00CC6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269C7" w:rsidRPr="004B2B22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2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269C7" w:rsidRPr="000765D4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5D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96" w:type="dxa"/>
          </w:tcPr>
          <w:p w:rsidR="001269C7" w:rsidRPr="001267D8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7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9" w:type="dxa"/>
          </w:tcPr>
          <w:p w:rsidR="001269C7" w:rsidRDefault="001269C7" w:rsidP="00CC610B">
            <w:r w:rsidRPr="002B02D7">
              <w:rPr>
                <w:rFonts w:ascii="Times New Roman" w:hAnsi="Times New Roman" w:cs="Times New Roman"/>
                <w:sz w:val="24"/>
                <w:szCs w:val="24"/>
              </w:rPr>
              <w:t>2 четверть</w:t>
            </w:r>
          </w:p>
        </w:tc>
        <w:tc>
          <w:tcPr>
            <w:tcW w:w="4137" w:type="dxa"/>
          </w:tcPr>
          <w:p w:rsidR="001269C7" w:rsidRPr="00CC7AD0" w:rsidRDefault="00217A3C" w:rsidP="00CC610B">
            <w:pPr>
              <w:spacing w:after="0" w:line="240" w:lineRule="auto"/>
              <w:jc w:val="center"/>
              <w:rPr>
                <w:rStyle w:val="ab"/>
                <w:rFonts w:ascii="Times New Roman" w:hAnsi="Times New Roman"/>
                <w:sz w:val="24"/>
                <w:szCs w:val="24"/>
              </w:rPr>
            </w:pPr>
            <w:hyperlink r:id="rId100" w:history="1">
              <w:r w:rsidR="001269C7" w:rsidRPr="00CC7AD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  <w:p w:rsidR="001269C7" w:rsidRPr="00CC7AD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Style w:val="ab"/>
                <w:rFonts w:ascii="Times New Roman" w:hAnsi="Times New Roman"/>
                <w:sz w:val="24"/>
                <w:szCs w:val="24"/>
              </w:rPr>
              <w:t>h</w:t>
            </w:r>
            <w:hyperlink r:id="rId101" w:history="1">
              <w:r w:rsidRPr="00CC7AD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https://prosv.ru/static/tsok</w:t>
              </w:r>
            </w:hyperlink>
          </w:p>
        </w:tc>
      </w:tr>
      <w:tr w:rsidR="001269C7" w:rsidRPr="00CC7AD0" w:rsidTr="00CC610B">
        <w:tc>
          <w:tcPr>
            <w:tcW w:w="90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505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Буквы Ы-И после приставок</w:t>
            </w:r>
          </w:p>
        </w:tc>
        <w:tc>
          <w:tcPr>
            <w:tcW w:w="850" w:type="dxa"/>
          </w:tcPr>
          <w:p w:rsidR="001269C7" w:rsidRPr="00CC7AD0" w:rsidRDefault="001269C7" w:rsidP="00CC6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269C7" w:rsidRPr="004B2B22" w:rsidRDefault="001269C7" w:rsidP="00CC610B">
            <w:pPr>
              <w:spacing w:after="0" w:line="240" w:lineRule="auto"/>
              <w:jc w:val="center"/>
              <w:rPr>
                <w:rStyle w:val="ab"/>
                <w:rFonts w:ascii="Times New Roman" w:hAnsi="Times New Roman"/>
                <w:sz w:val="24"/>
                <w:szCs w:val="24"/>
              </w:rPr>
            </w:pPr>
            <w:r w:rsidRPr="004B2B22">
              <w:rPr>
                <w:rStyle w:val="ab"/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269C7" w:rsidRPr="000765D4" w:rsidRDefault="001269C7" w:rsidP="00CC610B">
            <w:pPr>
              <w:spacing w:after="0" w:line="240" w:lineRule="auto"/>
              <w:jc w:val="center"/>
              <w:rPr>
                <w:rStyle w:val="ab"/>
                <w:rFonts w:ascii="Times New Roman" w:hAnsi="Times New Roman"/>
                <w:sz w:val="24"/>
                <w:szCs w:val="24"/>
              </w:rPr>
            </w:pPr>
            <w:r w:rsidRPr="000765D4">
              <w:rPr>
                <w:rStyle w:val="ab"/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96" w:type="dxa"/>
          </w:tcPr>
          <w:p w:rsidR="001269C7" w:rsidRPr="001267D8" w:rsidRDefault="001269C7" w:rsidP="00CC610B">
            <w:pPr>
              <w:spacing w:after="0" w:line="240" w:lineRule="auto"/>
              <w:jc w:val="center"/>
              <w:rPr>
                <w:rStyle w:val="ab"/>
                <w:rFonts w:ascii="Times New Roman" w:hAnsi="Times New Roman"/>
                <w:sz w:val="24"/>
                <w:szCs w:val="24"/>
              </w:rPr>
            </w:pPr>
            <w:r w:rsidRPr="001267D8">
              <w:rPr>
                <w:rStyle w:val="ab"/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29" w:type="dxa"/>
          </w:tcPr>
          <w:p w:rsidR="001269C7" w:rsidRDefault="001269C7" w:rsidP="00CC610B">
            <w:r w:rsidRPr="002B02D7">
              <w:rPr>
                <w:rFonts w:ascii="Times New Roman" w:hAnsi="Times New Roman" w:cs="Times New Roman"/>
                <w:sz w:val="24"/>
                <w:szCs w:val="24"/>
              </w:rPr>
              <w:t>2 четверть</w:t>
            </w:r>
          </w:p>
        </w:tc>
        <w:tc>
          <w:tcPr>
            <w:tcW w:w="4137" w:type="dxa"/>
          </w:tcPr>
          <w:p w:rsidR="001269C7" w:rsidRPr="00CC7AD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Style w:val="ab"/>
                <w:rFonts w:ascii="Times New Roman" w:hAnsi="Times New Roman"/>
                <w:sz w:val="24"/>
                <w:szCs w:val="24"/>
              </w:rPr>
              <w:t>h</w:t>
            </w:r>
            <w:hyperlink r:id="rId102" w:history="1">
              <w:r w:rsidRPr="00CC7AD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https://prosv.ru/static/tsok</w:t>
              </w:r>
            </w:hyperlink>
          </w:p>
        </w:tc>
      </w:tr>
      <w:tr w:rsidR="001269C7" w:rsidRPr="00CC7AD0" w:rsidTr="00CC610B">
        <w:tc>
          <w:tcPr>
            <w:tcW w:w="90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505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CC7AD0">
              <w:rPr>
                <w:rFonts w:ascii="Times New Roman" w:hAnsi="Times New Roman" w:cs="Times New Roman"/>
                <w:sz w:val="24"/>
                <w:szCs w:val="24"/>
              </w:rPr>
              <w:t xml:space="preserve"> по теме  «</w:t>
            </w:r>
            <w:proofErr w:type="spellStart"/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Морфемика</w:t>
            </w:r>
            <w:proofErr w:type="spellEnd"/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. Орфография. Культура речи»</w:t>
            </w:r>
          </w:p>
        </w:tc>
        <w:tc>
          <w:tcPr>
            <w:tcW w:w="850" w:type="dxa"/>
          </w:tcPr>
          <w:p w:rsidR="001269C7" w:rsidRPr="00CC7AD0" w:rsidRDefault="001269C7" w:rsidP="00CC6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269C7" w:rsidRPr="004B2B22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2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269C7" w:rsidRPr="000765D4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5D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96" w:type="dxa"/>
          </w:tcPr>
          <w:p w:rsidR="001269C7" w:rsidRPr="001267D8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7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9" w:type="dxa"/>
          </w:tcPr>
          <w:p w:rsidR="001269C7" w:rsidRDefault="001269C7" w:rsidP="00CC610B">
            <w:r w:rsidRPr="002B02D7">
              <w:rPr>
                <w:rFonts w:ascii="Times New Roman" w:hAnsi="Times New Roman" w:cs="Times New Roman"/>
                <w:sz w:val="24"/>
                <w:szCs w:val="24"/>
              </w:rPr>
              <w:t>2 четверть</w:t>
            </w:r>
          </w:p>
        </w:tc>
        <w:tc>
          <w:tcPr>
            <w:tcW w:w="4137" w:type="dxa"/>
          </w:tcPr>
          <w:p w:rsidR="001269C7" w:rsidRPr="00CC7AD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3" w:history="1">
              <w:r w:rsidR="001269C7" w:rsidRPr="00CC7AD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CC7AD0" w:rsidTr="00CC610B">
        <w:tc>
          <w:tcPr>
            <w:tcW w:w="902" w:type="dxa"/>
          </w:tcPr>
          <w:p w:rsidR="001269C7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505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CC7AD0">
              <w:rPr>
                <w:rFonts w:ascii="Times New Roman" w:hAnsi="Times New Roman" w:cs="Times New Roman"/>
                <w:sz w:val="24"/>
                <w:szCs w:val="24"/>
              </w:rPr>
              <w:t xml:space="preserve"> по теме  «</w:t>
            </w:r>
            <w:proofErr w:type="spellStart"/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Морфемика</w:t>
            </w:r>
            <w:proofErr w:type="spellEnd"/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. Орфография. Культура речи»</w:t>
            </w:r>
          </w:p>
        </w:tc>
        <w:tc>
          <w:tcPr>
            <w:tcW w:w="850" w:type="dxa"/>
          </w:tcPr>
          <w:p w:rsidR="001269C7" w:rsidRPr="00CC7AD0" w:rsidRDefault="001269C7" w:rsidP="00CC6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269C7" w:rsidRPr="004B2B22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2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269C7" w:rsidRPr="000765D4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5D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96" w:type="dxa"/>
          </w:tcPr>
          <w:p w:rsidR="001269C7" w:rsidRPr="001267D8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7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9" w:type="dxa"/>
          </w:tcPr>
          <w:p w:rsidR="001269C7" w:rsidRDefault="001269C7" w:rsidP="00CC610B">
            <w:r w:rsidRPr="002B02D7">
              <w:rPr>
                <w:rFonts w:ascii="Times New Roman" w:hAnsi="Times New Roman" w:cs="Times New Roman"/>
                <w:sz w:val="24"/>
                <w:szCs w:val="24"/>
              </w:rPr>
              <w:t>2 четверть</w:t>
            </w:r>
          </w:p>
        </w:tc>
        <w:tc>
          <w:tcPr>
            <w:tcW w:w="4137" w:type="dxa"/>
          </w:tcPr>
          <w:p w:rsidR="001269C7" w:rsidRPr="00CC7AD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9C7" w:rsidRPr="00CC7AD0" w:rsidTr="00CC610B">
        <w:tc>
          <w:tcPr>
            <w:tcW w:w="90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505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D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И.К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Контрольный диктант с грамматическим заданием по теме «</w:t>
            </w:r>
            <w:proofErr w:type="spellStart"/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Морфемика</w:t>
            </w:r>
            <w:proofErr w:type="spellEnd"/>
            <w:r w:rsidRPr="00CC7AD0">
              <w:rPr>
                <w:rFonts w:ascii="Times New Roman" w:hAnsi="Times New Roman" w:cs="Times New Roman"/>
                <w:sz w:val="24"/>
                <w:szCs w:val="24"/>
              </w:rPr>
              <w:t xml:space="preserve">. Орфография. Культура речи» </w:t>
            </w:r>
          </w:p>
        </w:tc>
        <w:tc>
          <w:tcPr>
            <w:tcW w:w="850" w:type="dxa"/>
          </w:tcPr>
          <w:p w:rsidR="001269C7" w:rsidRPr="00CC7AD0" w:rsidRDefault="001269C7" w:rsidP="00CC6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269C7" w:rsidRPr="004B2B22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269C7" w:rsidRPr="000765D4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5D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96" w:type="dxa"/>
          </w:tcPr>
          <w:p w:rsidR="001269C7" w:rsidRPr="001267D8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7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9" w:type="dxa"/>
          </w:tcPr>
          <w:p w:rsidR="001269C7" w:rsidRDefault="001269C7" w:rsidP="00CC610B">
            <w:r w:rsidRPr="002B02D7">
              <w:rPr>
                <w:rFonts w:ascii="Times New Roman" w:hAnsi="Times New Roman" w:cs="Times New Roman"/>
                <w:sz w:val="24"/>
                <w:szCs w:val="24"/>
              </w:rPr>
              <w:t>2 четверть</w:t>
            </w:r>
          </w:p>
        </w:tc>
        <w:tc>
          <w:tcPr>
            <w:tcW w:w="4137" w:type="dxa"/>
          </w:tcPr>
          <w:p w:rsidR="001269C7" w:rsidRPr="00CC7AD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4" w:history="1">
              <w:r w:rsidR="001269C7" w:rsidRPr="00CC7AD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CC7AD0" w:rsidTr="00CC610B">
        <w:tc>
          <w:tcPr>
            <w:tcW w:w="902" w:type="dxa"/>
          </w:tcPr>
          <w:p w:rsidR="001269C7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5052" w:type="dxa"/>
          </w:tcPr>
          <w:p w:rsidR="001269C7" w:rsidRPr="0096342F" w:rsidRDefault="001269C7" w:rsidP="00CC610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342F">
              <w:rPr>
                <w:rFonts w:ascii="Times New Roman" w:hAnsi="Times New Roman" w:cs="Times New Roman"/>
                <w:bCs/>
                <w:sz w:val="24"/>
                <w:szCs w:val="24"/>
              </w:rPr>
              <w:t>Анализ контрольного диктанта и работа над ошибками.</w:t>
            </w:r>
          </w:p>
        </w:tc>
        <w:tc>
          <w:tcPr>
            <w:tcW w:w="850" w:type="dxa"/>
          </w:tcPr>
          <w:p w:rsidR="001269C7" w:rsidRPr="00CC7AD0" w:rsidRDefault="001269C7" w:rsidP="00CC6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269C7" w:rsidRPr="004B2B22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2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269C7" w:rsidRPr="000765D4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5D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96" w:type="dxa"/>
          </w:tcPr>
          <w:p w:rsidR="001269C7" w:rsidRPr="001267D8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7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9" w:type="dxa"/>
          </w:tcPr>
          <w:p w:rsidR="001269C7" w:rsidRDefault="001269C7" w:rsidP="00CC610B">
            <w:r w:rsidRPr="002B02D7">
              <w:rPr>
                <w:rFonts w:ascii="Times New Roman" w:hAnsi="Times New Roman" w:cs="Times New Roman"/>
                <w:sz w:val="24"/>
                <w:szCs w:val="24"/>
              </w:rPr>
              <w:t>2 четверть</w:t>
            </w:r>
          </w:p>
        </w:tc>
        <w:tc>
          <w:tcPr>
            <w:tcW w:w="4137" w:type="dxa"/>
          </w:tcPr>
          <w:p w:rsidR="001269C7" w:rsidRPr="00CC7AD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9C7" w:rsidRPr="00CC7AD0" w:rsidTr="00CC610B">
        <w:tc>
          <w:tcPr>
            <w:tcW w:w="902" w:type="dxa"/>
          </w:tcPr>
          <w:p w:rsidR="001269C7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1269C7" w:rsidRPr="00C51D63" w:rsidRDefault="001269C7" w:rsidP="00CC610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6. Синтаксис. Культура речи. Пунктуация.</w:t>
            </w:r>
          </w:p>
        </w:tc>
        <w:tc>
          <w:tcPr>
            <w:tcW w:w="850" w:type="dxa"/>
          </w:tcPr>
          <w:p w:rsidR="001269C7" w:rsidRPr="007E0275" w:rsidRDefault="001269C7" w:rsidP="00CC610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:rsidR="001269C7" w:rsidRPr="004B2B22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269C7" w:rsidRPr="000765D4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6" w:type="dxa"/>
          </w:tcPr>
          <w:p w:rsidR="001269C7" w:rsidRPr="001267D8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" w:type="dxa"/>
          </w:tcPr>
          <w:p w:rsidR="001269C7" w:rsidRDefault="001269C7" w:rsidP="00CC610B">
            <w:r w:rsidRPr="002B02D7">
              <w:rPr>
                <w:rFonts w:ascii="Times New Roman" w:hAnsi="Times New Roman" w:cs="Times New Roman"/>
                <w:sz w:val="24"/>
                <w:szCs w:val="24"/>
              </w:rPr>
              <w:t>2 четверть</w:t>
            </w:r>
          </w:p>
        </w:tc>
        <w:tc>
          <w:tcPr>
            <w:tcW w:w="4137" w:type="dxa"/>
          </w:tcPr>
          <w:p w:rsidR="001269C7" w:rsidRPr="00CC7AD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9C7" w:rsidRPr="00CC7AD0" w:rsidTr="00CC610B">
        <w:tc>
          <w:tcPr>
            <w:tcW w:w="90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83</w:t>
            </w:r>
          </w:p>
        </w:tc>
        <w:tc>
          <w:tcPr>
            <w:tcW w:w="505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Синтаксис и пунктуация как разделы лингвистики</w:t>
            </w:r>
          </w:p>
        </w:tc>
        <w:tc>
          <w:tcPr>
            <w:tcW w:w="850" w:type="dxa"/>
          </w:tcPr>
          <w:p w:rsidR="001269C7" w:rsidRPr="00CC7AD0" w:rsidRDefault="001269C7" w:rsidP="00CC6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269C7" w:rsidRPr="004B2B22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2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269C7" w:rsidRPr="000765D4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5D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96" w:type="dxa"/>
          </w:tcPr>
          <w:p w:rsidR="001269C7" w:rsidRPr="001267D8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7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9" w:type="dxa"/>
          </w:tcPr>
          <w:p w:rsidR="001269C7" w:rsidRDefault="001269C7" w:rsidP="00CC610B">
            <w:r w:rsidRPr="002B02D7">
              <w:rPr>
                <w:rFonts w:ascii="Times New Roman" w:hAnsi="Times New Roman" w:cs="Times New Roman"/>
                <w:sz w:val="24"/>
                <w:szCs w:val="24"/>
              </w:rPr>
              <w:t>2 четверть</w:t>
            </w:r>
          </w:p>
        </w:tc>
        <w:tc>
          <w:tcPr>
            <w:tcW w:w="4137" w:type="dxa"/>
          </w:tcPr>
          <w:p w:rsidR="001269C7" w:rsidRPr="00CC7AD0" w:rsidRDefault="00217A3C" w:rsidP="00CC610B">
            <w:pPr>
              <w:spacing w:after="0" w:line="240" w:lineRule="auto"/>
              <w:jc w:val="center"/>
              <w:rPr>
                <w:rStyle w:val="ab"/>
                <w:rFonts w:ascii="Times New Roman" w:hAnsi="Times New Roman"/>
                <w:sz w:val="24"/>
                <w:szCs w:val="24"/>
              </w:rPr>
            </w:pPr>
            <w:hyperlink r:id="rId105" w:history="1">
              <w:r w:rsidR="001269C7" w:rsidRPr="00CC7AD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  <w:p w:rsidR="001269C7" w:rsidRPr="00CC7AD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Style w:val="ab"/>
                <w:rFonts w:ascii="Times New Roman" w:hAnsi="Times New Roman"/>
                <w:sz w:val="24"/>
                <w:szCs w:val="24"/>
              </w:rPr>
              <w:t>h</w:t>
            </w:r>
            <w:hyperlink r:id="rId106" w:history="1">
              <w:r w:rsidRPr="00CC7AD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https://prosv.ru/static/tsok</w:t>
              </w:r>
            </w:hyperlink>
          </w:p>
        </w:tc>
      </w:tr>
      <w:tr w:rsidR="001269C7" w:rsidRPr="00CC7AD0" w:rsidTr="00CC610B">
        <w:tc>
          <w:tcPr>
            <w:tcW w:w="90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505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Словосочетание как единица синтаксиса. Виды словосочетаний по морфологическим признакам</w:t>
            </w:r>
          </w:p>
        </w:tc>
        <w:tc>
          <w:tcPr>
            <w:tcW w:w="850" w:type="dxa"/>
          </w:tcPr>
          <w:p w:rsidR="001269C7" w:rsidRPr="00CC7AD0" w:rsidRDefault="001269C7" w:rsidP="00CC6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269C7" w:rsidRPr="004B2B22" w:rsidRDefault="001269C7" w:rsidP="00CC610B">
            <w:pPr>
              <w:spacing w:after="0" w:line="240" w:lineRule="auto"/>
              <w:jc w:val="center"/>
              <w:rPr>
                <w:rStyle w:val="ab"/>
                <w:rFonts w:ascii="Times New Roman" w:hAnsi="Times New Roman"/>
                <w:sz w:val="24"/>
                <w:szCs w:val="24"/>
              </w:rPr>
            </w:pPr>
            <w:r w:rsidRPr="004B2B22">
              <w:rPr>
                <w:rStyle w:val="ab"/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269C7" w:rsidRPr="000765D4" w:rsidRDefault="001269C7" w:rsidP="00CC610B">
            <w:pPr>
              <w:spacing w:after="0" w:line="240" w:lineRule="auto"/>
              <w:jc w:val="center"/>
              <w:rPr>
                <w:rStyle w:val="ab"/>
                <w:rFonts w:ascii="Times New Roman" w:hAnsi="Times New Roman"/>
                <w:sz w:val="24"/>
                <w:szCs w:val="24"/>
              </w:rPr>
            </w:pPr>
            <w:r w:rsidRPr="000765D4">
              <w:rPr>
                <w:rStyle w:val="ab"/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96" w:type="dxa"/>
          </w:tcPr>
          <w:p w:rsidR="001269C7" w:rsidRPr="001267D8" w:rsidRDefault="001269C7" w:rsidP="00CC610B">
            <w:pPr>
              <w:spacing w:after="0" w:line="240" w:lineRule="auto"/>
              <w:jc w:val="center"/>
              <w:rPr>
                <w:rStyle w:val="ab"/>
                <w:rFonts w:ascii="Times New Roman" w:hAnsi="Times New Roman"/>
                <w:sz w:val="24"/>
                <w:szCs w:val="24"/>
              </w:rPr>
            </w:pPr>
            <w:r w:rsidRPr="001267D8">
              <w:rPr>
                <w:rStyle w:val="ab"/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29" w:type="dxa"/>
          </w:tcPr>
          <w:p w:rsidR="001269C7" w:rsidRDefault="001269C7" w:rsidP="00CC610B">
            <w:r w:rsidRPr="002B02D7">
              <w:rPr>
                <w:rFonts w:ascii="Times New Roman" w:hAnsi="Times New Roman" w:cs="Times New Roman"/>
                <w:sz w:val="24"/>
                <w:szCs w:val="24"/>
              </w:rPr>
              <w:t>2 четверть</w:t>
            </w:r>
          </w:p>
        </w:tc>
        <w:tc>
          <w:tcPr>
            <w:tcW w:w="4137" w:type="dxa"/>
          </w:tcPr>
          <w:p w:rsidR="001269C7" w:rsidRPr="00CC7AD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Style w:val="ab"/>
                <w:rFonts w:ascii="Times New Roman" w:hAnsi="Times New Roman"/>
                <w:sz w:val="24"/>
                <w:szCs w:val="24"/>
              </w:rPr>
              <w:t>h</w:t>
            </w:r>
            <w:hyperlink r:id="rId107" w:history="1">
              <w:r w:rsidRPr="00CC7AD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https://prosv.ru/static/tsok</w:t>
              </w:r>
            </w:hyperlink>
          </w:p>
        </w:tc>
      </w:tr>
      <w:tr w:rsidR="001269C7" w:rsidRPr="00CC7AD0" w:rsidTr="00CC610B">
        <w:tc>
          <w:tcPr>
            <w:tcW w:w="90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505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Предложение и его признаки. Виды предложений по цели высказывания и интонации</w:t>
            </w:r>
          </w:p>
        </w:tc>
        <w:tc>
          <w:tcPr>
            <w:tcW w:w="850" w:type="dxa"/>
          </w:tcPr>
          <w:p w:rsidR="001269C7" w:rsidRPr="00CC7AD0" w:rsidRDefault="001269C7" w:rsidP="00CC6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269C7" w:rsidRPr="004B2B22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2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269C7" w:rsidRPr="000765D4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5D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96" w:type="dxa"/>
          </w:tcPr>
          <w:p w:rsidR="001269C7" w:rsidRPr="001267D8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7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9" w:type="dxa"/>
          </w:tcPr>
          <w:p w:rsidR="001269C7" w:rsidRDefault="001269C7" w:rsidP="00CC610B">
            <w:r w:rsidRPr="002B02D7">
              <w:rPr>
                <w:rFonts w:ascii="Times New Roman" w:hAnsi="Times New Roman" w:cs="Times New Roman"/>
                <w:sz w:val="24"/>
                <w:szCs w:val="24"/>
              </w:rPr>
              <w:t>2 четверть</w:t>
            </w:r>
          </w:p>
        </w:tc>
        <w:tc>
          <w:tcPr>
            <w:tcW w:w="4137" w:type="dxa"/>
          </w:tcPr>
          <w:p w:rsidR="001269C7" w:rsidRPr="00CC7AD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8" w:history="1">
              <w:r w:rsidR="001269C7" w:rsidRPr="00CC7AD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CC7AD0" w:rsidTr="00CC610B">
        <w:tc>
          <w:tcPr>
            <w:tcW w:w="90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505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Главные члены предложения. Подлежащее</w:t>
            </w:r>
          </w:p>
        </w:tc>
        <w:tc>
          <w:tcPr>
            <w:tcW w:w="850" w:type="dxa"/>
          </w:tcPr>
          <w:p w:rsidR="001269C7" w:rsidRPr="00CC7AD0" w:rsidRDefault="001269C7" w:rsidP="00CC6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269C7" w:rsidRPr="004B2B22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2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269C7" w:rsidRPr="000765D4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5D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96" w:type="dxa"/>
          </w:tcPr>
          <w:p w:rsidR="001269C7" w:rsidRPr="001267D8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7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9" w:type="dxa"/>
          </w:tcPr>
          <w:p w:rsidR="001269C7" w:rsidRDefault="001269C7" w:rsidP="00CC610B">
            <w:r w:rsidRPr="002B02D7">
              <w:rPr>
                <w:rFonts w:ascii="Times New Roman" w:hAnsi="Times New Roman" w:cs="Times New Roman"/>
                <w:sz w:val="24"/>
                <w:szCs w:val="24"/>
              </w:rPr>
              <w:t>2 четверть</w:t>
            </w:r>
          </w:p>
        </w:tc>
        <w:tc>
          <w:tcPr>
            <w:tcW w:w="4137" w:type="dxa"/>
          </w:tcPr>
          <w:p w:rsidR="001269C7" w:rsidRPr="00CC7AD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9" w:history="1">
              <w:r w:rsidR="001269C7" w:rsidRPr="00CC7AD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CC7AD0" w:rsidTr="00CC610B">
        <w:tc>
          <w:tcPr>
            <w:tcW w:w="90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505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Сказуемое</w:t>
            </w:r>
          </w:p>
        </w:tc>
        <w:tc>
          <w:tcPr>
            <w:tcW w:w="850" w:type="dxa"/>
          </w:tcPr>
          <w:p w:rsidR="001269C7" w:rsidRPr="00CC7AD0" w:rsidRDefault="001269C7" w:rsidP="00CC6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269C7" w:rsidRPr="004B2B22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2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269C7" w:rsidRPr="000765D4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5D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96" w:type="dxa"/>
          </w:tcPr>
          <w:p w:rsidR="001269C7" w:rsidRPr="001267D8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7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9" w:type="dxa"/>
          </w:tcPr>
          <w:p w:rsidR="001269C7" w:rsidRDefault="001269C7" w:rsidP="00CC610B">
            <w:r w:rsidRPr="002B02D7">
              <w:rPr>
                <w:rFonts w:ascii="Times New Roman" w:hAnsi="Times New Roman" w:cs="Times New Roman"/>
                <w:sz w:val="24"/>
                <w:szCs w:val="24"/>
              </w:rPr>
              <w:t>2 четверть</w:t>
            </w:r>
          </w:p>
        </w:tc>
        <w:tc>
          <w:tcPr>
            <w:tcW w:w="4137" w:type="dxa"/>
          </w:tcPr>
          <w:p w:rsidR="001269C7" w:rsidRPr="00CC7AD0" w:rsidRDefault="00217A3C" w:rsidP="00CC610B">
            <w:pPr>
              <w:spacing w:after="0" w:line="240" w:lineRule="auto"/>
              <w:jc w:val="center"/>
              <w:rPr>
                <w:rStyle w:val="ab"/>
                <w:rFonts w:ascii="Times New Roman" w:hAnsi="Times New Roman"/>
                <w:sz w:val="24"/>
                <w:szCs w:val="24"/>
              </w:rPr>
            </w:pPr>
            <w:hyperlink r:id="rId110" w:history="1">
              <w:r w:rsidR="001269C7" w:rsidRPr="00CC7AD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  <w:p w:rsidR="001269C7" w:rsidRPr="00CC7AD0" w:rsidRDefault="001269C7" w:rsidP="00CC610B">
            <w:pPr>
              <w:shd w:val="clear" w:color="auto" w:fill="FFFFFF"/>
              <w:spacing w:after="15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  <w:hyperlink r:id="rId111" w:history="1">
              <w:r w:rsidRPr="00CC7AD0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http://www.gramota.ru/</w:t>
              </w:r>
            </w:hyperlink>
          </w:p>
          <w:p w:rsidR="001269C7" w:rsidRPr="00CC7AD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9C7" w:rsidRPr="00CC7AD0" w:rsidTr="00CC610B">
        <w:tc>
          <w:tcPr>
            <w:tcW w:w="90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505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Тире между подлежащим и сказуемым</w:t>
            </w:r>
          </w:p>
        </w:tc>
        <w:tc>
          <w:tcPr>
            <w:tcW w:w="850" w:type="dxa"/>
          </w:tcPr>
          <w:p w:rsidR="001269C7" w:rsidRPr="00CC7AD0" w:rsidRDefault="001269C7" w:rsidP="00CC6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269C7" w:rsidRPr="004B2B22" w:rsidRDefault="001269C7" w:rsidP="00CC610B">
            <w:pPr>
              <w:shd w:val="clear" w:color="auto" w:fill="FFFFFF"/>
              <w:spacing w:after="15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2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269C7" w:rsidRPr="000765D4" w:rsidRDefault="001269C7" w:rsidP="00CC610B">
            <w:pPr>
              <w:shd w:val="clear" w:color="auto" w:fill="FFFFFF"/>
              <w:spacing w:after="15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5D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96" w:type="dxa"/>
          </w:tcPr>
          <w:p w:rsidR="001269C7" w:rsidRPr="001267D8" w:rsidRDefault="001269C7" w:rsidP="00CC610B">
            <w:pPr>
              <w:shd w:val="clear" w:color="auto" w:fill="FFFFFF"/>
              <w:spacing w:after="15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7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9" w:type="dxa"/>
          </w:tcPr>
          <w:p w:rsidR="001269C7" w:rsidRDefault="001269C7" w:rsidP="00CC610B">
            <w:r w:rsidRPr="002B02D7">
              <w:rPr>
                <w:rFonts w:ascii="Times New Roman" w:hAnsi="Times New Roman" w:cs="Times New Roman"/>
                <w:sz w:val="24"/>
                <w:szCs w:val="24"/>
              </w:rPr>
              <w:t>2 четверть</w:t>
            </w:r>
          </w:p>
        </w:tc>
        <w:tc>
          <w:tcPr>
            <w:tcW w:w="4137" w:type="dxa"/>
          </w:tcPr>
          <w:p w:rsidR="001269C7" w:rsidRPr="00CC7AD0" w:rsidRDefault="001269C7" w:rsidP="00CC610B">
            <w:pPr>
              <w:shd w:val="clear" w:color="auto" w:fill="FFFFFF"/>
              <w:spacing w:after="150" w:line="240" w:lineRule="auto"/>
              <w:rPr>
                <w:rStyle w:val="ab"/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hyperlink r:id="rId112" w:history="1">
              <w:r w:rsidRPr="00CC7AD0">
                <w:rPr>
                  <w:rStyle w:val="ab"/>
                  <w:rFonts w:ascii="Times New Roman" w:hAnsi="Times New Roman"/>
                  <w:sz w:val="24"/>
                  <w:szCs w:val="24"/>
                  <w:lang w:eastAsia="ru-RU"/>
                </w:rPr>
                <w:t>http://gramma.ru/RUS/</w:t>
              </w:r>
            </w:hyperlink>
          </w:p>
          <w:p w:rsidR="001269C7" w:rsidRPr="00CC7AD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3" w:history="1">
              <w:r w:rsidR="001269C7" w:rsidRPr="00CC7AD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CC7AD0" w:rsidTr="00CC610B">
        <w:tc>
          <w:tcPr>
            <w:tcW w:w="90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505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Нераспространенные и распространенные предложения</w:t>
            </w:r>
          </w:p>
        </w:tc>
        <w:tc>
          <w:tcPr>
            <w:tcW w:w="850" w:type="dxa"/>
          </w:tcPr>
          <w:p w:rsidR="001269C7" w:rsidRPr="00CC7AD0" w:rsidRDefault="001269C7" w:rsidP="00CC6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269C7" w:rsidRPr="004B2B22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2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269C7" w:rsidRPr="000765D4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5D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96" w:type="dxa"/>
          </w:tcPr>
          <w:p w:rsidR="001269C7" w:rsidRPr="001267D8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7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9" w:type="dxa"/>
          </w:tcPr>
          <w:p w:rsidR="001269C7" w:rsidRDefault="001269C7" w:rsidP="00CC610B">
            <w:r w:rsidRPr="002B02D7">
              <w:rPr>
                <w:rFonts w:ascii="Times New Roman" w:hAnsi="Times New Roman" w:cs="Times New Roman"/>
                <w:sz w:val="24"/>
                <w:szCs w:val="24"/>
              </w:rPr>
              <w:t>2 четверть</w:t>
            </w:r>
          </w:p>
        </w:tc>
        <w:tc>
          <w:tcPr>
            <w:tcW w:w="4137" w:type="dxa"/>
          </w:tcPr>
          <w:p w:rsidR="001269C7" w:rsidRPr="00CC7AD0" w:rsidRDefault="00217A3C" w:rsidP="00CC610B">
            <w:pPr>
              <w:spacing w:after="0" w:line="240" w:lineRule="auto"/>
              <w:jc w:val="center"/>
              <w:rPr>
                <w:rStyle w:val="ab"/>
                <w:rFonts w:ascii="Times New Roman" w:hAnsi="Times New Roman"/>
                <w:sz w:val="24"/>
                <w:szCs w:val="24"/>
              </w:rPr>
            </w:pPr>
            <w:hyperlink r:id="rId114" w:history="1">
              <w:r w:rsidR="001269C7" w:rsidRPr="00CC7AD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  <w:p w:rsidR="001269C7" w:rsidRPr="00547955" w:rsidRDefault="001269C7" w:rsidP="00CC610B">
            <w:pPr>
              <w:spacing w:after="150" w:line="240" w:lineRule="auto"/>
              <w:rPr>
                <w:rFonts w:ascii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hyperlink r:id="rId115" w:history="1">
              <w:r w:rsidRPr="00CC7AD0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http://school-collection.edu.ru/catalog/</w:t>
              </w:r>
            </w:hyperlink>
          </w:p>
        </w:tc>
      </w:tr>
      <w:tr w:rsidR="001269C7" w:rsidRPr="00CC7AD0" w:rsidTr="00CC610B">
        <w:tc>
          <w:tcPr>
            <w:tcW w:w="90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505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Второстепенные члены предложения. Дополнение</w:t>
            </w:r>
          </w:p>
        </w:tc>
        <w:tc>
          <w:tcPr>
            <w:tcW w:w="850" w:type="dxa"/>
          </w:tcPr>
          <w:p w:rsidR="001269C7" w:rsidRPr="00CC7AD0" w:rsidRDefault="001269C7" w:rsidP="00CC6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269C7" w:rsidRPr="004B2B22" w:rsidRDefault="001269C7" w:rsidP="00CC610B">
            <w:pPr>
              <w:spacing w:after="0" w:line="240" w:lineRule="auto"/>
              <w:jc w:val="center"/>
              <w:rPr>
                <w:rStyle w:val="ab"/>
                <w:rFonts w:ascii="Times New Roman" w:hAnsi="Times New Roman"/>
                <w:sz w:val="24"/>
                <w:szCs w:val="24"/>
              </w:rPr>
            </w:pPr>
            <w:r w:rsidRPr="004B2B22">
              <w:rPr>
                <w:rStyle w:val="ab"/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269C7" w:rsidRPr="000765D4" w:rsidRDefault="001269C7" w:rsidP="00CC610B">
            <w:pPr>
              <w:spacing w:after="0" w:line="240" w:lineRule="auto"/>
              <w:jc w:val="center"/>
              <w:rPr>
                <w:rStyle w:val="ab"/>
                <w:rFonts w:ascii="Times New Roman" w:hAnsi="Times New Roman"/>
                <w:sz w:val="24"/>
                <w:szCs w:val="24"/>
              </w:rPr>
            </w:pPr>
            <w:r w:rsidRPr="000765D4">
              <w:rPr>
                <w:rStyle w:val="ab"/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96" w:type="dxa"/>
          </w:tcPr>
          <w:p w:rsidR="001269C7" w:rsidRPr="001267D8" w:rsidRDefault="001269C7" w:rsidP="00CC610B">
            <w:pPr>
              <w:spacing w:after="0" w:line="240" w:lineRule="auto"/>
              <w:jc w:val="center"/>
              <w:rPr>
                <w:rStyle w:val="ab"/>
                <w:rFonts w:ascii="Times New Roman" w:hAnsi="Times New Roman"/>
                <w:sz w:val="24"/>
                <w:szCs w:val="24"/>
              </w:rPr>
            </w:pPr>
            <w:r w:rsidRPr="001267D8">
              <w:rPr>
                <w:rStyle w:val="ab"/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29" w:type="dxa"/>
          </w:tcPr>
          <w:p w:rsidR="001269C7" w:rsidRDefault="001269C7" w:rsidP="00CC610B">
            <w:r w:rsidRPr="002B02D7">
              <w:rPr>
                <w:rFonts w:ascii="Times New Roman" w:hAnsi="Times New Roman" w:cs="Times New Roman"/>
                <w:sz w:val="24"/>
                <w:szCs w:val="24"/>
              </w:rPr>
              <w:t>2 четверть</w:t>
            </w:r>
          </w:p>
        </w:tc>
        <w:tc>
          <w:tcPr>
            <w:tcW w:w="4137" w:type="dxa"/>
          </w:tcPr>
          <w:p w:rsidR="001269C7" w:rsidRPr="00CC7AD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Style w:val="ab"/>
                <w:rFonts w:ascii="Times New Roman" w:hAnsi="Times New Roman"/>
                <w:sz w:val="24"/>
                <w:szCs w:val="24"/>
              </w:rPr>
              <w:t>h</w:t>
            </w:r>
            <w:hyperlink r:id="rId116" w:history="1">
              <w:r w:rsidRPr="00CC7AD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https://prosv.ru/static/tsok</w:t>
              </w:r>
            </w:hyperlink>
          </w:p>
        </w:tc>
      </w:tr>
      <w:tr w:rsidR="001269C7" w:rsidRPr="00CC7AD0" w:rsidTr="00CC610B">
        <w:tc>
          <w:tcPr>
            <w:tcW w:w="90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505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Определение</w:t>
            </w:r>
          </w:p>
        </w:tc>
        <w:tc>
          <w:tcPr>
            <w:tcW w:w="850" w:type="dxa"/>
          </w:tcPr>
          <w:p w:rsidR="001269C7" w:rsidRPr="00CC7AD0" w:rsidRDefault="001269C7" w:rsidP="00CC6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269C7" w:rsidRPr="004B2B22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2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269C7" w:rsidRPr="000765D4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5D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96" w:type="dxa"/>
          </w:tcPr>
          <w:p w:rsidR="001269C7" w:rsidRPr="001267D8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7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9" w:type="dxa"/>
          </w:tcPr>
          <w:p w:rsidR="001269C7" w:rsidRDefault="001269C7" w:rsidP="00CC610B">
            <w:r w:rsidRPr="002B02D7">
              <w:rPr>
                <w:rFonts w:ascii="Times New Roman" w:hAnsi="Times New Roman" w:cs="Times New Roman"/>
                <w:sz w:val="24"/>
                <w:szCs w:val="24"/>
              </w:rPr>
              <w:t>2 четверть</w:t>
            </w:r>
          </w:p>
        </w:tc>
        <w:tc>
          <w:tcPr>
            <w:tcW w:w="4137" w:type="dxa"/>
          </w:tcPr>
          <w:p w:rsidR="001269C7" w:rsidRPr="00CC7AD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7" w:history="1">
              <w:r w:rsidR="001269C7" w:rsidRPr="00CC7AD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CC7AD0" w:rsidTr="00CC610B">
        <w:tc>
          <w:tcPr>
            <w:tcW w:w="90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505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Обстоятельство</w:t>
            </w:r>
          </w:p>
        </w:tc>
        <w:tc>
          <w:tcPr>
            <w:tcW w:w="850" w:type="dxa"/>
          </w:tcPr>
          <w:p w:rsidR="001269C7" w:rsidRPr="00CC7AD0" w:rsidRDefault="001269C7" w:rsidP="00CC6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269C7" w:rsidRPr="004B2B22" w:rsidRDefault="001269C7" w:rsidP="00CC610B">
            <w:pPr>
              <w:spacing w:after="0" w:line="240" w:lineRule="auto"/>
              <w:jc w:val="center"/>
              <w:rPr>
                <w:rStyle w:val="ab"/>
                <w:rFonts w:ascii="Times New Roman" w:hAnsi="Times New Roman"/>
                <w:sz w:val="24"/>
                <w:szCs w:val="24"/>
              </w:rPr>
            </w:pPr>
            <w:r w:rsidRPr="004B2B22">
              <w:rPr>
                <w:rStyle w:val="ab"/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269C7" w:rsidRPr="000765D4" w:rsidRDefault="001269C7" w:rsidP="00CC610B">
            <w:pPr>
              <w:spacing w:after="0" w:line="240" w:lineRule="auto"/>
              <w:jc w:val="center"/>
              <w:rPr>
                <w:rStyle w:val="ab"/>
                <w:rFonts w:ascii="Times New Roman" w:hAnsi="Times New Roman"/>
                <w:sz w:val="24"/>
                <w:szCs w:val="24"/>
              </w:rPr>
            </w:pPr>
            <w:r w:rsidRPr="000765D4">
              <w:rPr>
                <w:rStyle w:val="ab"/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96" w:type="dxa"/>
          </w:tcPr>
          <w:p w:rsidR="001269C7" w:rsidRPr="001267D8" w:rsidRDefault="001269C7" w:rsidP="00CC610B">
            <w:pPr>
              <w:spacing w:after="0" w:line="240" w:lineRule="auto"/>
              <w:jc w:val="center"/>
              <w:rPr>
                <w:rStyle w:val="ab"/>
                <w:rFonts w:ascii="Times New Roman" w:hAnsi="Times New Roman"/>
                <w:sz w:val="24"/>
                <w:szCs w:val="24"/>
              </w:rPr>
            </w:pPr>
            <w:r w:rsidRPr="001267D8">
              <w:rPr>
                <w:rStyle w:val="ab"/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29" w:type="dxa"/>
          </w:tcPr>
          <w:p w:rsidR="001269C7" w:rsidRDefault="001269C7" w:rsidP="00CC610B">
            <w:r w:rsidRPr="002B02D7">
              <w:rPr>
                <w:rFonts w:ascii="Times New Roman" w:hAnsi="Times New Roman" w:cs="Times New Roman"/>
                <w:sz w:val="24"/>
                <w:szCs w:val="24"/>
              </w:rPr>
              <w:t>2 четверть</w:t>
            </w:r>
          </w:p>
        </w:tc>
        <w:tc>
          <w:tcPr>
            <w:tcW w:w="4137" w:type="dxa"/>
          </w:tcPr>
          <w:p w:rsidR="001269C7" w:rsidRPr="00CC7AD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Style w:val="ab"/>
                <w:rFonts w:ascii="Times New Roman" w:hAnsi="Times New Roman"/>
                <w:sz w:val="24"/>
                <w:szCs w:val="24"/>
              </w:rPr>
              <w:t>h</w:t>
            </w:r>
            <w:hyperlink r:id="rId118" w:history="1">
              <w:r w:rsidRPr="00CC7AD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https://prosv.ru/static/tsok</w:t>
              </w:r>
            </w:hyperlink>
          </w:p>
        </w:tc>
      </w:tr>
      <w:tr w:rsidR="001269C7" w:rsidRPr="00CC7AD0" w:rsidTr="00CC610B">
        <w:tc>
          <w:tcPr>
            <w:tcW w:w="90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505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Виды обстоятельств по значению</w:t>
            </w:r>
          </w:p>
        </w:tc>
        <w:tc>
          <w:tcPr>
            <w:tcW w:w="850" w:type="dxa"/>
          </w:tcPr>
          <w:p w:rsidR="001269C7" w:rsidRPr="00CC7AD0" w:rsidRDefault="001269C7" w:rsidP="00CC6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269C7" w:rsidRPr="004B2B22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2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269C7" w:rsidRPr="000765D4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5D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96" w:type="dxa"/>
          </w:tcPr>
          <w:p w:rsidR="001269C7" w:rsidRPr="001267D8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7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9" w:type="dxa"/>
          </w:tcPr>
          <w:p w:rsidR="001269C7" w:rsidRDefault="001269C7" w:rsidP="00CC610B">
            <w:r w:rsidRPr="002B02D7">
              <w:rPr>
                <w:rFonts w:ascii="Times New Roman" w:hAnsi="Times New Roman" w:cs="Times New Roman"/>
                <w:sz w:val="24"/>
                <w:szCs w:val="24"/>
              </w:rPr>
              <w:t>2 четверть</w:t>
            </w:r>
          </w:p>
        </w:tc>
        <w:tc>
          <w:tcPr>
            <w:tcW w:w="4137" w:type="dxa"/>
          </w:tcPr>
          <w:p w:rsidR="001269C7" w:rsidRPr="00CC7AD0" w:rsidRDefault="00217A3C" w:rsidP="00CC610B">
            <w:pPr>
              <w:spacing w:after="0" w:line="240" w:lineRule="auto"/>
              <w:jc w:val="center"/>
              <w:rPr>
                <w:rStyle w:val="ab"/>
                <w:rFonts w:ascii="Times New Roman" w:hAnsi="Times New Roman"/>
                <w:sz w:val="24"/>
                <w:szCs w:val="24"/>
              </w:rPr>
            </w:pPr>
            <w:hyperlink r:id="rId119" w:history="1">
              <w:r w:rsidR="001269C7" w:rsidRPr="00CC7AD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  <w:p w:rsidR="001269C7" w:rsidRPr="00CC7AD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Style w:val="ab"/>
                <w:rFonts w:ascii="Times New Roman" w:hAnsi="Times New Roman"/>
                <w:sz w:val="24"/>
                <w:szCs w:val="24"/>
              </w:rPr>
              <w:t>h</w:t>
            </w:r>
            <w:hyperlink r:id="rId120" w:history="1">
              <w:r w:rsidRPr="00CC7AD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https://prosv.ru/static/tsok</w:t>
              </w:r>
            </w:hyperlink>
          </w:p>
        </w:tc>
      </w:tr>
      <w:tr w:rsidR="001269C7" w:rsidRPr="00CC7AD0" w:rsidTr="00CC610B">
        <w:tc>
          <w:tcPr>
            <w:tcW w:w="90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94-95</w:t>
            </w:r>
          </w:p>
        </w:tc>
        <w:tc>
          <w:tcPr>
            <w:tcW w:w="505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Предложения с однородными членами. </w:t>
            </w: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Знаки препинания в предложениях с однородными членами</w:t>
            </w:r>
          </w:p>
        </w:tc>
        <w:tc>
          <w:tcPr>
            <w:tcW w:w="850" w:type="dxa"/>
          </w:tcPr>
          <w:p w:rsidR="001269C7" w:rsidRPr="00CC7AD0" w:rsidRDefault="001269C7" w:rsidP="00CC6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1269C7" w:rsidRPr="004B2B22" w:rsidRDefault="001269C7" w:rsidP="00CC610B">
            <w:pPr>
              <w:spacing w:after="0" w:line="240" w:lineRule="auto"/>
              <w:jc w:val="center"/>
              <w:rPr>
                <w:rStyle w:val="ab"/>
                <w:rFonts w:ascii="Times New Roman" w:hAnsi="Times New Roman"/>
                <w:sz w:val="24"/>
                <w:szCs w:val="24"/>
              </w:rPr>
            </w:pPr>
            <w:r w:rsidRPr="004B2B22">
              <w:rPr>
                <w:rStyle w:val="ab"/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269C7" w:rsidRPr="000765D4" w:rsidRDefault="001269C7" w:rsidP="00CC610B">
            <w:pPr>
              <w:spacing w:after="0" w:line="240" w:lineRule="auto"/>
              <w:jc w:val="center"/>
              <w:rPr>
                <w:rStyle w:val="ab"/>
                <w:rFonts w:ascii="Times New Roman" w:hAnsi="Times New Roman"/>
                <w:sz w:val="24"/>
                <w:szCs w:val="24"/>
              </w:rPr>
            </w:pPr>
            <w:r w:rsidRPr="000765D4">
              <w:rPr>
                <w:rStyle w:val="ab"/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96" w:type="dxa"/>
          </w:tcPr>
          <w:p w:rsidR="001269C7" w:rsidRPr="001267D8" w:rsidRDefault="001269C7" w:rsidP="00CC610B">
            <w:pPr>
              <w:spacing w:after="0" w:line="240" w:lineRule="auto"/>
              <w:jc w:val="center"/>
              <w:rPr>
                <w:rStyle w:val="ab"/>
                <w:rFonts w:ascii="Times New Roman" w:hAnsi="Times New Roman"/>
                <w:sz w:val="24"/>
                <w:szCs w:val="24"/>
              </w:rPr>
            </w:pPr>
            <w:r w:rsidRPr="001267D8">
              <w:rPr>
                <w:rStyle w:val="ab"/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29" w:type="dxa"/>
          </w:tcPr>
          <w:p w:rsidR="001269C7" w:rsidRDefault="001269C7" w:rsidP="00CC610B">
            <w:r w:rsidRPr="002B02D7">
              <w:rPr>
                <w:rFonts w:ascii="Times New Roman" w:hAnsi="Times New Roman" w:cs="Times New Roman"/>
                <w:sz w:val="24"/>
                <w:szCs w:val="24"/>
              </w:rPr>
              <w:t>2 четверть</w:t>
            </w:r>
          </w:p>
        </w:tc>
        <w:tc>
          <w:tcPr>
            <w:tcW w:w="4137" w:type="dxa"/>
          </w:tcPr>
          <w:p w:rsidR="001269C7" w:rsidRPr="00CC7AD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Style w:val="ab"/>
                <w:rFonts w:ascii="Times New Roman" w:hAnsi="Times New Roman"/>
                <w:sz w:val="24"/>
                <w:szCs w:val="24"/>
              </w:rPr>
              <w:t>h</w:t>
            </w:r>
            <w:hyperlink r:id="rId121" w:history="1">
              <w:r w:rsidRPr="00CC7AD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https://prosv.ru/static/tsok</w:t>
              </w:r>
            </w:hyperlink>
          </w:p>
        </w:tc>
      </w:tr>
      <w:tr w:rsidR="001269C7" w:rsidRPr="00CC7AD0" w:rsidTr="00CC610B">
        <w:tc>
          <w:tcPr>
            <w:tcW w:w="90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96-97</w:t>
            </w:r>
          </w:p>
        </w:tc>
        <w:tc>
          <w:tcPr>
            <w:tcW w:w="505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Предложения с обращениями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Знаки препинания в предложениях с однородными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членами.</w:t>
            </w:r>
          </w:p>
        </w:tc>
        <w:tc>
          <w:tcPr>
            <w:tcW w:w="850" w:type="dxa"/>
          </w:tcPr>
          <w:p w:rsidR="001269C7" w:rsidRPr="00CC7AD0" w:rsidRDefault="001269C7" w:rsidP="00CC6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851" w:type="dxa"/>
          </w:tcPr>
          <w:p w:rsidR="001269C7" w:rsidRPr="004B2B22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2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269C7" w:rsidRPr="000765D4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5D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96" w:type="dxa"/>
          </w:tcPr>
          <w:p w:rsidR="001269C7" w:rsidRPr="001267D8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7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9" w:type="dxa"/>
          </w:tcPr>
          <w:p w:rsidR="001269C7" w:rsidRPr="00CC7AD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четверть</w:t>
            </w:r>
          </w:p>
        </w:tc>
        <w:tc>
          <w:tcPr>
            <w:tcW w:w="4137" w:type="dxa"/>
          </w:tcPr>
          <w:p w:rsidR="001269C7" w:rsidRPr="00CC7AD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2" w:history="1">
              <w:r w:rsidR="001269C7" w:rsidRPr="00CC7AD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CC7AD0" w:rsidTr="00CC610B">
        <w:tc>
          <w:tcPr>
            <w:tcW w:w="90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98</w:t>
            </w:r>
          </w:p>
        </w:tc>
        <w:tc>
          <w:tcPr>
            <w:tcW w:w="505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Синтаксический анализ простого неосложненного и осложненного  предложения</w:t>
            </w:r>
          </w:p>
        </w:tc>
        <w:tc>
          <w:tcPr>
            <w:tcW w:w="850" w:type="dxa"/>
          </w:tcPr>
          <w:p w:rsidR="001269C7" w:rsidRDefault="001269C7" w:rsidP="00CC6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269C7" w:rsidRPr="004B2B22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2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269C7" w:rsidRPr="000765D4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5D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96" w:type="dxa"/>
          </w:tcPr>
          <w:p w:rsidR="001269C7" w:rsidRPr="001267D8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7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9" w:type="dxa"/>
          </w:tcPr>
          <w:p w:rsidR="001269C7" w:rsidRDefault="001269C7" w:rsidP="00CC610B">
            <w:r w:rsidRPr="008E732A">
              <w:rPr>
                <w:rFonts w:ascii="Times New Roman" w:hAnsi="Times New Roman" w:cs="Times New Roman"/>
                <w:sz w:val="24"/>
                <w:szCs w:val="24"/>
              </w:rPr>
              <w:t>3 четверть</w:t>
            </w:r>
          </w:p>
        </w:tc>
        <w:tc>
          <w:tcPr>
            <w:tcW w:w="4137" w:type="dxa"/>
          </w:tcPr>
          <w:p w:rsidR="001269C7" w:rsidRPr="00CC7AD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3" w:history="1">
              <w:r w:rsidR="001269C7" w:rsidRPr="00CC7AD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CC7AD0" w:rsidTr="00CC610B">
        <w:tc>
          <w:tcPr>
            <w:tcW w:w="90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505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Р.4 </w:t>
            </w:r>
            <w:r w:rsidRPr="00CC7A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Письмо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Стилистические особенности эпистолярного жанра.</w:t>
            </w:r>
          </w:p>
        </w:tc>
        <w:tc>
          <w:tcPr>
            <w:tcW w:w="850" w:type="dxa"/>
          </w:tcPr>
          <w:p w:rsidR="001269C7" w:rsidRPr="00CC7AD0" w:rsidRDefault="001269C7" w:rsidP="00CC6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269C7" w:rsidRPr="004B2B22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2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269C7" w:rsidRPr="000765D4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6" w:type="dxa"/>
          </w:tcPr>
          <w:p w:rsidR="001269C7" w:rsidRPr="001267D8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7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9" w:type="dxa"/>
          </w:tcPr>
          <w:p w:rsidR="001269C7" w:rsidRDefault="001269C7" w:rsidP="00CC610B">
            <w:r w:rsidRPr="008E732A">
              <w:rPr>
                <w:rFonts w:ascii="Times New Roman" w:hAnsi="Times New Roman" w:cs="Times New Roman"/>
                <w:sz w:val="24"/>
                <w:szCs w:val="24"/>
              </w:rPr>
              <w:t>3 четверть</w:t>
            </w:r>
          </w:p>
        </w:tc>
        <w:tc>
          <w:tcPr>
            <w:tcW w:w="4137" w:type="dxa"/>
          </w:tcPr>
          <w:p w:rsidR="001269C7" w:rsidRPr="00CC7AD0" w:rsidRDefault="00217A3C" w:rsidP="00CC610B">
            <w:pPr>
              <w:spacing w:after="0" w:line="240" w:lineRule="auto"/>
              <w:jc w:val="center"/>
              <w:rPr>
                <w:rStyle w:val="ab"/>
                <w:rFonts w:ascii="Times New Roman" w:hAnsi="Times New Roman"/>
                <w:sz w:val="24"/>
                <w:szCs w:val="24"/>
              </w:rPr>
            </w:pPr>
            <w:hyperlink r:id="rId124" w:history="1">
              <w:r w:rsidR="001269C7" w:rsidRPr="00CC7AD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  <w:p w:rsidR="001269C7" w:rsidRPr="00CC7AD0" w:rsidRDefault="001269C7" w:rsidP="00CC610B">
            <w:pPr>
              <w:shd w:val="clear" w:color="auto" w:fill="FFFFFF"/>
              <w:spacing w:after="15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  <w:hyperlink r:id="rId125" w:history="1">
              <w:r w:rsidRPr="00CC7AD0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http://www.gramota.ru/</w:t>
              </w:r>
            </w:hyperlink>
          </w:p>
          <w:p w:rsidR="001269C7" w:rsidRPr="00CC7AD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9C7" w:rsidRPr="00CC7AD0" w:rsidTr="00CC610B">
        <w:tc>
          <w:tcPr>
            <w:tcW w:w="90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100-101</w:t>
            </w:r>
          </w:p>
        </w:tc>
        <w:tc>
          <w:tcPr>
            <w:tcW w:w="505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Сложные предложения</w:t>
            </w:r>
          </w:p>
        </w:tc>
        <w:tc>
          <w:tcPr>
            <w:tcW w:w="850" w:type="dxa"/>
          </w:tcPr>
          <w:p w:rsidR="001269C7" w:rsidRPr="00CC7AD0" w:rsidRDefault="001269C7" w:rsidP="00CC6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1269C7" w:rsidRPr="004B2B22" w:rsidRDefault="001269C7" w:rsidP="00CC610B">
            <w:pPr>
              <w:shd w:val="clear" w:color="auto" w:fill="FFFFFF"/>
              <w:spacing w:after="15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2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269C7" w:rsidRPr="000765D4" w:rsidRDefault="001269C7" w:rsidP="00CC610B">
            <w:pPr>
              <w:shd w:val="clear" w:color="auto" w:fill="FFFFFF"/>
              <w:spacing w:after="15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5D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96" w:type="dxa"/>
          </w:tcPr>
          <w:p w:rsidR="001269C7" w:rsidRPr="001267D8" w:rsidRDefault="001269C7" w:rsidP="00CC610B">
            <w:pPr>
              <w:shd w:val="clear" w:color="auto" w:fill="FFFFFF"/>
              <w:spacing w:after="15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7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9" w:type="dxa"/>
          </w:tcPr>
          <w:p w:rsidR="001269C7" w:rsidRDefault="001269C7" w:rsidP="00CC610B">
            <w:r w:rsidRPr="008E732A">
              <w:rPr>
                <w:rFonts w:ascii="Times New Roman" w:hAnsi="Times New Roman" w:cs="Times New Roman"/>
                <w:sz w:val="24"/>
                <w:szCs w:val="24"/>
              </w:rPr>
              <w:t>3 четверть</w:t>
            </w:r>
          </w:p>
        </w:tc>
        <w:tc>
          <w:tcPr>
            <w:tcW w:w="4137" w:type="dxa"/>
          </w:tcPr>
          <w:p w:rsidR="001269C7" w:rsidRPr="00CC7AD0" w:rsidRDefault="00217A3C" w:rsidP="00CC610B">
            <w:pPr>
              <w:shd w:val="clear" w:color="auto" w:fill="FFFFFF"/>
              <w:spacing w:after="150" w:line="240" w:lineRule="auto"/>
              <w:rPr>
                <w:rStyle w:val="ab"/>
                <w:rFonts w:ascii="Times New Roman" w:hAnsi="Times New Roman"/>
                <w:sz w:val="24"/>
                <w:szCs w:val="24"/>
                <w:lang w:eastAsia="ru-RU"/>
              </w:rPr>
            </w:pPr>
            <w:hyperlink r:id="rId126" w:history="1">
              <w:r w:rsidR="001269C7" w:rsidRPr="00CC7AD0">
                <w:rPr>
                  <w:rStyle w:val="ab"/>
                  <w:rFonts w:ascii="Times New Roman" w:hAnsi="Times New Roman"/>
                  <w:sz w:val="24"/>
                  <w:szCs w:val="24"/>
                  <w:lang w:eastAsia="ru-RU"/>
                </w:rPr>
                <w:t>http://gramma.ru/RUS/</w:t>
              </w:r>
            </w:hyperlink>
          </w:p>
          <w:p w:rsidR="001269C7" w:rsidRPr="00CC7AD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7" w:history="1">
              <w:r w:rsidR="001269C7" w:rsidRPr="00CC7AD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CC7AD0" w:rsidTr="00CC610B">
        <w:tc>
          <w:tcPr>
            <w:tcW w:w="90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505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Синтаксический анализ сложного предложения</w:t>
            </w:r>
          </w:p>
        </w:tc>
        <w:tc>
          <w:tcPr>
            <w:tcW w:w="850" w:type="dxa"/>
          </w:tcPr>
          <w:p w:rsidR="001269C7" w:rsidRPr="00CC7AD0" w:rsidRDefault="001269C7" w:rsidP="00CC6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269C7" w:rsidRPr="004B2B22" w:rsidRDefault="001269C7" w:rsidP="00CC610B">
            <w:pPr>
              <w:spacing w:after="15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2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269C7" w:rsidRPr="000765D4" w:rsidRDefault="001269C7" w:rsidP="00CC610B">
            <w:pPr>
              <w:spacing w:after="15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96" w:type="dxa"/>
          </w:tcPr>
          <w:p w:rsidR="001269C7" w:rsidRPr="001267D8" w:rsidRDefault="001269C7" w:rsidP="00CC610B">
            <w:pPr>
              <w:spacing w:after="15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7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9" w:type="dxa"/>
          </w:tcPr>
          <w:p w:rsidR="001269C7" w:rsidRDefault="001269C7" w:rsidP="00CC610B">
            <w:r w:rsidRPr="008E732A">
              <w:rPr>
                <w:rFonts w:ascii="Times New Roman" w:hAnsi="Times New Roman" w:cs="Times New Roman"/>
                <w:sz w:val="24"/>
                <w:szCs w:val="24"/>
              </w:rPr>
              <w:t>3 четверть</w:t>
            </w:r>
          </w:p>
        </w:tc>
        <w:tc>
          <w:tcPr>
            <w:tcW w:w="4137" w:type="dxa"/>
          </w:tcPr>
          <w:p w:rsidR="001269C7" w:rsidRPr="00CC7AD0" w:rsidRDefault="00217A3C" w:rsidP="00CC610B">
            <w:pPr>
              <w:spacing w:after="150" w:line="240" w:lineRule="auto"/>
              <w:rPr>
                <w:rFonts w:ascii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</w:pPr>
            <w:hyperlink r:id="rId128" w:history="1">
              <w:r w:rsidR="001269C7" w:rsidRPr="00CC7AD0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http://school-collection.edu.ru/catalog/</w:t>
              </w:r>
            </w:hyperlink>
          </w:p>
          <w:p w:rsidR="001269C7" w:rsidRPr="00CC7AD0" w:rsidRDefault="001269C7" w:rsidP="00CC610B">
            <w:pPr>
              <w:spacing w:after="15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9C7" w:rsidRPr="00CC7AD0" w:rsidTr="00CC610B">
        <w:tc>
          <w:tcPr>
            <w:tcW w:w="90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505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Р.2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 xml:space="preserve">Сочинение-рассказ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или сочинени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е-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описание на основе картины (упр. 912) </w:t>
            </w:r>
          </w:p>
        </w:tc>
        <w:tc>
          <w:tcPr>
            <w:tcW w:w="850" w:type="dxa"/>
          </w:tcPr>
          <w:p w:rsidR="001269C7" w:rsidRPr="00CC7AD0" w:rsidRDefault="001269C7" w:rsidP="00CC6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269C7" w:rsidRPr="004B2B22" w:rsidRDefault="001269C7" w:rsidP="00CC610B">
            <w:pPr>
              <w:spacing w:after="0" w:line="240" w:lineRule="auto"/>
              <w:jc w:val="center"/>
              <w:rPr>
                <w:rStyle w:val="ab"/>
                <w:rFonts w:ascii="Times New Roman" w:hAnsi="Times New Roman"/>
                <w:sz w:val="24"/>
                <w:szCs w:val="24"/>
              </w:rPr>
            </w:pPr>
            <w:r w:rsidRPr="004B2B22">
              <w:rPr>
                <w:rStyle w:val="ab"/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269C7" w:rsidRPr="000765D4" w:rsidRDefault="001269C7" w:rsidP="00CC610B">
            <w:pPr>
              <w:spacing w:after="0" w:line="240" w:lineRule="auto"/>
              <w:jc w:val="center"/>
              <w:rPr>
                <w:rStyle w:val="ab"/>
                <w:rFonts w:ascii="Times New Roman" w:hAnsi="Times New Roman"/>
                <w:sz w:val="24"/>
                <w:szCs w:val="24"/>
              </w:rPr>
            </w:pPr>
            <w:r>
              <w:rPr>
                <w:rStyle w:val="ab"/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6" w:type="dxa"/>
          </w:tcPr>
          <w:p w:rsidR="001269C7" w:rsidRPr="001267D8" w:rsidRDefault="001269C7" w:rsidP="00CC610B">
            <w:pPr>
              <w:spacing w:after="0" w:line="240" w:lineRule="auto"/>
              <w:jc w:val="center"/>
              <w:rPr>
                <w:rStyle w:val="ab"/>
                <w:rFonts w:ascii="Times New Roman" w:hAnsi="Times New Roman"/>
                <w:sz w:val="24"/>
                <w:szCs w:val="24"/>
              </w:rPr>
            </w:pPr>
            <w:r w:rsidRPr="001267D8">
              <w:rPr>
                <w:rStyle w:val="ab"/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29" w:type="dxa"/>
          </w:tcPr>
          <w:p w:rsidR="001269C7" w:rsidRDefault="001269C7" w:rsidP="00CC610B">
            <w:r w:rsidRPr="008E732A">
              <w:rPr>
                <w:rFonts w:ascii="Times New Roman" w:hAnsi="Times New Roman" w:cs="Times New Roman"/>
                <w:sz w:val="24"/>
                <w:szCs w:val="24"/>
              </w:rPr>
              <w:t>3 четверть</w:t>
            </w:r>
          </w:p>
        </w:tc>
        <w:tc>
          <w:tcPr>
            <w:tcW w:w="4137" w:type="dxa"/>
          </w:tcPr>
          <w:p w:rsidR="001269C7" w:rsidRPr="00CC7AD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Style w:val="ab"/>
                <w:rFonts w:ascii="Times New Roman" w:hAnsi="Times New Roman"/>
                <w:sz w:val="24"/>
                <w:szCs w:val="24"/>
              </w:rPr>
              <w:t>h</w:t>
            </w:r>
            <w:hyperlink r:id="rId129" w:history="1">
              <w:r w:rsidRPr="00CC7AD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https://prosv.ru/static/tsok</w:t>
              </w:r>
            </w:hyperlink>
          </w:p>
        </w:tc>
      </w:tr>
      <w:tr w:rsidR="001269C7" w:rsidRPr="00CC7AD0" w:rsidTr="00CC610B">
        <w:tc>
          <w:tcPr>
            <w:tcW w:w="90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104-105</w:t>
            </w:r>
          </w:p>
        </w:tc>
        <w:tc>
          <w:tcPr>
            <w:tcW w:w="505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Прямая речь. Пунктуационное оформление предложений с прямой речью.</w:t>
            </w:r>
          </w:p>
        </w:tc>
        <w:tc>
          <w:tcPr>
            <w:tcW w:w="850" w:type="dxa"/>
          </w:tcPr>
          <w:p w:rsidR="001269C7" w:rsidRPr="00CC7AD0" w:rsidRDefault="001269C7" w:rsidP="00CC6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1269C7" w:rsidRPr="004B2B22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2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269C7" w:rsidRPr="000765D4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5D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96" w:type="dxa"/>
          </w:tcPr>
          <w:p w:rsidR="001269C7" w:rsidRPr="001267D8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7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9" w:type="dxa"/>
          </w:tcPr>
          <w:p w:rsidR="001269C7" w:rsidRDefault="001269C7" w:rsidP="00CC610B">
            <w:r w:rsidRPr="008E732A">
              <w:rPr>
                <w:rFonts w:ascii="Times New Roman" w:hAnsi="Times New Roman" w:cs="Times New Roman"/>
                <w:sz w:val="24"/>
                <w:szCs w:val="24"/>
              </w:rPr>
              <w:t>3 четверть</w:t>
            </w:r>
          </w:p>
        </w:tc>
        <w:tc>
          <w:tcPr>
            <w:tcW w:w="4137" w:type="dxa"/>
          </w:tcPr>
          <w:p w:rsidR="001269C7" w:rsidRPr="00CC7AD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0" w:history="1">
              <w:r w:rsidR="001269C7" w:rsidRPr="00CC7AD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CC7AD0" w:rsidTr="00CC610B">
        <w:tc>
          <w:tcPr>
            <w:tcW w:w="90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106-107</w:t>
            </w:r>
          </w:p>
        </w:tc>
        <w:tc>
          <w:tcPr>
            <w:tcW w:w="505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Диалог. Пунктуационное оформление диалога на письме.</w:t>
            </w:r>
          </w:p>
        </w:tc>
        <w:tc>
          <w:tcPr>
            <w:tcW w:w="850" w:type="dxa"/>
          </w:tcPr>
          <w:p w:rsidR="001269C7" w:rsidRPr="00CC7AD0" w:rsidRDefault="001269C7" w:rsidP="00CC6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1269C7" w:rsidRPr="004B2B22" w:rsidRDefault="001269C7" w:rsidP="00CC610B">
            <w:pPr>
              <w:spacing w:after="0" w:line="240" w:lineRule="auto"/>
              <w:jc w:val="center"/>
              <w:rPr>
                <w:rStyle w:val="ab"/>
                <w:rFonts w:ascii="Times New Roman" w:hAnsi="Times New Roman"/>
                <w:sz w:val="24"/>
                <w:szCs w:val="24"/>
              </w:rPr>
            </w:pPr>
            <w:r w:rsidRPr="004B2B22">
              <w:rPr>
                <w:rStyle w:val="ab"/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269C7" w:rsidRPr="000765D4" w:rsidRDefault="001269C7" w:rsidP="00CC610B">
            <w:pPr>
              <w:spacing w:after="0" w:line="240" w:lineRule="auto"/>
              <w:jc w:val="center"/>
              <w:rPr>
                <w:rStyle w:val="ab"/>
                <w:rFonts w:ascii="Times New Roman" w:hAnsi="Times New Roman"/>
                <w:sz w:val="24"/>
                <w:szCs w:val="24"/>
              </w:rPr>
            </w:pPr>
            <w:r w:rsidRPr="000765D4">
              <w:rPr>
                <w:rStyle w:val="ab"/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96" w:type="dxa"/>
          </w:tcPr>
          <w:p w:rsidR="001269C7" w:rsidRPr="001267D8" w:rsidRDefault="001269C7" w:rsidP="00CC610B">
            <w:pPr>
              <w:spacing w:after="0" w:line="240" w:lineRule="auto"/>
              <w:jc w:val="center"/>
              <w:rPr>
                <w:rStyle w:val="ab"/>
                <w:rFonts w:ascii="Times New Roman" w:hAnsi="Times New Roman"/>
                <w:sz w:val="24"/>
                <w:szCs w:val="24"/>
              </w:rPr>
            </w:pPr>
            <w:r w:rsidRPr="001267D8">
              <w:rPr>
                <w:rStyle w:val="ab"/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29" w:type="dxa"/>
          </w:tcPr>
          <w:p w:rsidR="001269C7" w:rsidRDefault="001269C7" w:rsidP="00CC610B">
            <w:r w:rsidRPr="008E732A">
              <w:rPr>
                <w:rFonts w:ascii="Times New Roman" w:hAnsi="Times New Roman" w:cs="Times New Roman"/>
                <w:sz w:val="24"/>
                <w:szCs w:val="24"/>
              </w:rPr>
              <w:t>3 четверть</w:t>
            </w:r>
          </w:p>
        </w:tc>
        <w:tc>
          <w:tcPr>
            <w:tcW w:w="4137" w:type="dxa"/>
          </w:tcPr>
          <w:p w:rsidR="001269C7" w:rsidRPr="00CC7AD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Style w:val="ab"/>
                <w:rFonts w:ascii="Times New Roman" w:hAnsi="Times New Roman"/>
                <w:sz w:val="24"/>
                <w:szCs w:val="24"/>
              </w:rPr>
              <w:t>h</w:t>
            </w:r>
            <w:hyperlink r:id="rId131" w:history="1">
              <w:r w:rsidRPr="00CC7AD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https://prosv.ru/static/tsok</w:t>
              </w:r>
            </w:hyperlink>
          </w:p>
        </w:tc>
      </w:tr>
      <w:tr w:rsidR="001269C7" w:rsidRPr="00CC7AD0" w:rsidTr="00CC610B">
        <w:tc>
          <w:tcPr>
            <w:tcW w:w="90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5052" w:type="dxa"/>
          </w:tcPr>
          <w:p w:rsidR="001269C7" w:rsidRPr="00C51D63" w:rsidRDefault="001269C7" w:rsidP="00CC610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CC7AD0">
              <w:rPr>
                <w:rFonts w:ascii="Times New Roman" w:hAnsi="Times New Roman" w:cs="Times New Roman"/>
                <w:sz w:val="24"/>
                <w:szCs w:val="24"/>
              </w:rPr>
              <w:t xml:space="preserve"> по теме «Синтаксис и пунктуация»</w:t>
            </w:r>
          </w:p>
        </w:tc>
        <w:tc>
          <w:tcPr>
            <w:tcW w:w="850" w:type="dxa"/>
          </w:tcPr>
          <w:p w:rsidR="001269C7" w:rsidRPr="00CC7AD0" w:rsidRDefault="001269C7" w:rsidP="00CC6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269C7" w:rsidRPr="004B2B22" w:rsidRDefault="001269C7" w:rsidP="00CC610B">
            <w:pPr>
              <w:spacing w:after="15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2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269C7" w:rsidRPr="000765D4" w:rsidRDefault="001269C7" w:rsidP="00CC610B">
            <w:pPr>
              <w:spacing w:after="15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5D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96" w:type="dxa"/>
          </w:tcPr>
          <w:p w:rsidR="001269C7" w:rsidRPr="001267D8" w:rsidRDefault="001269C7" w:rsidP="00CC610B">
            <w:pPr>
              <w:spacing w:after="15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7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9" w:type="dxa"/>
          </w:tcPr>
          <w:p w:rsidR="001269C7" w:rsidRDefault="001269C7" w:rsidP="00CC610B">
            <w:r w:rsidRPr="008E732A">
              <w:rPr>
                <w:rFonts w:ascii="Times New Roman" w:hAnsi="Times New Roman" w:cs="Times New Roman"/>
                <w:sz w:val="24"/>
                <w:szCs w:val="24"/>
              </w:rPr>
              <w:t>3 четверть</w:t>
            </w:r>
          </w:p>
        </w:tc>
        <w:tc>
          <w:tcPr>
            <w:tcW w:w="4137" w:type="dxa"/>
          </w:tcPr>
          <w:p w:rsidR="001269C7" w:rsidRPr="00CC7AD0" w:rsidRDefault="001269C7" w:rsidP="00CC610B">
            <w:pPr>
              <w:spacing w:after="15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hyperlink r:id="rId132" w:history="1">
              <w:r w:rsidRPr="00CC7AD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  <w:p w:rsidR="001269C7" w:rsidRPr="00CC7AD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Style w:val="ab"/>
                <w:rFonts w:ascii="Times New Roman" w:hAnsi="Times New Roman"/>
                <w:sz w:val="24"/>
                <w:szCs w:val="24"/>
              </w:rPr>
              <w:t>h</w:t>
            </w:r>
            <w:hyperlink r:id="rId133" w:history="1">
              <w:r w:rsidRPr="00CC7AD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https://prosv.ru/static/tsok</w:t>
              </w:r>
            </w:hyperlink>
          </w:p>
        </w:tc>
      </w:tr>
      <w:tr w:rsidR="001269C7" w:rsidRPr="00CC7AD0" w:rsidTr="00CC610B">
        <w:tc>
          <w:tcPr>
            <w:tcW w:w="902" w:type="dxa"/>
          </w:tcPr>
          <w:p w:rsidR="001269C7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505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CC7AD0">
              <w:rPr>
                <w:rFonts w:ascii="Times New Roman" w:hAnsi="Times New Roman" w:cs="Times New Roman"/>
                <w:sz w:val="24"/>
                <w:szCs w:val="24"/>
              </w:rPr>
              <w:t xml:space="preserve"> по теме «Синтаксис и пунктуация»</w:t>
            </w:r>
          </w:p>
        </w:tc>
        <w:tc>
          <w:tcPr>
            <w:tcW w:w="850" w:type="dxa"/>
          </w:tcPr>
          <w:p w:rsidR="001269C7" w:rsidRDefault="001269C7" w:rsidP="00CC6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269C7" w:rsidRPr="004B2B22" w:rsidRDefault="001269C7" w:rsidP="00CC610B">
            <w:pPr>
              <w:spacing w:after="15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2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269C7" w:rsidRPr="000765D4" w:rsidRDefault="001269C7" w:rsidP="00CC610B">
            <w:pPr>
              <w:spacing w:after="15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5D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96" w:type="dxa"/>
          </w:tcPr>
          <w:p w:rsidR="001269C7" w:rsidRPr="001267D8" w:rsidRDefault="001269C7" w:rsidP="00CC610B">
            <w:pPr>
              <w:spacing w:after="15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7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9" w:type="dxa"/>
          </w:tcPr>
          <w:p w:rsidR="001269C7" w:rsidRDefault="001269C7" w:rsidP="00CC610B">
            <w:r w:rsidRPr="008E732A">
              <w:rPr>
                <w:rFonts w:ascii="Times New Roman" w:hAnsi="Times New Roman" w:cs="Times New Roman"/>
                <w:sz w:val="24"/>
                <w:szCs w:val="24"/>
              </w:rPr>
              <w:t>3 четверть</w:t>
            </w:r>
          </w:p>
        </w:tc>
        <w:tc>
          <w:tcPr>
            <w:tcW w:w="4137" w:type="dxa"/>
          </w:tcPr>
          <w:p w:rsidR="001269C7" w:rsidRDefault="001269C7" w:rsidP="00CC610B">
            <w:pPr>
              <w:spacing w:after="15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9C7" w:rsidRPr="00CC7AD0" w:rsidTr="00CC610B">
        <w:tc>
          <w:tcPr>
            <w:tcW w:w="90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5052" w:type="dxa"/>
          </w:tcPr>
          <w:p w:rsidR="001269C7" w:rsidRPr="00C51D63" w:rsidRDefault="001269C7" w:rsidP="00CC610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53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И.К.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 «Синтаксис и пунктуация»</w:t>
            </w:r>
          </w:p>
        </w:tc>
        <w:tc>
          <w:tcPr>
            <w:tcW w:w="850" w:type="dxa"/>
          </w:tcPr>
          <w:p w:rsidR="001269C7" w:rsidRPr="00CC7AD0" w:rsidRDefault="001269C7" w:rsidP="00CC6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269C7" w:rsidRPr="004B2B22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269C7" w:rsidRPr="000765D4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5D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96" w:type="dxa"/>
          </w:tcPr>
          <w:p w:rsidR="001269C7" w:rsidRPr="001267D8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7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9" w:type="dxa"/>
          </w:tcPr>
          <w:p w:rsidR="001269C7" w:rsidRDefault="001269C7" w:rsidP="00CC610B">
            <w:r w:rsidRPr="008E732A">
              <w:rPr>
                <w:rFonts w:ascii="Times New Roman" w:hAnsi="Times New Roman" w:cs="Times New Roman"/>
                <w:sz w:val="24"/>
                <w:szCs w:val="24"/>
              </w:rPr>
              <w:t>3 четверть</w:t>
            </w:r>
          </w:p>
        </w:tc>
        <w:tc>
          <w:tcPr>
            <w:tcW w:w="4137" w:type="dxa"/>
          </w:tcPr>
          <w:p w:rsidR="001269C7" w:rsidRPr="00CC7AD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4" w:history="1">
              <w:r w:rsidR="001269C7" w:rsidRPr="00CC7AD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CC7AD0" w:rsidTr="00CC610B">
        <w:tc>
          <w:tcPr>
            <w:tcW w:w="902" w:type="dxa"/>
          </w:tcPr>
          <w:p w:rsidR="001269C7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5052" w:type="dxa"/>
          </w:tcPr>
          <w:p w:rsidR="001269C7" w:rsidRPr="00EC1C53" w:rsidRDefault="001269C7" w:rsidP="00CC610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1C53">
              <w:rPr>
                <w:rFonts w:ascii="Times New Roman" w:hAnsi="Times New Roman" w:cs="Times New Roman"/>
                <w:bCs/>
                <w:sz w:val="24"/>
                <w:szCs w:val="24"/>
              </w:rPr>
              <w:t>Анализ контрольной работы и работа над ошибками.</w:t>
            </w:r>
          </w:p>
        </w:tc>
        <w:tc>
          <w:tcPr>
            <w:tcW w:w="850" w:type="dxa"/>
          </w:tcPr>
          <w:p w:rsidR="001269C7" w:rsidRDefault="001269C7" w:rsidP="00CC6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269C7" w:rsidRPr="004B2B22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2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269C7" w:rsidRPr="000765D4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5D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96" w:type="dxa"/>
          </w:tcPr>
          <w:p w:rsidR="001269C7" w:rsidRPr="001267D8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7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9" w:type="dxa"/>
          </w:tcPr>
          <w:p w:rsidR="001269C7" w:rsidRDefault="001269C7" w:rsidP="00CC610B">
            <w:r w:rsidRPr="008E732A">
              <w:rPr>
                <w:rFonts w:ascii="Times New Roman" w:hAnsi="Times New Roman" w:cs="Times New Roman"/>
                <w:sz w:val="24"/>
                <w:szCs w:val="24"/>
              </w:rPr>
              <w:t>3 четверть</w:t>
            </w:r>
          </w:p>
        </w:tc>
        <w:tc>
          <w:tcPr>
            <w:tcW w:w="4137" w:type="dxa"/>
          </w:tcPr>
          <w:p w:rsidR="001269C7" w:rsidRPr="00CC7AD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9C7" w:rsidRPr="00CC7AD0" w:rsidTr="00CC610B">
        <w:tc>
          <w:tcPr>
            <w:tcW w:w="90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1269C7" w:rsidRPr="00CC7AD0" w:rsidRDefault="001269C7" w:rsidP="00CC610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7.  </w:t>
            </w:r>
            <w:r w:rsidRPr="00CC7A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Морфология. Орфография. </w:t>
            </w:r>
            <w:r w:rsidRPr="00CC7A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Культура речи</w:t>
            </w:r>
          </w:p>
        </w:tc>
        <w:tc>
          <w:tcPr>
            <w:tcW w:w="850" w:type="dxa"/>
          </w:tcPr>
          <w:p w:rsidR="001269C7" w:rsidRPr="00CC7AD0" w:rsidRDefault="001269C7" w:rsidP="00CC610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:rsidR="001269C7" w:rsidRPr="004B2B22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269C7" w:rsidRPr="000765D4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6" w:type="dxa"/>
          </w:tcPr>
          <w:p w:rsidR="001269C7" w:rsidRPr="001267D8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" w:type="dxa"/>
          </w:tcPr>
          <w:p w:rsidR="001269C7" w:rsidRDefault="001269C7" w:rsidP="00CC610B">
            <w:r w:rsidRPr="008E732A">
              <w:rPr>
                <w:rFonts w:ascii="Times New Roman" w:hAnsi="Times New Roman" w:cs="Times New Roman"/>
                <w:sz w:val="24"/>
                <w:szCs w:val="24"/>
              </w:rPr>
              <w:t>3 четверть</w:t>
            </w:r>
          </w:p>
        </w:tc>
        <w:tc>
          <w:tcPr>
            <w:tcW w:w="4137" w:type="dxa"/>
          </w:tcPr>
          <w:p w:rsidR="001269C7" w:rsidRPr="00CC7AD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9C7" w:rsidRPr="00CC7AD0" w:rsidTr="00CC610B">
        <w:tc>
          <w:tcPr>
            <w:tcW w:w="90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112</w:t>
            </w:r>
          </w:p>
        </w:tc>
        <w:tc>
          <w:tcPr>
            <w:tcW w:w="505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Морфология как раздел лингвистики</w:t>
            </w:r>
            <w:r w:rsidRPr="00CC7A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</w:tcPr>
          <w:p w:rsidR="001269C7" w:rsidRPr="00CC7AD0" w:rsidRDefault="001269C7" w:rsidP="00CC6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269C7" w:rsidRPr="004B2B22" w:rsidRDefault="001269C7" w:rsidP="00CC610B">
            <w:pPr>
              <w:shd w:val="clear" w:color="auto" w:fill="FFFFFF"/>
              <w:spacing w:after="15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2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269C7" w:rsidRPr="000765D4" w:rsidRDefault="001269C7" w:rsidP="00CC610B">
            <w:pPr>
              <w:shd w:val="clear" w:color="auto" w:fill="FFFFFF"/>
              <w:spacing w:after="15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5D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96" w:type="dxa"/>
          </w:tcPr>
          <w:p w:rsidR="001269C7" w:rsidRPr="001267D8" w:rsidRDefault="001269C7" w:rsidP="00CC610B">
            <w:pPr>
              <w:shd w:val="clear" w:color="auto" w:fill="FFFFFF"/>
              <w:spacing w:after="15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7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9" w:type="dxa"/>
          </w:tcPr>
          <w:p w:rsidR="001269C7" w:rsidRDefault="001269C7" w:rsidP="00CC610B">
            <w:r w:rsidRPr="008E732A">
              <w:rPr>
                <w:rFonts w:ascii="Times New Roman" w:hAnsi="Times New Roman" w:cs="Times New Roman"/>
                <w:sz w:val="24"/>
                <w:szCs w:val="24"/>
              </w:rPr>
              <w:t>3 четверть</w:t>
            </w:r>
          </w:p>
        </w:tc>
        <w:tc>
          <w:tcPr>
            <w:tcW w:w="4137" w:type="dxa"/>
          </w:tcPr>
          <w:p w:rsidR="001269C7" w:rsidRPr="00CC7AD0" w:rsidRDefault="001269C7" w:rsidP="00CC610B">
            <w:pPr>
              <w:shd w:val="clear" w:color="auto" w:fill="FFFFFF"/>
              <w:spacing w:after="150" w:line="240" w:lineRule="auto"/>
              <w:rPr>
                <w:rStyle w:val="ab"/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hyperlink r:id="rId135" w:history="1">
              <w:r w:rsidRPr="00CC7AD0">
                <w:rPr>
                  <w:rStyle w:val="ab"/>
                  <w:rFonts w:ascii="Times New Roman" w:hAnsi="Times New Roman"/>
                  <w:sz w:val="24"/>
                  <w:szCs w:val="24"/>
                  <w:lang w:eastAsia="ru-RU"/>
                </w:rPr>
                <w:t>http://gramma.ru/RUS/</w:t>
              </w:r>
            </w:hyperlink>
          </w:p>
          <w:p w:rsidR="001269C7" w:rsidRPr="00CC7AD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6" w:history="1">
              <w:r w:rsidR="001269C7" w:rsidRPr="00CC7AD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CC7AD0" w:rsidTr="00CC610B">
        <w:tc>
          <w:tcPr>
            <w:tcW w:w="90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505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Самостоятельные и служебные части речи</w:t>
            </w:r>
          </w:p>
        </w:tc>
        <w:tc>
          <w:tcPr>
            <w:tcW w:w="850" w:type="dxa"/>
          </w:tcPr>
          <w:p w:rsidR="001269C7" w:rsidRPr="00CC7AD0" w:rsidRDefault="001269C7" w:rsidP="00CC6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269C7" w:rsidRPr="004B2B22" w:rsidRDefault="001269C7" w:rsidP="00CC610B">
            <w:pPr>
              <w:shd w:val="clear" w:color="auto" w:fill="FFFFFF"/>
              <w:spacing w:after="150" w:line="240" w:lineRule="auto"/>
              <w:jc w:val="center"/>
              <w:rPr>
                <w:rStyle w:val="ab"/>
                <w:rFonts w:ascii="Times New Roman" w:hAnsi="Times New Roman"/>
                <w:sz w:val="24"/>
                <w:szCs w:val="24"/>
              </w:rPr>
            </w:pPr>
            <w:r w:rsidRPr="004B2B22">
              <w:rPr>
                <w:rStyle w:val="ab"/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269C7" w:rsidRPr="000765D4" w:rsidRDefault="001269C7" w:rsidP="00CC610B">
            <w:pPr>
              <w:shd w:val="clear" w:color="auto" w:fill="FFFFFF"/>
              <w:spacing w:after="150" w:line="240" w:lineRule="auto"/>
              <w:jc w:val="center"/>
              <w:rPr>
                <w:rStyle w:val="ab"/>
                <w:rFonts w:ascii="Times New Roman" w:hAnsi="Times New Roman"/>
                <w:sz w:val="24"/>
                <w:szCs w:val="24"/>
              </w:rPr>
            </w:pPr>
            <w:r w:rsidRPr="000765D4">
              <w:rPr>
                <w:rStyle w:val="ab"/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96" w:type="dxa"/>
          </w:tcPr>
          <w:p w:rsidR="001269C7" w:rsidRPr="001267D8" w:rsidRDefault="001269C7" w:rsidP="00CC610B">
            <w:pPr>
              <w:shd w:val="clear" w:color="auto" w:fill="FFFFFF"/>
              <w:spacing w:after="150" w:line="240" w:lineRule="auto"/>
              <w:jc w:val="center"/>
              <w:rPr>
                <w:rStyle w:val="ab"/>
                <w:rFonts w:ascii="Times New Roman" w:hAnsi="Times New Roman"/>
                <w:sz w:val="24"/>
                <w:szCs w:val="24"/>
              </w:rPr>
            </w:pPr>
            <w:r w:rsidRPr="001267D8">
              <w:rPr>
                <w:rStyle w:val="ab"/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29" w:type="dxa"/>
          </w:tcPr>
          <w:p w:rsidR="001269C7" w:rsidRDefault="001269C7" w:rsidP="00CC610B">
            <w:r w:rsidRPr="008E732A">
              <w:rPr>
                <w:rFonts w:ascii="Times New Roman" w:hAnsi="Times New Roman" w:cs="Times New Roman"/>
                <w:sz w:val="24"/>
                <w:szCs w:val="24"/>
              </w:rPr>
              <w:t>3 четверть</w:t>
            </w:r>
          </w:p>
        </w:tc>
        <w:tc>
          <w:tcPr>
            <w:tcW w:w="4137" w:type="dxa"/>
          </w:tcPr>
          <w:p w:rsidR="001269C7" w:rsidRPr="00CC7AD0" w:rsidRDefault="001269C7" w:rsidP="00CC610B">
            <w:pPr>
              <w:shd w:val="clear" w:color="auto" w:fill="FFFFFF"/>
              <w:spacing w:after="15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D8B">
              <w:rPr>
                <w:rStyle w:val="ab"/>
                <w:rFonts w:ascii="Times New Roman" w:hAnsi="Times New Roman"/>
                <w:sz w:val="24"/>
                <w:szCs w:val="24"/>
              </w:rPr>
              <w:t xml:space="preserve">            </w:t>
            </w:r>
            <w:r w:rsidRPr="00CC7AD0">
              <w:rPr>
                <w:rStyle w:val="ab"/>
                <w:rFonts w:ascii="Times New Roman" w:hAnsi="Times New Roman"/>
                <w:sz w:val="24"/>
                <w:szCs w:val="24"/>
              </w:rPr>
              <w:t>h</w:t>
            </w:r>
            <w:hyperlink r:id="rId137" w:history="1">
              <w:r w:rsidRPr="00CC7AD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https://prosv.ru/static/tsok</w:t>
              </w:r>
            </w:hyperlink>
          </w:p>
        </w:tc>
      </w:tr>
      <w:tr w:rsidR="001269C7" w:rsidRPr="00CC7AD0" w:rsidTr="00CC610B">
        <w:tc>
          <w:tcPr>
            <w:tcW w:w="902" w:type="dxa"/>
          </w:tcPr>
          <w:p w:rsidR="001269C7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1269C7" w:rsidRPr="004B2B22" w:rsidRDefault="001269C7" w:rsidP="00CC61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2B22">
              <w:rPr>
                <w:rFonts w:ascii="Times New Roman" w:hAnsi="Times New Roman" w:cs="Times New Roman"/>
                <w:b/>
                <w:sz w:val="24"/>
                <w:szCs w:val="24"/>
              </w:rPr>
              <w:t>Имя существительное</w:t>
            </w:r>
          </w:p>
        </w:tc>
        <w:tc>
          <w:tcPr>
            <w:tcW w:w="850" w:type="dxa"/>
          </w:tcPr>
          <w:p w:rsidR="001269C7" w:rsidRPr="00413ED7" w:rsidRDefault="001269C7" w:rsidP="00CC610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:rsidR="001269C7" w:rsidRPr="004B2B22" w:rsidRDefault="001269C7" w:rsidP="00CC610B">
            <w:pPr>
              <w:shd w:val="clear" w:color="auto" w:fill="FFFFFF"/>
              <w:spacing w:after="150" w:line="240" w:lineRule="auto"/>
              <w:jc w:val="center"/>
              <w:rPr>
                <w:rStyle w:val="ab"/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269C7" w:rsidRPr="000765D4" w:rsidRDefault="001269C7" w:rsidP="00CC610B">
            <w:pPr>
              <w:shd w:val="clear" w:color="auto" w:fill="FFFFFF"/>
              <w:spacing w:after="150" w:line="240" w:lineRule="auto"/>
              <w:jc w:val="center"/>
              <w:rPr>
                <w:rStyle w:val="ab"/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6" w:type="dxa"/>
          </w:tcPr>
          <w:p w:rsidR="001269C7" w:rsidRPr="001267D8" w:rsidRDefault="001269C7" w:rsidP="00CC610B">
            <w:pPr>
              <w:shd w:val="clear" w:color="auto" w:fill="FFFFFF"/>
              <w:spacing w:after="150" w:line="240" w:lineRule="auto"/>
              <w:jc w:val="center"/>
              <w:rPr>
                <w:rStyle w:val="ab"/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9" w:type="dxa"/>
          </w:tcPr>
          <w:p w:rsidR="001269C7" w:rsidRDefault="001269C7" w:rsidP="00CC610B">
            <w:r w:rsidRPr="008E732A">
              <w:rPr>
                <w:rFonts w:ascii="Times New Roman" w:hAnsi="Times New Roman" w:cs="Times New Roman"/>
                <w:sz w:val="24"/>
                <w:szCs w:val="24"/>
              </w:rPr>
              <w:t>3 четверть</w:t>
            </w:r>
          </w:p>
        </w:tc>
        <w:tc>
          <w:tcPr>
            <w:tcW w:w="4137" w:type="dxa"/>
          </w:tcPr>
          <w:p w:rsidR="001269C7" w:rsidRPr="00CC7AD0" w:rsidRDefault="001269C7" w:rsidP="00CC610B">
            <w:pPr>
              <w:shd w:val="clear" w:color="auto" w:fill="FFFFFF"/>
              <w:spacing w:after="15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5C1F">
              <w:rPr>
                <w:rStyle w:val="ab"/>
                <w:rFonts w:ascii="Times New Roman" w:hAnsi="Times New Roman"/>
                <w:sz w:val="24"/>
                <w:szCs w:val="24"/>
              </w:rPr>
              <w:t xml:space="preserve">            </w:t>
            </w:r>
            <w:r w:rsidRPr="00CC7AD0">
              <w:rPr>
                <w:rStyle w:val="ab"/>
                <w:rFonts w:ascii="Times New Roman" w:hAnsi="Times New Roman"/>
                <w:sz w:val="24"/>
                <w:szCs w:val="24"/>
              </w:rPr>
              <w:t>h</w:t>
            </w:r>
            <w:hyperlink r:id="rId138" w:history="1">
              <w:r w:rsidRPr="00CC7AD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https://prosv.ru/static/tsok</w:t>
              </w:r>
            </w:hyperlink>
          </w:p>
        </w:tc>
      </w:tr>
      <w:tr w:rsidR="001269C7" w:rsidRPr="00CC7AD0" w:rsidTr="00CC610B">
        <w:tc>
          <w:tcPr>
            <w:tcW w:w="90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505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Имя существительное как часть речи</w:t>
            </w:r>
          </w:p>
        </w:tc>
        <w:tc>
          <w:tcPr>
            <w:tcW w:w="850" w:type="dxa"/>
          </w:tcPr>
          <w:p w:rsidR="001269C7" w:rsidRPr="00CC7AD0" w:rsidRDefault="001269C7" w:rsidP="00CC6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269C7" w:rsidRPr="004B2B22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2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269C7" w:rsidRPr="000765D4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5D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96" w:type="dxa"/>
          </w:tcPr>
          <w:p w:rsidR="001269C7" w:rsidRPr="001267D8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7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9" w:type="dxa"/>
          </w:tcPr>
          <w:p w:rsidR="001269C7" w:rsidRDefault="001269C7" w:rsidP="00CC610B">
            <w:r w:rsidRPr="008E732A">
              <w:rPr>
                <w:rFonts w:ascii="Times New Roman" w:hAnsi="Times New Roman" w:cs="Times New Roman"/>
                <w:sz w:val="24"/>
                <w:szCs w:val="24"/>
              </w:rPr>
              <w:t>3 четверть</w:t>
            </w:r>
          </w:p>
        </w:tc>
        <w:tc>
          <w:tcPr>
            <w:tcW w:w="4137" w:type="dxa"/>
          </w:tcPr>
          <w:p w:rsidR="001269C7" w:rsidRPr="00CC7AD0" w:rsidRDefault="00217A3C" w:rsidP="00CC610B">
            <w:pPr>
              <w:spacing w:after="0" w:line="240" w:lineRule="auto"/>
              <w:jc w:val="center"/>
              <w:rPr>
                <w:rStyle w:val="ab"/>
                <w:rFonts w:ascii="Times New Roman" w:hAnsi="Times New Roman"/>
                <w:sz w:val="24"/>
                <w:szCs w:val="24"/>
              </w:rPr>
            </w:pPr>
            <w:hyperlink r:id="rId139" w:history="1">
              <w:r w:rsidR="001269C7" w:rsidRPr="00CC7AD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  <w:p w:rsidR="001269C7" w:rsidRPr="00547955" w:rsidRDefault="001269C7" w:rsidP="00CC610B">
            <w:pPr>
              <w:spacing w:after="150" w:line="240" w:lineRule="auto"/>
              <w:rPr>
                <w:rFonts w:ascii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hyperlink r:id="rId140" w:history="1">
              <w:r w:rsidRPr="00CC7AD0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http://school-collection.edu.ru/catalog/</w:t>
              </w:r>
            </w:hyperlink>
          </w:p>
        </w:tc>
      </w:tr>
      <w:tr w:rsidR="001269C7" w:rsidRPr="00CC7AD0" w:rsidTr="00CC610B">
        <w:tc>
          <w:tcPr>
            <w:tcW w:w="90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05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Имена существительные одушевленные и неодушевленные</w:t>
            </w:r>
          </w:p>
        </w:tc>
        <w:tc>
          <w:tcPr>
            <w:tcW w:w="850" w:type="dxa"/>
          </w:tcPr>
          <w:p w:rsidR="001269C7" w:rsidRPr="00CC7AD0" w:rsidRDefault="001269C7" w:rsidP="00CC6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269C7" w:rsidRPr="004B2B22" w:rsidRDefault="001269C7" w:rsidP="00CC610B">
            <w:pPr>
              <w:spacing w:after="0" w:line="240" w:lineRule="auto"/>
              <w:jc w:val="center"/>
              <w:rPr>
                <w:rStyle w:val="ab"/>
                <w:rFonts w:ascii="Times New Roman" w:hAnsi="Times New Roman"/>
                <w:sz w:val="24"/>
                <w:szCs w:val="24"/>
              </w:rPr>
            </w:pPr>
            <w:r w:rsidRPr="004B2B22">
              <w:rPr>
                <w:rStyle w:val="ab"/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269C7" w:rsidRPr="000765D4" w:rsidRDefault="001269C7" w:rsidP="00CC610B">
            <w:pPr>
              <w:spacing w:after="0" w:line="240" w:lineRule="auto"/>
              <w:jc w:val="center"/>
              <w:rPr>
                <w:rStyle w:val="ab"/>
                <w:rFonts w:ascii="Times New Roman" w:hAnsi="Times New Roman"/>
                <w:sz w:val="24"/>
                <w:szCs w:val="24"/>
              </w:rPr>
            </w:pPr>
            <w:r w:rsidRPr="000765D4">
              <w:rPr>
                <w:rStyle w:val="ab"/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96" w:type="dxa"/>
          </w:tcPr>
          <w:p w:rsidR="001269C7" w:rsidRPr="001267D8" w:rsidRDefault="001269C7" w:rsidP="00CC610B">
            <w:pPr>
              <w:spacing w:after="0" w:line="240" w:lineRule="auto"/>
              <w:jc w:val="center"/>
              <w:rPr>
                <w:rStyle w:val="ab"/>
                <w:rFonts w:ascii="Times New Roman" w:hAnsi="Times New Roman"/>
                <w:sz w:val="24"/>
                <w:szCs w:val="24"/>
              </w:rPr>
            </w:pPr>
            <w:r w:rsidRPr="001267D8">
              <w:rPr>
                <w:rStyle w:val="ab"/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29" w:type="dxa"/>
          </w:tcPr>
          <w:p w:rsidR="001269C7" w:rsidRDefault="001269C7" w:rsidP="00CC610B">
            <w:r w:rsidRPr="008E732A">
              <w:rPr>
                <w:rFonts w:ascii="Times New Roman" w:hAnsi="Times New Roman" w:cs="Times New Roman"/>
                <w:sz w:val="24"/>
                <w:szCs w:val="24"/>
              </w:rPr>
              <w:t>3 четверть</w:t>
            </w:r>
          </w:p>
        </w:tc>
        <w:tc>
          <w:tcPr>
            <w:tcW w:w="4137" w:type="dxa"/>
          </w:tcPr>
          <w:p w:rsidR="001269C7" w:rsidRPr="00CC7AD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Style w:val="ab"/>
                <w:rFonts w:ascii="Times New Roman" w:hAnsi="Times New Roman"/>
                <w:sz w:val="24"/>
                <w:szCs w:val="24"/>
              </w:rPr>
              <w:t>h</w:t>
            </w:r>
            <w:hyperlink r:id="rId141" w:history="1">
              <w:r w:rsidRPr="00CC7AD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https://prosv.ru/static/tsok</w:t>
              </w:r>
            </w:hyperlink>
          </w:p>
        </w:tc>
      </w:tr>
      <w:tr w:rsidR="001269C7" w:rsidRPr="00CC7AD0" w:rsidTr="00CC610B">
        <w:tc>
          <w:tcPr>
            <w:tcW w:w="90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505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Имена существительные собственные и нарицательные</w:t>
            </w:r>
          </w:p>
        </w:tc>
        <w:tc>
          <w:tcPr>
            <w:tcW w:w="850" w:type="dxa"/>
          </w:tcPr>
          <w:p w:rsidR="001269C7" w:rsidRPr="00CC7AD0" w:rsidRDefault="001269C7" w:rsidP="00CC6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269C7" w:rsidRPr="004B2B22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2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269C7" w:rsidRPr="000765D4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5D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96" w:type="dxa"/>
          </w:tcPr>
          <w:p w:rsidR="001269C7" w:rsidRPr="001267D8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7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9" w:type="dxa"/>
          </w:tcPr>
          <w:p w:rsidR="001269C7" w:rsidRDefault="001269C7" w:rsidP="00CC610B">
            <w:r w:rsidRPr="008E732A">
              <w:rPr>
                <w:rFonts w:ascii="Times New Roman" w:hAnsi="Times New Roman" w:cs="Times New Roman"/>
                <w:sz w:val="24"/>
                <w:szCs w:val="24"/>
              </w:rPr>
              <w:t>3 четверть</w:t>
            </w:r>
          </w:p>
        </w:tc>
        <w:tc>
          <w:tcPr>
            <w:tcW w:w="4137" w:type="dxa"/>
          </w:tcPr>
          <w:p w:rsidR="001269C7" w:rsidRPr="00CC7AD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2" w:history="1">
              <w:r w:rsidR="001269C7" w:rsidRPr="00CC7AD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CC7AD0" w:rsidTr="00CC610B">
        <w:tc>
          <w:tcPr>
            <w:tcW w:w="90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05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Род имен существительных</w:t>
            </w:r>
          </w:p>
        </w:tc>
        <w:tc>
          <w:tcPr>
            <w:tcW w:w="850" w:type="dxa"/>
          </w:tcPr>
          <w:p w:rsidR="001269C7" w:rsidRPr="00CC7AD0" w:rsidRDefault="001269C7" w:rsidP="00CC6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269C7" w:rsidRPr="004B2B22" w:rsidRDefault="001269C7" w:rsidP="00CC610B">
            <w:pPr>
              <w:spacing w:after="0" w:line="240" w:lineRule="auto"/>
              <w:jc w:val="center"/>
              <w:rPr>
                <w:rStyle w:val="ab"/>
                <w:rFonts w:ascii="Times New Roman" w:hAnsi="Times New Roman"/>
                <w:sz w:val="24"/>
                <w:szCs w:val="24"/>
              </w:rPr>
            </w:pPr>
            <w:r w:rsidRPr="004B2B22">
              <w:rPr>
                <w:rStyle w:val="ab"/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269C7" w:rsidRPr="000765D4" w:rsidRDefault="001269C7" w:rsidP="00CC610B">
            <w:pPr>
              <w:spacing w:after="0" w:line="240" w:lineRule="auto"/>
              <w:jc w:val="center"/>
              <w:rPr>
                <w:rStyle w:val="ab"/>
                <w:rFonts w:ascii="Times New Roman" w:hAnsi="Times New Roman"/>
                <w:sz w:val="24"/>
                <w:szCs w:val="24"/>
              </w:rPr>
            </w:pPr>
            <w:r w:rsidRPr="000765D4">
              <w:rPr>
                <w:rStyle w:val="ab"/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96" w:type="dxa"/>
          </w:tcPr>
          <w:p w:rsidR="001269C7" w:rsidRPr="001267D8" w:rsidRDefault="001269C7" w:rsidP="00CC610B">
            <w:pPr>
              <w:spacing w:after="0" w:line="240" w:lineRule="auto"/>
              <w:jc w:val="center"/>
              <w:rPr>
                <w:rStyle w:val="ab"/>
                <w:rFonts w:ascii="Times New Roman" w:hAnsi="Times New Roman"/>
                <w:sz w:val="24"/>
                <w:szCs w:val="24"/>
              </w:rPr>
            </w:pPr>
            <w:r w:rsidRPr="001267D8">
              <w:rPr>
                <w:rStyle w:val="ab"/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29" w:type="dxa"/>
          </w:tcPr>
          <w:p w:rsidR="001269C7" w:rsidRDefault="001269C7" w:rsidP="00CC610B">
            <w:r w:rsidRPr="008E732A">
              <w:rPr>
                <w:rFonts w:ascii="Times New Roman" w:hAnsi="Times New Roman" w:cs="Times New Roman"/>
                <w:sz w:val="24"/>
                <w:szCs w:val="24"/>
              </w:rPr>
              <w:t>3 четверть</w:t>
            </w:r>
          </w:p>
        </w:tc>
        <w:tc>
          <w:tcPr>
            <w:tcW w:w="4137" w:type="dxa"/>
          </w:tcPr>
          <w:p w:rsidR="001269C7" w:rsidRPr="00CC7AD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Style w:val="ab"/>
                <w:rFonts w:ascii="Times New Roman" w:hAnsi="Times New Roman"/>
                <w:sz w:val="24"/>
                <w:szCs w:val="24"/>
              </w:rPr>
              <w:t>h</w:t>
            </w:r>
            <w:hyperlink r:id="rId143" w:history="1">
              <w:r w:rsidRPr="00CC7AD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https://prosv.ru/static/tsok</w:t>
              </w:r>
            </w:hyperlink>
          </w:p>
        </w:tc>
      </w:tr>
      <w:tr w:rsidR="001269C7" w:rsidRPr="00CC7AD0" w:rsidTr="00CC610B">
        <w:tc>
          <w:tcPr>
            <w:tcW w:w="90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505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Имена существительные, которые имеют форму только множественного числа</w:t>
            </w:r>
          </w:p>
        </w:tc>
        <w:tc>
          <w:tcPr>
            <w:tcW w:w="850" w:type="dxa"/>
          </w:tcPr>
          <w:p w:rsidR="001269C7" w:rsidRPr="00CC7AD0" w:rsidRDefault="001269C7" w:rsidP="00CC6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269C7" w:rsidRPr="004B2B22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2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269C7" w:rsidRPr="000765D4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5D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96" w:type="dxa"/>
          </w:tcPr>
          <w:p w:rsidR="001269C7" w:rsidRPr="001267D8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7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9" w:type="dxa"/>
          </w:tcPr>
          <w:p w:rsidR="001269C7" w:rsidRDefault="001269C7" w:rsidP="00CC610B">
            <w:r w:rsidRPr="008E732A">
              <w:rPr>
                <w:rFonts w:ascii="Times New Roman" w:hAnsi="Times New Roman" w:cs="Times New Roman"/>
                <w:sz w:val="24"/>
                <w:szCs w:val="24"/>
              </w:rPr>
              <w:t>3 четверть</w:t>
            </w:r>
          </w:p>
        </w:tc>
        <w:tc>
          <w:tcPr>
            <w:tcW w:w="4137" w:type="dxa"/>
          </w:tcPr>
          <w:p w:rsidR="001269C7" w:rsidRPr="00CC7AD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4" w:history="1">
              <w:r w:rsidR="001269C7" w:rsidRPr="00CC7AD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CC7AD0" w:rsidTr="00CC610B">
        <w:tc>
          <w:tcPr>
            <w:tcW w:w="90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05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Р.2</w:t>
            </w:r>
            <w:r w:rsidRPr="00CC7A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Подготовка 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сжатому изложению</w:t>
            </w: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 xml:space="preserve"> по тексту Е. Пермяка «Перо и чернильница» (упр. 495)</w:t>
            </w:r>
          </w:p>
        </w:tc>
        <w:tc>
          <w:tcPr>
            <w:tcW w:w="850" w:type="dxa"/>
          </w:tcPr>
          <w:p w:rsidR="001269C7" w:rsidRPr="00CC7AD0" w:rsidRDefault="001269C7" w:rsidP="00CC6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269C7" w:rsidRPr="004B2B22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2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269C7" w:rsidRPr="000765D4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6" w:type="dxa"/>
          </w:tcPr>
          <w:p w:rsidR="001269C7" w:rsidRPr="001267D8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7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9" w:type="dxa"/>
          </w:tcPr>
          <w:p w:rsidR="001269C7" w:rsidRDefault="001269C7" w:rsidP="00CC610B">
            <w:r w:rsidRPr="008E732A">
              <w:rPr>
                <w:rFonts w:ascii="Times New Roman" w:hAnsi="Times New Roman" w:cs="Times New Roman"/>
                <w:sz w:val="24"/>
                <w:szCs w:val="24"/>
              </w:rPr>
              <w:t>3 четверть</w:t>
            </w:r>
          </w:p>
        </w:tc>
        <w:tc>
          <w:tcPr>
            <w:tcW w:w="4137" w:type="dxa"/>
          </w:tcPr>
          <w:p w:rsidR="001269C7" w:rsidRPr="00CC7AD0" w:rsidRDefault="001269C7" w:rsidP="00CC610B">
            <w:pPr>
              <w:spacing w:after="0" w:line="240" w:lineRule="auto"/>
              <w:rPr>
                <w:rStyle w:val="ab"/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hyperlink r:id="rId145" w:history="1">
              <w:r w:rsidRPr="00CC7AD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  <w:p w:rsidR="001269C7" w:rsidRPr="00CC7AD0" w:rsidRDefault="001269C7" w:rsidP="00CC61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7458">
              <w:rPr>
                <w:rStyle w:val="ab"/>
                <w:rFonts w:ascii="Times New Roman" w:hAnsi="Times New Roman"/>
                <w:sz w:val="24"/>
                <w:szCs w:val="24"/>
              </w:rPr>
              <w:t xml:space="preserve">           </w:t>
            </w:r>
            <w:r w:rsidRPr="00CC7AD0">
              <w:rPr>
                <w:rStyle w:val="ab"/>
                <w:rFonts w:ascii="Times New Roman" w:hAnsi="Times New Roman"/>
                <w:sz w:val="24"/>
                <w:szCs w:val="24"/>
              </w:rPr>
              <w:t>h</w:t>
            </w:r>
            <w:hyperlink r:id="rId146" w:history="1">
              <w:r w:rsidRPr="00CC7AD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https://prosv.ru/static/tsok</w:t>
              </w:r>
            </w:hyperlink>
          </w:p>
        </w:tc>
      </w:tr>
      <w:tr w:rsidR="001269C7" w:rsidRPr="00CC7AD0" w:rsidTr="00CC610B">
        <w:tc>
          <w:tcPr>
            <w:tcW w:w="902" w:type="dxa"/>
          </w:tcPr>
          <w:p w:rsidR="001269C7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052" w:type="dxa"/>
          </w:tcPr>
          <w:p w:rsidR="001269C7" w:rsidRDefault="001269C7" w:rsidP="00CC610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Р.2</w:t>
            </w:r>
            <w:r w:rsidRPr="00CC7A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Сжатое изложение по тексту Е. Пермяка «Перо и чернильница» (упр. 495)</w:t>
            </w:r>
          </w:p>
        </w:tc>
        <w:tc>
          <w:tcPr>
            <w:tcW w:w="850" w:type="dxa"/>
          </w:tcPr>
          <w:p w:rsidR="001269C7" w:rsidRPr="00CC7AD0" w:rsidRDefault="001269C7" w:rsidP="00CC6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269C7" w:rsidRPr="004B2B22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2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269C7" w:rsidRPr="000765D4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6" w:type="dxa"/>
          </w:tcPr>
          <w:p w:rsidR="001269C7" w:rsidRPr="001267D8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7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9" w:type="dxa"/>
          </w:tcPr>
          <w:p w:rsidR="001269C7" w:rsidRDefault="001269C7" w:rsidP="00CC610B">
            <w:r w:rsidRPr="008E732A">
              <w:rPr>
                <w:rFonts w:ascii="Times New Roman" w:hAnsi="Times New Roman" w:cs="Times New Roman"/>
                <w:sz w:val="24"/>
                <w:szCs w:val="24"/>
              </w:rPr>
              <w:t>3 четверть</w:t>
            </w:r>
          </w:p>
        </w:tc>
        <w:tc>
          <w:tcPr>
            <w:tcW w:w="4137" w:type="dxa"/>
          </w:tcPr>
          <w:p w:rsidR="001269C7" w:rsidRDefault="001269C7" w:rsidP="00CC61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9C7" w:rsidRPr="00CC7AD0" w:rsidTr="00CC610B">
        <w:tc>
          <w:tcPr>
            <w:tcW w:w="90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505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Имена существительные, которые имеют форму только единственного числа</w:t>
            </w:r>
          </w:p>
        </w:tc>
        <w:tc>
          <w:tcPr>
            <w:tcW w:w="850" w:type="dxa"/>
          </w:tcPr>
          <w:p w:rsidR="001269C7" w:rsidRPr="00CC7AD0" w:rsidRDefault="001269C7" w:rsidP="00CC6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269C7" w:rsidRPr="004B2B22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2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269C7" w:rsidRPr="000765D4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5D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96" w:type="dxa"/>
          </w:tcPr>
          <w:p w:rsidR="001269C7" w:rsidRPr="001267D8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7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9" w:type="dxa"/>
          </w:tcPr>
          <w:p w:rsidR="001269C7" w:rsidRDefault="001269C7" w:rsidP="00CC610B">
            <w:r w:rsidRPr="008E732A">
              <w:rPr>
                <w:rFonts w:ascii="Times New Roman" w:hAnsi="Times New Roman" w:cs="Times New Roman"/>
                <w:sz w:val="24"/>
                <w:szCs w:val="24"/>
              </w:rPr>
              <w:t>3 четверть</w:t>
            </w:r>
          </w:p>
        </w:tc>
        <w:tc>
          <w:tcPr>
            <w:tcW w:w="4137" w:type="dxa"/>
          </w:tcPr>
          <w:p w:rsidR="001269C7" w:rsidRPr="00CC7AD0" w:rsidRDefault="00217A3C" w:rsidP="00CC610B">
            <w:pPr>
              <w:spacing w:after="0" w:line="240" w:lineRule="auto"/>
              <w:jc w:val="center"/>
              <w:rPr>
                <w:rStyle w:val="ab"/>
                <w:rFonts w:ascii="Times New Roman" w:hAnsi="Times New Roman"/>
                <w:sz w:val="24"/>
                <w:szCs w:val="24"/>
              </w:rPr>
            </w:pPr>
            <w:hyperlink r:id="rId147" w:history="1">
              <w:r w:rsidR="001269C7" w:rsidRPr="00CC7AD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  <w:p w:rsidR="001269C7" w:rsidRPr="00CC7AD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Style w:val="ab"/>
                <w:rFonts w:ascii="Times New Roman" w:hAnsi="Times New Roman"/>
                <w:sz w:val="24"/>
                <w:szCs w:val="24"/>
              </w:rPr>
              <w:t>h</w:t>
            </w:r>
            <w:hyperlink r:id="rId148" w:history="1">
              <w:r w:rsidRPr="00CC7AD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https://prosv.ru/static/tsok</w:t>
              </w:r>
            </w:hyperlink>
          </w:p>
        </w:tc>
      </w:tr>
      <w:tr w:rsidR="001269C7" w:rsidRPr="00CC7AD0" w:rsidTr="00CC610B">
        <w:tc>
          <w:tcPr>
            <w:tcW w:w="90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05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Типы склонения имен существительных. Падеж имен существительных</w:t>
            </w:r>
          </w:p>
        </w:tc>
        <w:tc>
          <w:tcPr>
            <w:tcW w:w="850" w:type="dxa"/>
          </w:tcPr>
          <w:p w:rsidR="001269C7" w:rsidRPr="00CC7AD0" w:rsidRDefault="001269C7" w:rsidP="00CC6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269C7" w:rsidRPr="004B2B22" w:rsidRDefault="001269C7" w:rsidP="00CC610B">
            <w:pPr>
              <w:spacing w:after="0" w:line="240" w:lineRule="auto"/>
              <w:jc w:val="center"/>
              <w:rPr>
                <w:rStyle w:val="ab"/>
                <w:rFonts w:ascii="Times New Roman" w:hAnsi="Times New Roman"/>
                <w:sz w:val="24"/>
                <w:szCs w:val="24"/>
              </w:rPr>
            </w:pPr>
            <w:r w:rsidRPr="004B2B22">
              <w:rPr>
                <w:rStyle w:val="ab"/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269C7" w:rsidRPr="000765D4" w:rsidRDefault="001269C7" w:rsidP="00CC610B">
            <w:pPr>
              <w:spacing w:after="0" w:line="240" w:lineRule="auto"/>
              <w:jc w:val="center"/>
              <w:rPr>
                <w:rStyle w:val="ab"/>
                <w:rFonts w:ascii="Times New Roman" w:hAnsi="Times New Roman"/>
                <w:sz w:val="24"/>
                <w:szCs w:val="24"/>
              </w:rPr>
            </w:pPr>
            <w:r w:rsidRPr="000765D4">
              <w:rPr>
                <w:rStyle w:val="ab"/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96" w:type="dxa"/>
          </w:tcPr>
          <w:p w:rsidR="001269C7" w:rsidRPr="001267D8" w:rsidRDefault="001269C7" w:rsidP="00CC610B">
            <w:pPr>
              <w:spacing w:after="0" w:line="240" w:lineRule="auto"/>
              <w:jc w:val="center"/>
              <w:rPr>
                <w:rStyle w:val="ab"/>
                <w:rFonts w:ascii="Times New Roman" w:hAnsi="Times New Roman"/>
                <w:sz w:val="24"/>
                <w:szCs w:val="24"/>
              </w:rPr>
            </w:pPr>
            <w:r w:rsidRPr="001267D8">
              <w:rPr>
                <w:rStyle w:val="ab"/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29" w:type="dxa"/>
          </w:tcPr>
          <w:p w:rsidR="001269C7" w:rsidRDefault="001269C7" w:rsidP="00CC610B">
            <w:r w:rsidRPr="008E732A">
              <w:rPr>
                <w:rFonts w:ascii="Times New Roman" w:hAnsi="Times New Roman" w:cs="Times New Roman"/>
                <w:sz w:val="24"/>
                <w:szCs w:val="24"/>
              </w:rPr>
              <w:t>3 четверть</w:t>
            </w:r>
          </w:p>
        </w:tc>
        <w:tc>
          <w:tcPr>
            <w:tcW w:w="4137" w:type="dxa"/>
          </w:tcPr>
          <w:p w:rsidR="001269C7" w:rsidRPr="00CC7AD0" w:rsidRDefault="001269C7" w:rsidP="00CC610B">
            <w:pPr>
              <w:spacing w:after="0" w:line="240" w:lineRule="auto"/>
              <w:jc w:val="center"/>
              <w:rPr>
                <w:rStyle w:val="ab"/>
                <w:rFonts w:ascii="Times New Roman" w:hAnsi="Times New Roman"/>
                <w:sz w:val="24"/>
                <w:szCs w:val="24"/>
              </w:rPr>
            </w:pPr>
            <w:r w:rsidRPr="00CC7AD0">
              <w:rPr>
                <w:rStyle w:val="ab"/>
                <w:rFonts w:ascii="Times New Roman" w:hAnsi="Times New Roman"/>
                <w:sz w:val="24"/>
                <w:szCs w:val="24"/>
              </w:rPr>
              <w:t>h</w:t>
            </w:r>
            <w:hyperlink r:id="rId149" w:history="1">
              <w:r w:rsidRPr="00CC7AD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https://prosv.ru/static/tsok</w:t>
              </w:r>
            </w:hyperlink>
          </w:p>
          <w:p w:rsidR="001269C7" w:rsidRPr="00CC7AD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0" w:history="1">
              <w:r w:rsidR="001269C7" w:rsidRPr="00CC7AD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CC7AD0" w:rsidTr="00CC610B">
        <w:tc>
          <w:tcPr>
            <w:tcW w:w="90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123-124</w:t>
            </w:r>
          </w:p>
        </w:tc>
        <w:tc>
          <w:tcPr>
            <w:tcW w:w="505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Правописание безударных окончаний имен существительных в единственном числе</w:t>
            </w:r>
          </w:p>
        </w:tc>
        <w:tc>
          <w:tcPr>
            <w:tcW w:w="850" w:type="dxa"/>
          </w:tcPr>
          <w:p w:rsidR="001269C7" w:rsidRPr="00CC7AD0" w:rsidRDefault="001269C7" w:rsidP="00CC6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1269C7" w:rsidRPr="004B2B22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2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269C7" w:rsidRPr="000765D4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5D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96" w:type="dxa"/>
          </w:tcPr>
          <w:p w:rsidR="001269C7" w:rsidRPr="001267D8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7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9" w:type="dxa"/>
          </w:tcPr>
          <w:p w:rsidR="001269C7" w:rsidRDefault="001269C7" w:rsidP="00CC610B">
            <w:r w:rsidRPr="008E732A">
              <w:rPr>
                <w:rFonts w:ascii="Times New Roman" w:hAnsi="Times New Roman" w:cs="Times New Roman"/>
                <w:sz w:val="24"/>
                <w:szCs w:val="24"/>
              </w:rPr>
              <w:t>3 четверть</w:t>
            </w:r>
          </w:p>
        </w:tc>
        <w:tc>
          <w:tcPr>
            <w:tcW w:w="4137" w:type="dxa"/>
          </w:tcPr>
          <w:p w:rsidR="001269C7" w:rsidRPr="00CC7AD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1" w:history="1">
              <w:r w:rsidR="001269C7" w:rsidRPr="00CC7AD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CC7AD0" w:rsidTr="00CC610B">
        <w:tc>
          <w:tcPr>
            <w:tcW w:w="90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125</w:t>
            </w:r>
          </w:p>
        </w:tc>
        <w:tc>
          <w:tcPr>
            <w:tcW w:w="5052" w:type="dxa"/>
          </w:tcPr>
          <w:p w:rsidR="001269C7" w:rsidRPr="00F5332B" w:rsidRDefault="001269C7" w:rsidP="00CC610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33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И.К.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к изложению</w:t>
            </w:r>
            <w:r w:rsidRPr="00B768D5">
              <w:rPr>
                <w:rFonts w:ascii="Times New Roman" w:hAnsi="Times New Roman" w:cs="Times New Roman"/>
                <w:sz w:val="24"/>
                <w:szCs w:val="24"/>
              </w:rPr>
              <w:t xml:space="preserve"> по тексту В.Астафьева «Родные березы» (упр.529)</w:t>
            </w:r>
          </w:p>
        </w:tc>
        <w:tc>
          <w:tcPr>
            <w:tcW w:w="850" w:type="dxa"/>
          </w:tcPr>
          <w:p w:rsidR="001269C7" w:rsidRPr="00CC7AD0" w:rsidRDefault="001269C7" w:rsidP="00CC6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269C7" w:rsidRPr="004B2B22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2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269C7" w:rsidRPr="000765D4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6" w:type="dxa"/>
          </w:tcPr>
          <w:p w:rsidR="001269C7" w:rsidRPr="001267D8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7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9" w:type="dxa"/>
          </w:tcPr>
          <w:p w:rsidR="001269C7" w:rsidRDefault="001269C7" w:rsidP="00CC610B">
            <w:r w:rsidRPr="008E732A">
              <w:rPr>
                <w:rFonts w:ascii="Times New Roman" w:hAnsi="Times New Roman" w:cs="Times New Roman"/>
                <w:sz w:val="24"/>
                <w:szCs w:val="24"/>
              </w:rPr>
              <w:t>3 четверть</w:t>
            </w:r>
          </w:p>
        </w:tc>
        <w:tc>
          <w:tcPr>
            <w:tcW w:w="4137" w:type="dxa"/>
          </w:tcPr>
          <w:p w:rsidR="001269C7" w:rsidRPr="00CC7AD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2" w:history="1">
              <w:r w:rsidR="001269C7" w:rsidRPr="00CC7AD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CC7AD0" w:rsidTr="00CC610B">
        <w:tc>
          <w:tcPr>
            <w:tcW w:w="902" w:type="dxa"/>
          </w:tcPr>
          <w:p w:rsidR="001269C7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5052" w:type="dxa"/>
          </w:tcPr>
          <w:p w:rsidR="001269C7" w:rsidRPr="00F5332B" w:rsidRDefault="001269C7" w:rsidP="00CC610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33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И.К.</w:t>
            </w:r>
            <w:r w:rsidRPr="00B768D5">
              <w:rPr>
                <w:rFonts w:ascii="Times New Roman" w:hAnsi="Times New Roman" w:cs="Times New Roman"/>
                <w:sz w:val="24"/>
                <w:szCs w:val="24"/>
              </w:rPr>
              <w:t>Изложение по тексту В.Астафьева «Родные березы» (упр.529)</w:t>
            </w:r>
          </w:p>
        </w:tc>
        <w:tc>
          <w:tcPr>
            <w:tcW w:w="850" w:type="dxa"/>
          </w:tcPr>
          <w:p w:rsidR="001269C7" w:rsidRPr="00CC7AD0" w:rsidRDefault="001269C7" w:rsidP="00CC6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269C7" w:rsidRPr="004B2B22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2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269C7" w:rsidRPr="000765D4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6" w:type="dxa"/>
          </w:tcPr>
          <w:p w:rsidR="001269C7" w:rsidRPr="001267D8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7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9" w:type="dxa"/>
          </w:tcPr>
          <w:p w:rsidR="001269C7" w:rsidRDefault="001269C7" w:rsidP="00CC610B">
            <w:r w:rsidRPr="008E732A">
              <w:rPr>
                <w:rFonts w:ascii="Times New Roman" w:hAnsi="Times New Roman" w:cs="Times New Roman"/>
                <w:sz w:val="24"/>
                <w:szCs w:val="24"/>
              </w:rPr>
              <w:t>3 четверть</w:t>
            </w:r>
          </w:p>
        </w:tc>
        <w:tc>
          <w:tcPr>
            <w:tcW w:w="4137" w:type="dxa"/>
          </w:tcPr>
          <w:p w:rsidR="001269C7" w:rsidRPr="00CC7AD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9C7" w:rsidRPr="00CC7AD0" w:rsidTr="00CC610B">
        <w:tc>
          <w:tcPr>
            <w:tcW w:w="90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505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Множественное число имен существительных</w:t>
            </w:r>
          </w:p>
        </w:tc>
        <w:tc>
          <w:tcPr>
            <w:tcW w:w="850" w:type="dxa"/>
          </w:tcPr>
          <w:p w:rsidR="001269C7" w:rsidRPr="00CC7AD0" w:rsidRDefault="001269C7" w:rsidP="00CC6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269C7" w:rsidRPr="004B2B22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2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269C7" w:rsidRPr="000765D4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5D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96" w:type="dxa"/>
          </w:tcPr>
          <w:p w:rsidR="001269C7" w:rsidRPr="001267D8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7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9" w:type="dxa"/>
          </w:tcPr>
          <w:p w:rsidR="001269C7" w:rsidRDefault="001269C7" w:rsidP="00CC610B">
            <w:r w:rsidRPr="008E732A">
              <w:rPr>
                <w:rFonts w:ascii="Times New Roman" w:hAnsi="Times New Roman" w:cs="Times New Roman"/>
                <w:sz w:val="24"/>
                <w:szCs w:val="24"/>
              </w:rPr>
              <w:t>3 четверть</w:t>
            </w:r>
          </w:p>
        </w:tc>
        <w:tc>
          <w:tcPr>
            <w:tcW w:w="4137" w:type="dxa"/>
          </w:tcPr>
          <w:p w:rsidR="001269C7" w:rsidRPr="00CC7AD0" w:rsidRDefault="00217A3C" w:rsidP="00CC610B">
            <w:pPr>
              <w:spacing w:after="0" w:line="240" w:lineRule="auto"/>
              <w:jc w:val="center"/>
              <w:rPr>
                <w:rStyle w:val="ab"/>
                <w:rFonts w:ascii="Times New Roman" w:hAnsi="Times New Roman"/>
                <w:sz w:val="24"/>
                <w:szCs w:val="24"/>
              </w:rPr>
            </w:pPr>
            <w:hyperlink r:id="rId153" w:history="1">
              <w:r w:rsidR="001269C7" w:rsidRPr="00CC7AD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  <w:p w:rsidR="001269C7" w:rsidRPr="00CC7AD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Style w:val="ab"/>
                <w:rFonts w:ascii="Times New Roman" w:hAnsi="Times New Roman"/>
                <w:sz w:val="24"/>
                <w:szCs w:val="24"/>
              </w:rPr>
              <w:t>h</w:t>
            </w:r>
            <w:hyperlink r:id="rId154" w:history="1">
              <w:r w:rsidRPr="00CC7AD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https://prosv.ru/static/tsok</w:t>
              </w:r>
            </w:hyperlink>
          </w:p>
        </w:tc>
      </w:tr>
      <w:tr w:rsidR="001269C7" w:rsidRPr="00CC7AD0" w:rsidTr="00CC610B">
        <w:tc>
          <w:tcPr>
            <w:tcW w:w="90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505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О-Е после шипящих и </w:t>
            </w:r>
            <w:proofErr w:type="gramStart"/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proofErr w:type="gramEnd"/>
            <w:r w:rsidRPr="00CC7AD0">
              <w:rPr>
                <w:rFonts w:ascii="Times New Roman" w:hAnsi="Times New Roman" w:cs="Times New Roman"/>
                <w:sz w:val="24"/>
                <w:szCs w:val="24"/>
              </w:rPr>
              <w:t xml:space="preserve"> в окончаниях имен существительных</w:t>
            </w:r>
          </w:p>
        </w:tc>
        <w:tc>
          <w:tcPr>
            <w:tcW w:w="850" w:type="dxa"/>
          </w:tcPr>
          <w:p w:rsidR="001269C7" w:rsidRPr="00CC7AD0" w:rsidRDefault="001269C7" w:rsidP="00CC6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269C7" w:rsidRPr="004B2B22" w:rsidRDefault="001269C7" w:rsidP="00CC610B">
            <w:pPr>
              <w:spacing w:after="0" w:line="240" w:lineRule="auto"/>
              <w:jc w:val="center"/>
              <w:rPr>
                <w:rStyle w:val="ab"/>
                <w:rFonts w:ascii="Times New Roman" w:hAnsi="Times New Roman"/>
                <w:sz w:val="24"/>
                <w:szCs w:val="24"/>
              </w:rPr>
            </w:pPr>
            <w:r w:rsidRPr="004B2B22">
              <w:rPr>
                <w:rStyle w:val="ab"/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269C7" w:rsidRPr="000765D4" w:rsidRDefault="001269C7" w:rsidP="00CC610B">
            <w:pPr>
              <w:spacing w:after="0" w:line="240" w:lineRule="auto"/>
              <w:jc w:val="center"/>
              <w:rPr>
                <w:rStyle w:val="ab"/>
                <w:rFonts w:ascii="Times New Roman" w:hAnsi="Times New Roman"/>
                <w:sz w:val="24"/>
                <w:szCs w:val="24"/>
              </w:rPr>
            </w:pPr>
            <w:r w:rsidRPr="000765D4">
              <w:rPr>
                <w:rStyle w:val="ab"/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96" w:type="dxa"/>
          </w:tcPr>
          <w:p w:rsidR="001269C7" w:rsidRPr="001267D8" w:rsidRDefault="001269C7" w:rsidP="00CC610B">
            <w:pPr>
              <w:spacing w:after="0" w:line="240" w:lineRule="auto"/>
              <w:jc w:val="center"/>
              <w:rPr>
                <w:rStyle w:val="ab"/>
                <w:rFonts w:ascii="Times New Roman" w:hAnsi="Times New Roman"/>
                <w:sz w:val="24"/>
                <w:szCs w:val="24"/>
              </w:rPr>
            </w:pPr>
            <w:r w:rsidRPr="001267D8">
              <w:rPr>
                <w:rStyle w:val="ab"/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29" w:type="dxa"/>
          </w:tcPr>
          <w:p w:rsidR="001269C7" w:rsidRDefault="001269C7" w:rsidP="00CC610B">
            <w:r w:rsidRPr="008E732A">
              <w:rPr>
                <w:rFonts w:ascii="Times New Roman" w:hAnsi="Times New Roman" w:cs="Times New Roman"/>
                <w:sz w:val="24"/>
                <w:szCs w:val="24"/>
              </w:rPr>
              <w:t>3 четверть</w:t>
            </w:r>
          </w:p>
        </w:tc>
        <w:tc>
          <w:tcPr>
            <w:tcW w:w="4137" w:type="dxa"/>
          </w:tcPr>
          <w:p w:rsidR="001269C7" w:rsidRPr="00CC7AD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Style w:val="ab"/>
                <w:rFonts w:ascii="Times New Roman" w:hAnsi="Times New Roman"/>
                <w:sz w:val="24"/>
                <w:szCs w:val="24"/>
              </w:rPr>
              <w:t>h</w:t>
            </w:r>
            <w:hyperlink r:id="rId155" w:history="1">
              <w:r w:rsidRPr="00CC7AD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https://prosv.ru/static/tsok</w:t>
              </w:r>
            </w:hyperlink>
          </w:p>
        </w:tc>
      </w:tr>
      <w:tr w:rsidR="001269C7" w:rsidRPr="00CC7AD0" w:rsidTr="00CC610B">
        <w:tc>
          <w:tcPr>
            <w:tcW w:w="90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505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 xml:space="preserve">Разносклоняемые имена существительные. Буква Е в суффиксе </w:t>
            </w:r>
            <w:proofErr w:type="gramStart"/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–Е</w:t>
            </w:r>
            <w:proofErr w:type="gramEnd"/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Н- существительных на -МЯ</w:t>
            </w:r>
          </w:p>
        </w:tc>
        <w:tc>
          <w:tcPr>
            <w:tcW w:w="850" w:type="dxa"/>
          </w:tcPr>
          <w:p w:rsidR="001269C7" w:rsidRPr="00CC7AD0" w:rsidRDefault="001269C7" w:rsidP="00CC6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269C7" w:rsidRPr="004B2B22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269C7" w:rsidRPr="000765D4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5D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96" w:type="dxa"/>
          </w:tcPr>
          <w:p w:rsidR="001269C7" w:rsidRPr="001267D8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7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9" w:type="dxa"/>
          </w:tcPr>
          <w:p w:rsidR="001269C7" w:rsidRDefault="001269C7" w:rsidP="00CC610B">
            <w:r w:rsidRPr="008E732A">
              <w:rPr>
                <w:rFonts w:ascii="Times New Roman" w:hAnsi="Times New Roman" w:cs="Times New Roman"/>
                <w:sz w:val="24"/>
                <w:szCs w:val="24"/>
              </w:rPr>
              <w:t>3 четверть</w:t>
            </w:r>
          </w:p>
        </w:tc>
        <w:tc>
          <w:tcPr>
            <w:tcW w:w="4137" w:type="dxa"/>
          </w:tcPr>
          <w:p w:rsidR="001269C7" w:rsidRPr="00CC7AD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6" w:history="1">
              <w:r w:rsidR="001269C7" w:rsidRPr="00CC7AD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CC7AD0" w:rsidTr="00CC610B">
        <w:tc>
          <w:tcPr>
            <w:tcW w:w="90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505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Несклоняемые имена существительные</w:t>
            </w:r>
          </w:p>
        </w:tc>
        <w:tc>
          <w:tcPr>
            <w:tcW w:w="850" w:type="dxa"/>
          </w:tcPr>
          <w:p w:rsidR="001269C7" w:rsidRPr="00CC7AD0" w:rsidRDefault="001269C7" w:rsidP="00CC6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269C7" w:rsidRPr="004B2B22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2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269C7" w:rsidRPr="000765D4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5D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96" w:type="dxa"/>
          </w:tcPr>
          <w:p w:rsidR="001269C7" w:rsidRPr="001267D8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7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9" w:type="dxa"/>
          </w:tcPr>
          <w:p w:rsidR="001269C7" w:rsidRDefault="001269C7" w:rsidP="00CC610B">
            <w:r w:rsidRPr="008E732A">
              <w:rPr>
                <w:rFonts w:ascii="Times New Roman" w:hAnsi="Times New Roman" w:cs="Times New Roman"/>
                <w:sz w:val="24"/>
                <w:szCs w:val="24"/>
              </w:rPr>
              <w:t>3 четверть</w:t>
            </w:r>
          </w:p>
        </w:tc>
        <w:tc>
          <w:tcPr>
            <w:tcW w:w="4137" w:type="dxa"/>
          </w:tcPr>
          <w:p w:rsidR="001269C7" w:rsidRPr="00CC7AD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7" w:history="1">
              <w:r w:rsidR="001269C7" w:rsidRPr="00CC7AD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CC7AD0" w:rsidTr="00CC610B">
        <w:tc>
          <w:tcPr>
            <w:tcW w:w="90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505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Род несклоняемых имен существительных</w:t>
            </w:r>
          </w:p>
        </w:tc>
        <w:tc>
          <w:tcPr>
            <w:tcW w:w="850" w:type="dxa"/>
          </w:tcPr>
          <w:p w:rsidR="001269C7" w:rsidRPr="00CC7AD0" w:rsidRDefault="001269C7" w:rsidP="00CC6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269C7" w:rsidRPr="004B2B22" w:rsidRDefault="001269C7" w:rsidP="00CC610B">
            <w:pPr>
              <w:spacing w:after="0" w:line="240" w:lineRule="auto"/>
              <w:jc w:val="center"/>
              <w:rPr>
                <w:rStyle w:val="ab"/>
                <w:rFonts w:ascii="Times New Roman" w:hAnsi="Times New Roman"/>
                <w:sz w:val="24"/>
                <w:szCs w:val="24"/>
              </w:rPr>
            </w:pPr>
            <w:r w:rsidRPr="004B2B22">
              <w:rPr>
                <w:rStyle w:val="ab"/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269C7" w:rsidRPr="000765D4" w:rsidRDefault="001269C7" w:rsidP="00CC610B">
            <w:pPr>
              <w:spacing w:after="0" w:line="240" w:lineRule="auto"/>
              <w:jc w:val="center"/>
              <w:rPr>
                <w:rStyle w:val="ab"/>
                <w:rFonts w:ascii="Times New Roman" w:hAnsi="Times New Roman"/>
                <w:sz w:val="24"/>
                <w:szCs w:val="24"/>
              </w:rPr>
            </w:pPr>
            <w:r w:rsidRPr="000765D4">
              <w:rPr>
                <w:rStyle w:val="ab"/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96" w:type="dxa"/>
          </w:tcPr>
          <w:p w:rsidR="001269C7" w:rsidRPr="001267D8" w:rsidRDefault="001269C7" w:rsidP="00CC610B">
            <w:pPr>
              <w:spacing w:after="0" w:line="240" w:lineRule="auto"/>
              <w:jc w:val="center"/>
              <w:rPr>
                <w:rStyle w:val="ab"/>
                <w:rFonts w:ascii="Times New Roman" w:hAnsi="Times New Roman"/>
                <w:sz w:val="24"/>
                <w:szCs w:val="24"/>
              </w:rPr>
            </w:pPr>
            <w:r w:rsidRPr="001267D8">
              <w:rPr>
                <w:rStyle w:val="ab"/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29" w:type="dxa"/>
          </w:tcPr>
          <w:p w:rsidR="001269C7" w:rsidRDefault="001269C7" w:rsidP="00CC610B">
            <w:r w:rsidRPr="008E732A">
              <w:rPr>
                <w:rFonts w:ascii="Times New Roman" w:hAnsi="Times New Roman" w:cs="Times New Roman"/>
                <w:sz w:val="24"/>
                <w:szCs w:val="24"/>
              </w:rPr>
              <w:t>3 четверть</w:t>
            </w:r>
          </w:p>
        </w:tc>
        <w:tc>
          <w:tcPr>
            <w:tcW w:w="4137" w:type="dxa"/>
          </w:tcPr>
          <w:p w:rsidR="001269C7" w:rsidRPr="00CC7AD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Style w:val="ab"/>
                <w:rFonts w:ascii="Times New Roman" w:hAnsi="Times New Roman"/>
                <w:sz w:val="24"/>
                <w:szCs w:val="24"/>
              </w:rPr>
              <w:t>h</w:t>
            </w:r>
            <w:hyperlink r:id="rId158" w:history="1">
              <w:r w:rsidRPr="00CC7AD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https://prosv.ru/static/tsok</w:t>
              </w:r>
            </w:hyperlink>
          </w:p>
        </w:tc>
      </w:tr>
      <w:tr w:rsidR="001269C7" w:rsidRPr="00CC7AD0" w:rsidTr="00CC610B">
        <w:tc>
          <w:tcPr>
            <w:tcW w:w="90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505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Имена существительные общего рода</w:t>
            </w:r>
          </w:p>
        </w:tc>
        <w:tc>
          <w:tcPr>
            <w:tcW w:w="850" w:type="dxa"/>
          </w:tcPr>
          <w:p w:rsidR="001269C7" w:rsidRPr="00CC7AD0" w:rsidRDefault="001269C7" w:rsidP="00CC6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269C7" w:rsidRPr="004B2B22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2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269C7" w:rsidRPr="000765D4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5D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96" w:type="dxa"/>
          </w:tcPr>
          <w:p w:rsidR="001269C7" w:rsidRPr="001267D8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7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9" w:type="dxa"/>
          </w:tcPr>
          <w:p w:rsidR="001269C7" w:rsidRDefault="001269C7" w:rsidP="00CC610B">
            <w:r w:rsidRPr="008E732A">
              <w:rPr>
                <w:rFonts w:ascii="Times New Roman" w:hAnsi="Times New Roman" w:cs="Times New Roman"/>
                <w:sz w:val="24"/>
                <w:szCs w:val="24"/>
              </w:rPr>
              <w:t>3 четверть</w:t>
            </w:r>
          </w:p>
        </w:tc>
        <w:tc>
          <w:tcPr>
            <w:tcW w:w="4137" w:type="dxa"/>
          </w:tcPr>
          <w:p w:rsidR="001269C7" w:rsidRPr="00CC7AD0" w:rsidRDefault="00217A3C" w:rsidP="00CC610B">
            <w:pPr>
              <w:spacing w:after="0" w:line="240" w:lineRule="auto"/>
              <w:jc w:val="center"/>
              <w:rPr>
                <w:rStyle w:val="ab"/>
                <w:rFonts w:ascii="Times New Roman" w:hAnsi="Times New Roman"/>
                <w:sz w:val="24"/>
                <w:szCs w:val="24"/>
              </w:rPr>
            </w:pPr>
            <w:hyperlink r:id="rId159" w:history="1">
              <w:r w:rsidR="001269C7" w:rsidRPr="00CC7AD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  <w:p w:rsidR="001269C7" w:rsidRPr="00CC7AD0" w:rsidRDefault="001269C7" w:rsidP="00CC610B">
            <w:pPr>
              <w:shd w:val="clear" w:color="auto" w:fill="FFFFFF"/>
              <w:spacing w:after="15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hyperlink r:id="rId160" w:history="1">
              <w:r w:rsidRPr="00CC7AD0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http://www.gramota.ru/</w:t>
              </w:r>
            </w:hyperlink>
          </w:p>
          <w:p w:rsidR="001269C7" w:rsidRPr="00CC7AD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9C7" w:rsidRPr="00CC7AD0" w:rsidTr="00CC610B">
        <w:tc>
          <w:tcPr>
            <w:tcW w:w="90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505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Морфологический анализ имени существительного</w:t>
            </w:r>
          </w:p>
        </w:tc>
        <w:tc>
          <w:tcPr>
            <w:tcW w:w="850" w:type="dxa"/>
          </w:tcPr>
          <w:p w:rsidR="001269C7" w:rsidRPr="00CC7AD0" w:rsidRDefault="001269C7" w:rsidP="00CC6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269C7" w:rsidRPr="004B2B22" w:rsidRDefault="001269C7" w:rsidP="00CC610B">
            <w:pPr>
              <w:shd w:val="clear" w:color="auto" w:fill="FFFFFF"/>
              <w:spacing w:after="15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2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269C7" w:rsidRPr="000765D4" w:rsidRDefault="001269C7" w:rsidP="00CC610B">
            <w:pPr>
              <w:shd w:val="clear" w:color="auto" w:fill="FFFFFF"/>
              <w:spacing w:after="15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5D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6" w:type="dxa"/>
          </w:tcPr>
          <w:p w:rsidR="001269C7" w:rsidRPr="001267D8" w:rsidRDefault="001269C7" w:rsidP="00CC610B">
            <w:pPr>
              <w:shd w:val="clear" w:color="auto" w:fill="FFFFFF"/>
              <w:spacing w:after="15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7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9" w:type="dxa"/>
          </w:tcPr>
          <w:p w:rsidR="001269C7" w:rsidRDefault="001269C7" w:rsidP="00CC610B">
            <w:r w:rsidRPr="008E732A">
              <w:rPr>
                <w:rFonts w:ascii="Times New Roman" w:hAnsi="Times New Roman" w:cs="Times New Roman"/>
                <w:sz w:val="24"/>
                <w:szCs w:val="24"/>
              </w:rPr>
              <w:t>3 четверть</w:t>
            </w:r>
          </w:p>
        </w:tc>
        <w:tc>
          <w:tcPr>
            <w:tcW w:w="4137" w:type="dxa"/>
          </w:tcPr>
          <w:p w:rsidR="001269C7" w:rsidRPr="00CC7AD0" w:rsidRDefault="001269C7" w:rsidP="00CC610B">
            <w:pPr>
              <w:shd w:val="clear" w:color="auto" w:fill="FFFFFF"/>
              <w:spacing w:after="150" w:line="240" w:lineRule="auto"/>
              <w:rPr>
                <w:rStyle w:val="ab"/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  <w:hyperlink r:id="rId161" w:history="1">
              <w:r w:rsidRPr="00CC7AD0">
                <w:rPr>
                  <w:rStyle w:val="ab"/>
                  <w:rFonts w:ascii="Times New Roman" w:hAnsi="Times New Roman"/>
                  <w:sz w:val="24"/>
                  <w:szCs w:val="24"/>
                  <w:lang w:eastAsia="ru-RU"/>
                </w:rPr>
                <w:t>http://gramma.ru/RUS/</w:t>
              </w:r>
            </w:hyperlink>
          </w:p>
          <w:p w:rsidR="001269C7" w:rsidRPr="00CC7AD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2" w:history="1">
              <w:r w:rsidR="001269C7" w:rsidRPr="00CC7AD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CC7AD0" w:rsidTr="00CC610B">
        <w:tc>
          <w:tcPr>
            <w:tcW w:w="90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505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НЕ с существительными</w:t>
            </w:r>
          </w:p>
        </w:tc>
        <w:tc>
          <w:tcPr>
            <w:tcW w:w="850" w:type="dxa"/>
          </w:tcPr>
          <w:p w:rsidR="001269C7" w:rsidRPr="00CC7AD0" w:rsidRDefault="001269C7" w:rsidP="00CC6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269C7" w:rsidRPr="004B2B22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2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269C7" w:rsidRPr="000765D4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5D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96" w:type="dxa"/>
          </w:tcPr>
          <w:p w:rsidR="001269C7" w:rsidRPr="001267D8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7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9" w:type="dxa"/>
          </w:tcPr>
          <w:p w:rsidR="001269C7" w:rsidRDefault="001269C7" w:rsidP="00CC610B">
            <w:r w:rsidRPr="008E732A">
              <w:rPr>
                <w:rFonts w:ascii="Times New Roman" w:hAnsi="Times New Roman" w:cs="Times New Roman"/>
                <w:sz w:val="24"/>
                <w:szCs w:val="24"/>
              </w:rPr>
              <w:t>3 четверть</w:t>
            </w:r>
          </w:p>
        </w:tc>
        <w:tc>
          <w:tcPr>
            <w:tcW w:w="4137" w:type="dxa"/>
          </w:tcPr>
          <w:p w:rsidR="001269C7" w:rsidRPr="00CC7AD0" w:rsidRDefault="00217A3C" w:rsidP="00CC610B">
            <w:pPr>
              <w:spacing w:after="0" w:line="240" w:lineRule="auto"/>
              <w:jc w:val="center"/>
              <w:rPr>
                <w:rStyle w:val="ab"/>
                <w:rFonts w:ascii="Times New Roman" w:hAnsi="Times New Roman"/>
                <w:sz w:val="24"/>
                <w:szCs w:val="24"/>
              </w:rPr>
            </w:pPr>
            <w:hyperlink r:id="rId163" w:history="1">
              <w:r w:rsidR="001269C7" w:rsidRPr="00CC7AD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  <w:p w:rsidR="001269C7" w:rsidRPr="00547955" w:rsidRDefault="00217A3C" w:rsidP="00CC610B">
            <w:pPr>
              <w:spacing w:after="150" w:line="240" w:lineRule="auto"/>
              <w:rPr>
                <w:rFonts w:ascii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</w:pPr>
            <w:hyperlink r:id="rId164" w:history="1">
              <w:r w:rsidR="001269C7" w:rsidRPr="00CC7AD0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http://school-collection.edu.ru/catalog/</w:t>
              </w:r>
            </w:hyperlink>
          </w:p>
        </w:tc>
      </w:tr>
      <w:tr w:rsidR="001269C7" w:rsidRPr="00CC7AD0" w:rsidTr="00CC610B">
        <w:tc>
          <w:tcPr>
            <w:tcW w:w="90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505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 xml:space="preserve">Буквы Ч и </w:t>
            </w:r>
            <w:proofErr w:type="gramStart"/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Щ</w:t>
            </w:r>
            <w:proofErr w:type="gramEnd"/>
            <w:r w:rsidRPr="00CC7AD0">
              <w:rPr>
                <w:rFonts w:ascii="Times New Roman" w:hAnsi="Times New Roman" w:cs="Times New Roman"/>
                <w:sz w:val="24"/>
                <w:szCs w:val="24"/>
              </w:rPr>
              <w:t xml:space="preserve"> в суффиксе –ЧИК- ЩИК-</w:t>
            </w:r>
          </w:p>
        </w:tc>
        <w:tc>
          <w:tcPr>
            <w:tcW w:w="850" w:type="dxa"/>
          </w:tcPr>
          <w:p w:rsidR="001269C7" w:rsidRPr="00CC7AD0" w:rsidRDefault="001269C7" w:rsidP="00CC6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269C7" w:rsidRPr="004B2B22" w:rsidRDefault="001269C7" w:rsidP="00CC610B">
            <w:pPr>
              <w:spacing w:after="0" w:line="240" w:lineRule="auto"/>
              <w:jc w:val="center"/>
              <w:rPr>
                <w:rStyle w:val="ab"/>
                <w:rFonts w:ascii="Times New Roman" w:hAnsi="Times New Roman"/>
                <w:sz w:val="24"/>
                <w:szCs w:val="24"/>
              </w:rPr>
            </w:pPr>
            <w:r w:rsidRPr="004B2B22">
              <w:rPr>
                <w:rStyle w:val="ab"/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269C7" w:rsidRPr="000765D4" w:rsidRDefault="001269C7" w:rsidP="00CC610B">
            <w:pPr>
              <w:spacing w:after="0" w:line="240" w:lineRule="auto"/>
              <w:jc w:val="center"/>
              <w:rPr>
                <w:rStyle w:val="ab"/>
                <w:rFonts w:ascii="Times New Roman" w:hAnsi="Times New Roman"/>
                <w:sz w:val="24"/>
                <w:szCs w:val="24"/>
              </w:rPr>
            </w:pPr>
            <w:r w:rsidRPr="000765D4">
              <w:rPr>
                <w:rStyle w:val="ab"/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96" w:type="dxa"/>
          </w:tcPr>
          <w:p w:rsidR="001269C7" w:rsidRPr="001267D8" w:rsidRDefault="001269C7" w:rsidP="00CC610B">
            <w:pPr>
              <w:spacing w:after="0" w:line="240" w:lineRule="auto"/>
              <w:jc w:val="center"/>
              <w:rPr>
                <w:rStyle w:val="ab"/>
                <w:rFonts w:ascii="Times New Roman" w:hAnsi="Times New Roman"/>
                <w:sz w:val="24"/>
                <w:szCs w:val="24"/>
              </w:rPr>
            </w:pPr>
            <w:r w:rsidRPr="001267D8">
              <w:rPr>
                <w:rStyle w:val="ab"/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29" w:type="dxa"/>
          </w:tcPr>
          <w:p w:rsidR="001269C7" w:rsidRDefault="001269C7" w:rsidP="00CC610B">
            <w:r w:rsidRPr="008E732A">
              <w:rPr>
                <w:rFonts w:ascii="Times New Roman" w:hAnsi="Times New Roman" w:cs="Times New Roman"/>
                <w:sz w:val="24"/>
                <w:szCs w:val="24"/>
              </w:rPr>
              <w:t>3 четверть</w:t>
            </w:r>
          </w:p>
        </w:tc>
        <w:tc>
          <w:tcPr>
            <w:tcW w:w="4137" w:type="dxa"/>
          </w:tcPr>
          <w:p w:rsidR="001269C7" w:rsidRPr="00CC7AD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Style w:val="ab"/>
                <w:rFonts w:ascii="Times New Roman" w:hAnsi="Times New Roman"/>
                <w:sz w:val="24"/>
                <w:szCs w:val="24"/>
              </w:rPr>
              <w:t>h</w:t>
            </w:r>
            <w:hyperlink r:id="rId165" w:history="1">
              <w:r w:rsidRPr="00CC7AD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https://prosv.ru/static/tsok</w:t>
              </w:r>
            </w:hyperlink>
          </w:p>
        </w:tc>
      </w:tr>
      <w:tr w:rsidR="001269C7" w:rsidRPr="00CC7AD0" w:rsidTr="00CC610B">
        <w:tc>
          <w:tcPr>
            <w:tcW w:w="90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505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 xml:space="preserve">Гласные в суффиксах существительных </w:t>
            </w:r>
            <w:proofErr w:type="gramStart"/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–Е</w:t>
            </w:r>
            <w:proofErr w:type="gramEnd"/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К - ИК</w:t>
            </w:r>
          </w:p>
        </w:tc>
        <w:tc>
          <w:tcPr>
            <w:tcW w:w="850" w:type="dxa"/>
          </w:tcPr>
          <w:p w:rsidR="001269C7" w:rsidRPr="00CC7AD0" w:rsidRDefault="001269C7" w:rsidP="00CC6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269C7" w:rsidRPr="004B2B22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2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269C7" w:rsidRPr="000765D4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5D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96" w:type="dxa"/>
          </w:tcPr>
          <w:p w:rsidR="001269C7" w:rsidRPr="001267D8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7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9" w:type="dxa"/>
          </w:tcPr>
          <w:p w:rsidR="001269C7" w:rsidRDefault="001269C7" w:rsidP="00CC610B">
            <w:r w:rsidRPr="008E732A">
              <w:rPr>
                <w:rFonts w:ascii="Times New Roman" w:hAnsi="Times New Roman" w:cs="Times New Roman"/>
                <w:sz w:val="24"/>
                <w:szCs w:val="24"/>
              </w:rPr>
              <w:t>3 четверть</w:t>
            </w:r>
          </w:p>
        </w:tc>
        <w:tc>
          <w:tcPr>
            <w:tcW w:w="4137" w:type="dxa"/>
          </w:tcPr>
          <w:p w:rsidR="001269C7" w:rsidRPr="00CC7AD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6" w:history="1">
              <w:r w:rsidR="001269C7" w:rsidRPr="00CC7AD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CC7AD0" w:rsidTr="00CC610B">
        <w:tc>
          <w:tcPr>
            <w:tcW w:w="90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</w:t>
            </w:r>
          </w:p>
        </w:tc>
        <w:tc>
          <w:tcPr>
            <w:tcW w:w="505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Гласн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ые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О-Е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после шипящих в суффиксах имен</w:t>
            </w: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 xml:space="preserve"> существительных</w:t>
            </w:r>
          </w:p>
        </w:tc>
        <w:tc>
          <w:tcPr>
            <w:tcW w:w="850" w:type="dxa"/>
          </w:tcPr>
          <w:p w:rsidR="001269C7" w:rsidRPr="00CC7AD0" w:rsidRDefault="001269C7" w:rsidP="00CC6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269C7" w:rsidRPr="004B2B22" w:rsidRDefault="001269C7" w:rsidP="00CC610B">
            <w:pPr>
              <w:spacing w:after="0" w:line="240" w:lineRule="auto"/>
              <w:jc w:val="center"/>
              <w:rPr>
                <w:rStyle w:val="ab"/>
                <w:rFonts w:ascii="Times New Roman" w:hAnsi="Times New Roman"/>
                <w:sz w:val="24"/>
                <w:szCs w:val="24"/>
              </w:rPr>
            </w:pPr>
            <w:r w:rsidRPr="004B2B22">
              <w:rPr>
                <w:rStyle w:val="ab"/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269C7" w:rsidRPr="000765D4" w:rsidRDefault="001269C7" w:rsidP="00CC610B">
            <w:pPr>
              <w:spacing w:after="0" w:line="240" w:lineRule="auto"/>
              <w:jc w:val="center"/>
              <w:rPr>
                <w:rStyle w:val="ab"/>
                <w:rFonts w:ascii="Times New Roman" w:hAnsi="Times New Roman"/>
                <w:sz w:val="24"/>
                <w:szCs w:val="24"/>
              </w:rPr>
            </w:pPr>
            <w:r w:rsidRPr="000765D4">
              <w:rPr>
                <w:rStyle w:val="ab"/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96" w:type="dxa"/>
          </w:tcPr>
          <w:p w:rsidR="001269C7" w:rsidRPr="001267D8" w:rsidRDefault="001269C7" w:rsidP="00CC610B">
            <w:pPr>
              <w:spacing w:after="0" w:line="240" w:lineRule="auto"/>
              <w:jc w:val="center"/>
              <w:rPr>
                <w:rStyle w:val="ab"/>
                <w:rFonts w:ascii="Times New Roman" w:hAnsi="Times New Roman"/>
                <w:sz w:val="24"/>
                <w:szCs w:val="24"/>
              </w:rPr>
            </w:pPr>
            <w:r w:rsidRPr="001267D8">
              <w:rPr>
                <w:rStyle w:val="ab"/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29" w:type="dxa"/>
          </w:tcPr>
          <w:p w:rsidR="001269C7" w:rsidRDefault="001269C7" w:rsidP="00CC610B">
            <w:r w:rsidRPr="008E732A">
              <w:rPr>
                <w:rFonts w:ascii="Times New Roman" w:hAnsi="Times New Roman" w:cs="Times New Roman"/>
                <w:sz w:val="24"/>
                <w:szCs w:val="24"/>
              </w:rPr>
              <w:t>3 четверть</w:t>
            </w:r>
          </w:p>
        </w:tc>
        <w:tc>
          <w:tcPr>
            <w:tcW w:w="4137" w:type="dxa"/>
          </w:tcPr>
          <w:p w:rsidR="001269C7" w:rsidRPr="00CC7AD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Style w:val="ab"/>
                <w:rFonts w:ascii="Times New Roman" w:hAnsi="Times New Roman"/>
                <w:sz w:val="24"/>
                <w:szCs w:val="24"/>
              </w:rPr>
              <w:t>h</w:t>
            </w:r>
            <w:hyperlink r:id="rId167" w:history="1">
              <w:r w:rsidRPr="00CC7AD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https://prosv.ru/static/tsok</w:t>
              </w:r>
            </w:hyperlink>
          </w:p>
        </w:tc>
      </w:tr>
      <w:tr w:rsidR="001269C7" w:rsidRPr="00CC7AD0" w:rsidTr="00CC610B">
        <w:tc>
          <w:tcPr>
            <w:tcW w:w="90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505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Буквы</w:t>
            </w:r>
            <w:proofErr w:type="gramStart"/>
            <w:r w:rsidRPr="00CC7AD0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//О в корне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ЛАГ-ЛОЖ</w:t>
            </w:r>
          </w:p>
        </w:tc>
        <w:tc>
          <w:tcPr>
            <w:tcW w:w="850" w:type="dxa"/>
          </w:tcPr>
          <w:p w:rsidR="001269C7" w:rsidRPr="00CC7AD0" w:rsidRDefault="001269C7" w:rsidP="00CC6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269C7" w:rsidRPr="004B2B22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2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269C7" w:rsidRPr="000765D4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5D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96" w:type="dxa"/>
          </w:tcPr>
          <w:p w:rsidR="001269C7" w:rsidRPr="001267D8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7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9" w:type="dxa"/>
          </w:tcPr>
          <w:p w:rsidR="001269C7" w:rsidRDefault="001269C7" w:rsidP="00CC610B">
            <w:r w:rsidRPr="008E732A">
              <w:rPr>
                <w:rFonts w:ascii="Times New Roman" w:hAnsi="Times New Roman" w:cs="Times New Roman"/>
                <w:sz w:val="24"/>
                <w:szCs w:val="24"/>
              </w:rPr>
              <w:t>3 четверть</w:t>
            </w:r>
          </w:p>
        </w:tc>
        <w:tc>
          <w:tcPr>
            <w:tcW w:w="4137" w:type="dxa"/>
          </w:tcPr>
          <w:p w:rsidR="001269C7" w:rsidRPr="00CC7AD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8" w:history="1">
              <w:r w:rsidR="001269C7" w:rsidRPr="00CC7AD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CC7AD0" w:rsidTr="00CC610B">
        <w:tc>
          <w:tcPr>
            <w:tcW w:w="90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139</w:t>
            </w:r>
          </w:p>
        </w:tc>
        <w:tc>
          <w:tcPr>
            <w:tcW w:w="505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Буквы</w:t>
            </w:r>
            <w:proofErr w:type="gramStart"/>
            <w:r w:rsidRPr="00CC7AD0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//О в корне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РАСТ-РАЩ-РОС</w:t>
            </w:r>
          </w:p>
        </w:tc>
        <w:tc>
          <w:tcPr>
            <w:tcW w:w="850" w:type="dxa"/>
          </w:tcPr>
          <w:p w:rsidR="001269C7" w:rsidRPr="00CC7AD0" w:rsidRDefault="001269C7" w:rsidP="00CC6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269C7" w:rsidRPr="004B2B22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2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269C7" w:rsidRPr="000765D4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5D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96" w:type="dxa"/>
          </w:tcPr>
          <w:p w:rsidR="001269C7" w:rsidRPr="001267D8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7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9" w:type="dxa"/>
          </w:tcPr>
          <w:p w:rsidR="001269C7" w:rsidRDefault="001269C7" w:rsidP="00CC610B">
            <w:r w:rsidRPr="008E732A">
              <w:rPr>
                <w:rFonts w:ascii="Times New Roman" w:hAnsi="Times New Roman" w:cs="Times New Roman"/>
                <w:sz w:val="24"/>
                <w:szCs w:val="24"/>
              </w:rPr>
              <w:t>3 четверть</w:t>
            </w:r>
          </w:p>
        </w:tc>
        <w:tc>
          <w:tcPr>
            <w:tcW w:w="4137" w:type="dxa"/>
          </w:tcPr>
          <w:p w:rsidR="001269C7" w:rsidRPr="00CC7AD0" w:rsidRDefault="001269C7" w:rsidP="00CC610B">
            <w:pPr>
              <w:spacing w:after="0" w:line="240" w:lineRule="auto"/>
              <w:rPr>
                <w:rStyle w:val="ab"/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hyperlink r:id="rId169" w:history="1">
              <w:r w:rsidRPr="00CC7AD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  <w:p w:rsidR="001269C7" w:rsidRPr="00CC7AD0" w:rsidRDefault="001269C7" w:rsidP="00CC61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b"/>
                <w:rFonts w:ascii="Times New Roman" w:hAnsi="Times New Roman"/>
                <w:sz w:val="24"/>
                <w:szCs w:val="24"/>
              </w:rPr>
              <w:t xml:space="preserve">           </w:t>
            </w:r>
            <w:r w:rsidRPr="00CC7AD0">
              <w:rPr>
                <w:rStyle w:val="ab"/>
                <w:rFonts w:ascii="Times New Roman" w:hAnsi="Times New Roman"/>
                <w:sz w:val="24"/>
                <w:szCs w:val="24"/>
              </w:rPr>
              <w:t>h</w:t>
            </w:r>
            <w:hyperlink r:id="rId170" w:history="1">
              <w:r w:rsidRPr="00CC7AD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https://prosv.ru/static/tsok</w:t>
              </w:r>
            </w:hyperlink>
          </w:p>
        </w:tc>
      </w:tr>
      <w:tr w:rsidR="001269C7" w:rsidRPr="00CC7AD0" w:rsidTr="00CC610B">
        <w:tc>
          <w:tcPr>
            <w:tcW w:w="90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505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Буквы</w:t>
            </w:r>
            <w:proofErr w:type="gramStart"/>
            <w:r w:rsidRPr="00CC7AD0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//О в корне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ГАР-ГОР</w:t>
            </w:r>
          </w:p>
        </w:tc>
        <w:tc>
          <w:tcPr>
            <w:tcW w:w="850" w:type="dxa"/>
          </w:tcPr>
          <w:p w:rsidR="001269C7" w:rsidRPr="00CC7AD0" w:rsidRDefault="001269C7" w:rsidP="00CC6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269C7" w:rsidRPr="004B2B22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2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269C7" w:rsidRPr="000765D4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5D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96" w:type="dxa"/>
          </w:tcPr>
          <w:p w:rsidR="001269C7" w:rsidRPr="001267D8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7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9" w:type="dxa"/>
          </w:tcPr>
          <w:p w:rsidR="001269C7" w:rsidRDefault="001269C7" w:rsidP="00CC610B">
            <w:r w:rsidRPr="008E732A">
              <w:rPr>
                <w:rFonts w:ascii="Times New Roman" w:hAnsi="Times New Roman" w:cs="Times New Roman"/>
                <w:sz w:val="24"/>
                <w:szCs w:val="24"/>
              </w:rPr>
              <w:t>3 четверть</w:t>
            </w:r>
          </w:p>
        </w:tc>
        <w:tc>
          <w:tcPr>
            <w:tcW w:w="4137" w:type="dxa"/>
          </w:tcPr>
          <w:p w:rsidR="001269C7" w:rsidRPr="00CC7AD0" w:rsidRDefault="00217A3C" w:rsidP="00CC610B">
            <w:pPr>
              <w:spacing w:after="0" w:line="240" w:lineRule="auto"/>
              <w:jc w:val="center"/>
              <w:rPr>
                <w:rStyle w:val="ab"/>
                <w:rFonts w:ascii="Times New Roman" w:hAnsi="Times New Roman"/>
                <w:sz w:val="24"/>
                <w:szCs w:val="24"/>
              </w:rPr>
            </w:pPr>
            <w:hyperlink r:id="rId171" w:history="1">
              <w:r w:rsidR="001269C7" w:rsidRPr="00CC7AD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  <w:p w:rsidR="001269C7" w:rsidRPr="00CC7AD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Style w:val="ab"/>
                <w:rFonts w:ascii="Times New Roman" w:hAnsi="Times New Roman"/>
                <w:sz w:val="24"/>
                <w:szCs w:val="24"/>
              </w:rPr>
              <w:t>h</w:t>
            </w:r>
            <w:hyperlink r:id="rId172" w:history="1">
              <w:r w:rsidRPr="00CC7AD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https://prosv.ru/static/tsok</w:t>
              </w:r>
            </w:hyperlink>
          </w:p>
        </w:tc>
      </w:tr>
      <w:tr w:rsidR="001269C7" w:rsidRPr="00CC7AD0" w:rsidTr="00CC610B">
        <w:tc>
          <w:tcPr>
            <w:tcW w:w="90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505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 xml:space="preserve"> Буквы</w:t>
            </w:r>
            <w:proofErr w:type="gramStart"/>
            <w:r w:rsidRPr="00CC7AD0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//О в корне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ЗАР-ЗОР</w:t>
            </w:r>
          </w:p>
        </w:tc>
        <w:tc>
          <w:tcPr>
            <w:tcW w:w="850" w:type="dxa"/>
          </w:tcPr>
          <w:p w:rsidR="001269C7" w:rsidRPr="00CC7AD0" w:rsidRDefault="001269C7" w:rsidP="00CC6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269C7" w:rsidRPr="004B2B22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2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269C7" w:rsidRPr="000765D4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5D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96" w:type="dxa"/>
          </w:tcPr>
          <w:p w:rsidR="001269C7" w:rsidRPr="001267D8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7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9" w:type="dxa"/>
          </w:tcPr>
          <w:p w:rsidR="001269C7" w:rsidRDefault="001269C7" w:rsidP="00CC610B">
            <w:r w:rsidRPr="008E732A">
              <w:rPr>
                <w:rFonts w:ascii="Times New Roman" w:hAnsi="Times New Roman" w:cs="Times New Roman"/>
                <w:sz w:val="24"/>
                <w:szCs w:val="24"/>
              </w:rPr>
              <w:t>3 четверть</w:t>
            </w:r>
          </w:p>
        </w:tc>
        <w:tc>
          <w:tcPr>
            <w:tcW w:w="4137" w:type="dxa"/>
          </w:tcPr>
          <w:p w:rsidR="001269C7" w:rsidRPr="00CC7AD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3" w:history="1">
              <w:r w:rsidR="001269C7" w:rsidRPr="00CC7AD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CC7AD0" w:rsidTr="00CC610B">
        <w:tc>
          <w:tcPr>
            <w:tcW w:w="90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142</w:t>
            </w:r>
          </w:p>
        </w:tc>
        <w:tc>
          <w:tcPr>
            <w:tcW w:w="505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Буквы А//</w:t>
            </w:r>
            <w:proofErr w:type="gramStart"/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CC7A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CC7AD0">
              <w:rPr>
                <w:rFonts w:ascii="Times New Roman" w:hAnsi="Times New Roman" w:cs="Times New Roman"/>
                <w:sz w:val="24"/>
                <w:szCs w:val="24"/>
              </w:rPr>
              <w:t xml:space="preserve"> корнях –-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КЛАН-КЛОН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 xml:space="preserve"> СКАК-СКОЧ</w:t>
            </w:r>
          </w:p>
        </w:tc>
        <w:tc>
          <w:tcPr>
            <w:tcW w:w="850" w:type="dxa"/>
          </w:tcPr>
          <w:p w:rsidR="001269C7" w:rsidRPr="00CC7AD0" w:rsidRDefault="001269C7" w:rsidP="00CC6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269C7" w:rsidRPr="004B2B22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2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269C7" w:rsidRPr="000765D4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5D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96" w:type="dxa"/>
          </w:tcPr>
          <w:p w:rsidR="001269C7" w:rsidRPr="001267D8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7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9" w:type="dxa"/>
          </w:tcPr>
          <w:p w:rsidR="001269C7" w:rsidRDefault="001269C7" w:rsidP="00CC610B">
            <w:r w:rsidRPr="008E732A">
              <w:rPr>
                <w:rFonts w:ascii="Times New Roman" w:hAnsi="Times New Roman" w:cs="Times New Roman"/>
                <w:sz w:val="24"/>
                <w:szCs w:val="24"/>
              </w:rPr>
              <w:t>3 четверть</w:t>
            </w:r>
          </w:p>
        </w:tc>
        <w:tc>
          <w:tcPr>
            <w:tcW w:w="4137" w:type="dxa"/>
          </w:tcPr>
          <w:p w:rsidR="001269C7" w:rsidRPr="00CC7AD0" w:rsidRDefault="00217A3C" w:rsidP="00CC610B">
            <w:pPr>
              <w:spacing w:after="0" w:line="240" w:lineRule="auto"/>
              <w:jc w:val="center"/>
              <w:rPr>
                <w:rStyle w:val="ab"/>
                <w:rFonts w:ascii="Times New Roman" w:hAnsi="Times New Roman"/>
                <w:sz w:val="24"/>
                <w:szCs w:val="24"/>
              </w:rPr>
            </w:pPr>
            <w:hyperlink r:id="rId174" w:history="1">
              <w:r w:rsidR="001269C7" w:rsidRPr="00CC7AD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  <w:p w:rsidR="001269C7" w:rsidRPr="00CC7AD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Style w:val="ab"/>
                <w:rFonts w:ascii="Times New Roman" w:hAnsi="Times New Roman"/>
                <w:sz w:val="24"/>
                <w:szCs w:val="24"/>
              </w:rPr>
              <w:t>h</w:t>
            </w:r>
            <w:hyperlink r:id="rId175" w:history="1">
              <w:r w:rsidRPr="00CC7AD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https://prosv.ru/static/tsok</w:t>
              </w:r>
            </w:hyperlink>
          </w:p>
        </w:tc>
      </w:tr>
      <w:tr w:rsidR="001269C7" w:rsidRPr="00CC7AD0" w:rsidTr="00CC610B">
        <w:tc>
          <w:tcPr>
            <w:tcW w:w="90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</w:t>
            </w:r>
          </w:p>
        </w:tc>
        <w:tc>
          <w:tcPr>
            <w:tcW w:w="505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CC7AD0">
              <w:rPr>
                <w:rFonts w:ascii="Times New Roman" w:hAnsi="Times New Roman" w:cs="Times New Roman"/>
                <w:sz w:val="24"/>
                <w:szCs w:val="24"/>
              </w:rPr>
              <w:t xml:space="preserve"> по теме «Имя существительное»</w:t>
            </w:r>
          </w:p>
        </w:tc>
        <w:tc>
          <w:tcPr>
            <w:tcW w:w="850" w:type="dxa"/>
          </w:tcPr>
          <w:p w:rsidR="001269C7" w:rsidRPr="00CC7AD0" w:rsidRDefault="001269C7" w:rsidP="00CC6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269C7" w:rsidRPr="004B2B22" w:rsidRDefault="001269C7" w:rsidP="00CC610B">
            <w:pPr>
              <w:spacing w:after="0" w:line="240" w:lineRule="auto"/>
              <w:jc w:val="center"/>
              <w:rPr>
                <w:rStyle w:val="ab"/>
                <w:rFonts w:ascii="Times New Roman" w:hAnsi="Times New Roman"/>
                <w:sz w:val="24"/>
                <w:szCs w:val="24"/>
              </w:rPr>
            </w:pPr>
            <w:r w:rsidRPr="004B2B22">
              <w:rPr>
                <w:rStyle w:val="ab"/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269C7" w:rsidRPr="000765D4" w:rsidRDefault="001269C7" w:rsidP="00CC610B">
            <w:pPr>
              <w:spacing w:after="0" w:line="240" w:lineRule="auto"/>
              <w:jc w:val="center"/>
              <w:rPr>
                <w:rStyle w:val="ab"/>
                <w:rFonts w:ascii="Times New Roman" w:hAnsi="Times New Roman"/>
                <w:sz w:val="24"/>
                <w:szCs w:val="24"/>
              </w:rPr>
            </w:pPr>
            <w:r w:rsidRPr="000765D4">
              <w:rPr>
                <w:rStyle w:val="ab"/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96" w:type="dxa"/>
          </w:tcPr>
          <w:p w:rsidR="001269C7" w:rsidRPr="001267D8" w:rsidRDefault="001269C7" w:rsidP="00CC610B">
            <w:pPr>
              <w:spacing w:after="0" w:line="240" w:lineRule="auto"/>
              <w:jc w:val="center"/>
              <w:rPr>
                <w:rStyle w:val="ab"/>
                <w:rFonts w:ascii="Times New Roman" w:hAnsi="Times New Roman"/>
                <w:sz w:val="24"/>
                <w:szCs w:val="24"/>
              </w:rPr>
            </w:pPr>
            <w:r w:rsidRPr="001267D8">
              <w:rPr>
                <w:rStyle w:val="ab"/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29" w:type="dxa"/>
          </w:tcPr>
          <w:p w:rsidR="001269C7" w:rsidRDefault="001269C7" w:rsidP="00CC610B">
            <w:r w:rsidRPr="008E732A">
              <w:rPr>
                <w:rFonts w:ascii="Times New Roman" w:hAnsi="Times New Roman" w:cs="Times New Roman"/>
                <w:sz w:val="24"/>
                <w:szCs w:val="24"/>
              </w:rPr>
              <w:t>3 четверть</w:t>
            </w:r>
          </w:p>
        </w:tc>
        <w:tc>
          <w:tcPr>
            <w:tcW w:w="4137" w:type="dxa"/>
          </w:tcPr>
          <w:p w:rsidR="001269C7" w:rsidRPr="00CC7AD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Style w:val="ab"/>
                <w:rFonts w:ascii="Times New Roman" w:hAnsi="Times New Roman"/>
                <w:sz w:val="24"/>
                <w:szCs w:val="24"/>
              </w:rPr>
              <w:t>h</w:t>
            </w:r>
            <w:hyperlink r:id="rId176" w:history="1">
              <w:r w:rsidRPr="00CC7AD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https://prosv.ru/static/tsok</w:t>
              </w:r>
            </w:hyperlink>
          </w:p>
        </w:tc>
      </w:tr>
      <w:tr w:rsidR="001269C7" w:rsidRPr="00CC7AD0" w:rsidTr="00CC610B">
        <w:tc>
          <w:tcPr>
            <w:tcW w:w="902" w:type="dxa"/>
          </w:tcPr>
          <w:p w:rsidR="001269C7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505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CC7AD0">
              <w:rPr>
                <w:rFonts w:ascii="Times New Roman" w:hAnsi="Times New Roman" w:cs="Times New Roman"/>
                <w:sz w:val="24"/>
                <w:szCs w:val="24"/>
              </w:rPr>
              <w:t xml:space="preserve"> по теме «Имя существительное»</w:t>
            </w:r>
          </w:p>
        </w:tc>
        <w:tc>
          <w:tcPr>
            <w:tcW w:w="850" w:type="dxa"/>
          </w:tcPr>
          <w:p w:rsidR="001269C7" w:rsidRDefault="001269C7" w:rsidP="00CC6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269C7" w:rsidRPr="004B2B22" w:rsidRDefault="001269C7" w:rsidP="00CC610B">
            <w:pPr>
              <w:spacing w:after="0" w:line="240" w:lineRule="auto"/>
              <w:jc w:val="center"/>
              <w:rPr>
                <w:rStyle w:val="ab"/>
                <w:rFonts w:ascii="Times New Roman" w:hAnsi="Times New Roman"/>
                <w:sz w:val="24"/>
                <w:szCs w:val="24"/>
              </w:rPr>
            </w:pPr>
            <w:r w:rsidRPr="004B2B22">
              <w:rPr>
                <w:rStyle w:val="ab"/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269C7" w:rsidRPr="000765D4" w:rsidRDefault="001269C7" w:rsidP="00CC610B">
            <w:pPr>
              <w:spacing w:after="0" w:line="240" w:lineRule="auto"/>
              <w:jc w:val="center"/>
              <w:rPr>
                <w:rStyle w:val="ab"/>
                <w:rFonts w:ascii="Times New Roman" w:hAnsi="Times New Roman"/>
                <w:sz w:val="24"/>
                <w:szCs w:val="24"/>
              </w:rPr>
            </w:pPr>
            <w:r w:rsidRPr="000765D4">
              <w:rPr>
                <w:rStyle w:val="ab"/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96" w:type="dxa"/>
          </w:tcPr>
          <w:p w:rsidR="001269C7" w:rsidRPr="001267D8" w:rsidRDefault="001269C7" w:rsidP="00CC610B">
            <w:pPr>
              <w:spacing w:after="0" w:line="240" w:lineRule="auto"/>
              <w:jc w:val="center"/>
              <w:rPr>
                <w:rStyle w:val="ab"/>
                <w:rFonts w:ascii="Times New Roman" w:hAnsi="Times New Roman"/>
                <w:sz w:val="24"/>
                <w:szCs w:val="24"/>
              </w:rPr>
            </w:pPr>
            <w:r w:rsidRPr="001267D8">
              <w:rPr>
                <w:rStyle w:val="ab"/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29" w:type="dxa"/>
          </w:tcPr>
          <w:p w:rsidR="001269C7" w:rsidRDefault="001269C7" w:rsidP="00CC610B">
            <w:r w:rsidRPr="008E732A">
              <w:rPr>
                <w:rFonts w:ascii="Times New Roman" w:hAnsi="Times New Roman" w:cs="Times New Roman"/>
                <w:sz w:val="24"/>
                <w:szCs w:val="24"/>
              </w:rPr>
              <w:t>3 четверть</w:t>
            </w:r>
          </w:p>
        </w:tc>
        <w:tc>
          <w:tcPr>
            <w:tcW w:w="4137" w:type="dxa"/>
          </w:tcPr>
          <w:p w:rsidR="001269C7" w:rsidRPr="00CC7AD0" w:rsidRDefault="001269C7" w:rsidP="00CC610B">
            <w:pPr>
              <w:spacing w:after="0" w:line="240" w:lineRule="auto"/>
              <w:jc w:val="center"/>
              <w:rPr>
                <w:rStyle w:val="ab"/>
                <w:rFonts w:ascii="Times New Roman" w:hAnsi="Times New Roman"/>
                <w:sz w:val="24"/>
                <w:szCs w:val="24"/>
              </w:rPr>
            </w:pPr>
          </w:p>
        </w:tc>
      </w:tr>
      <w:tr w:rsidR="001269C7" w:rsidRPr="00CC7AD0" w:rsidTr="00CC610B">
        <w:tc>
          <w:tcPr>
            <w:tcW w:w="90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505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D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И.К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Контрольный</w:t>
            </w:r>
            <w:proofErr w:type="gramEnd"/>
            <w:r w:rsidRPr="00CC7AD0">
              <w:rPr>
                <w:rFonts w:ascii="Times New Roman" w:hAnsi="Times New Roman" w:cs="Times New Roman"/>
                <w:sz w:val="24"/>
                <w:szCs w:val="24"/>
              </w:rPr>
              <w:t xml:space="preserve"> работа по теме «Имя существительное»</w:t>
            </w:r>
          </w:p>
        </w:tc>
        <w:tc>
          <w:tcPr>
            <w:tcW w:w="850" w:type="dxa"/>
          </w:tcPr>
          <w:p w:rsidR="001269C7" w:rsidRPr="00CC7AD0" w:rsidRDefault="001269C7" w:rsidP="00CC6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269C7" w:rsidRPr="004B2B22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269C7" w:rsidRPr="000765D4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5D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96" w:type="dxa"/>
          </w:tcPr>
          <w:p w:rsidR="001269C7" w:rsidRPr="001267D8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7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9" w:type="dxa"/>
          </w:tcPr>
          <w:p w:rsidR="001269C7" w:rsidRDefault="001269C7" w:rsidP="00CC610B">
            <w:r w:rsidRPr="008E732A">
              <w:rPr>
                <w:rFonts w:ascii="Times New Roman" w:hAnsi="Times New Roman" w:cs="Times New Roman"/>
                <w:sz w:val="24"/>
                <w:szCs w:val="24"/>
              </w:rPr>
              <w:t>3 четверть</w:t>
            </w:r>
          </w:p>
        </w:tc>
        <w:tc>
          <w:tcPr>
            <w:tcW w:w="4137" w:type="dxa"/>
          </w:tcPr>
          <w:p w:rsidR="001269C7" w:rsidRPr="00CC7AD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7" w:history="1">
              <w:r w:rsidR="001269C7" w:rsidRPr="00CC7AD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CC7AD0" w:rsidTr="00CC610B">
        <w:tc>
          <w:tcPr>
            <w:tcW w:w="902" w:type="dxa"/>
          </w:tcPr>
          <w:p w:rsidR="001269C7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5052" w:type="dxa"/>
          </w:tcPr>
          <w:p w:rsidR="001269C7" w:rsidRPr="00EC1C53" w:rsidRDefault="001269C7" w:rsidP="00CC610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1C53">
              <w:rPr>
                <w:rFonts w:ascii="Times New Roman" w:hAnsi="Times New Roman" w:cs="Times New Roman"/>
                <w:bCs/>
                <w:sz w:val="24"/>
                <w:szCs w:val="24"/>
              </w:rPr>
              <w:t>Анализ контрольной работы и работа над ошибками.</w:t>
            </w:r>
          </w:p>
        </w:tc>
        <w:tc>
          <w:tcPr>
            <w:tcW w:w="850" w:type="dxa"/>
          </w:tcPr>
          <w:p w:rsidR="001269C7" w:rsidRPr="00CC7AD0" w:rsidRDefault="001269C7" w:rsidP="00CC6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269C7" w:rsidRPr="004B2B22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2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269C7" w:rsidRPr="000765D4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5D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96" w:type="dxa"/>
          </w:tcPr>
          <w:p w:rsidR="001269C7" w:rsidRPr="001267D8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7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9" w:type="dxa"/>
          </w:tcPr>
          <w:p w:rsidR="001269C7" w:rsidRDefault="001269C7" w:rsidP="00CC610B">
            <w:r w:rsidRPr="008E732A">
              <w:rPr>
                <w:rFonts w:ascii="Times New Roman" w:hAnsi="Times New Roman" w:cs="Times New Roman"/>
                <w:sz w:val="24"/>
                <w:szCs w:val="24"/>
              </w:rPr>
              <w:t>3 четверть</w:t>
            </w:r>
          </w:p>
        </w:tc>
        <w:tc>
          <w:tcPr>
            <w:tcW w:w="4137" w:type="dxa"/>
          </w:tcPr>
          <w:p w:rsidR="001269C7" w:rsidRPr="00CC7AD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9C7" w:rsidRPr="00CC7AD0" w:rsidTr="00CC610B">
        <w:tc>
          <w:tcPr>
            <w:tcW w:w="90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1269C7" w:rsidRPr="00CC7AD0" w:rsidRDefault="001269C7" w:rsidP="00CC610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7A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Имя прилагательное</w:t>
            </w:r>
          </w:p>
        </w:tc>
        <w:tc>
          <w:tcPr>
            <w:tcW w:w="850" w:type="dxa"/>
          </w:tcPr>
          <w:p w:rsidR="001269C7" w:rsidRPr="00CC7AD0" w:rsidRDefault="001269C7" w:rsidP="00CC610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:rsidR="001269C7" w:rsidRPr="004B2B22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269C7" w:rsidRPr="000765D4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6" w:type="dxa"/>
          </w:tcPr>
          <w:p w:rsidR="001269C7" w:rsidRPr="001267D8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" w:type="dxa"/>
          </w:tcPr>
          <w:p w:rsidR="001269C7" w:rsidRDefault="001269C7" w:rsidP="00CC610B">
            <w:r w:rsidRPr="008E732A">
              <w:rPr>
                <w:rFonts w:ascii="Times New Roman" w:hAnsi="Times New Roman" w:cs="Times New Roman"/>
                <w:sz w:val="24"/>
                <w:szCs w:val="24"/>
              </w:rPr>
              <w:t>3 четверть</w:t>
            </w:r>
          </w:p>
        </w:tc>
        <w:tc>
          <w:tcPr>
            <w:tcW w:w="4137" w:type="dxa"/>
          </w:tcPr>
          <w:p w:rsidR="001269C7" w:rsidRPr="00CC7AD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9C7" w:rsidRPr="00CC7AD0" w:rsidTr="00CC610B">
        <w:tc>
          <w:tcPr>
            <w:tcW w:w="90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05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Имя прилагательное как часть речи</w:t>
            </w:r>
          </w:p>
        </w:tc>
        <w:tc>
          <w:tcPr>
            <w:tcW w:w="850" w:type="dxa"/>
          </w:tcPr>
          <w:p w:rsidR="001269C7" w:rsidRPr="00CC7AD0" w:rsidRDefault="001269C7" w:rsidP="00CC6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269C7" w:rsidRPr="004B2B22" w:rsidRDefault="001269C7" w:rsidP="00CC610B">
            <w:pPr>
              <w:spacing w:after="0" w:line="240" w:lineRule="auto"/>
              <w:jc w:val="center"/>
              <w:rPr>
                <w:rStyle w:val="ab"/>
                <w:rFonts w:ascii="Times New Roman" w:hAnsi="Times New Roman"/>
                <w:sz w:val="24"/>
                <w:szCs w:val="24"/>
              </w:rPr>
            </w:pPr>
            <w:r w:rsidRPr="004B2B22">
              <w:rPr>
                <w:rStyle w:val="ab"/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269C7" w:rsidRPr="000765D4" w:rsidRDefault="001269C7" w:rsidP="00CC610B">
            <w:pPr>
              <w:spacing w:after="0" w:line="240" w:lineRule="auto"/>
              <w:jc w:val="center"/>
              <w:rPr>
                <w:rStyle w:val="ab"/>
                <w:rFonts w:ascii="Times New Roman" w:hAnsi="Times New Roman"/>
                <w:sz w:val="24"/>
                <w:szCs w:val="24"/>
              </w:rPr>
            </w:pPr>
            <w:r w:rsidRPr="000765D4">
              <w:rPr>
                <w:rStyle w:val="ab"/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96" w:type="dxa"/>
          </w:tcPr>
          <w:p w:rsidR="001269C7" w:rsidRPr="001267D8" w:rsidRDefault="001269C7" w:rsidP="00CC610B">
            <w:pPr>
              <w:spacing w:after="0" w:line="240" w:lineRule="auto"/>
              <w:jc w:val="center"/>
              <w:rPr>
                <w:rStyle w:val="ab"/>
                <w:rFonts w:ascii="Times New Roman" w:hAnsi="Times New Roman"/>
                <w:sz w:val="24"/>
                <w:szCs w:val="24"/>
              </w:rPr>
            </w:pPr>
            <w:r w:rsidRPr="001267D8">
              <w:rPr>
                <w:rStyle w:val="ab"/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29" w:type="dxa"/>
          </w:tcPr>
          <w:p w:rsidR="001269C7" w:rsidRDefault="001269C7" w:rsidP="00CC610B">
            <w:r w:rsidRPr="008E732A">
              <w:rPr>
                <w:rFonts w:ascii="Times New Roman" w:hAnsi="Times New Roman" w:cs="Times New Roman"/>
                <w:sz w:val="24"/>
                <w:szCs w:val="24"/>
              </w:rPr>
              <w:t>3 четверть</w:t>
            </w:r>
          </w:p>
        </w:tc>
        <w:tc>
          <w:tcPr>
            <w:tcW w:w="4137" w:type="dxa"/>
          </w:tcPr>
          <w:p w:rsidR="001269C7" w:rsidRPr="00CC7AD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Style w:val="ab"/>
                <w:rFonts w:ascii="Times New Roman" w:hAnsi="Times New Roman"/>
                <w:sz w:val="24"/>
                <w:szCs w:val="24"/>
              </w:rPr>
              <w:t>h</w:t>
            </w:r>
            <w:hyperlink r:id="rId178" w:history="1">
              <w:r w:rsidRPr="00CC7AD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https://prosv.ru/static/tsok</w:t>
              </w:r>
            </w:hyperlink>
          </w:p>
        </w:tc>
      </w:tr>
      <w:tr w:rsidR="001269C7" w:rsidRPr="00CC7AD0" w:rsidTr="00CC610B">
        <w:tc>
          <w:tcPr>
            <w:tcW w:w="90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</w:t>
            </w:r>
          </w:p>
        </w:tc>
        <w:tc>
          <w:tcPr>
            <w:tcW w:w="505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безударных окончаний имен прилагательных. </w:t>
            </w:r>
          </w:p>
        </w:tc>
        <w:tc>
          <w:tcPr>
            <w:tcW w:w="850" w:type="dxa"/>
          </w:tcPr>
          <w:p w:rsidR="001269C7" w:rsidRPr="00CC7AD0" w:rsidRDefault="001269C7" w:rsidP="00CC6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269C7" w:rsidRPr="004B2B22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2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269C7" w:rsidRPr="000765D4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5D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96" w:type="dxa"/>
          </w:tcPr>
          <w:p w:rsidR="001269C7" w:rsidRPr="001267D8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7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9" w:type="dxa"/>
          </w:tcPr>
          <w:p w:rsidR="001269C7" w:rsidRDefault="001269C7" w:rsidP="00CC610B">
            <w:r w:rsidRPr="008E732A">
              <w:rPr>
                <w:rFonts w:ascii="Times New Roman" w:hAnsi="Times New Roman" w:cs="Times New Roman"/>
                <w:sz w:val="24"/>
                <w:szCs w:val="24"/>
              </w:rPr>
              <w:t>3 четверть</w:t>
            </w:r>
          </w:p>
        </w:tc>
        <w:tc>
          <w:tcPr>
            <w:tcW w:w="4137" w:type="dxa"/>
          </w:tcPr>
          <w:p w:rsidR="001269C7" w:rsidRPr="00CC7AD0" w:rsidRDefault="00217A3C" w:rsidP="00CC610B">
            <w:pPr>
              <w:spacing w:after="0" w:line="240" w:lineRule="auto"/>
              <w:jc w:val="center"/>
              <w:rPr>
                <w:rStyle w:val="ab"/>
                <w:rFonts w:ascii="Times New Roman" w:hAnsi="Times New Roman"/>
                <w:sz w:val="24"/>
                <w:szCs w:val="24"/>
              </w:rPr>
            </w:pPr>
            <w:hyperlink r:id="rId179" w:history="1">
              <w:r w:rsidR="001269C7" w:rsidRPr="00CC7AD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  <w:p w:rsidR="001269C7" w:rsidRPr="00CC7AD0" w:rsidRDefault="001269C7" w:rsidP="00CC610B">
            <w:pPr>
              <w:shd w:val="clear" w:color="auto" w:fill="FFFFFF"/>
              <w:spacing w:after="15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  <w:hyperlink r:id="rId180" w:history="1">
              <w:r w:rsidRPr="00CC7AD0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http://www.gramota.ru/</w:t>
              </w:r>
            </w:hyperlink>
          </w:p>
          <w:p w:rsidR="001269C7" w:rsidRPr="00CC7AD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9C7" w:rsidRPr="00CC7AD0" w:rsidTr="00CC610B">
        <w:tc>
          <w:tcPr>
            <w:tcW w:w="90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149</w:t>
            </w:r>
          </w:p>
        </w:tc>
        <w:tc>
          <w:tcPr>
            <w:tcW w:w="505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Правописание гласных после шипящих в окончаниях имен прилагательных</w:t>
            </w:r>
          </w:p>
        </w:tc>
        <w:tc>
          <w:tcPr>
            <w:tcW w:w="850" w:type="dxa"/>
          </w:tcPr>
          <w:p w:rsidR="001269C7" w:rsidRPr="00CC7AD0" w:rsidRDefault="001269C7" w:rsidP="00CC6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269C7" w:rsidRPr="004B2B22" w:rsidRDefault="001269C7" w:rsidP="00CC610B">
            <w:pPr>
              <w:shd w:val="clear" w:color="auto" w:fill="FFFFFF"/>
              <w:spacing w:after="15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2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269C7" w:rsidRPr="000765D4" w:rsidRDefault="001269C7" w:rsidP="00CC610B">
            <w:pPr>
              <w:shd w:val="clear" w:color="auto" w:fill="FFFFFF"/>
              <w:spacing w:after="15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5D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96" w:type="dxa"/>
          </w:tcPr>
          <w:p w:rsidR="001269C7" w:rsidRPr="001267D8" w:rsidRDefault="001269C7" w:rsidP="00CC610B">
            <w:pPr>
              <w:shd w:val="clear" w:color="auto" w:fill="FFFFFF"/>
              <w:spacing w:after="15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7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9" w:type="dxa"/>
          </w:tcPr>
          <w:p w:rsidR="001269C7" w:rsidRDefault="001269C7" w:rsidP="00CC610B">
            <w:r w:rsidRPr="008E732A">
              <w:rPr>
                <w:rFonts w:ascii="Times New Roman" w:hAnsi="Times New Roman" w:cs="Times New Roman"/>
                <w:sz w:val="24"/>
                <w:szCs w:val="24"/>
              </w:rPr>
              <w:t>3 четверть</w:t>
            </w:r>
          </w:p>
        </w:tc>
        <w:tc>
          <w:tcPr>
            <w:tcW w:w="4137" w:type="dxa"/>
          </w:tcPr>
          <w:p w:rsidR="001269C7" w:rsidRPr="00CC7AD0" w:rsidRDefault="001269C7" w:rsidP="00CC610B">
            <w:pPr>
              <w:shd w:val="clear" w:color="auto" w:fill="FFFFFF"/>
              <w:spacing w:after="150" w:line="240" w:lineRule="auto"/>
              <w:rPr>
                <w:rStyle w:val="ab"/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  <w:hyperlink r:id="rId181" w:history="1">
              <w:r w:rsidRPr="00CC7AD0">
                <w:rPr>
                  <w:rStyle w:val="ab"/>
                  <w:rFonts w:ascii="Times New Roman" w:hAnsi="Times New Roman"/>
                  <w:sz w:val="24"/>
                  <w:szCs w:val="24"/>
                  <w:lang w:eastAsia="ru-RU"/>
                </w:rPr>
                <w:t>http://gramma.ru/RUS/</w:t>
              </w:r>
            </w:hyperlink>
          </w:p>
          <w:p w:rsidR="001269C7" w:rsidRPr="00CC7AD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hyperlink r:id="rId182" w:history="1">
              <w:r w:rsidRPr="00CC7AD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CC7AD0" w:rsidTr="00CC610B">
        <w:tc>
          <w:tcPr>
            <w:tcW w:w="90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505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Р.2 </w:t>
            </w:r>
            <w:r w:rsidRPr="00CC7A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к изложению-описанию животного</w:t>
            </w: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 xml:space="preserve"> по тексту А.Куприна  (упр. 650)</w:t>
            </w:r>
          </w:p>
        </w:tc>
        <w:tc>
          <w:tcPr>
            <w:tcW w:w="850" w:type="dxa"/>
          </w:tcPr>
          <w:p w:rsidR="001269C7" w:rsidRPr="00CC7AD0" w:rsidRDefault="001269C7" w:rsidP="00CC6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269C7" w:rsidRPr="004B2B22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2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269C7" w:rsidRPr="000765D4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6" w:type="dxa"/>
          </w:tcPr>
          <w:p w:rsidR="001269C7" w:rsidRPr="001267D8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7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9" w:type="dxa"/>
          </w:tcPr>
          <w:p w:rsidR="001269C7" w:rsidRDefault="001269C7" w:rsidP="00CC610B">
            <w:r w:rsidRPr="008E732A">
              <w:rPr>
                <w:rFonts w:ascii="Times New Roman" w:hAnsi="Times New Roman" w:cs="Times New Roman"/>
                <w:sz w:val="24"/>
                <w:szCs w:val="24"/>
              </w:rPr>
              <w:t>3 четверть</w:t>
            </w:r>
          </w:p>
        </w:tc>
        <w:tc>
          <w:tcPr>
            <w:tcW w:w="4137" w:type="dxa"/>
          </w:tcPr>
          <w:p w:rsidR="001269C7" w:rsidRPr="00CC7AD0" w:rsidRDefault="00217A3C" w:rsidP="00CC610B">
            <w:pPr>
              <w:spacing w:after="0" w:line="240" w:lineRule="auto"/>
              <w:jc w:val="center"/>
              <w:rPr>
                <w:rStyle w:val="ab"/>
                <w:rFonts w:ascii="Times New Roman" w:hAnsi="Times New Roman"/>
                <w:sz w:val="24"/>
                <w:szCs w:val="24"/>
              </w:rPr>
            </w:pPr>
            <w:hyperlink r:id="rId183" w:history="1">
              <w:r w:rsidR="001269C7" w:rsidRPr="00CC7AD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  <w:p w:rsidR="001269C7" w:rsidRPr="00547955" w:rsidRDefault="00217A3C" w:rsidP="00CC610B">
            <w:pPr>
              <w:spacing w:after="150" w:line="240" w:lineRule="auto"/>
              <w:rPr>
                <w:rFonts w:ascii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</w:pPr>
            <w:hyperlink r:id="rId184" w:history="1">
              <w:r w:rsidR="001269C7" w:rsidRPr="00CC7AD0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http://school-collection.edu.ru/catalog/</w:t>
              </w:r>
            </w:hyperlink>
          </w:p>
        </w:tc>
      </w:tr>
      <w:tr w:rsidR="001269C7" w:rsidRPr="00CC7AD0" w:rsidTr="00CC610B">
        <w:tc>
          <w:tcPr>
            <w:tcW w:w="902" w:type="dxa"/>
          </w:tcPr>
          <w:p w:rsidR="001269C7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151</w:t>
            </w:r>
          </w:p>
        </w:tc>
        <w:tc>
          <w:tcPr>
            <w:tcW w:w="5052" w:type="dxa"/>
          </w:tcPr>
          <w:p w:rsidR="001269C7" w:rsidRDefault="001269C7" w:rsidP="00CC610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Р.2 </w:t>
            </w:r>
            <w:r w:rsidRPr="00CC7A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Описание животного.  Изложение</w:t>
            </w: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 xml:space="preserve"> по тексту А.Куприна  (упр. 650)</w:t>
            </w:r>
          </w:p>
        </w:tc>
        <w:tc>
          <w:tcPr>
            <w:tcW w:w="850" w:type="dxa"/>
          </w:tcPr>
          <w:p w:rsidR="001269C7" w:rsidRPr="00CC7AD0" w:rsidRDefault="001269C7" w:rsidP="00CC6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269C7" w:rsidRPr="004B2B22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2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269C7" w:rsidRPr="000765D4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6" w:type="dxa"/>
          </w:tcPr>
          <w:p w:rsidR="001269C7" w:rsidRPr="001267D8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7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9" w:type="dxa"/>
          </w:tcPr>
          <w:p w:rsidR="001269C7" w:rsidRDefault="001269C7" w:rsidP="00CC610B">
            <w:r w:rsidRPr="008E732A">
              <w:rPr>
                <w:rFonts w:ascii="Times New Roman" w:hAnsi="Times New Roman" w:cs="Times New Roman"/>
                <w:sz w:val="24"/>
                <w:szCs w:val="24"/>
              </w:rPr>
              <w:t>3 четверть</w:t>
            </w:r>
          </w:p>
        </w:tc>
        <w:tc>
          <w:tcPr>
            <w:tcW w:w="4137" w:type="dxa"/>
          </w:tcPr>
          <w:p w:rsidR="001269C7" w:rsidRPr="00CC7AD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9C7" w:rsidRPr="00CC7AD0" w:rsidTr="00CC610B">
        <w:tc>
          <w:tcPr>
            <w:tcW w:w="90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505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Прилагательные полные и краткие</w:t>
            </w:r>
          </w:p>
        </w:tc>
        <w:tc>
          <w:tcPr>
            <w:tcW w:w="850" w:type="dxa"/>
          </w:tcPr>
          <w:p w:rsidR="001269C7" w:rsidRPr="00CC7AD0" w:rsidRDefault="001269C7" w:rsidP="00CC6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269C7" w:rsidRPr="004B2B22" w:rsidRDefault="001269C7" w:rsidP="00CC610B">
            <w:pPr>
              <w:spacing w:after="0" w:line="240" w:lineRule="auto"/>
              <w:jc w:val="center"/>
              <w:rPr>
                <w:rStyle w:val="ab"/>
                <w:rFonts w:ascii="Times New Roman" w:hAnsi="Times New Roman"/>
                <w:sz w:val="24"/>
                <w:szCs w:val="24"/>
              </w:rPr>
            </w:pPr>
            <w:r w:rsidRPr="004B2B22">
              <w:rPr>
                <w:rStyle w:val="ab"/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269C7" w:rsidRPr="000765D4" w:rsidRDefault="001269C7" w:rsidP="00CC610B">
            <w:pPr>
              <w:spacing w:after="0" w:line="240" w:lineRule="auto"/>
              <w:jc w:val="center"/>
              <w:rPr>
                <w:rStyle w:val="ab"/>
                <w:rFonts w:ascii="Times New Roman" w:hAnsi="Times New Roman"/>
                <w:sz w:val="24"/>
                <w:szCs w:val="24"/>
              </w:rPr>
            </w:pPr>
            <w:r w:rsidRPr="000765D4">
              <w:rPr>
                <w:rStyle w:val="ab"/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96" w:type="dxa"/>
          </w:tcPr>
          <w:p w:rsidR="001269C7" w:rsidRPr="001267D8" w:rsidRDefault="001269C7" w:rsidP="00CC610B">
            <w:pPr>
              <w:spacing w:after="0" w:line="240" w:lineRule="auto"/>
              <w:jc w:val="center"/>
              <w:rPr>
                <w:rStyle w:val="ab"/>
                <w:rFonts w:ascii="Times New Roman" w:hAnsi="Times New Roman"/>
                <w:sz w:val="24"/>
                <w:szCs w:val="24"/>
              </w:rPr>
            </w:pPr>
            <w:r w:rsidRPr="001267D8">
              <w:rPr>
                <w:rStyle w:val="ab"/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29" w:type="dxa"/>
          </w:tcPr>
          <w:p w:rsidR="001269C7" w:rsidRDefault="001269C7" w:rsidP="00CC610B">
            <w:r w:rsidRPr="008E732A">
              <w:rPr>
                <w:rFonts w:ascii="Times New Roman" w:hAnsi="Times New Roman" w:cs="Times New Roman"/>
                <w:sz w:val="24"/>
                <w:szCs w:val="24"/>
              </w:rPr>
              <w:t>3 четверть</w:t>
            </w:r>
          </w:p>
        </w:tc>
        <w:tc>
          <w:tcPr>
            <w:tcW w:w="4137" w:type="dxa"/>
          </w:tcPr>
          <w:p w:rsidR="001269C7" w:rsidRPr="00CC7AD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Style w:val="ab"/>
                <w:rFonts w:ascii="Times New Roman" w:hAnsi="Times New Roman"/>
                <w:sz w:val="24"/>
                <w:szCs w:val="24"/>
              </w:rPr>
              <w:t>h</w:t>
            </w:r>
            <w:hyperlink r:id="rId185" w:history="1">
              <w:r w:rsidRPr="00CC7AD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https://prosv.ru/static/tsok</w:t>
              </w:r>
            </w:hyperlink>
          </w:p>
        </w:tc>
      </w:tr>
      <w:tr w:rsidR="001269C7" w:rsidRPr="00CC7AD0" w:rsidTr="00CC610B">
        <w:tc>
          <w:tcPr>
            <w:tcW w:w="90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153</w:t>
            </w:r>
          </w:p>
        </w:tc>
        <w:tc>
          <w:tcPr>
            <w:tcW w:w="505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И.К. </w:t>
            </w: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Сочинен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ие – описание животного (упр. 66</w:t>
            </w: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</w:p>
        </w:tc>
        <w:tc>
          <w:tcPr>
            <w:tcW w:w="850" w:type="dxa"/>
          </w:tcPr>
          <w:p w:rsidR="001269C7" w:rsidRPr="00CC7AD0" w:rsidRDefault="001269C7" w:rsidP="00CC6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269C7" w:rsidRPr="004B2B22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2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269C7" w:rsidRPr="000765D4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6" w:type="dxa"/>
          </w:tcPr>
          <w:p w:rsidR="001269C7" w:rsidRPr="001267D8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7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9" w:type="dxa"/>
          </w:tcPr>
          <w:p w:rsidR="001269C7" w:rsidRDefault="001269C7" w:rsidP="00CC610B">
            <w:r w:rsidRPr="008E732A">
              <w:rPr>
                <w:rFonts w:ascii="Times New Roman" w:hAnsi="Times New Roman" w:cs="Times New Roman"/>
                <w:sz w:val="24"/>
                <w:szCs w:val="24"/>
              </w:rPr>
              <w:t>3 четверть</w:t>
            </w:r>
          </w:p>
        </w:tc>
        <w:tc>
          <w:tcPr>
            <w:tcW w:w="4137" w:type="dxa"/>
          </w:tcPr>
          <w:p w:rsidR="001269C7" w:rsidRPr="00CC7AD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6" w:history="1">
              <w:r w:rsidR="001269C7" w:rsidRPr="00CC7AD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CC7AD0" w:rsidTr="00CC610B">
        <w:tc>
          <w:tcPr>
            <w:tcW w:w="90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505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НЕ с прилагательными</w:t>
            </w:r>
          </w:p>
        </w:tc>
        <w:tc>
          <w:tcPr>
            <w:tcW w:w="850" w:type="dxa"/>
          </w:tcPr>
          <w:p w:rsidR="001269C7" w:rsidRPr="00CC7AD0" w:rsidRDefault="001269C7" w:rsidP="00CC6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269C7" w:rsidRPr="004B2B22" w:rsidRDefault="001269C7" w:rsidP="00CC610B">
            <w:pPr>
              <w:spacing w:after="0" w:line="240" w:lineRule="auto"/>
              <w:jc w:val="center"/>
              <w:rPr>
                <w:rStyle w:val="ab"/>
                <w:rFonts w:ascii="Times New Roman" w:hAnsi="Times New Roman"/>
                <w:sz w:val="24"/>
                <w:szCs w:val="24"/>
              </w:rPr>
            </w:pPr>
            <w:r w:rsidRPr="004B2B22">
              <w:rPr>
                <w:rStyle w:val="ab"/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269C7" w:rsidRPr="000765D4" w:rsidRDefault="001269C7" w:rsidP="00CC610B">
            <w:pPr>
              <w:spacing w:after="0" w:line="240" w:lineRule="auto"/>
              <w:jc w:val="center"/>
              <w:rPr>
                <w:rStyle w:val="ab"/>
                <w:rFonts w:ascii="Times New Roman" w:hAnsi="Times New Roman"/>
                <w:sz w:val="24"/>
                <w:szCs w:val="24"/>
              </w:rPr>
            </w:pPr>
            <w:r w:rsidRPr="000765D4">
              <w:rPr>
                <w:rStyle w:val="ab"/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96" w:type="dxa"/>
          </w:tcPr>
          <w:p w:rsidR="001269C7" w:rsidRPr="001267D8" w:rsidRDefault="001269C7" w:rsidP="00CC610B">
            <w:pPr>
              <w:spacing w:after="0" w:line="240" w:lineRule="auto"/>
              <w:jc w:val="center"/>
              <w:rPr>
                <w:rStyle w:val="ab"/>
                <w:rFonts w:ascii="Times New Roman" w:hAnsi="Times New Roman"/>
                <w:sz w:val="24"/>
                <w:szCs w:val="24"/>
              </w:rPr>
            </w:pPr>
            <w:r w:rsidRPr="001267D8">
              <w:rPr>
                <w:rStyle w:val="ab"/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29" w:type="dxa"/>
          </w:tcPr>
          <w:p w:rsidR="001269C7" w:rsidRDefault="001269C7" w:rsidP="00CC610B">
            <w:r w:rsidRPr="008E732A">
              <w:rPr>
                <w:rFonts w:ascii="Times New Roman" w:hAnsi="Times New Roman" w:cs="Times New Roman"/>
                <w:sz w:val="24"/>
                <w:szCs w:val="24"/>
              </w:rPr>
              <w:t>3 четверть</w:t>
            </w:r>
          </w:p>
        </w:tc>
        <w:tc>
          <w:tcPr>
            <w:tcW w:w="4137" w:type="dxa"/>
          </w:tcPr>
          <w:p w:rsidR="001269C7" w:rsidRPr="00CC7AD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Style w:val="ab"/>
                <w:rFonts w:ascii="Times New Roman" w:hAnsi="Times New Roman"/>
                <w:sz w:val="24"/>
                <w:szCs w:val="24"/>
              </w:rPr>
              <w:t>h</w:t>
            </w:r>
            <w:hyperlink r:id="rId187" w:history="1">
              <w:r w:rsidRPr="00CC7AD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https://prosv.ru/static/tsok</w:t>
              </w:r>
            </w:hyperlink>
          </w:p>
        </w:tc>
      </w:tr>
      <w:tr w:rsidR="001269C7" w:rsidRPr="00CC7AD0" w:rsidTr="00CC610B">
        <w:tc>
          <w:tcPr>
            <w:tcW w:w="90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505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 xml:space="preserve">Буквы О – Ё после шипящих и </w:t>
            </w:r>
            <w:proofErr w:type="gramStart"/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proofErr w:type="gramEnd"/>
            <w:r w:rsidRPr="00CC7AD0">
              <w:rPr>
                <w:rFonts w:ascii="Times New Roman" w:hAnsi="Times New Roman" w:cs="Times New Roman"/>
                <w:sz w:val="24"/>
                <w:szCs w:val="24"/>
              </w:rPr>
              <w:t xml:space="preserve"> в суффиксах имен прилагательных</w:t>
            </w:r>
          </w:p>
        </w:tc>
        <w:tc>
          <w:tcPr>
            <w:tcW w:w="850" w:type="dxa"/>
          </w:tcPr>
          <w:p w:rsidR="001269C7" w:rsidRPr="00CC7AD0" w:rsidRDefault="001269C7" w:rsidP="00CC6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269C7" w:rsidRPr="004B2B22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2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269C7" w:rsidRPr="000765D4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5D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96" w:type="dxa"/>
          </w:tcPr>
          <w:p w:rsidR="001269C7" w:rsidRPr="001267D8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7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9" w:type="dxa"/>
          </w:tcPr>
          <w:p w:rsidR="001269C7" w:rsidRDefault="001269C7" w:rsidP="00CC610B">
            <w:r w:rsidRPr="008E732A">
              <w:rPr>
                <w:rFonts w:ascii="Times New Roman" w:hAnsi="Times New Roman" w:cs="Times New Roman"/>
                <w:sz w:val="24"/>
                <w:szCs w:val="24"/>
              </w:rPr>
              <w:t>3 четверть</w:t>
            </w:r>
          </w:p>
        </w:tc>
        <w:tc>
          <w:tcPr>
            <w:tcW w:w="4137" w:type="dxa"/>
          </w:tcPr>
          <w:p w:rsidR="001269C7" w:rsidRPr="00CC7AD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8" w:history="1">
              <w:r w:rsidR="001269C7" w:rsidRPr="00CC7AD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CC7AD0" w:rsidTr="00CC610B">
        <w:tc>
          <w:tcPr>
            <w:tcW w:w="90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156</w:t>
            </w:r>
          </w:p>
        </w:tc>
        <w:tc>
          <w:tcPr>
            <w:tcW w:w="505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 xml:space="preserve">Морфологический анализ имени прилагательного. </w:t>
            </w:r>
          </w:p>
        </w:tc>
        <w:tc>
          <w:tcPr>
            <w:tcW w:w="850" w:type="dxa"/>
          </w:tcPr>
          <w:p w:rsidR="001269C7" w:rsidRPr="00CC7AD0" w:rsidRDefault="001269C7" w:rsidP="00CC6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269C7" w:rsidRPr="004B2B22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2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269C7" w:rsidRPr="000765D4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5D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96" w:type="dxa"/>
          </w:tcPr>
          <w:p w:rsidR="001269C7" w:rsidRPr="001267D8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7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9" w:type="dxa"/>
          </w:tcPr>
          <w:p w:rsidR="001269C7" w:rsidRDefault="001269C7" w:rsidP="00CC61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четверть</w:t>
            </w:r>
          </w:p>
        </w:tc>
        <w:tc>
          <w:tcPr>
            <w:tcW w:w="4137" w:type="dxa"/>
          </w:tcPr>
          <w:p w:rsidR="001269C7" w:rsidRPr="00CC7AD0" w:rsidRDefault="001269C7" w:rsidP="00CC610B">
            <w:pPr>
              <w:spacing w:after="0" w:line="240" w:lineRule="auto"/>
              <w:rPr>
                <w:rStyle w:val="ab"/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hyperlink r:id="rId189" w:history="1">
              <w:r w:rsidRPr="00CC7AD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  <w:p w:rsidR="001269C7" w:rsidRPr="00CC7AD0" w:rsidRDefault="001269C7" w:rsidP="00CC61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9C7" w:rsidRPr="00CC7AD0" w:rsidTr="00CC610B">
        <w:tc>
          <w:tcPr>
            <w:tcW w:w="902" w:type="dxa"/>
          </w:tcPr>
          <w:p w:rsidR="001269C7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157</w:t>
            </w:r>
          </w:p>
        </w:tc>
        <w:tc>
          <w:tcPr>
            <w:tcW w:w="505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CC7AD0">
              <w:rPr>
                <w:rFonts w:ascii="Times New Roman" w:hAnsi="Times New Roman" w:cs="Times New Roman"/>
                <w:sz w:val="24"/>
                <w:szCs w:val="24"/>
              </w:rPr>
              <w:t xml:space="preserve"> по теме «Имя прилагательное»</w:t>
            </w:r>
          </w:p>
        </w:tc>
        <w:tc>
          <w:tcPr>
            <w:tcW w:w="850" w:type="dxa"/>
          </w:tcPr>
          <w:p w:rsidR="001269C7" w:rsidRPr="00CC7AD0" w:rsidRDefault="001269C7" w:rsidP="00CC6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269C7" w:rsidRPr="004B2B22" w:rsidRDefault="001269C7" w:rsidP="00CC610B">
            <w:pPr>
              <w:spacing w:after="0" w:line="240" w:lineRule="auto"/>
              <w:jc w:val="center"/>
              <w:rPr>
                <w:rStyle w:val="ab"/>
                <w:rFonts w:ascii="Times New Roman" w:hAnsi="Times New Roman"/>
                <w:sz w:val="24"/>
                <w:szCs w:val="24"/>
              </w:rPr>
            </w:pPr>
            <w:r w:rsidRPr="004B2B22">
              <w:rPr>
                <w:rStyle w:val="ab"/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269C7" w:rsidRPr="000765D4" w:rsidRDefault="001269C7" w:rsidP="00CC610B">
            <w:pPr>
              <w:spacing w:after="0" w:line="240" w:lineRule="auto"/>
              <w:jc w:val="center"/>
              <w:rPr>
                <w:rStyle w:val="ab"/>
                <w:rFonts w:ascii="Times New Roman" w:hAnsi="Times New Roman"/>
                <w:sz w:val="24"/>
                <w:szCs w:val="24"/>
              </w:rPr>
            </w:pPr>
            <w:r w:rsidRPr="000765D4">
              <w:rPr>
                <w:rStyle w:val="ab"/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96" w:type="dxa"/>
          </w:tcPr>
          <w:p w:rsidR="001269C7" w:rsidRPr="001267D8" w:rsidRDefault="001269C7" w:rsidP="00CC610B">
            <w:pPr>
              <w:spacing w:after="0" w:line="240" w:lineRule="auto"/>
              <w:jc w:val="center"/>
              <w:rPr>
                <w:rStyle w:val="ab"/>
                <w:rFonts w:ascii="Times New Roman" w:hAnsi="Times New Roman"/>
                <w:sz w:val="24"/>
                <w:szCs w:val="24"/>
              </w:rPr>
            </w:pPr>
            <w:r w:rsidRPr="001267D8">
              <w:rPr>
                <w:rStyle w:val="ab"/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29" w:type="dxa"/>
          </w:tcPr>
          <w:p w:rsidR="001269C7" w:rsidRDefault="001269C7" w:rsidP="00CC610B">
            <w:r w:rsidRPr="00D51D0E">
              <w:rPr>
                <w:rFonts w:ascii="Times New Roman" w:hAnsi="Times New Roman" w:cs="Times New Roman"/>
                <w:sz w:val="24"/>
                <w:szCs w:val="24"/>
              </w:rPr>
              <w:t>4 четверть</w:t>
            </w:r>
          </w:p>
        </w:tc>
        <w:tc>
          <w:tcPr>
            <w:tcW w:w="4137" w:type="dxa"/>
          </w:tcPr>
          <w:p w:rsidR="001269C7" w:rsidRPr="00CC7AD0" w:rsidRDefault="001269C7" w:rsidP="00CC61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b"/>
                <w:rFonts w:ascii="Times New Roman" w:hAnsi="Times New Roman"/>
                <w:sz w:val="24"/>
                <w:szCs w:val="24"/>
              </w:rPr>
              <w:t xml:space="preserve"> </w:t>
            </w:r>
            <w:r w:rsidRPr="00AD7A74">
              <w:rPr>
                <w:rStyle w:val="ab"/>
                <w:rFonts w:ascii="Times New Roman" w:hAnsi="Times New Roman"/>
                <w:sz w:val="24"/>
                <w:szCs w:val="24"/>
              </w:rPr>
              <w:t xml:space="preserve">           </w:t>
            </w:r>
            <w:r w:rsidRPr="00CC7AD0">
              <w:rPr>
                <w:rStyle w:val="ab"/>
                <w:rFonts w:ascii="Times New Roman" w:hAnsi="Times New Roman"/>
                <w:sz w:val="24"/>
                <w:szCs w:val="24"/>
              </w:rPr>
              <w:t>h</w:t>
            </w:r>
            <w:hyperlink r:id="rId190" w:history="1">
              <w:r w:rsidRPr="00CC7AD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https://prosv.ru/static/tsok</w:t>
              </w:r>
            </w:hyperlink>
          </w:p>
        </w:tc>
      </w:tr>
      <w:tr w:rsidR="001269C7" w:rsidRPr="00CC7AD0" w:rsidTr="00CC610B">
        <w:tc>
          <w:tcPr>
            <w:tcW w:w="902" w:type="dxa"/>
          </w:tcPr>
          <w:p w:rsidR="001269C7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158</w:t>
            </w:r>
          </w:p>
        </w:tc>
        <w:tc>
          <w:tcPr>
            <w:tcW w:w="505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CC7AD0">
              <w:rPr>
                <w:rFonts w:ascii="Times New Roman" w:hAnsi="Times New Roman" w:cs="Times New Roman"/>
                <w:sz w:val="24"/>
                <w:szCs w:val="24"/>
              </w:rPr>
              <w:t xml:space="preserve"> по теме «Имя прилагательное»</w:t>
            </w:r>
          </w:p>
        </w:tc>
        <w:tc>
          <w:tcPr>
            <w:tcW w:w="850" w:type="dxa"/>
          </w:tcPr>
          <w:p w:rsidR="001269C7" w:rsidRDefault="001269C7" w:rsidP="00CC6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269C7" w:rsidRPr="004B2B22" w:rsidRDefault="001269C7" w:rsidP="00CC610B">
            <w:pPr>
              <w:spacing w:after="0" w:line="240" w:lineRule="auto"/>
              <w:jc w:val="center"/>
              <w:rPr>
                <w:rStyle w:val="ab"/>
                <w:rFonts w:ascii="Times New Roman" w:hAnsi="Times New Roman"/>
                <w:sz w:val="24"/>
                <w:szCs w:val="24"/>
              </w:rPr>
            </w:pPr>
            <w:r w:rsidRPr="004B2B22">
              <w:rPr>
                <w:rStyle w:val="ab"/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269C7" w:rsidRPr="000765D4" w:rsidRDefault="001269C7" w:rsidP="00CC610B">
            <w:pPr>
              <w:spacing w:after="0" w:line="240" w:lineRule="auto"/>
              <w:jc w:val="center"/>
              <w:rPr>
                <w:rStyle w:val="ab"/>
                <w:rFonts w:ascii="Times New Roman" w:hAnsi="Times New Roman"/>
                <w:sz w:val="24"/>
                <w:szCs w:val="24"/>
              </w:rPr>
            </w:pPr>
            <w:r w:rsidRPr="000765D4">
              <w:rPr>
                <w:rStyle w:val="ab"/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96" w:type="dxa"/>
          </w:tcPr>
          <w:p w:rsidR="001269C7" w:rsidRPr="001267D8" w:rsidRDefault="001269C7" w:rsidP="00CC610B">
            <w:pPr>
              <w:spacing w:after="0" w:line="240" w:lineRule="auto"/>
              <w:jc w:val="center"/>
              <w:rPr>
                <w:rStyle w:val="ab"/>
                <w:rFonts w:ascii="Times New Roman" w:hAnsi="Times New Roman"/>
                <w:sz w:val="24"/>
                <w:szCs w:val="24"/>
              </w:rPr>
            </w:pPr>
            <w:r w:rsidRPr="001267D8">
              <w:rPr>
                <w:rStyle w:val="ab"/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29" w:type="dxa"/>
          </w:tcPr>
          <w:p w:rsidR="001269C7" w:rsidRDefault="001269C7" w:rsidP="00CC610B">
            <w:r w:rsidRPr="00D51D0E">
              <w:rPr>
                <w:rFonts w:ascii="Times New Roman" w:hAnsi="Times New Roman" w:cs="Times New Roman"/>
                <w:sz w:val="24"/>
                <w:szCs w:val="24"/>
              </w:rPr>
              <w:t>4 четверть</w:t>
            </w:r>
          </w:p>
        </w:tc>
        <w:tc>
          <w:tcPr>
            <w:tcW w:w="4137" w:type="dxa"/>
          </w:tcPr>
          <w:p w:rsidR="001269C7" w:rsidRDefault="001269C7" w:rsidP="00CC610B">
            <w:pPr>
              <w:spacing w:after="0" w:line="240" w:lineRule="auto"/>
              <w:rPr>
                <w:rStyle w:val="ab"/>
                <w:rFonts w:ascii="Times New Roman" w:hAnsi="Times New Roman"/>
                <w:sz w:val="24"/>
                <w:szCs w:val="24"/>
              </w:rPr>
            </w:pPr>
          </w:p>
        </w:tc>
      </w:tr>
      <w:tr w:rsidR="001269C7" w:rsidRPr="00CC7AD0" w:rsidTr="00CC610B">
        <w:tc>
          <w:tcPr>
            <w:tcW w:w="90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159</w:t>
            </w:r>
          </w:p>
        </w:tc>
        <w:tc>
          <w:tcPr>
            <w:tcW w:w="505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7284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И.К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Контрольная работа  по теме «Имя прилагательное»</w:t>
            </w:r>
          </w:p>
        </w:tc>
        <w:tc>
          <w:tcPr>
            <w:tcW w:w="850" w:type="dxa"/>
          </w:tcPr>
          <w:p w:rsidR="001269C7" w:rsidRPr="00CC7AD0" w:rsidRDefault="001269C7" w:rsidP="00CC6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269C7" w:rsidRPr="004B2B22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269C7" w:rsidRPr="000765D4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5D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96" w:type="dxa"/>
          </w:tcPr>
          <w:p w:rsidR="001269C7" w:rsidRPr="001267D8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7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9" w:type="dxa"/>
          </w:tcPr>
          <w:p w:rsidR="001269C7" w:rsidRDefault="001269C7" w:rsidP="00CC610B">
            <w:r w:rsidRPr="00D51D0E">
              <w:rPr>
                <w:rFonts w:ascii="Times New Roman" w:hAnsi="Times New Roman" w:cs="Times New Roman"/>
                <w:sz w:val="24"/>
                <w:szCs w:val="24"/>
              </w:rPr>
              <w:t>4 четверть</w:t>
            </w:r>
          </w:p>
        </w:tc>
        <w:tc>
          <w:tcPr>
            <w:tcW w:w="4137" w:type="dxa"/>
          </w:tcPr>
          <w:p w:rsidR="001269C7" w:rsidRPr="00CC7AD0" w:rsidRDefault="00217A3C" w:rsidP="00CC610B">
            <w:pPr>
              <w:spacing w:after="0" w:line="240" w:lineRule="auto"/>
              <w:jc w:val="center"/>
              <w:rPr>
                <w:rStyle w:val="ab"/>
                <w:rFonts w:ascii="Times New Roman" w:hAnsi="Times New Roman"/>
                <w:sz w:val="24"/>
                <w:szCs w:val="24"/>
              </w:rPr>
            </w:pPr>
            <w:hyperlink r:id="rId191" w:history="1">
              <w:r w:rsidR="001269C7" w:rsidRPr="00CC7AD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  <w:p w:rsidR="001269C7" w:rsidRPr="00CC7AD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Style w:val="ab"/>
                <w:rFonts w:ascii="Times New Roman" w:hAnsi="Times New Roman"/>
                <w:sz w:val="24"/>
                <w:szCs w:val="24"/>
              </w:rPr>
              <w:t>h</w:t>
            </w:r>
            <w:hyperlink r:id="rId192" w:history="1">
              <w:r w:rsidRPr="00CC7AD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https://prosv.ru/static/tsok</w:t>
              </w:r>
            </w:hyperlink>
          </w:p>
        </w:tc>
      </w:tr>
      <w:tr w:rsidR="001269C7" w:rsidRPr="00CC7AD0" w:rsidTr="00CC610B">
        <w:tc>
          <w:tcPr>
            <w:tcW w:w="902" w:type="dxa"/>
          </w:tcPr>
          <w:p w:rsidR="001269C7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5052" w:type="dxa"/>
          </w:tcPr>
          <w:p w:rsidR="001269C7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 и работа над ошибками.</w:t>
            </w:r>
          </w:p>
        </w:tc>
        <w:tc>
          <w:tcPr>
            <w:tcW w:w="850" w:type="dxa"/>
          </w:tcPr>
          <w:p w:rsidR="001269C7" w:rsidRPr="00CC7AD0" w:rsidRDefault="001269C7" w:rsidP="00CC6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269C7" w:rsidRPr="004B2B22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2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269C7" w:rsidRPr="000765D4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5D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96" w:type="dxa"/>
          </w:tcPr>
          <w:p w:rsidR="001269C7" w:rsidRPr="001267D8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7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9" w:type="dxa"/>
          </w:tcPr>
          <w:p w:rsidR="001269C7" w:rsidRDefault="001269C7" w:rsidP="00CC610B">
            <w:r w:rsidRPr="00D51D0E">
              <w:rPr>
                <w:rFonts w:ascii="Times New Roman" w:hAnsi="Times New Roman" w:cs="Times New Roman"/>
                <w:sz w:val="24"/>
                <w:szCs w:val="24"/>
              </w:rPr>
              <w:t>4 четверть</w:t>
            </w:r>
          </w:p>
        </w:tc>
        <w:tc>
          <w:tcPr>
            <w:tcW w:w="4137" w:type="dxa"/>
          </w:tcPr>
          <w:p w:rsidR="001269C7" w:rsidRPr="00CC7AD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9C7" w:rsidRPr="00CC7AD0" w:rsidTr="00CC610B">
        <w:tc>
          <w:tcPr>
            <w:tcW w:w="90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1269C7" w:rsidRPr="00CC7AD0" w:rsidRDefault="001269C7" w:rsidP="00CC610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7A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Глагол</w:t>
            </w:r>
          </w:p>
        </w:tc>
        <w:tc>
          <w:tcPr>
            <w:tcW w:w="850" w:type="dxa"/>
          </w:tcPr>
          <w:p w:rsidR="001269C7" w:rsidRPr="00CC7AD0" w:rsidRDefault="001269C7" w:rsidP="00CC610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:rsidR="001269C7" w:rsidRPr="004B2B22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269C7" w:rsidRPr="000765D4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6" w:type="dxa"/>
          </w:tcPr>
          <w:p w:rsidR="001269C7" w:rsidRPr="001267D8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" w:type="dxa"/>
          </w:tcPr>
          <w:p w:rsidR="001269C7" w:rsidRDefault="001269C7" w:rsidP="00CC610B">
            <w:r w:rsidRPr="00D51D0E">
              <w:rPr>
                <w:rFonts w:ascii="Times New Roman" w:hAnsi="Times New Roman" w:cs="Times New Roman"/>
                <w:sz w:val="24"/>
                <w:szCs w:val="24"/>
              </w:rPr>
              <w:t>4 четверть</w:t>
            </w:r>
          </w:p>
        </w:tc>
        <w:tc>
          <w:tcPr>
            <w:tcW w:w="4137" w:type="dxa"/>
          </w:tcPr>
          <w:p w:rsidR="001269C7" w:rsidRPr="00CC7AD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9C7" w:rsidRPr="00CC7AD0" w:rsidTr="00CC610B">
        <w:tc>
          <w:tcPr>
            <w:tcW w:w="90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161</w:t>
            </w:r>
          </w:p>
        </w:tc>
        <w:tc>
          <w:tcPr>
            <w:tcW w:w="505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Глагол как часть речи</w:t>
            </w:r>
          </w:p>
        </w:tc>
        <w:tc>
          <w:tcPr>
            <w:tcW w:w="850" w:type="dxa"/>
          </w:tcPr>
          <w:p w:rsidR="001269C7" w:rsidRPr="00CC7AD0" w:rsidRDefault="001269C7" w:rsidP="00CC6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269C7" w:rsidRPr="004B2B22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2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269C7" w:rsidRPr="000765D4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5D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96" w:type="dxa"/>
          </w:tcPr>
          <w:p w:rsidR="001269C7" w:rsidRPr="001267D8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7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9" w:type="dxa"/>
          </w:tcPr>
          <w:p w:rsidR="001269C7" w:rsidRDefault="001269C7" w:rsidP="00CC610B">
            <w:r w:rsidRPr="00D51D0E">
              <w:rPr>
                <w:rFonts w:ascii="Times New Roman" w:hAnsi="Times New Roman" w:cs="Times New Roman"/>
                <w:sz w:val="24"/>
                <w:szCs w:val="24"/>
              </w:rPr>
              <w:t>4 четверть</w:t>
            </w:r>
          </w:p>
        </w:tc>
        <w:tc>
          <w:tcPr>
            <w:tcW w:w="4137" w:type="dxa"/>
          </w:tcPr>
          <w:p w:rsidR="001269C7" w:rsidRPr="00CC7AD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93" w:history="1">
              <w:r w:rsidR="001269C7" w:rsidRPr="00CC7AD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CC7AD0" w:rsidTr="00CC610B">
        <w:tc>
          <w:tcPr>
            <w:tcW w:w="90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162</w:t>
            </w:r>
          </w:p>
        </w:tc>
        <w:tc>
          <w:tcPr>
            <w:tcW w:w="505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НЕ с глаголами</w:t>
            </w:r>
          </w:p>
        </w:tc>
        <w:tc>
          <w:tcPr>
            <w:tcW w:w="850" w:type="dxa"/>
          </w:tcPr>
          <w:p w:rsidR="001269C7" w:rsidRPr="00CC7AD0" w:rsidRDefault="001269C7" w:rsidP="00CC6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269C7" w:rsidRPr="004B2B22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2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269C7" w:rsidRPr="000765D4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5D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96" w:type="dxa"/>
          </w:tcPr>
          <w:p w:rsidR="001269C7" w:rsidRPr="001267D8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7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9" w:type="dxa"/>
          </w:tcPr>
          <w:p w:rsidR="001269C7" w:rsidRDefault="001269C7" w:rsidP="00CC610B">
            <w:r w:rsidRPr="00D51D0E">
              <w:rPr>
                <w:rFonts w:ascii="Times New Roman" w:hAnsi="Times New Roman" w:cs="Times New Roman"/>
                <w:sz w:val="24"/>
                <w:szCs w:val="24"/>
              </w:rPr>
              <w:t>4 четверть</w:t>
            </w:r>
          </w:p>
        </w:tc>
        <w:tc>
          <w:tcPr>
            <w:tcW w:w="4137" w:type="dxa"/>
          </w:tcPr>
          <w:p w:rsidR="001269C7" w:rsidRPr="00CC7AD0" w:rsidRDefault="00217A3C" w:rsidP="00CC610B">
            <w:pPr>
              <w:spacing w:after="0" w:line="240" w:lineRule="auto"/>
              <w:jc w:val="center"/>
              <w:rPr>
                <w:rStyle w:val="ab"/>
                <w:rFonts w:ascii="Times New Roman" w:hAnsi="Times New Roman"/>
                <w:sz w:val="24"/>
                <w:szCs w:val="24"/>
              </w:rPr>
            </w:pPr>
            <w:hyperlink r:id="rId194" w:history="1">
              <w:r w:rsidR="001269C7" w:rsidRPr="00CC7AD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  <w:p w:rsidR="001269C7" w:rsidRPr="00CC7AD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Style w:val="ab"/>
                <w:rFonts w:ascii="Times New Roman" w:hAnsi="Times New Roman"/>
                <w:sz w:val="24"/>
                <w:szCs w:val="24"/>
              </w:rPr>
              <w:t>h</w:t>
            </w:r>
            <w:hyperlink r:id="rId195" w:history="1">
              <w:r w:rsidRPr="00CC7AD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https://prosv.ru/static/tsok</w:t>
              </w:r>
            </w:hyperlink>
          </w:p>
        </w:tc>
      </w:tr>
      <w:tr w:rsidR="001269C7" w:rsidRPr="00CC7AD0" w:rsidTr="00CC610B">
        <w:tc>
          <w:tcPr>
            <w:tcW w:w="90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163-164</w:t>
            </w:r>
          </w:p>
        </w:tc>
        <w:tc>
          <w:tcPr>
            <w:tcW w:w="505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Инфинитив и его грамматические свойства</w:t>
            </w:r>
          </w:p>
        </w:tc>
        <w:tc>
          <w:tcPr>
            <w:tcW w:w="850" w:type="dxa"/>
          </w:tcPr>
          <w:p w:rsidR="001269C7" w:rsidRPr="00CC7AD0" w:rsidRDefault="001269C7" w:rsidP="00CC6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1269C7" w:rsidRPr="004B2B22" w:rsidRDefault="001269C7" w:rsidP="00CC610B">
            <w:pPr>
              <w:spacing w:after="0" w:line="240" w:lineRule="auto"/>
              <w:jc w:val="center"/>
              <w:rPr>
                <w:rStyle w:val="ab"/>
                <w:rFonts w:ascii="Times New Roman" w:hAnsi="Times New Roman"/>
                <w:sz w:val="24"/>
                <w:szCs w:val="24"/>
              </w:rPr>
            </w:pPr>
            <w:r w:rsidRPr="004B2B22">
              <w:rPr>
                <w:rStyle w:val="ab"/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269C7" w:rsidRPr="000765D4" w:rsidRDefault="001269C7" w:rsidP="00CC610B">
            <w:pPr>
              <w:spacing w:after="0" w:line="240" w:lineRule="auto"/>
              <w:jc w:val="center"/>
              <w:rPr>
                <w:rStyle w:val="ab"/>
                <w:rFonts w:ascii="Times New Roman" w:hAnsi="Times New Roman"/>
                <w:sz w:val="24"/>
                <w:szCs w:val="24"/>
              </w:rPr>
            </w:pPr>
            <w:r w:rsidRPr="000765D4">
              <w:rPr>
                <w:rStyle w:val="ab"/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96" w:type="dxa"/>
          </w:tcPr>
          <w:p w:rsidR="001269C7" w:rsidRPr="001267D8" w:rsidRDefault="001269C7" w:rsidP="00CC610B">
            <w:pPr>
              <w:spacing w:after="0" w:line="240" w:lineRule="auto"/>
              <w:jc w:val="center"/>
              <w:rPr>
                <w:rStyle w:val="ab"/>
                <w:rFonts w:ascii="Times New Roman" w:hAnsi="Times New Roman"/>
                <w:sz w:val="24"/>
                <w:szCs w:val="24"/>
              </w:rPr>
            </w:pPr>
            <w:r w:rsidRPr="001267D8">
              <w:rPr>
                <w:rStyle w:val="ab"/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29" w:type="dxa"/>
          </w:tcPr>
          <w:p w:rsidR="001269C7" w:rsidRDefault="001269C7" w:rsidP="00CC610B">
            <w:r w:rsidRPr="00D51D0E">
              <w:rPr>
                <w:rFonts w:ascii="Times New Roman" w:hAnsi="Times New Roman" w:cs="Times New Roman"/>
                <w:sz w:val="24"/>
                <w:szCs w:val="24"/>
              </w:rPr>
              <w:t>4 четверть</w:t>
            </w:r>
          </w:p>
        </w:tc>
        <w:tc>
          <w:tcPr>
            <w:tcW w:w="4137" w:type="dxa"/>
          </w:tcPr>
          <w:p w:rsidR="001269C7" w:rsidRPr="00CC7AD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Style w:val="ab"/>
                <w:rFonts w:ascii="Times New Roman" w:hAnsi="Times New Roman"/>
                <w:sz w:val="24"/>
                <w:szCs w:val="24"/>
              </w:rPr>
              <w:t>h</w:t>
            </w:r>
            <w:hyperlink r:id="rId196" w:history="1">
              <w:r w:rsidRPr="00CC7AD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https://prosv.ru/static/tsok</w:t>
              </w:r>
            </w:hyperlink>
          </w:p>
        </w:tc>
      </w:tr>
      <w:tr w:rsidR="001269C7" w:rsidRPr="00CC7AD0" w:rsidTr="00CC610B">
        <w:tc>
          <w:tcPr>
            <w:tcW w:w="90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505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Глаголы совершенного и несовершенного вида</w:t>
            </w:r>
          </w:p>
        </w:tc>
        <w:tc>
          <w:tcPr>
            <w:tcW w:w="850" w:type="dxa"/>
          </w:tcPr>
          <w:p w:rsidR="001269C7" w:rsidRPr="00CC7AD0" w:rsidRDefault="001269C7" w:rsidP="00CC6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269C7" w:rsidRPr="004B2B22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2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269C7" w:rsidRPr="000765D4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5D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96" w:type="dxa"/>
          </w:tcPr>
          <w:p w:rsidR="001269C7" w:rsidRPr="001267D8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7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9" w:type="dxa"/>
          </w:tcPr>
          <w:p w:rsidR="001269C7" w:rsidRDefault="001269C7" w:rsidP="00CC610B">
            <w:r w:rsidRPr="00D51D0E">
              <w:rPr>
                <w:rFonts w:ascii="Times New Roman" w:hAnsi="Times New Roman" w:cs="Times New Roman"/>
                <w:sz w:val="24"/>
                <w:szCs w:val="24"/>
              </w:rPr>
              <w:t>4 четверть</w:t>
            </w:r>
          </w:p>
        </w:tc>
        <w:tc>
          <w:tcPr>
            <w:tcW w:w="4137" w:type="dxa"/>
          </w:tcPr>
          <w:p w:rsidR="001269C7" w:rsidRPr="00CC7AD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97" w:history="1">
              <w:r w:rsidR="001269C7" w:rsidRPr="00CC7AD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CC7AD0" w:rsidTr="00CC610B">
        <w:tc>
          <w:tcPr>
            <w:tcW w:w="90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166</w:t>
            </w:r>
          </w:p>
        </w:tc>
        <w:tc>
          <w:tcPr>
            <w:tcW w:w="505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Возвратные и невозвратные глаголы</w:t>
            </w:r>
          </w:p>
        </w:tc>
        <w:tc>
          <w:tcPr>
            <w:tcW w:w="850" w:type="dxa"/>
          </w:tcPr>
          <w:p w:rsidR="001269C7" w:rsidRPr="00CC7AD0" w:rsidRDefault="001269C7" w:rsidP="00CC6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269C7" w:rsidRPr="004B2B22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2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269C7" w:rsidRPr="000765D4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5D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96" w:type="dxa"/>
          </w:tcPr>
          <w:p w:rsidR="001269C7" w:rsidRPr="001267D8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7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9" w:type="dxa"/>
          </w:tcPr>
          <w:p w:rsidR="001269C7" w:rsidRDefault="001269C7" w:rsidP="00CC610B">
            <w:r w:rsidRPr="00D51D0E">
              <w:rPr>
                <w:rFonts w:ascii="Times New Roman" w:hAnsi="Times New Roman" w:cs="Times New Roman"/>
                <w:sz w:val="24"/>
                <w:szCs w:val="24"/>
              </w:rPr>
              <w:t>4 четверть</w:t>
            </w:r>
          </w:p>
        </w:tc>
        <w:tc>
          <w:tcPr>
            <w:tcW w:w="4137" w:type="dxa"/>
          </w:tcPr>
          <w:p w:rsidR="001269C7" w:rsidRPr="00CC7AD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98" w:history="1">
              <w:r w:rsidR="001269C7" w:rsidRPr="00CC7AD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CC7AD0" w:rsidTr="00CC610B">
        <w:tc>
          <w:tcPr>
            <w:tcW w:w="90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167</w:t>
            </w:r>
          </w:p>
        </w:tc>
        <w:tc>
          <w:tcPr>
            <w:tcW w:w="505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 </w:t>
            </w:r>
            <w:proofErr w:type="gramStart"/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-Т</w:t>
            </w:r>
            <w:proofErr w:type="gramEnd"/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СЯ и –ТЬСЯ в глаголах</w:t>
            </w:r>
          </w:p>
        </w:tc>
        <w:tc>
          <w:tcPr>
            <w:tcW w:w="850" w:type="dxa"/>
          </w:tcPr>
          <w:p w:rsidR="001269C7" w:rsidRPr="00CC7AD0" w:rsidRDefault="001269C7" w:rsidP="00CC6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269C7" w:rsidRPr="004B2B22" w:rsidRDefault="001269C7" w:rsidP="00CC610B">
            <w:pPr>
              <w:spacing w:after="0" w:line="240" w:lineRule="auto"/>
              <w:jc w:val="center"/>
              <w:rPr>
                <w:rStyle w:val="ab"/>
                <w:rFonts w:ascii="Times New Roman" w:hAnsi="Times New Roman"/>
                <w:sz w:val="24"/>
                <w:szCs w:val="24"/>
              </w:rPr>
            </w:pPr>
            <w:r w:rsidRPr="004B2B22">
              <w:rPr>
                <w:rStyle w:val="ab"/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269C7" w:rsidRPr="000765D4" w:rsidRDefault="001269C7" w:rsidP="00CC610B">
            <w:pPr>
              <w:spacing w:after="0" w:line="240" w:lineRule="auto"/>
              <w:jc w:val="center"/>
              <w:rPr>
                <w:rStyle w:val="ab"/>
                <w:rFonts w:ascii="Times New Roman" w:hAnsi="Times New Roman"/>
                <w:sz w:val="24"/>
                <w:szCs w:val="24"/>
              </w:rPr>
            </w:pPr>
            <w:r w:rsidRPr="000765D4">
              <w:rPr>
                <w:rStyle w:val="ab"/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96" w:type="dxa"/>
          </w:tcPr>
          <w:p w:rsidR="001269C7" w:rsidRPr="001267D8" w:rsidRDefault="001269C7" w:rsidP="00CC610B">
            <w:pPr>
              <w:spacing w:after="0" w:line="240" w:lineRule="auto"/>
              <w:jc w:val="center"/>
              <w:rPr>
                <w:rStyle w:val="ab"/>
                <w:rFonts w:ascii="Times New Roman" w:hAnsi="Times New Roman"/>
                <w:sz w:val="24"/>
                <w:szCs w:val="24"/>
              </w:rPr>
            </w:pPr>
            <w:r w:rsidRPr="001267D8">
              <w:rPr>
                <w:rStyle w:val="ab"/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29" w:type="dxa"/>
          </w:tcPr>
          <w:p w:rsidR="001269C7" w:rsidRDefault="001269C7" w:rsidP="00CC610B">
            <w:r w:rsidRPr="00D51D0E">
              <w:rPr>
                <w:rFonts w:ascii="Times New Roman" w:hAnsi="Times New Roman" w:cs="Times New Roman"/>
                <w:sz w:val="24"/>
                <w:szCs w:val="24"/>
              </w:rPr>
              <w:t>4 четверть</w:t>
            </w:r>
          </w:p>
        </w:tc>
        <w:tc>
          <w:tcPr>
            <w:tcW w:w="4137" w:type="dxa"/>
          </w:tcPr>
          <w:p w:rsidR="001269C7" w:rsidRPr="00CC7AD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Style w:val="ab"/>
                <w:rFonts w:ascii="Times New Roman" w:hAnsi="Times New Roman"/>
                <w:sz w:val="24"/>
                <w:szCs w:val="24"/>
              </w:rPr>
              <w:t>h</w:t>
            </w:r>
            <w:hyperlink r:id="rId199" w:history="1">
              <w:r w:rsidRPr="00CC7AD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https://prosv.ru/static/tsok</w:t>
              </w:r>
            </w:hyperlink>
          </w:p>
        </w:tc>
      </w:tr>
      <w:tr w:rsidR="001269C7" w:rsidRPr="00CC7AD0" w:rsidTr="00CC610B">
        <w:tc>
          <w:tcPr>
            <w:tcW w:w="90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168-169</w:t>
            </w:r>
          </w:p>
        </w:tc>
        <w:tc>
          <w:tcPr>
            <w:tcW w:w="505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Правописание корней с чередованием  Е//И</w:t>
            </w:r>
          </w:p>
        </w:tc>
        <w:tc>
          <w:tcPr>
            <w:tcW w:w="850" w:type="dxa"/>
          </w:tcPr>
          <w:p w:rsidR="001269C7" w:rsidRPr="00CC7AD0" w:rsidRDefault="001269C7" w:rsidP="00CC6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1269C7" w:rsidRPr="004B2B22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2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269C7" w:rsidRPr="000765D4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5D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96" w:type="dxa"/>
          </w:tcPr>
          <w:p w:rsidR="001269C7" w:rsidRPr="001267D8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7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9" w:type="dxa"/>
          </w:tcPr>
          <w:p w:rsidR="001269C7" w:rsidRDefault="001269C7" w:rsidP="00CC610B">
            <w:r w:rsidRPr="00D51D0E">
              <w:rPr>
                <w:rFonts w:ascii="Times New Roman" w:hAnsi="Times New Roman" w:cs="Times New Roman"/>
                <w:sz w:val="24"/>
                <w:szCs w:val="24"/>
              </w:rPr>
              <w:t>4 четверть</w:t>
            </w:r>
          </w:p>
        </w:tc>
        <w:tc>
          <w:tcPr>
            <w:tcW w:w="4137" w:type="dxa"/>
          </w:tcPr>
          <w:p w:rsidR="001269C7" w:rsidRPr="00CC7AD0" w:rsidRDefault="00217A3C" w:rsidP="00CC610B">
            <w:pPr>
              <w:spacing w:after="0" w:line="240" w:lineRule="auto"/>
              <w:jc w:val="center"/>
              <w:rPr>
                <w:rStyle w:val="ab"/>
                <w:rFonts w:ascii="Times New Roman" w:hAnsi="Times New Roman"/>
                <w:sz w:val="24"/>
                <w:szCs w:val="24"/>
              </w:rPr>
            </w:pPr>
            <w:hyperlink r:id="rId200" w:history="1">
              <w:r w:rsidR="001269C7" w:rsidRPr="00CC7AD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  <w:p w:rsidR="001269C7" w:rsidRPr="00CC7AD0" w:rsidRDefault="001269C7" w:rsidP="00CC610B">
            <w:pPr>
              <w:shd w:val="clear" w:color="auto" w:fill="FFFFFF"/>
              <w:spacing w:after="15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  <w:hyperlink r:id="rId201" w:history="1">
              <w:r w:rsidRPr="00CC7AD0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http://www.gramota.ru/</w:t>
              </w:r>
            </w:hyperlink>
          </w:p>
          <w:p w:rsidR="001269C7" w:rsidRPr="00CC7AD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9C7" w:rsidRPr="00CC7AD0" w:rsidTr="00CC610B">
        <w:tc>
          <w:tcPr>
            <w:tcW w:w="90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505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Изменение глаголов по временам. Прошедшее время глаголов</w:t>
            </w:r>
          </w:p>
        </w:tc>
        <w:tc>
          <w:tcPr>
            <w:tcW w:w="850" w:type="dxa"/>
          </w:tcPr>
          <w:p w:rsidR="001269C7" w:rsidRPr="00CC7AD0" w:rsidRDefault="001269C7" w:rsidP="00CC6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269C7" w:rsidRPr="004B2B22" w:rsidRDefault="001269C7" w:rsidP="00CC610B">
            <w:pPr>
              <w:shd w:val="clear" w:color="auto" w:fill="FFFFFF"/>
              <w:spacing w:after="15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2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269C7" w:rsidRPr="000765D4" w:rsidRDefault="001269C7" w:rsidP="00CC610B">
            <w:pPr>
              <w:shd w:val="clear" w:color="auto" w:fill="FFFFFF"/>
              <w:spacing w:after="15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5D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96" w:type="dxa"/>
          </w:tcPr>
          <w:p w:rsidR="001269C7" w:rsidRPr="001267D8" w:rsidRDefault="001269C7" w:rsidP="00CC610B">
            <w:pPr>
              <w:shd w:val="clear" w:color="auto" w:fill="FFFFFF"/>
              <w:spacing w:after="15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7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9" w:type="dxa"/>
          </w:tcPr>
          <w:p w:rsidR="001269C7" w:rsidRDefault="001269C7" w:rsidP="00CC610B">
            <w:r w:rsidRPr="00D51D0E">
              <w:rPr>
                <w:rFonts w:ascii="Times New Roman" w:hAnsi="Times New Roman" w:cs="Times New Roman"/>
                <w:sz w:val="24"/>
                <w:szCs w:val="24"/>
              </w:rPr>
              <w:t>4 четверть</w:t>
            </w:r>
          </w:p>
        </w:tc>
        <w:tc>
          <w:tcPr>
            <w:tcW w:w="4137" w:type="dxa"/>
          </w:tcPr>
          <w:p w:rsidR="001269C7" w:rsidRPr="00CC7AD0" w:rsidRDefault="001269C7" w:rsidP="00CC610B">
            <w:pPr>
              <w:shd w:val="clear" w:color="auto" w:fill="FFFFFF"/>
              <w:spacing w:after="150" w:line="240" w:lineRule="auto"/>
              <w:rPr>
                <w:rStyle w:val="ab"/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hyperlink r:id="rId202" w:history="1">
              <w:r w:rsidRPr="00CC7AD0">
                <w:rPr>
                  <w:rStyle w:val="ab"/>
                  <w:rFonts w:ascii="Times New Roman" w:hAnsi="Times New Roman"/>
                  <w:sz w:val="24"/>
                  <w:szCs w:val="24"/>
                  <w:lang w:eastAsia="ru-RU"/>
                </w:rPr>
                <w:t>http://gramma.ru/RUS/</w:t>
              </w:r>
            </w:hyperlink>
          </w:p>
          <w:p w:rsidR="001269C7" w:rsidRPr="00CC7AD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03" w:history="1">
              <w:r w:rsidR="001269C7" w:rsidRPr="00CC7AD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CC7AD0" w:rsidTr="00CC610B">
        <w:tc>
          <w:tcPr>
            <w:tcW w:w="90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171</w:t>
            </w:r>
          </w:p>
        </w:tc>
        <w:tc>
          <w:tcPr>
            <w:tcW w:w="505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Настоящее время глаголов</w:t>
            </w:r>
          </w:p>
        </w:tc>
        <w:tc>
          <w:tcPr>
            <w:tcW w:w="850" w:type="dxa"/>
          </w:tcPr>
          <w:p w:rsidR="001269C7" w:rsidRPr="00CC7AD0" w:rsidRDefault="001269C7" w:rsidP="00CC6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269C7" w:rsidRPr="004B2B22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2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269C7" w:rsidRPr="000765D4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5D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96" w:type="dxa"/>
          </w:tcPr>
          <w:p w:rsidR="001269C7" w:rsidRPr="001267D8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7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9" w:type="dxa"/>
          </w:tcPr>
          <w:p w:rsidR="001269C7" w:rsidRDefault="001269C7" w:rsidP="00CC610B">
            <w:r w:rsidRPr="00D51D0E">
              <w:rPr>
                <w:rFonts w:ascii="Times New Roman" w:hAnsi="Times New Roman" w:cs="Times New Roman"/>
                <w:sz w:val="24"/>
                <w:szCs w:val="24"/>
              </w:rPr>
              <w:t>4 четверть</w:t>
            </w:r>
          </w:p>
        </w:tc>
        <w:tc>
          <w:tcPr>
            <w:tcW w:w="4137" w:type="dxa"/>
          </w:tcPr>
          <w:p w:rsidR="001269C7" w:rsidRPr="00CC7AD0" w:rsidRDefault="00217A3C" w:rsidP="00CC610B">
            <w:pPr>
              <w:spacing w:after="0" w:line="240" w:lineRule="auto"/>
              <w:jc w:val="center"/>
              <w:rPr>
                <w:rStyle w:val="ab"/>
                <w:rFonts w:ascii="Times New Roman" w:hAnsi="Times New Roman"/>
                <w:sz w:val="24"/>
                <w:szCs w:val="24"/>
              </w:rPr>
            </w:pPr>
            <w:hyperlink r:id="rId204" w:history="1">
              <w:r w:rsidR="001269C7" w:rsidRPr="00CC7AD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  <w:p w:rsidR="001269C7" w:rsidRPr="00547955" w:rsidRDefault="001269C7" w:rsidP="00CC610B">
            <w:pPr>
              <w:spacing w:after="150" w:line="240" w:lineRule="auto"/>
              <w:rPr>
                <w:rFonts w:ascii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hyperlink r:id="rId205" w:history="1">
              <w:r w:rsidRPr="00CC7AD0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http://school-collection.edu.ru/catalog/</w:t>
              </w:r>
            </w:hyperlink>
          </w:p>
        </w:tc>
      </w:tr>
      <w:tr w:rsidR="001269C7" w:rsidRPr="00CC7AD0" w:rsidTr="00CC610B">
        <w:tc>
          <w:tcPr>
            <w:tcW w:w="90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172</w:t>
            </w:r>
          </w:p>
        </w:tc>
        <w:tc>
          <w:tcPr>
            <w:tcW w:w="505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Будущее время глаголов</w:t>
            </w:r>
          </w:p>
        </w:tc>
        <w:tc>
          <w:tcPr>
            <w:tcW w:w="850" w:type="dxa"/>
          </w:tcPr>
          <w:p w:rsidR="001269C7" w:rsidRPr="00CC7AD0" w:rsidRDefault="001269C7" w:rsidP="00CC6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269C7" w:rsidRPr="004B2B22" w:rsidRDefault="001269C7" w:rsidP="00CC610B">
            <w:pPr>
              <w:spacing w:after="0" w:line="240" w:lineRule="auto"/>
              <w:jc w:val="center"/>
              <w:rPr>
                <w:rStyle w:val="ab"/>
                <w:rFonts w:ascii="Times New Roman" w:hAnsi="Times New Roman"/>
                <w:sz w:val="24"/>
                <w:szCs w:val="24"/>
              </w:rPr>
            </w:pPr>
            <w:r w:rsidRPr="004B2B22">
              <w:rPr>
                <w:rStyle w:val="ab"/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269C7" w:rsidRPr="000765D4" w:rsidRDefault="001269C7" w:rsidP="00CC610B">
            <w:pPr>
              <w:spacing w:after="0" w:line="240" w:lineRule="auto"/>
              <w:jc w:val="center"/>
              <w:rPr>
                <w:rStyle w:val="ab"/>
                <w:rFonts w:ascii="Times New Roman" w:hAnsi="Times New Roman"/>
                <w:sz w:val="24"/>
                <w:szCs w:val="24"/>
              </w:rPr>
            </w:pPr>
            <w:r w:rsidRPr="000765D4">
              <w:rPr>
                <w:rStyle w:val="ab"/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96" w:type="dxa"/>
          </w:tcPr>
          <w:p w:rsidR="001269C7" w:rsidRPr="001267D8" w:rsidRDefault="001269C7" w:rsidP="00CC610B">
            <w:pPr>
              <w:spacing w:after="0" w:line="240" w:lineRule="auto"/>
              <w:jc w:val="center"/>
              <w:rPr>
                <w:rStyle w:val="ab"/>
                <w:rFonts w:ascii="Times New Roman" w:hAnsi="Times New Roman"/>
                <w:sz w:val="24"/>
                <w:szCs w:val="24"/>
              </w:rPr>
            </w:pPr>
            <w:r w:rsidRPr="001267D8">
              <w:rPr>
                <w:rStyle w:val="ab"/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29" w:type="dxa"/>
          </w:tcPr>
          <w:p w:rsidR="001269C7" w:rsidRDefault="001269C7" w:rsidP="00CC610B">
            <w:r w:rsidRPr="00D51D0E">
              <w:rPr>
                <w:rFonts w:ascii="Times New Roman" w:hAnsi="Times New Roman" w:cs="Times New Roman"/>
                <w:sz w:val="24"/>
                <w:szCs w:val="24"/>
              </w:rPr>
              <w:t>4 четверть</w:t>
            </w:r>
          </w:p>
        </w:tc>
        <w:tc>
          <w:tcPr>
            <w:tcW w:w="4137" w:type="dxa"/>
          </w:tcPr>
          <w:p w:rsidR="001269C7" w:rsidRPr="00CC7AD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Style w:val="ab"/>
                <w:rFonts w:ascii="Times New Roman" w:hAnsi="Times New Roman"/>
                <w:sz w:val="24"/>
                <w:szCs w:val="24"/>
              </w:rPr>
              <w:t>h</w:t>
            </w:r>
            <w:hyperlink r:id="rId206" w:history="1">
              <w:r w:rsidRPr="00CC7AD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https://prosv.ru/static/tsok</w:t>
              </w:r>
            </w:hyperlink>
          </w:p>
        </w:tc>
      </w:tr>
      <w:tr w:rsidR="001269C7" w:rsidRPr="00CC7AD0" w:rsidTr="00CC610B">
        <w:tc>
          <w:tcPr>
            <w:tcW w:w="90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173</w:t>
            </w:r>
          </w:p>
        </w:tc>
        <w:tc>
          <w:tcPr>
            <w:tcW w:w="505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Спряжение глаголов</w:t>
            </w:r>
          </w:p>
        </w:tc>
        <w:tc>
          <w:tcPr>
            <w:tcW w:w="850" w:type="dxa"/>
          </w:tcPr>
          <w:p w:rsidR="001269C7" w:rsidRPr="00CC7AD0" w:rsidRDefault="001269C7" w:rsidP="00CC6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269C7" w:rsidRPr="004B2B22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2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269C7" w:rsidRPr="000765D4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5D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96" w:type="dxa"/>
          </w:tcPr>
          <w:p w:rsidR="001269C7" w:rsidRPr="001267D8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7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9" w:type="dxa"/>
          </w:tcPr>
          <w:p w:rsidR="001269C7" w:rsidRDefault="001269C7" w:rsidP="00CC610B">
            <w:r w:rsidRPr="00D51D0E">
              <w:rPr>
                <w:rFonts w:ascii="Times New Roman" w:hAnsi="Times New Roman" w:cs="Times New Roman"/>
                <w:sz w:val="24"/>
                <w:szCs w:val="24"/>
              </w:rPr>
              <w:t>4 четверть</w:t>
            </w:r>
          </w:p>
        </w:tc>
        <w:tc>
          <w:tcPr>
            <w:tcW w:w="4137" w:type="dxa"/>
          </w:tcPr>
          <w:p w:rsidR="001269C7" w:rsidRPr="00CC7AD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07" w:history="1">
              <w:r w:rsidR="001269C7" w:rsidRPr="00CC7AD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CC7AD0" w:rsidTr="00CC610B">
        <w:tc>
          <w:tcPr>
            <w:tcW w:w="90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174-177</w:t>
            </w:r>
          </w:p>
        </w:tc>
        <w:tc>
          <w:tcPr>
            <w:tcW w:w="505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Правописание безударных личных окончаний глаголов</w:t>
            </w:r>
          </w:p>
        </w:tc>
        <w:tc>
          <w:tcPr>
            <w:tcW w:w="850" w:type="dxa"/>
          </w:tcPr>
          <w:p w:rsidR="001269C7" w:rsidRPr="00CC7AD0" w:rsidRDefault="001269C7" w:rsidP="00CC6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1269C7" w:rsidRPr="004B2B22" w:rsidRDefault="001269C7" w:rsidP="00CC610B">
            <w:pPr>
              <w:spacing w:after="0" w:line="240" w:lineRule="auto"/>
              <w:jc w:val="center"/>
              <w:rPr>
                <w:rStyle w:val="ab"/>
                <w:rFonts w:ascii="Times New Roman" w:hAnsi="Times New Roman"/>
                <w:sz w:val="24"/>
                <w:szCs w:val="24"/>
              </w:rPr>
            </w:pPr>
            <w:r w:rsidRPr="004B2B22">
              <w:rPr>
                <w:rStyle w:val="ab"/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269C7" w:rsidRPr="000765D4" w:rsidRDefault="001269C7" w:rsidP="00CC610B">
            <w:pPr>
              <w:spacing w:after="0" w:line="240" w:lineRule="auto"/>
              <w:jc w:val="center"/>
              <w:rPr>
                <w:rStyle w:val="ab"/>
                <w:rFonts w:ascii="Times New Roman" w:hAnsi="Times New Roman"/>
                <w:sz w:val="24"/>
                <w:szCs w:val="24"/>
              </w:rPr>
            </w:pPr>
            <w:r w:rsidRPr="000765D4">
              <w:rPr>
                <w:rStyle w:val="ab"/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96" w:type="dxa"/>
          </w:tcPr>
          <w:p w:rsidR="001269C7" w:rsidRPr="001267D8" w:rsidRDefault="001269C7" w:rsidP="00CC610B">
            <w:pPr>
              <w:spacing w:after="0" w:line="240" w:lineRule="auto"/>
              <w:jc w:val="center"/>
              <w:rPr>
                <w:rStyle w:val="ab"/>
                <w:rFonts w:ascii="Times New Roman" w:hAnsi="Times New Roman"/>
                <w:sz w:val="24"/>
                <w:szCs w:val="24"/>
              </w:rPr>
            </w:pPr>
            <w:r w:rsidRPr="001267D8">
              <w:rPr>
                <w:rStyle w:val="ab"/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29" w:type="dxa"/>
          </w:tcPr>
          <w:p w:rsidR="001269C7" w:rsidRDefault="001269C7" w:rsidP="00CC610B">
            <w:r w:rsidRPr="00D51D0E">
              <w:rPr>
                <w:rFonts w:ascii="Times New Roman" w:hAnsi="Times New Roman" w:cs="Times New Roman"/>
                <w:sz w:val="24"/>
                <w:szCs w:val="24"/>
              </w:rPr>
              <w:t>4 четверть</w:t>
            </w:r>
          </w:p>
        </w:tc>
        <w:tc>
          <w:tcPr>
            <w:tcW w:w="4137" w:type="dxa"/>
          </w:tcPr>
          <w:p w:rsidR="001269C7" w:rsidRPr="00CC7AD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Style w:val="ab"/>
                <w:rFonts w:ascii="Times New Roman" w:hAnsi="Times New Roman"/>
                <w:sz w:val="24"/>
                <w:szCs w:val="24"/>
              </w:rPr>
              <w:t>h</w:t>
            </w:r>
            <w:hyperlink r:id="rId208" w:history="1">
              <w:r w:rsidRPr="00CC7AD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https://prosv.ru/static/tsok</w:t>
              </w:r>
            </w:hyperlink>
          </w:p>
        </w:tc>
      </w:tr>
      <w:tr w:rsidR="001269C7" w:rsidRPr="00CC7AD0" w:rsidTr="00CC610B">
        <w:tc>
          <w:tcPr>
            <w:tcW w:w="90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178</w:t>
            </w:r>
          </w:p>
        </w:tc>
        <w:tc>
          <w:tcPr>
            <w:tcW w:w="505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Правописание Ь в окончаниях глаголов 2-го лица единственного числа</w:t>
            </w:r>
          </w:p>
        </w:tc>
        <w:tc>
          <w:tcPr>
            <w:tcW w:w="850" w:type="dxa"/>
          </w:tcPr>
          <w:p w:rsidR="001269C7" w:rsidRPr="00CC7AD0" w:rsidRDefault="001269C7" w:rsidP="00CC6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269C7" w:rsidRPr="004B2B22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2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269C7" w:rsidRPr="000765D4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5D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96" w:type="dxa"/>
          </w:tcPr>
          <w:p w:rsidR="001269C7" w:rsidRPr="001267D8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7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9" w:type="dxa"/>
          </w:tcPr>
          <w:p w:rsidR="001269C7" w:rsidRDefault="001269C7" w:rsidP="00CC610B">
            <w:r w:rsidRPr="00D51D0E">
              <w:rPr>
                <w:rFonts w:ascii="Times New Roman" w:hAnsi="Times New Roman" w:cs="Times New Roman"/>
                <w:sz w:val="24"/>
                <w:szCs w:val="24"/>
              </w:rPr>
              <w:t>4 четверть</w:t>
            </w:r>
          </w:p>
        </w:tc>
        <w:tc>
          <w:tcPr>
            <w:tcW w:w="4137" w:type="dxa"/>
          </w:tcPr>
          <w:p w:rsidR="001269C7" w:rsidRPr="00CC7AD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09" w:history="1">
              <w:r w:rsidR="001269C7" w:rsidRPr="00CC7AD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CC7AD0" w:rsidTr="00CC610B">
        <w:tc>
          <w:tcPr>
            <w:tcW w:w="90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179</w:t>
            </w:r>
          </w:p>
        </w:tc>
        <w:tc>
          <w:tcPr>
            <w:tcW w:w="505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Употребление времен</w:t>
            </w:r>
          </w:p>
        </w:tc>
        <w:tc>
          <w:tcPr>
            <w:tcW w:w="850" w:type="dxa"/>
          </w:tcPr>
          <w:p w:rsidR="001269C7" w:rsidRPr="00CC7AD0" w:rsidRDefault="001269C7" w:rsidP="00CC6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269C7" w:rsidRPr="004B2B22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2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269C7" w:rsidRPr="000765D4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5D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96" w:type="dxa"/>
          </w:tcPr>
          <w:p w:rsidR="001269C7" w:rsidRPr="001267D8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7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9" w:type="dxa"/>
          </w:tcPr>
          <w:p w:rsidR="001269C7" w:rsidRDefault="001269C7" w:rsidP="00CC610B">
            <w:r w:rsidRPr="00D51D0E">
              <w:rPr>
                <w:rFonts w:ascii="Times New Roman" w:hAnsi="Times New Roman" w:cs="Times New Roman"/>
                <w:sz w:val="24"/>
                <w:szCs w:val="24"/>
              </w:rPr>
              <w:t>4 четверть</w:t>
            </w:r>
          </w:p>
        </w:tc>
        <w:tc>
          <w:tcPr>
            <w:tcW w:w="4137" w:type="dxa"/>
          </w:tcPr>
          <w:p w:rsidR="001269C7" w:rsidRPr="00CC7AD0" w:rsidRDefault="001269C7" w:rsidP="00CC610B">
            <w:pPr>
              <w:spacing w:after="0" w:line="240" w:lineRule="auto"/>
              <w:rPr>
                <w:rStyle w:val="ab"/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hyperlink r:id="rId210" w:history="1">
              <w:r w:rsidRPr="00CC7AD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  <w:p w:rsidR="001269C7" w:rsidRPr="00CC7AD0" w:rsidRDefault="001269C7" w:rsidP="00CC61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b"/>
                <w:rFonts w:ascii="Times New Roman" w:hAnsi="Times New Roman"/>
                <w:sz w:val="24"/>
                <w:szCs w:val="24"/>
              </w:rPr>
              <w:t xml:space="preserve">           </w:t>
            </w:r>
            <w:r w:rsidRPr="00CC7AD0">
              <w:rPr>
                <w:rStyle w:val="ab"/>
                <w:rFonts w:ascii="Times New Roman" w:hAnsi="Times New Roman"/>
                <w:sz w:val="24"/>
                <w:szCs w:val="24"/>
              </w:rPr>
              <w:t>h</w:t>
            </w:r>
            <w:hyperlink r:id="rId211" w:history="1">
              <w:r w:rsidRPr="00CC7AD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https://prosv.ru/static/tsok</w:t>
              </w:r>
            </w:hyperlink>
          </w:p>
        </w:tc>
      </w:tr>
      <w:tr w:rsidR="001269C7" w:rsidRPr="00CC7AD0" w:rsidTr="00CC610B">
        <w:tc>
          <w:tcPr>
            <w:tcW w:w="90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180-181</w:t>
            </w:r>
          </w:p>
        </w:tc>
        <w:tc>
          <w:tcPr>
            <w:tcW w:w="505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Правописание гласных в суффиксах глаголов</w:t>
            </w:r>
          </w:p>
        </w:tc>
        <w:tc>
          <w:tcPr>
            <w:tcW w:w="850" w:type="dxa"/>
          </w:tcPr>
          <w:p w:rsidR="001269C7" w:rsidRPr="00CC7AD0" w:rsidRDefault="001269C7" w:rsidP="00CC6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1269C7" w:rsidRPr="004B2B22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2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269C7" w:rsidRPr="000765D4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5D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96" w:type="dxa"/>
          </w:tcPr>
          <w:p w:rsidR="001269C7" w:rsidRPr="001267D8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7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9" w:type="dxa"/>
          </w:tcPr>
          <w:p w:rsidR="001269C7" w:rsidRDefault="001269C7" w:rsidP="00CC610B">
            <w:r w:rsidRPr="00D51D0E">
              <w:rPr>
                <w:rFonts w:ascii="Times New Roman" w:hAnsi="Times New Roman" w:cs="Times New Roman"/>
                <w:sz w:val="24"/>
                <w:szCs w:val="24"/>
              </w:rPr>
              <w:t>4 четверть</w:t>
            </w:r>
          </w:p>
        </w:tc>
        <w:tc>
          <w:tcPr>
            <w:tcW w:w="4137" w:type="dxa"/>
          </w:tcPr>
          <w:p w:rsidR="001269C7" w:rsidRPr="00CC7AD0" w:rsidRDefault="00217A3C" w:rsidP="00CC610B">
            <w:pPr>
              <w:spacing w:after="0" w:line="240" w:lineRule="auto"/>
              <w:jc w:val="center"/>
              <w:rPr>
                <w:rStyle w:val="ab"/>
                <w:rFonts w:ascii="Times New Roman" w:hAnsi="Times New Roman"/>
                <w:sz w:val="24"/>
                <w:szCs w:val="24"/>
              </w:rPr>
            </w:pPr>
            <w:hyperlink r:id="rId212" w:history="1">
              <w:r w:rsidR="001269C7" w:rsidRPr="00CC7AD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  <w:p w:rsidR="001269C7" w:rsidRPr="00CC7AD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Style w:val="ab"/>
                <w:rFonts w:ascii="Times New Roman" w:hAnsi="Times New Roman"/>
                <w:sz w:val="24"/>
                <w:szCs w:val="24"/>
              </w:rPr>
              <w:t>h</w:t>
            </w:r>
            <w:hyperlink r:id="rId213" w:history="1">
              <w:r w:rsidRPr="00CC7AD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https://prosv.ru/static/tsok</w:t>
              </w:r>
            </w:hyperlink>
          </w:p>
        </w:tc>
      </w:tr>
      <w:tr w:rsidR="001269C7" w:rsidRPr="00CC7AD0" w:rsidTr="00CC610B">
        <w:tc>
          <w:tcPr>
            <w:tcW w:w="90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505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Морфологический анализ глагола</w:t>
            </w:r>
          </w:p>
        </w:tc>
        <w:tc>
          <w:tcPr>
            <w:tcW w:w="850" w:type="dxa"/>
          </w:tcPr>
          <w:p w:rsidR="001269C7" w:rsidRPr="00CC7AD0" w:rsidRDefault="001269C7" w:rsidP="00CC6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269C7" w:rsidRPr="004B2B22" w:rsidRDefault="001269C7" w:rsidP="00CC610B">
            <w:pPr>
              <w:spacing w:after="0" w:line="240" w:lineRule="auto"/>
              <w:jc w:val="center"/>
              <w:rPr>
                <w:rStyle w:val="ab"/>
                <w:rFonts w:ascii="Times New Roman" w:hAnsi="Times New Roman"/>
                <w:sz w:val="24"/>
                <w:szCs w:val="24"/>
              </w:rPr>
            </w:pPr>
            <w:r w:rsidRPr="004B2B22">
              <w:rPr>
                <w:rStyle w:val="ab"/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269C7" w:rsidRPr="000765D4" w:rsidRDefault="001269C7" w:rsidP="00CC610B">
            <w:pPr>
              <w:spacing w:after="0" w:line="240" w:lineRule="auto"/>
              <w:jc w:val="center"/>
              <w:rPr>
                <w:rStyle w:val="ab"/>
                <w:rFonts w:ascii="Times New Roman" w:hAnsi="Times New Roman"/>
                <w:sz w:val="24"/>
                <w:szCs w:val="24"/>
              </w:rPr>
            </w:pPr>
            <w:r w:rsidRPr="000765D4">
              <w:rPr>
                <w:rStyle w:val="ab"/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96" w:type="dxa"/>
          </w:tcPr>
          <w:p w:rsidR="001269C7" w:rsidRPr="001267D8" w:rsidRDefault="001269C7" w:rsidP="00CC610B">
            <w:pPr>
              <w:spacing w:after="0" w:line="240" w:lineRule="auto"/>
              <w:jc w:val="center"/>
              <w:rPr>
                <w:rStyle w:val="ab"/>
                <w:rFonts w:ascii="Times New Roman" w:hAnsi="Times New Roman"/>
                <w:sz w:val="24"/>
                <w:szCs w:val="24"/>
              </w:rPr>
            </w:pPr>
            <w:r w:rsidRPr="001267D8">
              <w:rPr>
                <w:rStyle w:val="ab"/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29" w:type="dxa"/>
          </w:tcPr>
          <w:p w:rsidR="001269C7" w:rsidRDefault="001269C7" w:rsidP="00CC610B">
            <w:r w:rsidRPr="00D51D0E">
              <w:rPr>
                <w:rFonts w:ascii="Times New Roman" w:hAnsi="Times New Roman" w:cs="Times New Roman"/>
                <w:sz w:val="24"/>
                <w:szCs w:val="24"/>
              </w:rPr>
              <w:t>4 четверть</w:t>
            </w:r>
          </w:p>
        </w:tc>
        <w:tc>
          <w:tcPr>
            <w:tcW w:w="4137" w:type="dxa"/>
          </w:tcPr>
          <w:p w:rsidR="001269C7" w:rsidRPr="00CC7AD0" w:rsidRDefault="001269C7" w:rsidP="00CC610B">
            <w:pPr>
              <w:spacing w:after="0" w:line="240" w:lineRule="auto"/>
              <w:jc w:val="center"/>
              <w:rPr>
                <w:rStyle w:val="ab"/>
                <w:rFonts w:ascii="Times New Roman" w:hAnsi="Times New Roman"/>
                <w:sz w:val="24"/>
                <w:szCs w:val="24"/>
              </w:rPr>
            </w:pPr>
            <w:r w:rsidRPr="00CC7AD0">
              <w:rPr>
                <w:rStyle w:val="ab"/>
                <w:rFonts w:ascii="Times New Roman" w:hAnsi="Times New Roman"/>
                <w:sz w:val="24"/>
                <w:szCs w:val="24"/>
              </w:rPr>
              <w:t>h</w:t>
            </w:r>
            <w:hyperlink r:id="rId214" w:history="1">
              <w:r w:rsidRPr="00CC7AD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https://prosv.ru/static/tsok</w:t>
              </w:r>
            </w:hyperlink>
          </w:p>
          <w:p w:rsidR="001269C7" w:rsidRPr="00CC7AD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15" w:history="1">
              <w:r w:rsidR="001269C7" w:rsidRPr="00CC7AD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CC7AD0" w:rsidTr="00CC610B">
        <w:tc>
          <w:tcPr>
            <w:tcW w:w="90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183</w:t>
            </w:r>
          </w:p>
        </w:tc>
        <w:tc>
          <w:tcPr>
            <w:tcW w:w="505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И.К. Подготовка к </w:t>
            </w:r>
            <w:r w:rsidRPr="00CC7A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сжатому изложению</w:t>
            </w: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 xml:space="preserve"> с измен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ением формы лица по тексту А.Ф </w:t>
            </w: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Савчук «Шоколадный торт» (упр. 781)</w:t>
            </w:r>
          </w:p>
        </w:tc>
        <w:tc>
          <w:tcPr>
            <w:tcW w:w="850" w:type="dxa"/>
          </w:tcPr>
          <w:p w:rsidR="001269C7" w:rsidRPr="00CC7AD0" w:rsidRDefault="001269C7" w:rsidP="00CC6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269C7" w:rsidRPr="004B2B22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2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269C7" w:rsidRPr="000765D4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6" w:type="dxa"/>
          </w:tcPr>
          <w:p w:rsidR="001269C7" w:rsidRPr="001267D8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7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9" w:type="dxa"/>
          </w:tcPr>
          <w:p w:rsidR="001269C7" w:rsidRDefault="001269C7" w:rsidP="00CC610B">
            <w:r w:rsidRPr="00D51D0E">
              <w:rPr>
                <w:rFonts w:ascii="Times New Roman" w:hAnsi="Times New Roman" w:cs="Times New Roman"/>
                <w:sz w:val="24"/>
                <w:szCs w:val="24"/>
              </w:rPr>
              <w:t>4 четверть</w:t>
            </w:r>
          </w:p>
        </w:tc>
        <w:tc>
          <w:tcPr>
            <w:tcW w:w="4137" w:type="dxa"/>
          </w:tcPr>
          <w:p w:rsidR="001269C7" w:rsidRPr="00CC7AD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16" w:history="1">
              <w:r w:rsidR="001269C7" w:rsidRPr="00CC7AD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CC7AD0" w:rsidTr="00CC610B">
        <w:tc>
          <w:tcPr>
            <w:tcW w:w="902" w:type="dxa"/>
          </w:tcPr>
          <w:p w:rsidR="001269C7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184</w:t>
            </w:r>
          </w:p>
        </w:tc>
        <w:tc>
          <w:tcPr>
            <w:tcW w:w="5052" w:type="dxa"/>
          </w:tcPr>
          <w:p w:rsidR="001269C7" w:rsidRDefault="001269C7" w:rsidP="00CC610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И.К.</w:t>
            </w:r>
            <w:r w:rsidRPr="00CC7A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Сжатое изложение с измен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ением формы лица по тексту А.Ф </w:t>
            </w: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Савчук «Шоколадный торт» (упр. 781)</w:t>
            </w:r>
          </w:p>
        </w:tc>
        <w:tc>
          <w:tcPr>
            <w:tcW w:w="850" w:type="dxa"/>
          </w:tcPr>
          <w:p w:rsidR="001269C7" w:rsidRPr="00CC7AD0" w:rsidRDefault="001269C7" w:rsidP="00CC6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269C7" w:rsidRPr="004B2B22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2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269C7" w:rsidRPr="000765D4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6" w:type="dxa"/>
          </w:tcPr>
          <w:p w:rsidR="001269C7" w:rsidRPr="001267D8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7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9" w:type="dxa"/>
          </w:tcPr>
          <w:p w:rsidR="001269C7" w:rsidRDefault="001269C7" w:rsidP="00CC610B">
            <w:r w:rsidRPr="00D51D0E">
              <w:rPr>
                <w:rFonts w:ascii="Times New Roman" w:hAnsi="Times New Roman" w:cs="Times New Roman"/>
                <w:sz w:val="24"/>
                <w:szCs w:val="24"/>
              </w:rPr>
              <w:t>4 четверть</w:t>
            </w:r>
          </w:p>
        </w:tc>
        <w:tc>
          <w:tcPr>
            <w:tcW w:w="4137" w:type="dxa"/>
          </w:tcPr>
          <w:p w:rsidR="001269C7" w:rsidRPr="00CC7AD0" w:rsidRDefault="001269C7" w:rsidP="00CC610B">
            <w:pPr>
              <w:spacing w:after="0" w:line="240" w:lineRule="auto"/>
              <w:jc w:val="center"/>
              <w:rPr>
                <w:rStyle w:val="ab"/>
                <w:rFonts w:ascii="Times New Roman" w:hAnsi="Times New Roman"/>
                <w:sz w:val="24"/>
                <w:szCs w:val="24"/>
              </w:rPr>
            </w:pPr>
            <w:r>
              <w:rPr>
                <w:rStyle w:val="ab"/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269C7" w:rsidRPr="00CC7AD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17" w:history="1">
              <w:r w:rsidR="001269C7" w:rsidRPr="00CC7AD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CC7AD0" w:rsidTr="00CC610B">
        <w:tc>
          <w:tcPr>
            <w:tcW w:w="90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185-186</w:t>
            </w:r>
          </w:p>
        </w:tc>
        <w:tc>
          <w:tcPr>
            <w:tcW w:w="505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Повторение изученного по теме «Глагол»</w:t>
            </w:r>
          </w:p>
        </w:tc>
        <w:tc>
          <w:tcPr>
            <w:tcW w:w="850" w:type="dxa"/>
          </w:tcPr>
          <w:p w:rsidR="001269C7" w:rsidRPr="00CC7AD0" w:rsidRDefault="001269C7" w:rsidP="00CC6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1269C7" w:rsidRPr="004B2B22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2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269C7" w:rsidRPr="000765D4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5D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96" w:type="dxa"/>
          </w:tcPr>
          <w:p w:rsidR="001269C7" w:rsidRPr="001267D8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7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9" w:type="dxa"/>
          </w:tcPr>
          <w:p w:rsidR="001269C7" w:rsidRDefault="001269C7" w:rsidP="00CC610B">
            <w:r w:rsidRPr="00D51D0E">
              <w:rPr>
                <w:rFonts w:ascii="Times New Roman" w:hAnsi="Times New Roman" w:cs="Times New Roman"/>
                <w:sz w:val="24"/>
                <w:szCs w:val="24"/>
              </w:rPr>
              <w:t>4 четверть</w:t>
            </w:r>
          </w:p>
        </w:tc>
        <w:tc>
          <w:tcPr>
            <w:tcW w:w="4137" w:type="dxa"/>
          </w:tcPr>
          <w:p w:rsidR="001269C7" w:rsidRPr="00CC7AD0" w:rsidRDefault="00217A3C" w:rsidP="00CC610B">
            <w:pPr>
              <w:spacing w:after="0" w:line="240" w:lineRule="auto"/>
              <w:jc w:val="center"/>
              <w:rPr>
                <w:rStyle w:val="ab"/>
                <w:rFonts w:ascii="Times New Roman" w:hAnsi="Times New Roman"/>
                <w:sz w:val="24"/>
                <w:szCs w:val="24"/>
              </w:rPr>
            </w:pPr>
            <w:hyperlink r:id="rId218" w:history="1">
              <w:r w:rsidR="001269C7" w:rsidRPr="00CC7AD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  <w:p w:rsidR="001269C7" w:rsidRPr="00CC7AD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Style w:val="ab"/>
                <w:rFonts w:ascii="Times New Roman" w:hAnsi="Times New Roman"/>
                <w:sz w:val="24"/>
                <w:szCs w:val="24"/>
              </w:rPr>
              <w:t>h</w:t>
            </w:r>
            <w:hyperlink r:id="rId219" w:history="1">
              <w:r w:rsidRPr="00CC7AD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https://prosv.ru/static/tsok</w:t>
              </w:r>
            </w:hyperlink>
          </w:p>
        </w:tc>
      </w:tr>
      <w:tr w:rsidR="001269C7" w:rsidRPr="00CC7AD0" w:rsidTr="00CC610B">
        <w:tc>
          <w:tcPr>
            <w:tcW w:w="90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187</w:t>
            </w:r>
          </w:p>
        </w:tc>
        <w:tc>
          <w:tcPr>
            <w:tcW w:w="5052" w:type="dxa"/>
          </w:tcPr>
          <w:p w:rsidR="001269C7" w:rsidRPr="00CC7AD0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284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И.К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 «Глагол»</w:t>
            </w:r>
          </w:p>
        </w:tc>
        <w:tc>
          <w:tcPr>
            <w:tcW w:w="850" w:type="dxa"/>
          </w:tcPr>
          <w:p w:rsidR="001269C7" w:rsidRPr="00CC7AD0" w:rsidRDefault="001269C7" w:rsidP="00CC6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269C7" w:rsidRPr="004B2B22" w:rsidRDefault="001269C7" w:rsidP="00CC610B">
            <w:pPr>
              <w:spacing w:after="0" w:line="240" w:lineRule="auto"/>
              <w:jc w:val="center"/>
              <w:rPr>
                <w:rStyle w:val="ab"/>
                <w:rFonts w:ascii="Times New Roman" w:hAnsi="Times New Roman"/>
                <w:sz w:val="24"/>
                <w:szCs w:val="24"/>
              </w:rPr>
            </w:pPr>
            <w:r w:rsidRPr="004B2B22">
              <w:rPr>
                <w:rStyle w:val="ab"/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269C7" w:rsidRPr="000765D4" w:rsidRDefault="001269C7" w:rsidP="00CC610B">
            <w:pPr>
              <w:spacing w:after="0" w:line="240" w:lineRule="auto"/>
              <w:jc w:val="center"/>
              <w:rPr>
                <w:rStyle w:val="ab"/>
                <w:rFonts w:ascii="Times New Roman" w:hAnsi="Times New Roman"/>
                <w:sz w:val="24"/>
                <w:szCs w:val="24"/>
              </w:rPr>
            </w:pPr>
            <w:r w:rsidRPr="000765D4">
              <w:rPr>
                <w:rStyle w:val="ab"/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96" w:type="dxa"/>
          </w:tcPr>
          <w:p w:rsidR="001269C7" w:rsidRPr="001267D8" w:rsidRDefault="001269C7" w:rsidP="00CC610B">
            <w:pPr>
              <w:spacing w:after="0" w:line="240" w:lineRule="auto"/>
              <w:jc w:val="center"/>
              <w:rPr>
                <w:rStyle w:val="ab"/>
                <w:rFonts w:ascii="Times New Roman" w:hAnsi="Times New Roman"/>
                <w:sz w:val="24"/>
                <w:szCs w:val="24"/>
              </w:rPr>
            </w:pPr>
            <w:r w:rsidRPr="001267D8">
              <w:rPr>
                <w:rStyle w:val="ab"/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29" w:type="dxa"/>
          </w:tcPr>
          <w:p w:rsidR="001269C7" w:rsidRDefault="001269C7" w:rsidP="00CC610B">
            <w:r w:rsidRPr="00D51D0E">
              <w:rPr>
                <w:rFonts w:ascii="Times New Roman" w:hAnsi="Times New Roman" w:cs="Times New Roman"/>
                <w:sz w:val="24"/>
                <w:szCs w:val="24"/>
              </w:rPr>
              <w:t>4 четверть</w:t>
            </w:r>
          </w:p>
        </w:tc>
        <w:tc>
          <w:tcPr>
            <w:tcW w:w="4137" w:type="dxa"/>
          </w:tcPr>
          <w:p w:rsidR="001269C7" w:rsidRPr="00CC7AD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Style w:val="ab"/>
                <w:rFonts w:ascii="Times New Roman" w:hAnsi="Times New Roman"/>
                <w:sz w:val="24"/>
                <w:szCs w:val="24"/>
              </w:rPr>
              <w:t>h</w:t>
            </w:r>
            <w:hyperlink r:id="rId220" w:history="1">
              <w:r w:rsidRPr="00CC7AD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https://prosv.ru/static/tsok</w:t>
              </w:r>
            </w:hyperlink>
          </w:p>
        </w:tc>
      </w:tr>
      <w:tr w:rsidR="001269C7" w:rsidRPr="00CC7AD0" w:rsidTr="00CC610B">
        <w:tc>
          <w:tcPr>
            <w:tcW w:w="902" w:type="dxa"/>
          </w:tcPr>
          <w:p w:rsidR="001269C7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188</w:t>
            </w:r>
          </w:p>
        </w:tc>
        <w:tc>
          <w:tcPr>
            <w:tcW w:w="5052" w:type="dxa"/>
          </w:tcPr>
          <w:p w:rsidR="001269C7" w:rsidRPr="00E34972" w:rsidRDefault="001269C7" w:rsidP="00CC610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4972">
              <w:rPr>
                <w:rFonts w:ascii="Times New Roman" w:hAnsi="Times New Roman" w:cs="Times New Roman"/>
                <w:bCs/>
                <w:sz w:val="24"/>
                <w:szCs w:val="24"/>
              </w:rPr>
              <w:t>Анализ контрольной работы и работа над ошибками.</w:t>
            </w:r>
          </w:p>
        </w:tc>
        <w:tc>
          <w:tcPr>
            <w:tcW w:w="850" w:type="dxa"/>
          </w:tcPr>
          <w:p w:rsidR="001269C7" w:rsidRPr="00CC7AD0" w:rsidRDefault="001269C7" w:rsidP="00CC6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269C7" w:rsidRPr="004B2B22" w:rsidRDefault="001269C7" w:rsidP="00CC610B">
            <w:pPr>
              <w:spacing w:after="0" w:line="240" w:lineRule="auto"/>
              <w:jc w:val="center"/>
              <w:rPr>
                <w:rStyle w:val="ab"/>
                <w:rFonts w:ascii="Times New Roman" w:hAnsi="Times New Roman"/>
                <w:sz w:val="24"/>
                <w:szCs w:val="24"/>
              </w:rPr>
            </w:pPr>
            <w:r w:rsidRPr="004B2B22">
              <w:rPr>
                <w:rStyle w:val="ab"/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269C7" w:rsidRPr="000765D4" w:rsidRDefault="001269C7" w:rsidP="00CC610B">
            <w:pPr>
              <w:spacing w:after="0" w:line="240" w:lineRule="auto"/>
              <w:jc w:val="center"/>
              <w:rPr>
                <w:rStyle w:val="ab"/>
                <w:rFonts w:ascii="Times New Roman" w:hAnsi="Times New Roman"/>
                <w:sz w:val="24"/>
                <w:szCs w:val="24"/>
              </w:rPr>
            </w:pPr>
            <w:r w:rsidRPr="000765D4">
              <w:rPr>
                <w:rStyle w:val="ab"/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96" w:type="dxa"/>
          </w:tcPr>
          <w:p w:rsidR="001269C7" w:rsidRPr="001267D8" w:rsidRDefault="001269C7" w:rsidP="00CC610B">
            <w:pPr>
              <w:spacing w:after="0" w:line="240" w:lineRule="auto"/>
              <w:jc w:val="center"/>
              <w:rPr>
                <w:rStyle w:val="ab"/>
                <w:rFonts w:ascii="Times New Roman" w:hAnsi="Times New Roman"/>
                <w:sz w:val="24"/>
                <w:szCs w:val="24"/>
              </w:rPr>
            </w:pPr>
            <w:r w:rsidRPr="001267D8">
              <w:rPr>
                <w:rStyle w:val="ab"/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29" w:type="dxa"/>
          </w:tcPr>
          <w:p w:rsidR="001269C7" w:rsidRDefault="001269C7" w:rsidP="00CC610B">
            <w:r w:rsidRPr="00D51D0E">
              <w:rPr>
                <w:rFonts w:ascii="Times New Roman" w:hAnsi="Times New Roman" w:cs="Times New Roman"/>
                <w:sz w:val="24"/>
                <w:szCs w:val="24"/>
              </w:rPr>
              <w:t>4 четверть</w:t>
            </w:r>
          </w:p>
        </w:tc>
        <w:tc>
          <w:tcPr>
            <w:tcW w:w="4137" w:type="dxa"/>
          </w:tcPr>
          <w:p w:rsidR="001269C7" w:rsidRPr="00CC7AD0" w:rsidRDefault="001269C7" w:rsidP="00CC610B">
            <w:pPr>
              <w:spacing w:after="0" w:line="240" w:lineRule="auto"/>
              <w:jc w:val="center"/>
              <w:rPr>
                <w:rStyle w:val="ab"/>
                <w:rFonts w:ascii="Times New Roman" w:hAnsi="Times New Roman"/>
                <w:sz w:val="24"/>
                <w:szCs w:val="24"/>
              </w:rPr>
            </w:pPr>
          </w:p>
        </w:tc>
      </w:tr>
      <w:tr w:rsidR="001269C7" w:rsidRPr="00CC7AD0" w:rsidTr="00CC610B">
        <w:tc>
          <w:tcPr>
            <w:tcW w:w="902" w:type="dxa"/>
          </w:tcPr>
          <w:p w:rsidR="001269C7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1269C7" w:rsidRPr="00972842" w:rsidRDefault="001269C7" w:rsidP="00CC610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Повторение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изученного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 5 классе</w:t>
            </w:r>
          </w:p>
        </w:tc>
        <w:tc>
          <w:tcPr>
            <w:tcW w:w="850" w:type="dxa"/>
          </w:tcPr>
          <w:p w:rsidR="001269C7" w:rsidRPr="00A703C7" w:rsidRDefault="001269C7" w:rsidP="00CC610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:rsidR="001269C7" w:rsidRPr="004B2B22" w:rsidRDefault="001269C7" w:rsidP="00CC610B">
            <w:pPr>
              <w:spacing w:after="0" w:line="240" w:lineRule="auto"/>
              <w:jc w:val="center"/>
              <w:rPr>
                <w:rStyle w:val="ab"/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269C7" w:rsidRPr="000765D4" w:rsidRDefault="001269C7" w:rsidP="00CC610B">
            <w:pPr>
              <w:spacing w:after="0" w:line="240" w:lineRule="auto"/>
              <w:jc w:val="center"/>
              <w:rPr>
                <w:rStyle w:val="ab"/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6" w:type="dxa"/>
          </w:tcPr>
          <w:p w:rsidR="001269C7" w:rsidRPr="001267D8" w:rsidRDefault="001269C7" w:rsidP="00CC610B">
            <w:pPr>
              <w:spacing w:after="0" w:line="240" w:lineRule="auto"/>
              <w:jc w:val="center"/>
              <w:rPr>
                <w:rStyle w:val="ab"/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9" w:type="dxa"/>
          </w:tcPr>
          <w:p w:rsidR="001269C7" w:rsidRDefault="001269C7" w:rsidP="00CC610B">
            <w:r w:rsidRPr="00D51D0E">
              <w:rPr>
                <w:rFonts w:ascii="Times New Roman" w:hAnsi="Times New Roman" w:cs="Times New Roman"/>
                <w:sz w:val="24"/>
                <w:szCs w:val="24"/>
              </w:rPr>
              <w:t>4 четверть</w:t>
            </w:r>
          </w:p>
        </w:tc>
        <w:tc>
          <w:tcPr>
            <w:tcW w:w="4137" w:type="dxa"/>
          </w:tcPr>
          <w:p w:rsidR="001269C7" w:rsidRPr="00CC7AD0" w:rsidRDefault="001269C7" w:rsidP="00CC610B">
            <w:pPr>
              <w:spacing w:after="0" w:line="240" w:lineRule="auto"/>
              <w:jc w:val="center"/>
              <w:rPr>
                <w:rStyle w:val="ab"/>
                <w:rFonts w:ascii="Times New Roman" w:hAnsi="Times New Roman"/>
                <w:sz w:val="24"/>
                <w:szCs w:val="24"/>
              </w:rPr>
            </w:pPr>
          </w:p>
        </w:tc>
      </w:tr>
      <w:tr w:rsidR="001269C7" w:rsidRPr="00CC7AD0" w:rsidTr="00CC610B">
        <w:tc>
          <w:tcPr>
            <w:tcW w:w="902" w:type="dxa"/>
          </w:tcPr>
          <w:p w:rsidR="001269C7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189-190</w:t>
            </w:r>
          </w:p>
        </w:tc>
        <w:tc>
          <w:tcPr>
            <w:tcW w:w="5052" w:type="dxa"/>
          </w:tcPr>
          <w:p w:rsidR="001269C7" w:rsidRPr="00A703C7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03C7">
              <w:rPr>
                <w:rFonts w:ascii="Times New Roman" w:hAnsi="Times New Roman" w:cs="Times New Roman"/>
                <w:sz w:val="24"/>
                <w:szCs w:val="24"/>
              </w:rPr>
              <w:t xml:space="preserve">Система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языка. Основные разделы науки о языке.</w:t>
            </w:r>
          </w:p>
        </w:tc>
        <w:tc>
          <w:tcPr>
            <w:tcW w:w="850" w:type="dxa"/>
          </w:tcPr>
          <w:p w:rsidR="001269C7" w:rsidRPr="00CC7AD0" w:rsidRDefault="001269C7" w:rsidP="00CC6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1269C7" w:rsidRPr="004B2B22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2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269C7" w:rsidRPr="000765D4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5D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96" w:type="dxa"/>
          </w:tcPr>
          <w:p w:rsidR="001269C7" w:rsidRPr="001267D8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7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9" w:type="dxa"/>
          </w:tcPr>
          <w:p w:rsidR="001269C7" w:rsidRDefault="001269C7" w:rsidP="00CC610B">
            <w:r w:rsidRPr="00D51D0E">
              <w:rPr>
                <w:rFonts w:ascii="Times New Roman" w:hAnsi="Times New Roman" w:cs="Times New Roman"/>
                <w:sz w:val="24"/>
                <w:szCs w:val="24"/>
              </w:rPr>
              <w:t>4 четверть</w:t>
            </w:r>
          </w:p>
        </w:tc>
        <w:tc>
          <w:tcPr>
            <w:tcW w:w="4137" w:type="dxa"/>
          </w:tcPr>
          <w:p w:rsidR="001269C7" w:rsidRPr="00CC7AD0" w:rsidRDefault="00217A3C" w:rsidP="00CC610B">
            <w:pPr>
              <w:spacing w:after="0" w:line="240" w:lineRule="auto"/>
              <w:jc w:val="center"/>
              <w:rPr>
                <w:rStyle w:val="ab"/>
                <w:rFonts w:ascii="Times New Roman" w:hAnsi="Times New Roman"/>
                <w:sz w:val="24"/>
                <w:szCs w:val="24"/>
              </w:rPr>
            </w:pPr>
            <w:hyperlink r:id="rId221" w:history="1">
              <w:r w:rsidR="001269C7" w:rsidRPr="00CC7AD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  <w:p w:rsidR="001269C7" w:rsidRPr="00CC7AD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AD0">
              <w:rPr>
                <w:rStyle w:val="ab"/>
                <w:rFonts w:ascii="Times New Roman" w:hAnsi="Times New Roman"/>
                <w:sz w:val="24"/>
                <w:szCs w:val="24"/>
              </w:rPr>
              <w:t>h</w:t>
            </w:r>
            <w:hyperlink r:id="rId222" w:history="1">
              <w:r w:rsidRPr="00CC7AD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https://prosv.ru/static/tsok</w:t>
              </w:r>
            </w:hyperlink>
          </w:p>
        </w:tc>
      </w:tr>
      <w:tr w:rsidR="001269C7" w:rsidRPr="00CC7AD0" w:rsidTr="00CC610B">
        <w:tc>
          <w:tcPr>
            <w:tcW w:w="902" w:type="dxa"/>
          </w:tcPr>
          <w:p w:rsidR="001269C7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191</w:t>
            </w:r>
          </w:p>
        </w:tc>
        <w:tc>
          <w:tcPr>
            <w:tcW w:w="5052" w:type="dxa"/>
          </w:tcPr>
          <w:p w:rsidR="001269C7" w:rsidRPr="00972842" w:rsidRDefault="001269C7" w:rsidP="00CC610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И.К. </w:t>
            </w:r>
            <w:r w:rsidRPr="00AD7A74">
              <w:rPr>
                <w:rFonts w:ascii="Times New Roman" w:hAnsi="Times New Roman" w:cs="Times New Roman"/>
                <w:sz w:val="24"/>
                <w:szCs w:val="24"/>
              </w:rPr>
              <w:t xml:space="preserve">Сочинение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выбранную тему</w:t>
            </w:r>
            <w:r w:rsidRPr="00AD7A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AD7A74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947</w:t>
            </w:r>
            <w:r w:rsidRPr="00AD7A7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50" w:type="dxa"/>
          </w:tcPr>
          <w:p w:rsidR="001269C7" w:rsidRPr="00CC7AD0" w:rsidRDefault="001269C7" w:rsidP="00CC6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269C7" w:rsidRPr="004B2B22" w:rsidRDefault="001269C7" w:rsidP="00CC610B">
            <w:pPr>
              <w:spacing w:after="0" w:line="240" w:lineRule="auto"/>
              <w:jc w:val="center"/>
              <w:rPr>
                <w:rStyle w:val="ab"/>
                <w:rFonts w:ascii="Times New Roman" w:hAnsi="Times New Roman"/>
                <w:sz w:val="24"/>
                <w:szCs w:val="24"/>
              </w:rPr>
            </w:pPr>
            <w:r w:rsidRPr="004B2B22">
              <w:rPr>
                <w:rStyle w:val="ab"/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269C7" w:rsidRPr="000765D4" w:rsidRDefault="001269C7" w:rsidP="00CC610B">
            <w:pPr>
              <w:spacing w:after="0" w:line="240" w:lineRule="auto"/>
              <w:jc w:val="center"/>
              <w:rPr>
                <w:rStyle w:val="ab"/>
                <w:rFonts w:ascii="Times New Roman" w:hAnsi="Times New Roman"/>
                <w:sz w:val="24"/>
                <w:szCs w:val="24"/>
              </w:rPr>
            </w:pPr>
            <w:r>
              <w:rPr>
                <w:rStyle w:val="ab"/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6" w:type="dxa"/>
          </w:tcPr>
          <w:p w:rsidR="001269C7" w:rsidRPr="001267D8" w:rsidRDefault="001269C7" w:rsidP="00CC610B">
            <w:pPr>
              <w:spacing w:after="0" w:line="240" w:lineRule="auto"/>
              <w:jc w:val="center"/>
              <w:rPr>
                <w:rStyle w:val="ab"/>
                <w:rFonts w:ascii="Times New Roman" w:hAnsi="Times New Roman"/>
                <w:sz w:val="24"/>
                <w:szCs w:val="24"/>
              </w:rPr>
            </w:pPr>
            <w:r w:rsidRPr="001267D8">
              <w:rPr>
                <w:rStyle w:val="ab"/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29" w:type="dxa"/>
          </w:tcPr>
          <w:p w:rsidR="001269C7" w:rsidRDefault="001269C7" w:rsidP="00CC610B">
            <w:r w:rsidRPr="00D51D0E">
              <w:rPr>
                <w:rFonts w:ascii="Times New Roman" w:hAnsi="Times New Roman" w:cs="Times New Roman"/>
                <w:sz w:val="24"/>
                <w:szCs w:val="24"/>
              </w:rPr>
              <w:t>4 четверть</w:t>
            </w:r>
          </w:p>
        </w:tc>
        <w:tc>
          <w:tcPr>
            <w:tcW w:w="4137" w:type="dxa"/>
          </w:tcPr>
          <w:p w:rsidR="001269C7" w:rsidRPr="00CC7AD0" w:rsidRDefault="001269C7" w:rsidP="00CC610B">
            <w:pPr>
              <w:spacing w:after="0" w:line="240" w:lineRule="auto"/>
              <w:jc w:val="center"/>
              <w:rPr>
                <w:rStyle w:val="ab"/>
                <w:rFonts w:ascii="Times New Roman" w:hAnsi="Times New Roman"/>
                <w:sz w:val="24"/>
                <w:szCs w:val="24"/>
              </w:rPr>
            </w:pPr>
            <w:r w:rsidRPr="00CC7AD0">
              <w:rPr>
                <w:rStyle w:val="ab"/>
                <w:rFonts w:ascii="Times New Roman" w:hAnsi="Times New Roman"/>
                <w:sz w:val="24"/>
                <w:szCs w:val="24"/>
              </w:rPr>
              <w:t>h</w:t>
            </w:r>
            <w:hyperlink r:id="rId223" w:history="1">
              <w:r w:rsidRPr="00CC7AD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https://prosv.ru/static/tsok</w:t>
              </w:r>
            </w:hyperlink>
          </w:p>
          <w:p w:rsidR="001269C7" w:rsidRPr="00CC7AD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24" w:history="1">
              <w:r w:rsidR="001269C7" w:rsidRPr="00CC7AD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CC7AD0" w:rsidTr="00CC610B">
        <w:tc>
          <w:tcPr>
            <w:tcW w:w="902" w:type="dxa"/>
          </w:tcPr>
          <w:p w:rsidR="001269C7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192-196</w:t>
            </w:r>
          </w:p>
        </w:tc>
        <w:tc>
          <w:tcPr>
            <w:tcW w:w="5052" w:type="dxa"/>
          </w:tcPr>
          <w:p w:rsidR="001269C7" w:rsidRPr="00AD7A74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A74">
              <w:rPr>
                <w:rFonts w:ascii="Times New Roman" w:hAnsi="Times New Roman" w:cs="Times New Roman"/>
                <w:sz w:val="24"/>
                <w:szCs w:val="24"/>
              </w:rPr>
              <w:t>Орфограммы  в приставках, корнях и окончаниях.</w:t>
            </w:r>
          </w:p>
        </w:tc>
        <w:tc>
          <w:tcPr>
            <w:tcW w:w="850" w:type="dxa"/>
          </w:tcPr>
          <w:p w:rsidR="001269C7" w:rsidRPr="00CC7AD0" w:rsidRDefault="001269C7" w:rsidP="00CC6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1269C7" w:rsidRPr="004B2B22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2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269C7" w:rsidRPr="000765D4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5D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96" w:type="dxa"/>
          </w:tcPr>
          <w:p w:rsidR="001269C7" w:rsidRPr="001267D8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7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9" w:type="dxa"/>
          </w:tcPr>
          <w:p w:rsidR="001269C7" w:rsidRDefault="001269C7" w:rsidP="00CC610B">
            <w:r w:rsidRPr="00D51D0E">
              <w:rPr>
                <w:rFonts w:ascii="Times New Roman" w:hAnsi="Times New Roman" w:cs="Times New Roman"/>
                <w:sz w:val="24"/>
                <w:szCs w:val="24"/>
              </w:rPr>
              <w:t>4 четверть</w:t>
            </w:r>
          </w:p>
        </w:tc>
        <w:tc>
          <w:tcPr>
            <w:tcW w:w="4137" w:type="dxa"/>
          </w:tcPr>
          <w:p w:rsidR="001269C7" w:rsidRPr="00CC7AD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25" w:history="1">
              <w:r w:rsidR="001269C7" w:rsidRPr="00CC7AD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CC7AD0" w:rsidTr="00CC610B">
        <w:tc>
          <w:tcPr>
            <w:tcW w:w="902" w:type="dxa"/>
          </w:tcPr>
          <w:p w:rsidR="001269C7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197-200</w:t>
            </w:r>
          </w:p>
        </w:tc>
        <w:tc>
          <w:tcPr>
            <w:tcW w:w="5052" w:type="dxa"/>
          </w:tcPr>
          <w:p w:rsidR="001269C7" w:rsidRPr="00AD7A74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A74">
              <w:rPr>
                <w:rFonts w:ascii="Times New Roman" w:hAnsi="Times New Roman" w:cs="Times New Roman"/>
                <w:sz w:val="24"/>
                <w:szCs w:val="24"/>
              </w:rPr>
              <w:t>Знаки препинания в простых и сложных предложениях и в предложениях с прямой речью.</w:t>
            </w:r>
          </w:p>
        </w:tc>
        <w:tc>
          <w:tcPr>
            <w:tcW w:w="850" w:type="dxa"/>
          </w:tcPr>
          <w:p w:rsidR="001269C7" w:rsidRPr="00CC7AD0" w:rsidRDefault="001269C7" w:rsidP="00CC6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1269C7" w:rsidRPr="004B2B22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2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269C7" w:rsidRPr="000765D4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5D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96" w:type="dxa"/>
          </w:tcPr>
          <w:p w:rsidR="001269C7" w:rsidRPr="001267D8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7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9" w:type="dxa"/>
          </w:tcPr>
          <w:p w:rsidR="001269C7" w:rsidRDefault="001269C7" w:rsidP="00CC610B">
            <w:r w:rsidRPr="00D51D0E">
              <w:rPr>
                <w:rFonts w:ascii="Times New Roman" w:hAnsi="Times New Roman" w:cs="Times New Roman"/>
                <w:sz w:val="24"/>
                <w:szCs w:val="24"/>
              </w:rPr>
              <w:t>4 четверть</w:t>
            </w:r>
          </w:p>
        </w:tc>
        <w:tc>
          <w:tcPr>
            <w:tcW w:w="4137" w:type="dxa"/>
          </w:tcPr>
          <w:p w:rsidR="001269C7" w:rsidRPr="00CC7AD0" w:rsidRDefault="00217A3C" w:rsidP="00CC610B">
            <w:pPr>
              <w:spacing w:after="0" w:line="240" w:lineRule="auto"/>
              <w:jc w:val="center"/>
              <w:rPr>
                <w:rStyle w:val="ab"/>
                <w:rFonts w:ascii="Times New Roman" w:hAnsi="Times New Roman"/>
                <w:sz w:val="24"/>
                <w:szCs w:val="24"/>
              </w:rPr>
            </w:pPr>
            <w:hyperlink r:id="rId226" w:history="1">
              <w:r w:rsidR="001269C7" w:rsidRPr="00CC7AD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CC7AD0" w:rsidTr="00CC610B">
        <w:tc>
          <w:tcPr>
            <w:tcW w:w="902" w:type="dxa"/>
          </w:tcPr>
          <w:p w:rsidR="001269C7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</w:p>
        </w:tc>
        <w:tc>
          <w:tcPr>
            <w:tcW w:w="5052" w:type="dxa"/>
          </w:tcPr>
          <w:p w:rsidR="001269C7" w:rsidRPr="004B2B22" w:rsidRDefault="001269C7" w:rsidP="00CC61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2B22">
              <w:rPr>
                <w:rFonts w:ascii="Times New Roman" w:hAnsi="Times New Roman" w:cs="Times New Roman"/>
                <w:b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850" w:type="dxa"/>
          </w:tcPr>
          <w:p w:rsidR="001269C7" w:rsidRDefault="001269C7" w:rsidP="00CC6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269C7" w:rsidRPr="004B2B22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269C7" w:rsidRPr="000765D4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5D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96" w:type="dxa"/>
          </w:tcPr>
          <w:p w:rsidR="001269C7" w:rsidRPr="001267D8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7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9" w:type="dxa"/>
          </w:tcPr>
          <w:p w:rsidR="001269C7" w:rsidRDefault="001269C7" w:rsidP="00CC610B">
            <w:r w:rsidRPr="00D51D0E">
              <w:rPr>
                <w:rFonts w:ascii="Times New Roman" w:hAnsi="Times New Roman" w:cs="Times New Roman"/>
                <w:sz w:val="24"/>
                <w:szCs w:val="24"/>
              </w:rPr>
              <w:t>4 четверть</w:t>
            </w:r>
          </w:p>
        </w:tc>
        <w:tc>
          <w:tcPr>
            <w:tcW w:w="4137" w:type="dxa"/>
          </w:tcPr>
          <w:p w:rsidR="001269C7" w:rsidRPr="001267D8" w:rsidRDefault="00217A3C" w:rsidP="00CC610B">
            <w:pPr>
              <w:pStyle w:val="afc"/>
              <w:rPr>
                <w:i w:val="0"/>
              </w:rPr>
            </w:pPr>
            <w:hyperlink r:id="rId227" w:history="1">
              <w:r w:rsidR="001269C7" w:rsidRPr="001267D8">
                <w:rPr>
                  <w:rStyle w:val="ab"/>
                  <w:rFonts w:ascii="Times New Roman" w:hAnsi="Times New Roman"/>
                  <w:i w:val="0"/>
                </w:rPr>
                <w:t>https://resh.edu.ru/subject/13/</w:t>
              </w:r>
            </w:hyperlink>
          </w:p>
        </w:tc>
      </w:tr>
      <w:tr w:rsidR="001269C7" w:rsidRPr="00CC7AD0" w:rsidTr="00CC610B">
        <w:tc>
          <w:tcPr>
            <w:tcW w:w="902" w:type="dxa"/>
          </w:tcPr>
          <w:p w:rsidR="001269C7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</w:p>
        </w:tc>
        <w:tc>
          <w:tcPr>
            <w:tcW w:w="5052" w:type="dxa"/>
          </w:tcPr>
          <w:p w:rsidR="001269C7" w:rsidRPr="00AD7A74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 и работа над ошибками.</w:t>
            </w:r>
          </w:p>
        </w:tc>
        <w:tc>
          <w:tcPr>
            <w:tcW w:w="850" w:type="dxa"/>
          </w:tcPr>
          <w:p w:rsidR="001269C7" w:rsidRDefault="001269C7" w:rsidP="00CC6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269C7" w:rsidRPr="004B2B22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2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269C7" w:rsidRPr="000765D4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5D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96" w:type="dxa"/>
          </w:tcPr>
          <w:p w:rsidR="001269C7" w:rsidRPr="001267D8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7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9" w:type="dxa"/>
          </w:tcPr>
          <w:p w:rsidR="001269C7" w:rsidRDefault="001269C7" w:rsidP="00CC610B">
            <w:r w:rsidRPr="00D51D0E">
              <w:rPr>
                <w:rFonts w:ascii="Times New Roman" w:hAnsi="Times New Roman" w:cs="Times New Roman"/>
                <w:sz w:val="24"/>
                <w:szCs w:val="24"/>
              </w:rPr>
              <w:t>4 четверть</w:t>
            </w:r>
          </w:p>
        </w:tc>
        <w:tc>
          <w:tcPr>
            <w:tcW w:w="4137" w:type="dxa"/>
          </w:tcPr>
          <w:p w:rsidR="001269C7" w:rsidRPr="00CC7AD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28" w:history="1">
              <w:r w:rsidR="001269C7" w:rsidRPr="00CC7AD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CC7AD0" w:rsidTr="00CC610B">
        <w:tc>
          <w:tcPr>
            <w:tcW w:w="902" w:type="dxa"/>
          </w:tcPr>
          <w:p w:rsidR="001269C7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</w:t>
            </w:r>
          </w:p>
        </w:tc>
        <w:tc>
          <w:tcPr>
            <w:tcW w:w="5052" w:type="dxa"/>
          </w:tcPr>
          <w:p w:rsidR="001269C7" w:rsidRPr="00AD7A74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Лингвистическая игра</w:t>
            </w:r>
          </w:p>
        </w:tc>
        <w:tc>
          <w:tcPr>
            <w:tcW w:w="850" w:type="dxa"/>
          </w:tcPr>
          <w:p w:rsidR="001269C7" w:rsidRDefault="001269C7" w:rsidP="00CC6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269C7" w:rsidRPr="004B2B22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2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269C7" w:rsidRPr="000765D4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5D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96" w:type="dxa"/>
          </w:tcPr>
          <w:p w:rsidR="001269C7" w:rsidRPr="001267D8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7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9" w:type="dxa"/>
          </w:tcPr>
          <w:p w:rsidR="001269C7" w:rsidRDefault="001269C7" w:rsidP="00CC610B">
            <w:r w:rsidRPr="00D51D0E">
              <w:rPr>
                <w:rFonts w:ascii="Times New Roman" w:hAnsi="Times New Roman" w:cs="Times New Roman"/>
                <w:sz w:val="24"/>
                <w:szCs w:val="24"/>
              </w:rPr>
              <w:t>4 четверть</w:t>
            </w:r>
          </w:p>
        </w:tc>
        <w:tc>
          <w:tcPr>
            <w:tcW w:w="4137" w:type="dxa"/>
          </w:tcPr>
          <w:p w:rsidR="001269C7" w:rsidRPr="00CC7AD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29" w:history="1">
              <w:r w:rsidR="001269C7" w:rsidRPr="00CC7AD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CC7AD0" w:rsidTr="00CC610B">
        <w:tc>
          <w:tcPr>
            <w:tcW w:w="902" w:type="dxa"/>
          </w:tcPr>
          <w:p w:rsidR="001269C7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204</w:t>
            </w:r>
          </w:p>
        </w:tc>
        <w:tc>
          <w:tcPr>
            <w:tcW w:w="5052" w:type="dxa"/>
          </w:tcPr>
          <w:p w:rsidR="001269C7" w:rsidRPr="00AD7A74" w:rsidRDefault="001269C7" w:rsidP="00CC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Итоговое занятие</w:t>
            </w:r>
          </w:p>
        </w:tc>
        <w:tc>
          <w:tcPr>
            <w:tcW w:w="850" w:type="dxa"/>
          </w:tcPr>
          <w:p w:rsidR="001269C7" w:rsidRDefault="001269C7" w:rsidP="00CC6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269C7" w:rsidRPr="004B2B22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2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269C7" w:rsidRPr="000765D4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5D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96" w:type="dxa"/>
          </w:tcPr>
          <w:p w:rsidR="001269C7" w:rsidRPr="001267D8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7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9" w:type="dxa"/>
          </w:tcPr>
          <w:p w:rsidR="001269C7" w:rsidRDefault="001269C7" w:rsidP="00CC610B">
            <w:r w:rsidRPr="00D51D0E">
              <w:rPr>
                <w:rFonts w:ascii="Times New Roman" w:hAnsi="Times New Roman" w:cs="Times New Roman"/>
                <w:sz w:val="24"/>
                <w:szCs w:val="24"/>
              </w:rPr>
              <w:t>4 четверть</w:t>
            </w:r>
          </w:p>
        </w:tc>
        <w:tc>
          <w:tcPr>
            <w:tcW w:w="4137" w:type="dxa"/>
          </w:tcPr>
          <w:p w:rsidR="001269C7" w:rsidRPr="00CC7AD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269C7" w:rsidRDefault="001269C7" w:rsidP="001269C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1269C7" w:rsidRDefault="001269C7" w:rsidP="001269C7"/>
    <w:p w:rsidR="001269C7" w:rsidRPr="00CC7AD0" w:rsidRDefault="001269C7" w:rsidP="001269C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269C7" w:rsidRPr="00CC7AD0" w:rsidRDefault="001269C7" w:rsidP="001269C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269C7" w:rsidRDefault="001269C7" w:rsidP="001269C7"/>
    <w:p w:rsidR="001269C7" w:rsidRPr="00540490" w:rsidRDefault="001269C7" w:rsidP="001269C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269C7" w:rsidRPr="00540490" w:rsidRDefault="001269C7" w:rsidP="001269C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40490">
        <w:rPr>
          <w:rFonts w:ascii="Times New Roman" w:hAnsi="Times New Roman" w:cs="Times New Roman"/>
          <w:b/>
          <w:bCs/>
          <w:sz w:val="24"/>
          <w:szCs w:val="24"/>
        </w:rPr>
        <w:lastRenderedPageBreak/>
        <w:t>6 класс. 204 часа</w:t>
      </w:r>
    </w:p>
    <w:p w:rsidR="001269C7" w:rsidRPr="00540490" w:rsidRDefault="001269C7" w:rsidP="001269C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40490">
        <w:rPr>
          <w:rFonts w:ascii="Times New Roman" w:hAnsi="Times New Roman" w:cs="Times New Roman"/>
          <w:b/>
          <w:bCs/>
          <w:sz w:val="24"/>
          <w:szCs w:val="24"/>
        </w:rPr>
        <w:t>(</w:t>
      </w:r>
      <w:r>
        <w:rPr>
          <w:rFonts w:ascii="Times New Roman" w:hAnsi="Times New Roman" w:cs="Times New Roman"/>
          <w:b/>
          <w:bCs/>
          <w:sz w:val="24"/>
          <w:szCs w:val="24"/>
        </w:rPr>
        <w:t>п</w:t>
      </w:r>
      <w:r w:rsidRPr="00540490">
        <w:rPr>
          <w:rFonts w:ascii="Times New Roman" w:hAnsi="Times New Roman" w:cs="Times New Roman"/>
          <w:b/>
          <w:bCs/>
          <w:sz w:val="24"/>
          <w:szCs w:val="24"/>
        </w:rPr>
        <w:t>овторение – 13 часов, итоговый контроль – 14 часов)</w:t>
      </w:r>
    </w:p>
    <w:p w:rsidR="001269C7" w:rsidRPr="00540490" w:rsidRDefault="001269C7" w:rsidP="001269C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6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70"/>
        <w:gridCol w:w="8144"/>
        <w:gridCol w:w="1134"/>
        <w:gridCol w:w="4330"/>
      </w:tblGrid>
      <w:tr w:rsidR="001269C7" w:rsidRPr="00540490" w:rsidTr="00CC610B">
        <w:tc>
          <w:tcPr>
            <w:tcW w:w="1070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урока</w:t>
            </w:r>
          </w:p>
        </w:tc>
        <w:tc>
          <w:tcPr>
            <w:tcW w:w="8144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</w:t>
            </w:r>
          </w:p>
        </w:tc>
        <w:tc>
          <w:tcPr>
            <w:tcW w:w="1134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Кол-во часов</w:t>
            </w:r>
          </w:p>
        </w:tc>
        <w:tc>
          <w:tcPr>
            <w:tcW w:w="4330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Электронные образовательные ресурсы</w:t>
            </w:r>
          </w:p>
        </w:tc>
      </w:tr>
      <w:tr w:rsidR="001269C7" w:rsidRPr="00540490" w:rsidTr="00CC610B">
        <w:trPr>
          <w:trHeight w:val="70"/>
        </w:trPr>
        <w:tc>
          <w:tcPr>
            <w:tcW w:w="1070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44" w:type="dxa"/>
          </w:tcPr>
          <w:p w:rsidR="001269C7" w:rsidRPr="00540490" w:rsidRDefault="001269C7" w:rsidP="00CC610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1. Общие сведения о языке</w:t>
            </w:r>
          </w:p>
        </w:tc>
        <w:tc>
          <w:tcPr>
            <w:tcW w:w="1134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330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9C7" w:rsidRPr="00540490" w:rsidTr="00CC610B">
        <w:tc>
          <w:tcPr>
            <w:tcW w:w="1070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44" w:type="dxa"/>
          </w:tcPr>
          <w:p w:rsidR="001269C7" w:rsidRPr="00540490" w:rsidRDefault="001269C7" w:rsidP="00CC61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Русский язык — государственный язык Российской Федерации и язык межнационального общения</w:t>
            </w:r>
          </w:p>
        </w:tc>
        <w:tc>
          <w:tcPr>
            <w:tcW w:w="1134" w:type="dxa"/>
          </w:tcPr>
          <w:p w:rsidR="001269C7" w:rsidRPr="00540490" w:rsidRDefault="001269C7" w:rsidP="00CC610B">
            <w:pPr>
              <w:spacing w:after="15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30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Style w:val="ab"/>
                <w:rFonts w:ascii="Times New Roman" w:hAnsi="Times New Roman"/>
                <w:sz w:val="24"/>
                <w:szCs w:val="24"/>
              </w:rPr>
            </w:pPr>
            <w:hyperlink r:id="rId230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31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  <w:lang w:eastAsia="ru-RU"/>
                </w:rPr>
                <w:t>http://www.gramota.ru/</w:t>
              </w:r>
            </w:hyperlink>
          </w:p>
        </w:tc>
      </w:tr>
      <w:tr w:rsidR="001269C7" w:rsidRPr="00540490" w:rsidTr="00CC610B">
        <w:tc>
          <w:tcPr>
            <w:tcW w:w="1070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44" w:type="dxa"/>
          </w:tcPr>
          <w:p w:rsidR="001269C7" w:rsidRPr="00540490" w:rsidRDefault="001269C7" w:rsidP="00CC610B">
            <w:pPr>
              <w:pStyle w:val="TableParagraph"/>
              <w:spacing w:line="232" w:lineRule="exact"/>
              <w:ind w:left="108"/>
            </w:pPr>
            <w:r w:rsidRPr="00540490">
              <w:t>Основные функции русского языка</w:t>
            </w:r>
          </w:p>
        </w:tc>
        <w:tc>
          <w:tcPr>
            <w:tcW w:w="1134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30" w:type="dxa"/>
          </w:tcPr>
          <w:p w:rsidR="001269C7" w:rsidRPr="00540490" w:rsidRDefault="001269C7" w:rsidP="00CC610B">
            <w:pPr>
              <w:shd w:val="clear" w:color="auto" w:fill="FFFFFF"/>
              <w:spacing w:after="1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Style w:val="ab"/>
                <w:rFonts w:ascii="Times New Roman" w:hAnsi="Times New Roman"/>
                <w:sz w:val="24"/>
                <w:szCs w:val="24"/>
              </w:rPr>
              <w:t>h</w:t>
            </w:r>
            <w:hyperlink r:id="rId232" w:history="1">
              <w:r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https://prosv.ru/static/tsok</w:t>
              </w:r>
            </w:hyperlink>
          </w:p>
        </w:tc>
      </w:tr>
      <w:tr w:rsidR="001269C7" w:rsidRPr="00540490" w:rsidTr="00CC610B">
        <w:tc>
          <w:tcPr>
            <w:tcW w:w="1070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144" w:type="dxa"/>
          </w:tcPr>
          <w:p w:rsidR="001269C7" w:rsidRPr="00540490" w:rsidRDefault="001269C7" w:rsidP="00CC610B">
            <w:pPr>
              <w:pStyle w:val="TableParagraph"/>
              <w:spacing w:line="234" w:lineRule="exact"/>
              <w:ind w:left="108"/>
            </w:pPr>
            <w:r w:rsidRPr="00540490">
              <w:t>Литературный язык и его нормы</w:t>
            </w:r>
          </w:p>
        </w:tc>
        <w:tc>
          <w:tcPr>
            <w:tcW w:w="1134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30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33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c>
          <w:tcPr>
            <w:tcW w:w="1070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44" w:type="dxa"/>
          </w:tcPr>
          <w:p w:rsidR="001269C7" w:rsidRPr="00540490" w:rsidRDefault="001269C7" w:rsidP="00CC610B">
            <w:pPr>
              <w:pStyle w:val="TableParagraph"/>
              <w:spacing w:line="234" w:lineRule="exact"/>
              <w:ind w:left="108"/>
              <w:rPr>
                <w:b/>
                <w:bCs/>
              </w:rPr>
            </w:pPr>
            <w:r w:rsidRPr="00540490">
              <w:rPr>
                <w:b/>
                <w:bCs/>
              </w:rPr>
              <w:t>Раздел 2. Язык и речь</w:t>
            </w:r>
          </w:p>
        </w:tc>
        <w:tc>
          <w:tcPr>
            <w:tcW w:w="1134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4330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9C7" w:rsidRPr="00540490" w:rsidTr="00CC610B">
        <w:tc>
          <w:tcPr>
            <w:tcW w:w="1070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8144" w:type="dxa"/>
          </w:tcPr>
          <w:p w:rsidR="001269C7" w:rsidRPr="00540490" w:rsidRDefault="001269C7" w:rsidP="00CC610B">
            <w:pPr>
              <w:pStyle w:val="TableParagraph"/>
              <w:spacing w:line="234" w:lineRule="exact"/>
              <w:ind w:left="108"/>
              <w:rPr>
                <w:b/>
                <w:bCs/>
              </w:rPr>
            </w:pPr>
            <w:r w:rsidRPr="00540490">
              <w:rPr>
                <w:b/>
                <w:bCs/>
              </w:rPr>
              <w:t>Р.2</w:t>
            </w:r>
            <w:r>
              <w:rPr>
                <w:b/>
                <w:bCs/>
              </w:rPr>
              <w:t>.</w:t>
            </w:r>
            <w:r w:rsidRPr="00540490">
              <w:t xml:space="preserve">  Виды речи</w:t>
            </w:r>
            <w:r w:rsidRPr="00540490">
              <w:rPr>
                <w:b/>
                <w:bCs/>
              </w:rPr>
              <w:t xml:space="preserve">. </w:t>
            </w:r>
            <w:r w:rsidRPr="00540490">
              <w:t>Монолог  и диалог. Речевая ситуация.</w:t>
            </w:r>
          </w:p>
        </w:tc>
        <w:tc>
          <w:tcPr>
            <w:tcW w:w="1134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30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34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c>
          <w:tcPr>
            <w:tcW w:w="1070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8144" w:type="dxa"/>
          </w:tcPr>
          <w:p w:rsidR="001269C7" w:rsidRPr="00540490" w:rsidRDefault="001269C7" w:rsidP="00CC610B">
            <w:pPr>
              <w:pStyle w:val="TableParagraph"/>
              <w:spacing w:line="234" w:lineRule="exact"/>
              <w:ind w:left="108"/>
              <w:rPr>
                <w:b/>
                <w:bCs/>
              </w:rPr>
            </w:pPr>
            <w:r w:rsidRPr="00540490">
              <w:rPr>
                <w:b/>
                <w:bCs/>
              </w:rPr>
              <w:t>Р.2</w:t>
            </w:r>
            <w:r>
              <w:rPr>
                <w:b/>
                <w:bCs/>
              </w:rPr>
              <w:t>.</w:t>
            </w:r>
            <w:r w:rsidRPr="00540490">
              <w:rPr>
                <w:b/>
                <w:bCs/>
              </w:rPr>
              <w:t xml:space="preserve"> </w:t>
            </w:r>
            <w:r w:rsidRPr="00540490">
              <w:t>Виды диалога: побуждение к действию, обмен мнениями.</w:t>
            </w:r>
          </w:p>
        </w:tc>
        <w:tc>
          <w:tcPr>
            <w:tcW w:w="1134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30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35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c>
          <w:tcPr>
            <w:tcW w:w="1070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44" w:type="dxa"/>
          </w:tcPr>
          <w:p w:rsidR="001269C7" w:rsidRPr="00540490" w:rsidRDefault="001269C7" w:rsidP="00CC61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Повторение</w:t>
            </w:r>
            <w:r w:rsidRPr="00540490">
              <w:rPr>
                <w:rFonts w:ascii="Times New Roman" w:hAnsi="Times New Roman" w:cs="Times New Roman"/>
                <w:b/>
                <w:bCs/>
                <w:spacing w:val="-4"/>
                <w:sz w:val="24"/>
                <w:szCs w:val="24"/>
              </w:rPr>
              <w:t xml:space="preserve"> </w:t>
            </w:r>
            <w:proofErr w:type="gramStart"/>
            <w:r w:rsidRPr="005404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изученного</w:t>
            </w:r>
            <w:proofErr w:type="gramEnd"/>
            <w:r w:rsidRPr="00540490">
              <w:rPr>
                <w:rFonts w:ascii="Times New Roman" w:hAnsi="Times New Roman" w:cs="Times New Roman"/>
                <w:b/>
                <w:bCs/>
                <w:spacing w:val="-4"/>
                <w:sz w:val="24"/>
                <w:szCs w:val="24"/>
              </w:rPr>
              <w:t xml:space="preserve"> </w:t>
            </w:r>
            <w:r w:rsidRPr="005404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r w:rsidRPr="00540490"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 </w:t>
            </w:r>
            <w:r w:rsidRPr="005404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Pr="00540490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 </w:t>
            </w:r>
            <w:r w:rsidRPr="005404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классе </w:t>
            </w:r>
          </w:p>
        </w:tc>
        <w:tc>
          <w:tcPr>
            <w:tcW w:w="1134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6+1</w:t>
            </w:r>
          </w:p>
        </w:tc>
        <w:tc>
          <w:tcPr>
            <w:tcW w:w="4330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9C7" w:rsidRPr="00540490" w:rsidTr="00CC610B">
        <w:tc>
          <w:tcPr>
            <w:tcW w:w="1070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144" w:type="dxa"/>
          </w:tcPr>
          <w:p w:rsidR="001269C7" w:rsidRPr="00540490" w:rsidRDefault="001269C7" w:rsidP="00CC610B">
            <w:pPr>
              <w:pStyle w:val="TableParagraph"/>
              <w:spacing w:line="234" w:lineRule="exact"/>
              <w:ind w:left="108"/>
            </w:pPr>
            <w:r w:rsidRPr="00540490">
              <w:t>Фонетика,</w:t>
            </w:r>
            <w:r w:rsidRPr="00540490">
              <w:rPr>
                <w:spacing w:val="-3"/>
              </w:rPr>
              <w:t xml:space="preserve"> </w:t>
            </w:r>
            <w:r w:rsidRPr="00540490">
              <w:t>орфоэпия</w:t>
            </w:r>
          </w:p>
        </w:tc>
        <w:tc>
          <w:tcPr>
            <w:tcW w:w="1134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30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36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c>
          <w:tcPr>
            <w:tcW w:w="1070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144" w:type="dxa"/>
          </w:tcPr>
          <w:p w:rsidR="001269C7" w:rsidRPr="00540490" w:rsidRDefault="001269C7" w:rsidP="00CC610B">
            <w:pPr>
              <w:pStyle w:val="TableParagraph"/>
              <w:spacing w:line="234" w:lineRule="exact"/>
              <w:ind w:left="108"/>
            </w:pPr>
            <w:r w:rsidRPr="00540490">
              <w:t>Морфемы</w:t>
            </w:r>
            <w:r w:rsidRPr="00540490">
              <w:rPr>
                <w:spacing w:val="-1"/>
              </w:rPr>
              <w:t xml:space="preserve"> </w:t>
            </w:r>
            <w:r w:rsidRPr="00540490">
              <w:t>в</w:t>
            </w:r>
            <w:r w:rsidRPr="00540490">
              <w:rPr>
                <w:spacing w:val="-2"/>
              </w:rPr>
              <w:t xml:space="preserve"> </w:t>
            </w:r>
            <w:r w:rsidRPr="00540490">
              <w:t>слове. Орфограммы</w:t>
            </w:r>
            <w:r w:rsidRPr="00540490">
              <w:rPr>
                <w:spacing w:val="-1"/>
              </w:rPr>
              <w:t xml:space="preserve"> </w:t>
            </w:r>
            <w:r w:rsidRPr="00540490">
              <w:t>в приставках</w:t>
            </w:r>
            <w:r w:rsidRPr="00540490">
              <w:rPr>
                <w:spacing w:val="-1"/>
              </w:rPr>
              <w:t xml:space="preserve"> </w:t>
            </w:r>
            <w:r w:rsidRPr="00540490">
              <w:t>и в</w:t>
            </w:r>
            <w:r w:rsidRPr="00540490">
              <w:rPr>
                <w:spacing w:val="-2"/>
              </w:rPr>
              <w:t xml:space="preserve"> </w:t>
            </w:r>
            <w:r w:rsidRPr="00540490">
              <w:t>корнях слов</w:t>
            </w:r>
          </w:p>
        </w:tc>
        <w:tc>
          <w:tcPr>
            <w:tcW w:w="1134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30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37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c>
          <w:tcPr>
            <w:tcW w:w="1070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144" w:type="dxa"/>
          </w:tcPr>
          <w:p w:rsidR="001269C7" w:rsidRPr="00540490" w:rsidRDefault="001269C7" w:rsidP="00CC610B">
            <w:pPr>
              <w:pStyle w:val="TableParagraph"/>
              <w:spacing w:line="232" w:lineRule="exact"/>
              <w:ind w:left="108"/>
            </w:pPr>
            <w:r w:rsidRPr="00540490">
              <w:t>Части речи. Орфограммы</w:t>
            </w:r>
            <w:r w:rsidRPr="00540490">
              <w:rPr>
                <w:spacing w:val="-2"/>
              </w:rPr>
              <w:t xml:space="preserve"> </w:t>
            </w:r>
            <w:r w:rsidRPr="00540490">
              <w:t>в</w:t>
            </w:r>
            <w:r w:rsidRPr="00540490">
              <w:rPr>
                <w:spacing w:val="-1"/>
              </w:rPr>
              <w:t xml:space="preserve"> </w:t>
            </w:r>
            <w:r w:rsidRPr="00540490">
              <w:t>окончаниях</w:t>
            </w:r>
            <w:r w:rsidRPr="00540490">
              <w:rPr>
                <w:spacing w:val="-1"/>
              </w:rPr>
              <w:t xml:space="preserve"> </w:t>
            </w:r>
            <w:r w:rsidRPr="00540490">
              <w:t>слов</w:t>
            </w:r>
          </w:p>
        </w:tc>
        <w:tc>
          <w:tcPr>
            <w:tcW w:w="1134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30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38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c>
          <w:tcPr>
            <w:tcW w:w="1070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144" w:type="dxa"/>
          </w:tcPr>
          <w:p w:rsidR="001269C7" w:rsidRPr="00540490" w:rsidRDefault="001269C7" w:rsidP="00CC610B">
            <w:pPr>
              <w:pStyle w:val="TableParagraph"/>
              <w:spacing w:line="234" w:lineRule="exact"/>
              <w:ind w:left="108"/>
            </w:pPr>
            <w:r w:rsidRPr="00540490">
              <w:t xml:space="preserve"> Словосочетание. Простое</w:t>
            </w:r>
            <w:r w:rsidRPr="00540490">
              <w:rPr>
                <w:spacing w:val="-3"/>
              </w:rPr>
              <w:t xml:space="preserve"> </w:t>
            </w:r>
            <w:r w:rsidRPr="00540490">
              <w:t>предложение.</w:t>
            </w:r>
            <w:r w:rsidRPr="00540490">
              <w:rPr>
                <w:spacing w:val="-4"/>
              </w:rPr>
              <w:t xml:space="preserve"> </w:t>
            </w:r>
            <w:r w:rsidRPr="00540490">
              <w:t>Знаки</w:t>
            </w:r>
            <w:r w:rsidRPr="00540490">
              <w:rPr>
                <w:spacing w:val="-2"/>
              </w:rPr>
              <w:t xml:space="preserve"> </w:t>
            </w:r>
            <w:r w:rsidRPr="00540490">
              <w:t>препинания</w:t>
            </w:r>
            <w:r w:rsidRPr="00540490">
              <w:rPr>
                <w:spacing w:val="-4"/>
              </w:rPr>
              <w:t xml:space="preserve"> </w:t>
            </w:r>
            <w:r w:rsidRPr="00540490">
              <w:t>простом</w:t>
            </w:r>
            <w:r w:rsidRPr="00540490">
              <w:rPr>
                <w:spacing w:val="-5"/>
              </w:rPr>
              <w:t xml:space="preserve"> </w:t>
            </w:r>
            <w:proofErr w:type="gramStart"/>
            <w:r w:rsidRPr="00540490">
              <w:t>предложении</w:t>
            </w:r>
            <w:proofErr w:type="gramEnd"/>
          </w:p>
        </w:tc>
        <w:tc>
          <w:tcPr>
            <w:tcW w:w="1134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30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39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c>
          <w:tcPr>
            <w:tcW w:w="1070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144" w:type="dxa"/>
          </w:tcPr>
          <w:p w:rsidR="001269C7" w:rsidRPr="00540490" w:rsidRDefault="001269C7" w:rsidP="00CC610B">
            <w:pPr>
              <w:pStyle w:val="TableParagraph"/>
              <w:spacing w:line="232" w:lineRule="exact"/>
              <w:ind w:left="108"/>
            </w:pPr>
            <w:r w:rsidRPr="00540490">
              <w:t>Сложное</w:t>
            </w:r>
            <w:r w:rsidRPr="00540490">
              <w:rPr>
                <w:spacing w:val="-3"/>
              </w:rPr>
              <w:t xml:space="preserve"> </w:t>
            </w:r>
            <w:r w:rsidRPr="00540490">
              <w:t>предложение.</w:t>
            </w:r>
            <w:r w:rsidRPr="00540490">
              <w:rPr>
                <w:spacing w:val="-2"/>
              </w:rPr>
              <w:t xml:space="preserve"> </w:t>
            </w:r>
            <w:r w:rsidRPr="00540490">
              <w:t>Знаки</w:t>
            </w:r>
            <w:r w:rsidRPr="00540490">
              <w:rPr>
                <w:spacing w:val="-2"/>
              </w:rPr>
              <w:t xml:space="preserve"> </w:t>
            </w:r>
            <w:r w:rsidRPr="00540490">
              <w:t>препинания</w:t>
            </w:r>
            <w:r w:rsidRPr="00540490">
              <w:rPr>
                <w:spacing w:val="-4"/>
              </w:rPr>
              <w:t xml:space="preserve"> </w:t>
            </w:r>
            <w:r w:rsidRPr="00540490">
              <w:t>в</w:t>
            </w:r>
            <w:r w:rsidRPr="00540490">
              <w:rPr>
                <w:spacing w:val="-3"/>
              </w:rPr>
              <w:t xml:space="preserve"> </w:t>
            </w:r>
            <w:r w:rsidRPr="00540490">
              <w:t>сложном</w:t>
            </w:r>
            <w:r w:rsidRPr="00540490">
              <w:rPr>
                <w:spacing w:val="-2"/>
              </w:rPr>
              <w:t xml:space="preserve"> </w:t>
            </w:r>
            <w:r w:rsidRPr="00540490">
              <w:t>предложении</w:t>
            </w:r>
          </w:p>
        </w:tc>
        <w:tc>
          <w:tcPr>
            <w:tcW w:w="1134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30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Style w:val="ab"/>
                <w:rFonts w:ascii="Times New Roman" w:hAnsi="Times New Roman"/>
                <w:sz w:val="24"/>
                <w:szCs w:val="24"/>
              </w:rPr>
            </w:pPr>
            <w:hyperlink r:id="rId240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41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  <w:lang w:eastAsia="ru-RU"/>
                </w:rPr>
                <w:t>http://www.gramota.ru/</w:t>
              </w:r>
            </w:hyperlink>
          </w:p>
        </w:tc>
      </w:tr>
      <w:tr w:rsidR="001269C7" w:rsidRPr="00540490" w:rsidTr="00CC610B">
        <w:tc>
          <w:tcPr>
            <w:tcW w:w="1070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144" w:type="dxa"/>
          </w:tcPr>
          <w:p w:rsidR="001269C7" w:rsidRPr="00540490" w:rsidRDefault="001269C7" w:rsidP="00CC610B">
            <w:pPr>
              <w:pStyle w:val="TableParagraph"/>
              <w:spacing w:line="234" w:lineRule="exact"/>
              <w:ind w:left="108"/>
            </w:pPr>
            <w:r w:rsidRPr="00540490">
              <w:t>Прямая</w:t>
            </w:r>
            <w:r w:rsidRPr="00540490">
              <w:rPr>
                <w:spacing w:val="-2"/>
              </w:rPr>
              <w:t xml:space="preserve"> </w:t>
            </w:r>
            <w:r w:rsidRPr="00540490">
              <w:t>речь. Диалог</w:t>
            </w:r>
          </w:p>
        </w:tc>
        <w:tc>
          <w:tcPr>
            <w:tcW w:w="1134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30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42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c>
          <w:tcPr>
            <w:tcW w:w="1070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144" w:type="dxa"/>
          </w:tcPr>
          <w:p w:rsidR="001269C7" w:rsidRPr="00540490" w:rsidRDefault="001269C7" w:rsidP="00CC610B">
            <w:pPr>
              <w:pStyle w:val="TableParagraph"/>
              <w:spacing w:line="232" w:lineRule="exact"/>
              <w:ind w:left="108"/>
            </w:pPr>
            <w:r w:rsidRPr="00540490">
              <w:rPr>
                <w:b/>
                <w:bCs/>
              </w:rPr>
              <w:t xml:space="preserve"> И.К</w:t>
            </w:r>
            <w:r w:rsidRPr="003075BD">
              <w:rPr>
                <w:b/>
              </w:rPr>
              <w:t>.</w:t>
            </w:r>
            <w:r w:rsidRPr="00540490">
              <w:t xml:space="preserve"> Контрольная</w:t>
            </w:r>
            <w:r w:rsidRPr="00540490">
              <w:rPr>
                <w:spacing w:val="-1"/>
              </w:rPr>
              <w:t xml:space="preserve"> </w:t>
            </w:r>
            <w:r w:rsidRPr="00540490">
              <w:t>работа</w:t>
            </w:r>
            <w:r w:rsidRPr="00540490">
              <w:rPr>
                <w:spacing w:val="-1"/>
              </w:rPr>
              <w:t xml:space="preserve"> </w:t>
            </w:r>
            <w:r w:rsidRPr="00540490">
              <w:t>по</w:t>
            </w:r>
            <w:r w:rsidRPr="00540490">
              <w:rPr>
                <w:spacing w:val="-1"/>
              </w:rPr>
              <w:t xml:space="preserve"> </w:t>
            </w:r>
            <w:r w:rsidRPr="00540490">
              <w:t xml:space="preserve">повторению </w:t>
            </w:r>
            <w:proofErr w:type="gramStart"/>
            <w:r w:rsidRPr="00540490">
              <w:t>изученного</w:t>
            </w:r>
            <w:proofErr w:type="gramEnd"/>
            <w:r w:rsidRPr="00540490">
              <w:rPr>
                <w:spacing w:val="-1"/>
              </w:rPr>
              <w:t xml:space="preserve"> </w:t>
            </w:r>
            <w:r w:rsidRPr="00540490">
              <w:t>в</w:t>
            </w:r>
            <w:r w:rsidRPr="00540490">
              <w:rPr>
                <w:spacing w:val="-4"/>
              </w:rPr>
              <w:t xml:space="preserve"> </w:t>
            </w:r>
            <w:r w:rsidRPr="00540490">
              <w:t>5</w:t>
            </w:r>
            <w:r w:rsidRPr="00540490">
              <w:rPr>
                <w:spacing w:val="-1"/>
              </w:rPr>
              <w:t xml:space="preserve"> </w:t>
            </w:r>
            <w:r w:rsidRPr="00540490">
              <w:t>классе</w:t>
            </w:r>
          </w:p>
        </w:tc>
        <w:tc>
          <w:tcPr>
            <w:tcW w:w="1134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30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43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c>
          <w:tcPr>
            <w:tcW w:w="1070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44" w:type="dxa"/>
          </w:tcPr>
          <w:p w:rsidR="001269C7" w:rsidRPr="00540490" w:rsidRDefault="001269C7" w:rsidP="00CC61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3. Текст</w:t>
            </w:r>
          </w:p>
        </w:tc>
        <w:tc>
          <w:tcPr>
            <w:tcW w:w="1134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4330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9C7" w:rsidRPr="00540490" w:rsidTr="00CC610B">
        <w:tc>
          <w:tcPr>
            <w:tcW w:w="1070" w:type="dxa"/>
          </w:tcPr>
          <w:p w:rsidR="001269C7" w:rsidRPr="00540490" w:rsidRDefault="001269C7" w:rsidP="00CC610B">
            <w:pPr>
              <w:pStyle w:val="TableParagraph"/>
              <w:spacing w:line="234" w:lineRule="exact"/>
              <w:ind w:left="152" w:right="142"/>
              <w:jc w:val="center"/>
            </w:pPr>
            <w:r w:rsidRPr="00540490">
              <w:t>13</w:t>
            </w:r>
          </w:p>
        </w:tc>
        <w:tc>
          <w:tcPr>
            <w:tcW w:w="8144" w:type="dxa"/>
          </w:tcPr>
          <w:p w:rsidR="001269C7" w:rsidRPr="00540490" w:rsidRDefault="001269C7" w:rsidP="00CC610B">
            <w:pPr>
              <w:pStyle w:val="TableParagraph"/>
              <w:spacing w:line="234" w:lineRule="exact"/>
            </w:pPr>
            <w:r w:rsidRPr="00540490">
              <w:rPr>
                <w:b/>
                <w:bCs/>
              </w:rPr>
              <w:t>Р.3</w:t>
            </w:r>
            <w:r>
              <w:rPr>
                <w:b/>
                <w:bCs/>
              </w:rPr>
              <w:t>.</w:t>
            </w:r>
            <w:r w:rsidRPr="00540490">
              <w:rPr>
                <w:b/>
                <w:bCs/>
                <w:spacing w:val="-2"/>
              </w:rPr>
              <w:t xml:space="preserve"> </w:t>
            </w:r>
            <w:r w:rsidRPr="00540490">
              <w:t>Текст и</w:t>
            </w:r>
            <w:r w:rsidRPr="00540490">
              <w:rPr>
                <w:spacing w:val="-3"/>
              </w:rPr>
              <w:t xml:space="preserve"> </w:t>
            </w:r>
            <w:r w:rsidRPr="00540490">
              <w:t>его особенности. Тема</w:t>
            </w:r>
            <w:r w:rsidRPr="00540490">
              <w:rPr>
                <w:spacing w:val="-1"/>
              </w:rPr>
              <w:t xml:space="preserve"> </w:t>
            </w:r>
            <w:r w:rsidRPr="00540490">
              <w:t>и</w:t>
            </w:r>
            <w:r w:rsidRPr="00540490">
              <w:rPr>
                <w:spacing w:val="-1"/>
              </w:rPr>
              <w:t xml:space="preserve"> </w:t>
            </w:r>
            <w:r w:rsidRPr="00540490">
              <w:t>основная</w:t>
            </w:r>
            <w:r w:rsidRPr="00540490">
              <w:rPr>
                <w:spacing w:val="-2"/>
              </w:rPr>
              <w:t xml:space="preserve"> </w:t>
            </w:r>
            <w:r w:rsidRPr="00540490">
              <w:t>мысль</w:t>
            </w:r>
            <w:r w:rsidRPr="00540490">
              <w:rPr>
                <w:spacing w:val="-1"/>
              </w:rPr>
              <w:t xml:space="preserve"> </w:t>
            </w:r>
            <w:r w:rsidRPr="00540490">
              <w:t>текста.</w:t>
            </w:r>
            <w:r w:rsidRPr="00540490">
              <w:rPr>
                <w:spacing w:val="-1"/>
              </w:rPr>
              <w:t xml:space="preserve"> </w:t>
            </w:r>
            <w:r w:rsidRPr="00540490">
              <w:t>Заглавие</w:t>
            </w:r>
            <w:r w:rsidRPr="00540490">
              <w:rPr>
                <w:spacing w:val="-1"/>
              </w:rPr>
              <w:t xml:space="preserve"> </w:t>
            </w:r>
            <w:r w:rsidRPr="00540490">
              <w:t>текста</w:t>
            </w:r>
          </w:p>
        </w:tc>
        <w:tc>
          <w:tcPr>
            <w:tcW w:w="1134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30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44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c>
          <w:tcPr>
            <w:tcW w:w="1070" w:type="dxa"/>
          </w:tcPr>
          <w:p w:rsidR="001269C7" w:rsidRPr="00540490" w:rsidRDefault="001269C7" w:rsidP="00CC610B">
            <w:pPr>
              <w:pStyle w:val="TableParagraph"/>
              <w:spacing w:line="234" w:lineRule="exact"/>
              <w:ind w:left="152" w:right="142"/>
              <w:jc w:val="center"/>
            </w:pPr>
            <w:r w:rsidRPr="00540490">
              <w:t>14</w:t>
            </w:r>
          </w:p>
        </w:tc>
        <w:tc>
          <w:tcPr>
            <w:tcW w:w="8144" w:type="dxa"/>
          </w:tcPr>
          <w:p w:rsidR="001269C7" w:rsidRDefault="001269C7" w:rsidP="00CC610B">
            <w:pPr>
              <w:pStyle w:val="TableParagraph"/>
              <w:spacing w:line="234" w:lineRule="exact"/>
              <w:rPr>
                <w:spacing w:val="-3"/>
              </w:rPr>
            </w:pPr>
            <w:r w:rsidRPr="00540490">
              <w:rPr>
                <w:b/>
                <w:bCs/>
                <w:spacing w:val="-3"/>
              </w:rPr>
              <w:t xml:space="preserve">Р.3. </w:t>
            </w:r>
            <w:r w:rsidRPr="00540490">
              <w:rPr>
                <w:spacing w:val="-3"/>
              </w:rPr>
              <w:t xml:space="preserve">Ключевые слова. Грамматические средства связи предложений </w:t>
            </w:r>
          </w:p>
          <w:p w:rsidR="001269C7" w:rsidRPr="00540490" w:rsidRDefault="001269C7" w:rsidP="00CC610B">
            <w:pPr>
              <w:pStyle w:val="TableParagraph"/>
              <w:spacing w:line="234" w:lineRule="exact"/>
            </w:pPr>
            <w:r w:rsidRPr="00540490">
              <w:rPr>
                <w:spacing w:val="-3"/>
              </w:rPr>
              <w:t>в тексте</w:t>
            </w:r>
          </w:p>
        </w:tc>
        <w:tc>
          <w:tcPr>
            <w:tcW w:w="1134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30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45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c>
          <w:tcPr>
            <w:tcW w:w="1070" w:type="dxa"/>
          </w:tcPr>
          <w:p w:rsidR="001269C7" w:rsidRPr="00540490" w:rsidRDefault="001269C7" w:rsidP="00CC610B">
            <w:pPr>
              <w:pStyle w:val="TableParagraph"/>
              <w:spacing w:line="234" w:lineRule="exact"/>
              <w:ind w:left="152" w:right="142"/>
              <w:jc w:val="center"/>
            </w:pPr>
            <w:r w:rsidRPr="00540490">
              <w:t>15</w:t>
            </w:r>
          </w:p>
        </w:tc>
        <w:tc>
          <w:tcPr>
            <w:tcW w:w="8144" w:type="dxa"/>
          </w:tcPr>
          <w:p w:rsidR="001269C7" w:rsidRPr="00540490" w:rsidRDefault="001269C7" w:rsidP="00CC610B">
            <w:pPr>
              <w:pStyle w:val="TableParagraph"/>
              <w:spacing w:line="234" w:lineRule="exact"/>
              <w:rPr>
                <w:b/>
                <w:bCs/>
                <w:spacing w:val="-3"/>
              </w:rPr>
            </w:pPr>
            <w:r w:rsidRPr="00540490">
              <w:rPr>
                <w:b/>
                <w:bCs/>
                <w:spacing w:val="-3"/>
              </w:rPr>
              <w:t>Р.3</w:t>
            </w:r>
            <w:r>
              <w:rPr>
                <w:b/>
                <w:bCs/>
                <w:spacing w:val="-3"/>
              </w:rPr>
              <w:t>.</w:t>
            </w:r>
            <w:r w:rsidRPr="00540490">
              <w:rPr>
                <w:b/>
                <w:bCs/>
                <w:spacing w:val="-3"/>
              </w:rPr>
              <w:t xml:space="preserve"> </w:t>
            </w:r>
            <w:r w:rsidRPr="00540490">
              <w:rPr>
                <w:spacing w:val="-3"/>
              </w:rPr>
              <w:t>Функционально-смысловые типы речи (описание, повествование, рассуждение)</w:t>
            </w:r>
          </w:p>
        </w:tc>
        <w:tc>
          <w:tcPr>
            <w:tcW w:w="1134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30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46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c>
          <w:tcPr>
            <w:tcW w:w="1070" w:type="dxa"/>
          </w:tcPr>
          <w:p w:rsidR="001269C7" w:rsidRPr="00540490" w:rsidRDefault="001269C7" w:rsidP="00CC610B">
            <w:pPr>
              <w:pStyle w:val="TableParagraph"/>
              <w:spacing w:line="234" w:lineRule="exact"/>
              <w:ind w:left="152" w:right="142"/>
              <w:jc w:val="center"/>
            </w:pPr>
          </w:p>
        </w:tc>
        <w:tc>
          <w:tcPr>
            <w:tcW w:w="8144" w:type="dxa"/>
          </w:tcPr>
          <w:p w:rsidR="001269C7" w:rsidRPr="00540490" w:rsidRDefault="001269C7" w:rsidP="00CC610B">
            <w:pPr>
              <w:pStyle w:val="TableParagraph"/>
              <w:spacing w:line="234" w:lineRule="exact"/>
              <w:rPr>
                <w:b/>
                <w:bCs/>
                <w:spacing w:val="-3"/>
              </w:rPr>
            </w:pPr>
            <w:r w:rsidRPr="00540490">
              <w:rPr>
                <w:b/>
                <w:bCs/>
                <w:spacing w:val="-3"/>
              </w:rPr>
              <w:t>Раздел 4. Функциональные разновидности языка</w:t>
            </w:r>
          </w:p>
        </w:tc>
        <w:tc>
          <w:tcPr>
            <w:tcW w:w="1134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 +1</w:t>
            </w:r>
          </w:p>
        </w:tc>
        <w:tc>
          <w:tcPr>
            <w:tcW w:w="4330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9C7" w:rsidRPr="00540490" w:rsidTr="00CC610B">
        <w:tc>
          <w:tcPr>
            <w:tcW w:w="1070" w:type="dxa"/>
          </w:tcPr>
          <w:p w:rsidR="001269C7" w:rsidRPr="00540490" w:rsidRDefault="001269C7" w:rsidP="00CC610B">
            <w:pPr>
              <w:pStyle w:val="TableParagraph"/>
              <w:spacing w:line="234" w:lineRule="exact"/>
              <w:ind w:left="152" w:right="142"/>
              <w:jc w:val="center"/>
            </w:pPr>
            <w:r w:rsidRPr="00540490">
              <w:t>16-17</w:t>
            </w:r>
          </w:p>
        </w:tc>
        <w:tc>
          <w:tcPr>
            <w:tcW w:w="8144" w:type="dxa"/>
          </w:tcPr>
          <w:p w:rsidR="001269C7" w:rsidRPr="00540490" w:rsidRDefault="001269C7" w:rsidP="00CC610B">
            <w:pPr>
              <w:pStyle w:val="TableParagraph"/>
              <w:spacing w:line="234" w:lineRule="exact"/>
            </w:pPr>
            <w:r w:rsidRPr="00540490">
              <w:rPr>
                <w:b/>
                <w:bCs/>
              </w:rPr>
              <w:t>Р.4</w:t>
            </w:r>
            <w:r>
              <w:rPr>
                <w:b/>
                <w:bCs/>
              </w:rPr>
              <w:t>.</w:t>
            </w:r>
            <w:r w:rsidRPr="00540490">
              <w:rPr>
                <w:b/>
                <w:bCs/>
              </w:rPr>
              <w:t xml:space="preserve"> </w:t>
            </w:r>
            <w:r w:rsidRPr="00540490">
              <w:t>Текст</w:t>
            </w:r>
            <w:r w:rsidRPr="00540490">
              <w:rPr>
                <w:spacing w:val="1"/>
              </w:rPr>
              <w:t xml:space="preserve"> </w:t>
            </w:r>
            <w:r w:rsidRPr="00540490">
              <w:t>и</w:t>
            </w:r>
            <w:r w:rsidRPr="00540490">
              <w:rPr>
                <w:spacing w:val="-2"/>
              </w:rPr>
              <w:t xml:space="preserve"> </w:t>
            </w:r>
            <w:r w:rsidRPr="00540490">
              <w:t>стили речи</w:t>
            </w:r>
          </w:p>
        </w:tc>
        <w:tc>
          <w:tcPr>
            <w:tcW w:w="1134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30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47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c>
          <w:tcPr>
            <w:tcW w:w="1070" w:type="dxa"/>
          </w:tcPr>
          <w:p w:rsidR="001269C7" w:rsidRPr="00540490" w:rsidRDefault="001269C7" w:rsidP="00CC610B">
            <w:pPr>
              <w:pStyle w:val="TableParagraph"/>
              <w:spacing w:line="232" w:lineRule="exact"/>
              <w:ind w:left="152" w:right="142"/>
              <w:jc w:val="center"/>
            </w:pPr>
            <w:r w:rsidRPr="00540490">
              <w:t>18</w:t>
            </w:r>
          </w:p>
        </w:tc>
        <w:tc>
          <w:tcPr>
            <w:tcW w:w="8144" w:type="dxa"/>
          </w:tcPr>
          <w:p w:rsidR="001269C7" w:rsidRPr="00540490" w:rsidRDefault="001269C7" w:rsidP="00CC610B">
            <w:pPr>
              <w:pStyle w:val="TableParagraph"/>
              <w:spacing w:line="232" w:lineRule="exact"/>
            </w:pPr>
            <w:r w:rsidRPr="00540490">
              <w:rPr>
                <w:b/>
                <w:bCs/>
                <w:spacing w:val="-2"/>
              </w:rPr>
              <w:t>Р.4</w:t>
            </w:r>
            <w:r>
              <w:rPr>
                <w:b/>
                <w:bCs/>
                <w:spacing w:val="-2"/>
              </w:rPr>
              <w:t>.</w:t>
            </w:r>
            <w:r w:rsidRPr="00540490">
              <w:rPr>
                <w:b/>
                <w:bCs/>
                <w:spacing w:val="-2"/>
              </w:rPr>
              <w:t xml:space="preserve"> </w:t>
            </w:r>
            <w:r w:rsidRPr="00540490">
              <w:t>Официально-деловой</w:t>
            </w:r>
            <w:r w:rsidRPr="00540490">
              <w:rPr>
                <w:spacing w:val="-5"/>
              </w:rPr>
              <w:t xml:space="preserve"> </w:t>
            </w:r>
            <w:r w:rsidRPr="00540490">
              <w:t>стиль</w:t>
            </w:r>
            <w:r w:rsidRPr="00540490">
              <w:rPr>
                <w:spacing w:val="-1"/>
              </w:rPr>
              <w:t xml:space="preserve"> </w:t>
            </w:r>
            <w:r w:rsidRPr="00540490">
              <w:t>речи</w:t>
            </w:r>
          </w:p>
        </w:tc>
        <w:tc>
          <w:tcPr>
            <w:tcW w:w="1134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30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48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c>
          <w:tcPr>
            <w:tcW w:w="1070" w:type="dxa"/>
          </w:tcPr>
          <w:p w:rsidR="001269C7" w:rsidRPr="00540490" w:rsidRDefault="001269C7" w:rsidP="00CC610B">
            <w:pPr>
              <w:pStyle w:val="TableParagraph"/>
              <w:spacing w:line="232" w:lineRule="exact"/>
              <w:ind w:left="152" w:right="142"/>
              <w:jc w:val="center"/>
            </w:pPr>
            <w:r w:rsidRPr="00540490">
              <w:lastRenderedPageBreak/>
              <w:t>19</w:t>
            </w:r>
          </w:p>
        </w:tc>
        <w:tc>
          <w:tcPr>
            <w:tcW w:w="8144" w:type="dxa"/>
          </w:tcPr>
          <w:p w:rsidR="001269C7" w:rsidRPr="00540490" w:rsidRDefault="001269C7" w:rsidP="00CC610B">
            <w:pPr>
              <w:pStyle w:val="TableParagraph"/>
              <w:spacing w:line="232" w:lineRule="exact"/>
              <w:rPr>
                <w:b/>
                <w:bCs/>
                <w:spacing w:val="-2"/>
              </w:rPr>
            </w:pPr>
            <w:r w:rsidRPr="00540490">
              <w:rPr>
                <w:b/>
                <w:bCs/>
                <w:spacing w:val="-2"/>
              </w:rPr>
              <w:t xml:space="preserve">Р.4 </w:t>
            </w:r>
            <w:r w:rsidRPr="00540490">
              <w:rPr>
                <w:spacing w:val="-2"/>
              </w:rPr>
              <w:t xml:space="preserve">Жанры </w:t>
            </w:r>
            <w:r w:rsidRPr="00540490">
              <w:t>официально-делового</w:t>
            </w:r>
            <w:r w:rsidRPr="00540490">
              <w:rPr>
                <w:spacing w:val="-5"/>
              </w:rPr>
              <w:t xml:space="preserve"> </w:t>
            </w:r>
            <w:r w:rsidRPr="00540490">
              <w:t xml:space="preserve">стиля </w:t>
            </w:r>
            <w:r w:rsidRPr="00540490">
              <w:rPr>
                <w:spacing w:val="-1"/>
              </w:rPr>
              <w:t xml:space="preserve"> </w:t>
            </w:r>
            <w:r w:rsidRPr="00540490">
              <w:t>речи</w:t>
            </w:r>
          </w:p>
        </w:tc>
        <w:tc>
          <w:tcPr>
            <w:tcW w:w="1134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30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49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</w:t>
              </w:r>
            </w:hyperlink>
          </w:p>
        </w:tc>
      </w:tr>
      <w:tr w:rsidR="001269C7" w:rsidRPr="00540490" w:rsidTr="00CC610B">
        <w:tc>
          <w:tcPr>
            <w:tcW w:w="1070" w:type="dxa"/>
          </w:tcPr>
          <w:p w:rsidR="001269C7" w:rsidRPr="00540490" w:rsidRDefault="001269C7" w:rsidP="00CC610B">
            <w:pPr>
              <w:pStyle w:val="TableParagraph"/>
              <w:spacing w:line="232" w:lineRule="exact"/>
              <w:ind w:left="152" w:right="142"/>
              <w:jc w:val="center"/>
            </w:pPr>
            <w:r w:rsidRPr="00540490">
              <w:t>20</w:t>
            </w:r>
          </w:p>
        </w:tc>
        <w:tc>
          <w:tcPr>
            <w:tcW w:w="8144" w:type="dxa"/>
          </w:tcPr>
          <w:p w:rsidR="001269C7" w:rsidRPr="00540490" w:rsidRDefault="001269C7" w:rsidP="00CC610B">
            <w:pPr>
              <w:pStyle w:val="TableParagraph"/>
              <w:spacing w:line="232" w:lineRule="exact"/>
              <w:rPr>
                <w:spacing w:val="-2"/>
              </w:rPr>
            </w:pPr>
            <w:r w:rsidRPr="00540490">
              <w:rPr>
                <w:b/>
                <w:bCs/>
                <w:spacing w:val="-2"/>
              </w:rPr>
              <w:t>Р.4</w:t>
            </w:r>
            <w:r>
              <w:rPr>
                <w:b/>
                <w:bCs/>
                <w:spacing w:val="-2"/>
              </w:rPr>
              <w:t>.</w:t>
            </w:r>
            <w:r w:rsidRPr="00540490">
              <w:rPr>
                <w:b/>
                <w:bCs/>
                <w:spacing w:val="-2"/>
              </w:rPr>
              <w:t xml:space="preserve"> </w:t>
            </w:r>
            <w:r w:rsidRPr="00540490">
              <w:rPr>
                <w:spacing w:val="-2"/>
              </w:rPr>
              <w:t>Научный стиль</w:t>
            </w:r>
          </w:p>
        </w:tc>
        <w:tc>
          <w:tcPr>
            <w:tcW w:w="1134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30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50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</w:t>
              </w:r>
            </w:hyperlink>
          </w:p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9C7" w:rsidRPr="00540490" w:rsidTr="00CC610B">
        <w:tc>
          <w:tcPr>
            <w:tcW w:w="1070" w:type="dxa"/>
          </w:tcPr>
          <w:p w:rsidR="001269C7" w:rsidRPr="00540490" w:rsidRDefault="001269C7" w:rsidP="00CC610B">
            <w:pPr>
              <w:pStyle w:val="TableParagraph"/>
              <w:spacing w:line="232" w:lineRule="exact"/>
              <w:ind w:left="152" w:right="142"/>
              <w:jc w:val="center"/>
            </w:pPr>
            <w:r w:rsidRPr="00540490">
              <w:t>21</w:t>
            </w:r>
          </w:p>
        </w:tc>
        <w:tc>
          <w:tcPr>
            <w:tcW w:w="8144" w:type="dxa"/>
          </w:tcPr>
          <w:p w:rsidR="001269C7" w:rsidRPr="00540490" w:rsidRDefault="001269C7" w:rsidP="00CC610B">
            <w:pPr>
              <w:pStyle w:val="TableParagraph"/>
              <w:spacing w:line="232" w:lineRule="exact"/>
              <w:rPr>
                <w:b/>
                <w:bCs/>
                <w:spacing w:val="-2"/>
              </w:rPr>
            </w:pPr>
            <w:r w:rsidRPr="00540490">
              <w:rPr>
                <w:b/>
                <w:bCs/>
                <w:spacing w:val="-2"/>
              </w:rPr>
              <w:t>Р.4</w:t>
            </w:r>
            <w:r>
              <w:rPr>
                <w:b/>
                <w:bCs/>
                <w:spacing w:val="-2"/>
              </w:rPr>
              <w:t>.</w:t>
            </w:r>
            <w:r w:rsidRPr="00540490">
              <w:rPr>
                <w:b/>
                <w:bCs/>
                <w:spacing w:val="-2"/>
              </w:rPr>
              <w:t xml:space="preserve"> </w:t>
            </w:r>
            <w:r w:rsidRPr="00540490">
              <w:rPr>
                <w:spacing w:val="-2"/>
              </w:rPr>
              <w:t>Жанры научного стиля</w:t>
            </w:r>
          </w:p>
        </w:tc>
        <w:tc>
          <w:tcPr>
            <w:tcW w:w="1134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30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51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</w:t>
              </w:r>
            </w:hyperlink>
          </w:p>
        </w:tc>
      </w:tr>
      <w:tr w:rsidR="001269C7" w:rsidRPr="00540490" w:rsidTr="00CC610B">
        <w:tc>
          <w:tcPr>
            <w:tcW w:w="1070" w:type="dxa"/>
          </w:tcPr>
          <w:p w:rsidR="001269C7" w:rsidRPr="00540490" w:rsidRDefault="001269C7" w:rsidP="00CC610B">
            <w:pPr>
              <w:pStyle w:val="TableParagraph"/>
              <w:spacing w:line="232" w:lineRule="exact"/>
              <w:ind w:left="152" w:right="142"/>
              <w:jc w:val="center"/>
            </w:pPr>
            <w:r w:rsidRPr="00540490">
              <w:t>22</w:t>
            </w:r>
          </w:p>
        </w:tc>
        <w:tc>
          <w:tcPr>
            <w:tcW w:w="8144" w:type="dxa"/>
          </w:tcPr>
          <w:p w:rsidR="001269C7" w:rsidRPr="00540490" w:rsidRDefault="001269C7" w:rsidP="00CC610B">
            <w:pPr>
              <w:pStyle w:val="TableParagraph"/>
              <w:spacing w:line="232" w:lineRule="exact"/>
              <w:rPr>
                <w:b/>
                <w:bCs/>
                <w:spacing w:val="-2"/>
              </w:rPr>
            </w:pPr>
            <w:r w:rsidRPr="00540490">
              <w:rPr>
                <w:b/>
                <w:bCs/>
                <w:spacing w:val="-2"/>
              </w:rPr>
              <w:t xml:space="preserve">И.К. </w:t>
            </w:r>
            <w:r w:rsidRPr="00540490">
              <w:rPr>
                <w:spacing w:val="-2"/>
              </w:rPr>
              <w:t xml:space="preserve"> Контрольная работа  по темам «Текст», Функциональные разновидности языка»</w:t>
            </w:r>
          </w:p>
        </w:tc>
        <w:tc>
          <w:tcPr>
            <w:tcW w:w="1134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30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52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</w:t>
              </w:r>
            </w:hyperlink>
          </w:p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9C7" w:rsidRPr="00540490" w:rsidTr="00CC610B">
        <w:tc>
          <w:tcPr>
            <w:tcW w:w="1070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44" w:type="dxa"/>
          </w:tcPr>
          <w:p w:rsidR="001269C7" w:rsidRPr="00540490" w:rsidRDefault="001269C7" w:rsidP="00CC61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Раздел 5. Лексикология.</w:t>
            </w:r>
            <w:r w:rsidRPr="00540490">
              <w:rPr>
                <w:rFonts w:ascii="Times New Roman" w:hAnsi="Times New Roman" w:cs="Times New Roman"/>
                <w:b/>
                <w:bCs/>
                <w:spacing w:val="-4"/>
                <w:sz w:val="24"/>
                <w:szCs w:val="24"/>
              </w:rPr>
              <w:t xml:space="preserve"> </w:t>
            </w:r>
            <w:r w:rsidRPr="005404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Культура</w:t>
            </w:r>
            <w:r w:rsidRPr="00540490"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 </w:t>
            </w:r>
            <w:r w:rsidRPr="005404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речи</w:t>
            </w:r>
          </w:p>
        </w:tc>
        <w:tc>
          <w:tcPr>
            <w:tcW w:w="1134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22+1</w:t>
            </w:r>
          </w:p>
        </w:tc>
        <w:tc>
          <w:tcPr>
            <w:tcW w:w="4330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9C7" w:rsidRPr="00540490" w:rsidTr="00CC610B">
        <w:tc>
          <w:tcPr>
            <w:tcW w:w="1070" w:type="dxa"/>
          </w:tcPr>
          <w:p w:rsidR="001269C7" w:rsidRPr="00540490" w:rsidRDefault="001269C7" w:rsidP="00CC610B">
            <w:pPr>
              <w:pStyle w:val="TableParagraph"/>
              <w:spacing w:line="232" w:lineRule="exact"/>
              <w:ind w:left="152" w:right="142"/>
              <w:jc w:val="center"/>
            </w:pPr>
            <w:r w:rsidRPr="00540490">
              <w:t>23-25</w:t>
            </w:r>
          </w:p>
        </w:tc>
        <w:tc>
          <w:tcPr>
            <w:tcW w:w="8144" w:type="dxa"/>
          </w:tcPr>
          <w:p w:rsidR="001269C7" w:rsidRPr="00540490" w:rsidRDefault="001269C7" w:rsidP="00CC610B">
            <w:pPr>
              <w:pStyle w:val="TableParagraph"/>
              <w:spacing w:line="232" w:lineRule="exact"/>
              <w:ind w:left="108"/>
            </w:pPr>
            <w:r w:rsidRPr="00540490">
              <w:t>Слово</w:t>
            </w:r>
            <w:r w:rsidRPr="00540490">
              <w:rPr>
                <w:spacing w:val="-1"/>
              </w:rPr>
              <w:t xml:space="preserve"> </w:t>
            </w:r>
            <w:r w:rsidRPr="00540490">
              <w:t>и</w:t>
            </w:r>
            <w:r w:rsidRPr="00540490">
              <w:rPr>
                <w:spacing w:val="-1"/>
              </w:rPr>
              <w:t xml:space="preserve"> </w:t>
            </w:r>
            <w:r w:rsidRPr="00540490">
              <w:t>его</w:t>
            </w:r>
            <w:r w:rsidRPr="00540490">
              <w:rPr>
                <w:spacing w:val="-1"/>
              </w:rPr>
              <w:t xml:space="preserve"> </w:t>
            </w:r>
            <w:r w:rsidRPr="00540490">
              <w:t>лексическое</w:t>
            </w:r>
            <w:r w:rsidRPr="00540490">
              <w:rPr>
                <w:spacing w:val="-1"/>
              </w:rPr>
              <w:t xml:space="preserve"> </w:t>
            </w:r>
            <w:r>
              <w:t>значение</w:t>
            </w:r>
          </w:p>
        </w:tc>
        <w:tc>
          <w:tcPr>
            <w:tcW w:w="1134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30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53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c>
          <w:tcPr>
            <w:tcW w:w="1070" w:type="dxa"/>
          </w:tcPr>
          <w:p w:rsidR="001269C7" w:rsidRPr="00540490" w:rsidRDefault="001269C7" w:rsidP="00CC610B">
            <w:pPr>
              <w:pStyle w:val="TableParagraph"/>
              <w:spacing w:line="232" w:lineRule="exact"/>
              <w:ind w:left="152" w:right="142"/>
              <w:jc w:val="center"/>
            </w:pPr>
            <w:r w:rsidRPr="00540490">
              <w:t xml:space="preserve">26-27 </w:t>
            </w:r>
          </w:p>
        </w:tc>
        <w:tc>
          <w:tcPr>
            <w:tcW w:w="8144" w:type="dxa"/>
          </w:tcPr>
          <w:p w:rsidR="001269C7" w:rsidRPr="00540490" w:rsidRDefault="001269C7" w:rsidP="00CC610B">
            <w:pPr>
              <w:pStyle w:val="TableParagraph"/>
              <w:spacing w:line="232" w:lineRule="exact"/>
              <w:ind w:left="108"/>
            </w:pPr>
            <w:r w:rsidRPr="00540490">
              <w:t>Изобразительно-выразительные средства языка</w:t>
            </w:r>
          </w:p>
        </w:tc>
        <w:tc>
          <w:tcPr>
            <w:tcW w:w="1134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30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54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c>
          <w:tcPr>
            <w:tcW w:w="1070" w:type="dxa"/>
          </w:tcPr>
          <w:p w:rsidR="001269C7" w:rsidRPr="00540490" w:rsidRDefault="001269C7" w:rsidP="00CC610B">
            <w:pPr>
              <w:pStyle w:val="TableParagraph"/>
              <w:spacing w:line="232" w:lineRule="exact"/>
              <w:ind w:left="152" w:right="142"/>
              <w:jc w:val="center"/>
            </w:pPr>
            <w:r w:rsidRPr="00540490">
              <w:t>28</w:t>
            </w:r>
          </w:p>
        </w:tc>
        <w:tc>
          <w:tcPr>
            <w:tcW w:w="8144" w:type="dxa"/>
          </w:tcPr>
          <w:p w:rsidR="001269C7" w:rsidRPr="00540490" w:rsidRDefault="001269C7" w:rsidP="00CC610B">
            <w:pPr>
              <w:pStyle w:val="TableParagraph"/>
              <w:spacing w:line="232" w:lineRule="exact"/>
              <w:ind w:left="108"/>
              <w:rPr>
                <w:b/>
                <w:bCs/>
              </w:rPr>
            </w:pPr>
            <w:r w:rsidRPr="00540490">
              <w:rPr>
                <w:b/>
                <w:bCs/>
              </w:rPr>
              <w:t>Р.4</w:t>
            </w:r>
            <w:r>
              <w:rPr>
                <w:b/>
                <w:bCs/>
              </w:rPr>
              <w:t>.</w:t>
            </w:r>
            <w:r w:rsidRPr="00540490">
              <w:rPr>
                <w:b/>
                <w:bCs/>
              </w:rPr>
              <w:t xml:space="preserve">  </w:t>
            </w:r>
            <w:r w:rsidRPr="00540490">
              <w:t>Создание текста художественного стиля (сочинение-описание картины А.</w:t>
            </w:r>
            <w:r>
              <w:t xml:space="preserve"> </w:t>
            </w:r>
            <w:r w:rsidRPr="00540490">
              <w:t>М. Герасимова «После дождя»)</w:t>
            </w:r>
          </w:p>
        </w:tc>
        <w:tc>
          <w:tcPr>
            <w:tcW w:w="1134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30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55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c>
          <w:tcPr>
            <w:tcW w:w="1070" w:type="dxa"/>
          </w:tcPr>
          <w:p w:rsidR="001269C7" w:rsidRPr="00540490" w:rsidRDefault="001269C7" w:rsidP="00CC610B">
            <w:pPr>
              <w:pStyle w:val="TableParagraph"/>
              <w:spacing w:line="232" w:lineRule="exact"/>
              <w:ind w:left="152" w:right="142"/>
              <w:jc w:val="center"/>
            </w:pPr>
            <w:r w:rsidRPr="00540490">
              <w:t>29</w:t>
            </w:r>
          </w:p>
        </w:tc>
        <w:tc>
          <w:tcPr>
            <w:tcW w:w="8144" w:type="dxa"/>
          </w:tcPr>
          <w:p w:rsidR="001269C7" w:rsidRPr="00540490" w:rsidRDefault="001269C7" w:rsidP="00CC610B">
            <w:pPr>
              <w:pStyle w:val="TableParagraph"/>
              <w:spacing w:line="232" w:lineRule="exact"/>
              <w:ind w:left="108"/>
            </w:pPr>
            <w:r w:rsidRPr="00540490">
              <w:t>Общеупотребительные</w:t>
            </w:r>
            <w:r w:rsidRPr="00540490">
              <w:rPr>
                <w:spacing w:val="-7"/>
              </w:rPr>
              <w:t xml:space="preserve"> </w:t>
            </w:r>
            <w:r>
              <w:t>слова</w:t>
            </w:r>
          </w:p>
        </w:tc>
        <w:tc>
          <w:tcPr>
            <w:tcW w:w="1134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30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Style w:val="ab"/>
                <w:rFonts w:ascii="Times New Roman" w:hAnsi="Times New Roman"/>
                <w:sz w:val="24"/>
                <w:szCs w:val="24"/>
              </w:rPr>
            </w:pPr>
            <w:hyperlink r:id="rId256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57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  <w:lang w:eastAsia="ru-RU"/>
                </w:rPr>
                <w:t>http://www.gramota.ru/</w:t>
              </w:r>
            </w:hyperlink>
          </w:p>
        </w:tc>
      </w:tr>
      <w:tr w:rsidR="001269C7" w:rsidRPr="00540490" w:rsidTr="00CC610B">
        <w:tc>
          <w:tcPr>
            <w:tcW w:w="1070" w:type="dxa"/>
          </w:tcPr>
          <w:p w:rsidR="001269C7" w:rsidRPr="00540490" w:rsidRDefault="001269C7" w:rsidP="00CC610B">
            <w:pPr>
              <w:pStyle w:val="TableParagraph"/>
              <w:spacing w:line="234" w:lineRule="exact"/>
              <w:ind w:left="152" w:right="142"/>
              <w:jc w:val="center"/>
            </w:pPr>
            <w:r w:rsidRPr="00540490">
              <w:t>30</w:t>
            </w:r>
          </w:p>
        </w:tc>
        <w:tc>
          <w:tcPr>
            <w:tcW w:w="8144" w:type="dxa"/>
          </w:tcPr>
          <w:p w:rsidR="001269C7" w:rsidRPr="00540490" w:rsidRDefault="001269C7" w:rsidP="00CC610B">
            <w:pPr>
              <w:pStyle w:val="TableParagraph"/>
              <w:spacing w:line="234" w:lineRule="exact"/>
              <w:ind w:left="108"/>
            </w:pPr>
            <w:r w:rsidRPr="00540490">
              <w:t>Профессионализмы</w:t>
            </w:r>
          </w:p>
        </w:tc>
        <w:tc>
          <w:tcPr>
            <w:tcW w:w="1134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30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58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c>
          <w:tcPr>
            <w:tcW w:w="1070" w:type="dxa"/>
          </w:tcPr>
          <w:p w:rsidR="001269C7" w:rsidRPr="00540490" w:rsidRDefault="001269C7" w:rsidP="00CC610B">
            <w:pPr>
              <w:pStyle w:val="TableParagraph"/>
              <w:spacing w:line="232" w:lineRule="exact"/>
              <w:ind w:left="152" w:right="142"/>
              <w:jc w:val="center"/>
            </w:pPr>
            <w:r w:rsidRPr="00540490">
              <w:t>31</w:t>
            </w:r>
          </w:p>
        </w:tc>
        <w:tc>
          <w:tcPr>
            <w:tcW w:w="8144" w:type="dxa"/>
          </w:tcPr>
          <w:p w:rsidR="001269C7" w:rsidRPr="00540490" w:rsidRDefault="001269C7" w:rsidP="00CC610B">
            <w:pPr>
              <w:pStyle w:val="TableParagraph"/>
              <w:spacing w:line="232" w:lineRule="exact"/>
              <w:ind w:left="108"/>
            </w:pPr>
            <w:r>
              <w:t>Диалектизмы</w:t>
            </w:r>
          </w:p>
        </w:tc>
        <w:tc>
          <w:tcPr>
            <w:tcW w:w="1134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30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Style w:val="ab"/>
                <w:rFonts w:ascii="Times New Roman" w:hAnsi="Times New Roman"/>
                <w:sz w:val="24"/>
                <w:szCs w:val="24"/>
              </w:rPr>
            </w:pPr>
            <w:hyperlink r:id="rId259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60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  <w:lang w:eastAsia="ru-RU"/>
                </w:rPr>
                <w:t>http://www.gramota.ru/</w:t>
              </w:r>
            </w:hyperlink>
          </w:p>
        </w:tc>
      </w:tr>
      <w:tr w:rsidR="001269C7" w:rsidRPr="00540490" w:rsidTr="00CC610B">
        <w:tc>
          <w:tcPr>
            <w:tcW w:w="1070" w:type="dxa"/>
          </w:tcPr>
          <w:p w:rsidR="001269C7" w:rsidRPr="00540490" w:rsidRDefault="001269C7" w:rsidP="00CC610B">
            <w:pPr>
              <w:pStyle w:val="TableParagraph"/>
              <w:spacing w:line="235" w:lineRule="exact"/>
              <w:ind w:left="152" w:right="142"/>
              <w:jc w:val="center"/>
            </w:pPr>
            <w:r w:rsidRPr="00540490">
              <w:t>32</w:t>
            </w:r>
          </w:p>
        </w:tc>
        <w:tc>
          <w:tcPr>
            <w:tcW w:w="8144" w:type="dxa"/>
          </w:tcPr>
          <w:p w:rsidR="001269C7" w:rsidRPr="00540490" w:rsidRDefault="001269C7" w:rsidP="00CC610B">
            <w:pPr>
              <w:pStyle w:val="TableParagraph"/>
              <w:spacing w:line="235" w:lineRule="exact"/>
              <w:ind w:left="108"/>
            </w:pPr>
            <w:r w:rsidRPr="00540490">
              <w:rPr>
                <w:b/>
                <w:bCs/>
              </w:rPr>
              <w:t>Р.3</w:t>
            </w:r>
            <w:r>
              <w:rPr>
                <w:b/>
                <w:bCs/>
              </w:rPr>
              <w:t>.</w:t>
            </w:r>
            <w:r w:rsidRPr="00540490">
              <w:rPr>
                <w:b/>
                <w:bCs/>
                <w:spacing w:val="-1"/>
              </w:rPr>
              <w:t xml:space="preserve"> </w:t>
            </w:r>
            <w:r w:rsidRPr="00540490">
              <w:t>Сжатое</w:t>
            </w:r>
            <w:r w:rsidRPr="00540490">
              <w:rPr>
                <w:spacing w:val="-1"/>
              </w:rPr>
              <w:t xml:space="preserve"> </w:t>
            </w:r>
            <w:r w:rsidRPr="00540490">
              <w:t>изложение</w:t>
            </w:r>
            <w:r w:rsidRPr="00540490">
              <w:rPr>
                <w:spacing w:val="-1"/>
              </w:rPr>
              <w:t xml:space="preserve"> </w:t>
            </w:r>
            <w:r w:rsidRPr="00540490">
              <w:t>по</w:t>
            </w:r>
            <w:r w:rsidRPr="00540490">
              <w:rPr>
                <w:spacing w:val="-4"/>
              </w:rPr>
              <w:t xml:space="preserve"> </w:t>
            </w:r>
            <w:r w:rsidRPr="00540490">
              <w:t>тексту</w:t>
            </w:r>
            <w:r w:rsidRPr="00540490">
              <w:rPr>
                <w:spacing w:val="-4"/>
              </w:rPr>
              <w:t xml:space="preserve"> </w:t>
            </w:r>
            <w:r w:rsidRPr="00540490">
              <w:t>М. Булатова</w:t>
            </w:r>
            <w:r w:rsidRPr="00540490">
              <w:rPr>
                <w:spacing w:val="-1"/>
              </w:rPr>
              <w:t xml:space="preserve"> </w:t>
            </w:r>
            <w:r w:rsidRPr="00540490">
              <w:t>и</w:t>
            </w:r>
            <w:r w:rsidRPr="00540490">
              <w:rPr>
                <w:spacing w:val="-1"/>
              </w:rPr>
              <w:t xml:space="preserve"> </w:t>
            </w:r>
            <w:r>
              <w:rPr>
                <w:spacing w:val="-1"/>
              </w:rPr>
              <w:t xml:space="preserve"> </w:t>
            </w:r>
            <w:r w:rsidRPr="00540490">
              <w:t>В.</w:t>
            </w:r>
            <w:r w:rsidRPr="00540490">
              <w:rPr>
                <w:spacing w:val="-4"/>
              </w:rPr>
              <w:t xml:space="preserve"> </w:t>
            </w:r>
            <w:proofErr w:type="spellStart"/>
            <w:r>
              <w:t>Порудоминского</w:t>
            </w:r>
            <w:proofErr w:type="spellEnd"/>
          </w:p>
        </w:tc>
        <w:tc>
          <w:tcPr>
            <w:tcW w:w="1134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30" w:type="dxa"/>
          </w:tcPr>
          <w:p w:rsidR="001269C7" w:rsidRPr="00540490" w:rsidRDefault="001269C7" w:rsidP="00CC610B">
            <w:pPr>
              <w:shd w:val="clear" w:color="auto" w:fill="FFFFFF"/>
              <w:spacing w:after="1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Style w:val="ab"/>
                <w:rFonts w:ascii="Times New Roman" w:hAnsi="Times New Roman"/>
                <w:sz w:val="24"/>
                <w:szCs w:val="24"/>
              </w:rPr>
              <w:t>h</w:t>
            </w:r>
            <w:hyperlink r:id="rId261" w:history="1">
              <w:r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https://prosv.ru/static/tsok</w:t>
              </w:r>
            </w:hyperlink>
          </w:p>
        </w:tc>
      </w:tr>
      <w:tr w:rsidR="001269C7" w:rsidRPr="00540490" w:rsidTr="00CC610B">
        <w:tc>
          <w:tcPr>
            <w:tcW w:w="1070" w:type="dxa"/>
          </w:tcPr>
          <w:p w:rsidR="001269C7" w:rsidRPr="00540490" w:rsidRDefault="001269C7" w:rsidP="00CC610B">
            <w:pPr>
              <w:pStyle w:val="TableParagraph"/>
              <w:spacing w:line="235" w:lineRule="exact"/>
              <w:ind w:left="152" w:right="142"/>
              <w:jc w:val="center"/>
            </w:pPr>
            <w:r w:rsidRPr="00540490">
              <w:t>33</w:t>
            </w:r>
          </w:p>
        </w:tc>
        <w:tc>
          <w:tcPr>
            <w:tcW w:w="8144" w:type="dxa"/>
          </w:tcPr>
          <w:p w:rsidR="001269C7" w:rsidRPr="00540490" w:rsidRDefault="001269C7" w:rsidP="00CC610B">
            <w:pPr>
              <w:pStyle w:val="TableParagraph"/>
              <w:spacing w:line="235" w:lineRule="exact"/>
              <w:ind w:left="108"/>
            </w:pPr>
            <w:r w:rsidRPr="00540490">
              <w:t>Стилистически нейтральн</w:t>
            </w:r>
            <w:r>
              <w:t>ая, высокая и сниженная лексика</w:t>
            </w:r>
          </w:p>
        </w:tc>
        <w:tc>
          <w:tcPr>
            <w:tcW w:w="1134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30" w:type="dxa"/>
          </w:tcPr>
          <w:p w:rsidR="001269C7" w:rsidRPr="00540490" w:rsidRDefault="001269C7" w:rsidP="00CC610B">
            <w:pPr>
              <w:shd w:val="clear" w:color="auto" w:fill="FFFFFF"/>
              <w:spacing w:after="150"/>
              <w:jc w:val="center"/>
              <w:rPr>
                <w:rStyle w:val="ab"/>
                <w:rFonts w:ascii="Times New Roman" w:hAnsi="Times New Roman"/>
                <w:sz w:val="24"/>
                <w:szCs w:val="24"/>
              </w:rPr>
            </w:pPr>
            <w:r w:rsidRPr="00540490">
              <w:rPr>
                <w:rStyle w:val="ab"/>
                <w:rFonts w:ascii="Times New Roman" w:hAnsi="Times New Roman"/>
                <w:sz w:val="24"/>
                <w:szCs w:val="24"/>
              </w:rPr>
              <w:t>h</w:t>
            </w:r>
            <w:hyperlink r:id="rId262" w:history="1">
              <w:r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https://prosv.ru/static/tsok</w:t>
              </w:r>
            </w:hyperlink>
          </w:p>
        </w:tc>
      </w:tr>
      <w:tr w:rsidR="001269C7" w:rsidRPr="00540490" w:rsidTr="00CC610B">
        <w:tc>
          <w:tcPr>
            <w:tcW w:w="1070" w:type="dxa"/>
          </w:tcPr>
          <w:p w:rsidR="001269C7" w:rsidRPr="00540490" w:rsidRDefault="001269C7" w:rsidP="00CC610B">
            <w:pPr>
              <w:pStyle w:val="TableParagraph"/>
              <w:spacing w:line="235" w:lineRule="exact"/>
              <w:ind w:left="152" w:right="142"/>
              <w:jc w:val="center"/>
            </w:pPr>
            <w:r w:rsidRPr="00540490">
              <w:t>34</w:t>
            </w:r>
          </w:p>
        </w:tc>
        <w:tc>
          <w:tcPr>
            <w:tcW w:w="8144" w:type="dxa"/>
          </w:tcPr>
          <w:p w:rsidR="001269C7" w:rsidRPr="00540490" w:rsidRDefault="001269C7" w:rsidP="00CC610B">
            <w:pPr>
              <w:pStyle w:val="TableParagraph"/>
              <w:spacing w:line="235" w:lineRule="exact"/>
              <w:ind w:left="108"/>
            </w:pPr>
            <w:r w:rsidRPr="00540490">
              <w:t>Жаргонизмы</w:t>
            </w:r>
          </w:p>
        </w:tc>
        <w:tc>
          <w:tcPr>
            <w:tcW w:w="1134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30" w:type="dxa"/>
          </w:tcPr>
          <w:p w:rsidR="001269C7" w:rsidRPr="00540490" w:rsidRDefault="001269C7" w:rsidP="00CC610B">
            <w:pPr>
              <w:shd w:val="clear" w:color="auto" w:fill="FFFFFF"/>
              <w:spacing w:after="150"/>
              <w:jc w:val="center"/>
              <w:rPr>
                <w:rStyle w:val="ab"/>
                <w:rFonts w:ascii="Times New Roman" w:hAnsi="Times New Roman"/>
                <w:sz w:val="24"/>
                <w:szCs w:val="24"/>
              </w:rPr>
            </w:pPr>
            <w:r w:rsidRPr="00540490">
              <w:rPr>
                <w:rStyle w:val="ab"/>
                <w:rFonts w:ascii="Times New Roman" w:hAnsi="Times New Roman"/>
                <w:sz w:val="24"/>
                <w:szCs w:val="24"/>
              </w:rPr>
              <w:t>h</w:t>
            </w:r>
            <w:hyperlink r:id="rId263" w:history="1">
              <w:r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https://prosv.ru/static/tsok</w:t>
              </w:r>
            </w:hyperlink>
          </w:p>
        </w:tc>
      </w:tr>
      <w:tr w:rsidR="001269C7" w:rsidRPr="00540490" w:rsidTr="00CC610B">
        <w:tc>
          <w:tcPr>
            <w:tcW w:w="1070" w:type="dxa"/>
          </w:tcPr>
          <w:p w:rsidR="001269C7" w:rsidRPr="00540490" w:rsidRDefault="001269C7" w:rsidP="00CC610B">
            <w:pPr>
              <w:pStyle w:val="TableParagraph"/>
              <w:spacing w:line="235" w:lineRule="exact"/>
              <w:ind w:left="152" w:right="142"/>
              <w:jc w:val="center"/>
            </w:pPr>
            <w:r w:rsidRPr="00540490">
              <w:t>35</w:t>
            </w:r>
          </w:p>
          <w:p w:rsidR="001269C7" w:rsidRPr="00540490" w:rsidRDefault="001269C7" w:rsidP="00CC610B">
            <w:pPr>
              <w:pStyle w:val="TableParagraph"/>
              <w:spacing w:line="235" w:lineRule="exact"/>
              <w:ind w:left="152" w:right="142"/>
              <w:jc w:val="center"/>
            </w:pPr>
          </w:p>
        </w:tc>
        <w:tc>
          <w:tcPr>
            <w:tcW w:w="8144" w:type="dxa"/>
          </w:tcPr>
          <w:p w:rsidR="001269C7" w:rsidRPr="00540490" w:rsidRDefault="001269C7" w:rsidP="00CC610B">
            <w:pPr>
              <w:pStyle w:val="TableParagraph"/>
              <w:spacing w:line="235" w:lineRule="exact"/>
              <w:ind w:left="108"/>
            </w:pPr>
            <w:r w:rsidRPr="00540490">
              <w:t>Эмоционально окрашенные слова</w:t>
            </w:r>
          </w:p>
        </w:tc>
        <w:tc>
          <w:tcPr>
            <w:tcW w:w="1134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30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Style w:val="ab"/>
                <w:rFonts w:ascii="Times New Roman" w:hAnsi="Times New Roman"/>
                <w:sz w:val="24"/>
                <w:szCs w:val="24"/>
              </w:rPr>
            </w:pPr>
            <w:hyperlink r:id="rId264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c>
          <w:tcPr>
            <w:tcW w:w="1070" w:type="dxa"/>
          </w:tcPr>
          <w:p w:rsidR="001269C7" w:rsidRPr="00540490" w:rsidRDefault="001269C7" w:rsidP="00CC610B">
            <w:pPr>
              <w:pStyle w:val="TableParagraph"/>
              <w:spacing w:line="234" w:lineRule="exact"/>
              <w:ind w:left="152"/>
              <w:jc w:val="center"/>
            </w:pPr>
            <w:r w:rsidRPr="00540490">
              <w:t>36-</w:t>
            </w:r>
            <w:r>
              <w:t>3</w:t>
            </w:r>
            <w:r w:rsidRPr="00540490">
              <w:t>7</w:t>
            </w:r>
          </w:p>
        </w:tc>
        <w:tc>
          <w:tcPr>
            <w:tcW w:w="8144" w:type="dxa"/>
          </w:tcPr>
          <w:p w:rsidR="001269C7" w:rsidRPr="00540490" w:rsidRDefault="001269C7" w:rsidP="00CC610B">
            <w:pPr>
              <w:pStyle w:val="TableParagraph"/>
              <w:spacing w:line="234" w:lineRule="exact"/>
              <w:ind w:left="108"/>
            </w:pPr>
            <w:r w:rsidRPr="00540490">
              <w:t>Исконно</w:t>
            </w:r>
            <w:r w:rsidRPr="00540490">
              <w:rPr>
                <w:spacing w:val="-1"/>
              </w:rPr>
              <w:t xml:space="preserve"> </w:t>
            </w:r>
            <w:r w:rsidRPr="00540490">
              <w:t>русские</w:t>
            </w:r>
            <w:r w:rsidRPr="00540490">
              <w:rPr>
                <w:spacing w:val="-1"/>
              </w:rPr>
              <w:t xml:space="preserve"> </w:t>
            </w:r>
            <w:r w:rsidRPr="00540490">
              <w:t>и</w:t>
            </w:r>
            <w:r w:rsidRPr="00540490">
              <w:rPr>
                <w:spacing w:val="-1"/>
              </w:rPr>
              <w:t xml:space="preserve"> </w:t>
            </w:r>
            <w:r w:rsidRPr="00540490">
              <w:t>заимствованные слова</w:t>
            </w:r>
          </w:p>
        </w:tc>
        <w:tc>
          <w:tcPr>
            <w:tcW w:w="1134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30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65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c>
          <w:tcPr>
            <w:tcW w:w="1070" w:type="dxa"/>
          </w:tcPr>
          <w:p w:rsidR="001269C7" w:rsidRPr="00540490" w:rsidRDefault="001269C7" w:rsidP="00CC610B">
            <w:pPr>
              <w:pStyle w:val="TableParagraph"/>
              <w:spacing w:line="232" w:lineRule="exact"/>
              <w:ind w:left="152" w:right="142"/>
              <w:jc w:val="center"/>
            </w:pPr>
            <w:r w:rsidRPr="00540490">
              <w:t>38</w:t>
            </w:r>
          </w:p>
        </w:tc>
        <w:tc>
          <w:tcPr>
            <w:tcW w:w="8144" w:type="dxa"/>
          </w:tcPr>
          <w:p w:rsidR="001269C7" w:rsidRPr="00540490" w:rsidRDefault="001269C7" w:rsidP="00CC610B">
            <w:pPr>
              <w:pStyle w:val="TableParagraph"/>
              <w:spacing w:line="232" w:lineRule="exact"/>
              <w:ind w:left="108"/>
            </w:pPr>
            <w:r w:rsidRPr="00540490">
              <w:t>Неологизмы</w:t>
            </w:r>
          </w:p>
        </w:tc>
        <w:tc>
          <w:tcPr>
            <w:tcW w:w="1134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30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66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c>
          <w:tcPr>
            <w:tcW w:w="1070" w:type="dxa"/>
          </w:tcPr>
          <w:p w:rsidR="001269C7" w:rsidRPr="00540490" w:rsidRDefault="001269C7" w:rsidP="00CC610B">
            <w:pPr>
              <w:pStyle w:val="TableParagraph"/>
              <w:spacing w:line="234" w:lineRule="exact"/>
              <w:ind w:left="152" w:right="142"/>
              <w:jc w:val="center"/>
            </w:pPr>
            <w:r w:rsidRPr="00540490">
              <w:t>39-40</w:t>
            </w:r>
          </w:p>
        </w:tc>
        <w:tc>
          <w:tcPr>
            <w:tcW w:w="8144" w:type="dxa"/>
          </w:tcPr>
          <w:p w:rsidR="001269C7" w:rsidRPr="00540490" w:rsidRDefault="001269C7" w:rsidP="00CC610B">
            <w:pPr>
              <w:pStyle w:val="TableParagraph"/>
              <w:spacing w:line="234" w:lineRule="exact"/>
              <w:ind w:left="108"/>
            </w:pPr>
            <w:r w:rsidRPr="00540490">
              <w:t>Устаревшие слова. Архаизмы и  историзмы</w:t>
            </w:r>
          </w:p>
        </w:tc>
        <w:tc>
          <w:tcPr>
            <w:tcW w:w="1134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30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67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c>
          <w:tcPr>
            <w:tcW w:w="1070" w:type="dxa"/>
          </w:tcPr>
          <w:p w:rsidR="001269C7" w:rsidRPr="00540490" w:rsidRDefault="001269C7" w:rsidP="00CC610B">
            <w:pPr>
              <w:pStyle w:val="TableParagraph"/>
              <w:spacing w:line="232" w:lineRule="exact"/>
              <w:ind w:left="152" w:right="142"/>
              <w:jc w:val="center"/>
            </w:pPr>
            <w:r w:rsidRPr="00540490">
              <w:t>41-42</w:t>
            </w:r>
          </w:p>
        </w:tc>
        <w:tc>
          <w:tcPr>
            <w:tcW w:w="8144" w:type="dxa"/>
          </w:tcPr>
          <w:p w:rsidR="001269C7" w:rsidRPr="00540490" w:rsidRDefault="001269C7" w:rsidP="00CC610B">
            <w:pPr>
              <w:pStyle w:val="TableParagraph"/>
              <w:spacing w:line="232" w:lineRule="exact"/>
              <w:ind w:left="108"/>
            </w:pPr>
            <w:r w:rsidRPr="00540490">
              <w:t>Фразеологизмы. Употребление фразеологизмов</w:t>
            </w:r>
          </w:p>
        </w:tc>
        <w:tc>
          <w:tcPr>
            <w:tcW w:w="1134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30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68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c>
          <w:tcPr>
            <w:tcW w:w="1070" w:type="dxa"/>
          </w:tcPr>
          <w:p w:rsidR="001269C7" w:rsidRPr="00540490" w:rsidRDefault="001269C7" w:rsidP="00CC610B">
            <w:pPr>
              <w:pStyle w:val="TableParagraph"/>
              <w:spacing w:line="232" w:lineRule="exact"/>
              <w:ind w:left="152" w:right="142"/>
              <w:jc w:val="center"/>
            </w:pPr>
            <w:r w:rsidRPr="00540490">
              <w:t>43</w:t>
            </w:r>
          </w:p>
        </w:tc>
        <w:tc>
          <w:tcPr>
            <w:tcW w:w="8144" w:type="dxa"/>
          </w:tcPr>
          <w:p w:rsidR="001269C7" w:rsidRPr="00540490" w:rsidRDefault="001269C7" w:rsidP="00CC610B">
            <w:pPr>
              <w:pStyle w:val="TableParagraph"/>
              <w:spacing w:line="232" w:lineRule="exact"/>
              <w:rPr>
                <w:b/>
                <w:bCs/>
              </w:rPr>
            </w:pPr>
            <w:r>
              <w:t xml:space="preserve"> </w:t>
            </w:r>
            <w:r w:rsidRPr="00540490">
              <w:t>Источники</w:t>
            </w:r>
            <w:r w:rsidRPr="00540490">
              <w:rPr>
                <w:spacing w:val="-3"/>
              </w:rPr>
              <w:t xml:space="preserve"> </w:t>
            </w:r>
            <w:r w:rsidRPr="00540490">
              <w:t>фразеологизмов.</w:t>
            </w:r>
          </w:p>
        </w:tc>
        <w:tc>
          <w:tcPr>
            <w:tcW w:w="1134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30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69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  <w:lang w:eastAsia="ru-RU"/>
                </w:rPr>
                <w:t>http://www.gramota.ru/</w:t>
              </w:r>
            </w:hyperlink>
          </w:p>
        </w:tc>
      </w:tr>
      <w:tr w:rsidR="001269C7" w:rsidRPr="00540490" w:rsidTr="00CC610B">
        <w:tc>
          <w:tcPr>
            <w:tcW w:w="1070" w:type="dxa"/>
          </w:tcPr>
          <w:p w:rsidR="001269C7" w:rsidRPr="00540490" w:rsidRDefault="001269C7" w:rsidP="00CC610B">
            <w:pPr>
              <w:pStyle w:val="TableParagraph"/>
              <w:spacing w:line="234" w:lineRule="exact"/>
              <w:ind w:right="144"/>
            </w:pPr>
            <w:r w:rsidRPr="00540490">
              <w:t xml:space="preserve">     44</w:t>
            </w:r>
          </w:p>
        </w:tc>
        <w:tc>
          <w:tcPr>
            <w:tcW w:w="8144" w:type="dxa"/>
          </w:tcPr>
          <w:p w:rsidR="001269C7" w:rsidRPr="00540490" w:rsidRDefault="001269C7" w:rsidP="00CC610B">
            <w:pPr>
              <w:pStyle w:val="TableParagraph"/>
              <w:spacing w:line="234" w:lineRule="exact"/>
            </w:pPr>
            <w:r w:rsidRPr="00540490">
              <w:t>Лексические словари</w:t>
            </w:r>
          </w:p>
        </w:tc>
        <w:tc>
          <w:tcPr>
            <w:tcW w:w="1134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30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70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c>
          <w:tcPr>
            <w:tcW w:w="1070" w:type="dxa"/>
          </w:tcPr>
          <w:p w:rsidR="001269C7" w:rsidRPr="00540490" w:rsidRDefault="001269C7" w:rsidP="00CC610B">
            <w:pPr>
              <w:pStyle w:val="TableParagraph"/>
              <w:spacing w:line="232" w:lineRule="exact"/>
              <w:ind w:left="152" w:right="142"/>
              <w:jc w:val="center"/>
            </w:pPr>
            <w:r w:rsidRPr="00540490">
              <w:t>45</w:t>
            </w:r>
          </w:p>
        </w:tc>
        <w:tc>
          <w:tcPr>
            <w:tcW w:w="8144" w:type="dxa"/>
          </w:tcPr>
          <w:p w:rsidR="001269C7" w:rsidRPr="00540490" w:rsidRDefault="001269C7" w:rsidP="00CC610B">
            <w:pPr>
              <w:pStyle w:val="TableParagraph"/>
              <w:spacing w:line="232" w:lineRule="exact"/>
            </w:pPr>
            <w:r w:rsidRPr="00540490">
              <w:rPr>
                <w:b/>
                <w:bCs/>
              </w:rPr>
              <w:t xml:space="preserve"> Р.4</w:t>
            </w:r>
            <w:r>
              <w:rPr>
                <w:b/>
                <w:bCs/>
              </w:rPr>
              <w:t>.</w:t>
            </w:r>
            <w:r w:rsidRPr="00540490">
              <w:rPr>
                <w:b/>
                <w:bCs/>
              </w:rPr>
              <w:t xml:space="preserve"> </w:t>
            </w:r>
            <w:r w:rsidRPr="00540490">
              <w:t>Словарная статья</w:t>
            </w:r>
          </w:p>
        </w:tc>
        <w:tc>
          <w:tcPr>
            <w:tcW w:w="1134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30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71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c>
          <w:tcPr>
            <w:tcW w:w="1070" w:type="dxa"/>
          </w:tcPr>
          <w:p w:rsidR="001269C7" w:rsidRPr="00540490" w:rsidRDefault="001269C7" w:rsidP="00CC610B">
            <w:pPr>
              <w:pStyle w:val="TableParagraph"/>
              <w:spacing w:line="249" w:lineRule="exact"/>
              <w:ind w:left="152" w:right="142"/>
              <w:jc w:val="center"/>
            </w:pPr>
            <w:r w:rsidRPr="00540490">
              <w:t>46-47</w:t>
            </w:r>
          </w:p>
        </w:tc>
        <w:tc>
          <w:tcPr>
            <w:tcW w:w="8144" w:type="dxa"/>
          </w:tcPr>
          <w:p w:rsidR="001269C7" w:rsidRPr="00540490" w:rsidRDefault="001269C7" w:rsidP="00CC610B">
            <w:pPr>
              <w:pStyle w:val="TableParagraph"/>
              <w:spacing w:line="248" w:lineRule="exact"/>
              <w:ind w:left="108"/>
            </w:pPr>
            <w:r w:rsidRPr="00540490">
              <w:t>Повторение</w:t>
            </w:r>
            <w:r w:rsidRPr="00540490">
              <w:rPr>
                <w:spacing w:val="51"/>
              </w:rPr>
              <w:t xml:space="preserve"> </w:t>
            </w:r>
            <w:r w:rsidRPr="00540490">
              <w:t>изученного</w:t>
            </w:r>
            <w:r w:rsidRPr="00540490">
              <w:rPr>
                <w:spacing w:val="103"/>
              </w:rPr>
              <w:t xml:space="preserve"> </w:t>
            </w:r>
            <w:r w:rsidRPr="00540490">
              <w:t>по</w:t>
            </w:r>
            <w:r w:rsidRPr="00540490">
              <w:rPr>
                <w:spacing w:val="104"/>
              </w:rPr>
              <w:t xml:space="preserve"> </w:t>
            </w:r>
            <w:r w:rsidRPr="00540490">
              <w:t>теме</w:t>
            </w:r>
            <w:r w:rsidRPr="00540490">
              <w:rPr>
                <w:spacing w:val="105"/>
              </w:rPr>
              <w:t xml:space="preserve"> </w:t>
            </w:r>
            <w:r w:rsidRPr="00540490">
              <w:t>«Лексика»,</w:t>
            </w:r>
            <w:r w:rsidRPr="00540490">
              <w:rPr>
                <w:spacing w:val="107"/>
              </w:rPr>
              <w:t xml:space="preserve"> </w:t>
            </w:r>
            <w:r w:rsidRPr="00540490">
              <w:t>«Фразеология»,</w:t>
            </w:r>
            <w:r w:rsidRPr="00540490">
              <w:rPr>
                <w:spacing w:val="106"/>
              </w:rPr>
              <w:t xml:space="preserve"> </w:t>
            </w:r>
            <w:r w:rsidRPr="00540490">
              <w:t>«Культура</w:t>
            </w:r>
            <w:r>
              <w:t xml:space="preserve"> </w:t>
            </w:r>
            <w:r w:rsidRPr="00540490">
              <w:t xml:space="preserve">речи» </w:t>
            </w:r>
          </w:p>
        </w:tc>
        <w:tc>
          <w:tcPr>
            <w:tcW w:w="1134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30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Style w:val="ab"/>
                <w:rFonts w:ascii="Times New Roman" w:hAnsi="Times New Roman"/>
                <w:sz w:val="24"/>
                <w:szCs w:val="24"/>
              </w:rPr>
            </w:pPr>
            <w:hyperlink r:id="rId272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73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  <w:lang w:eastAsia="ru-RU"/>
                </w:rPr>
                <w:t>http://www.gramota.ru/</w:t>
              </w:r>
            </w:hyperlink>
          </w:p>
        </w:tc>
      </w:tr>
      <w:tr w:rsidR="001269C7" w:rsidRPr="00540490" w:rsidTr="00CC610B">
        <w:tc>
          <w:tcPr>
            <w:tcW w:w="1070" w:type="dxa"/>
          </w:tcPr>
          <w:p w:rsidR="001269C7" w:rsidRPr="00540490" w:rsidRDefault="001269C7" w:rsidP="00CC610B">
            <w:pPr>
              <w:pStyle w:val="TableParagraph"/>
              <w:spacing w:line="234" w:lineRule="exact"/>
              <w:ind w:left="152" w:right="142"/>
              <w:jc w:val="center"/>
            </w:pPr>
            <w:r w:rsidRPr="00540490">
              <w:t>48</w:t>
            </w:r>
          </w:p>
        </w:tc>
        <w:tc>
          <w:tcPr>
            <w:tcW w:w="8144" w:type="dxa"/>
          </w:tcPr>
          <w:p w:rsidR="001269C7" w:rsidRPr="00540490" w:rsidRDefault="001269C7" w:rsidP="00CC610B">
            <w:pPr>
              <w:pStyle w:val="TableParagraph"/>
              <w:spacing w:line="234" w:lineRule="exact"/>
              <w:ind w:left="108"/>
            </w:pPr>
            <w:r w:rsidRPr="00540490">
              <w:rPr>
                <w:b/>
                <w:bCs/>
              </w:rPr>
              <w:t>И.К</w:t>
            </w:r>
            <w:r w:rsidRPr="003075BD">
              <w:rPr>
                <w:b/>
              </w:rPr>
              <w:t>.</w:t>
            </w:r>
            <w:r>
              <w:t xml:space="preserve"> </w:t>
            </w:r>
            <w:r w:rsidRPr="00540490">
              <w:t>Контрольная</w:t>
            </w:r>
            <w:r w:rsidRPr="00540490">
              <w:rPr>
                <w:spacing w:val="-3"/>
              </w:rPr>
              <w:t xml:space="preserve"> </w:t>
            </w:r>
            <w:r w:rsidRPr="00540490">
              <w:t>работа</w:t>
            </w:r>
            <w:r w:rsidRPr="00540490">
              <w:rPr>
                <w:spacing w:val="-3"/>
              </w:rPr>
              <w:t xml:space="preserve"> </w:t>
            </w:r>
            <w:r w:rsidRPr="00540490">
              <w:t>по</w:t>
            </w:r>
            <w:r w:rsidRPr="00540490">
              <w:rPr>
                <w:spacing w:val="-2"/>
              </w:rPr>
              <w:t xml:space="preserve"> </w:t>
            </w:r>
            <w:r w:rsidRPr="00540490">
              <w:t>теме</w:t>
            </w:r>
            <w:r w:rsidRPr="00540490">
              <w:rPr>
                <w:spacing w:val="-3"/>
              </w:rPr>
              <w:t xml:space="preserve"> </w:t>
            </w:r>
            <w:r w:rsidRPr="00540490">
              <w:t>«Лексика»,</w:t>
            </w:r>
            <w:r w:rsidRPr="00540490">
              <w:rPr>
                <w:spacing w:val="-1"/>
              </w:rPr>
              <w:t xml:space="preserve"> </w:t>
            </w:r>
            <w:r w:rsidRPr="00540490">
              <w:t>«Фразеология», «Культура</w:t>
            </w:r>
            <w:r w:rsidRPr="00540490">
              <w:rPr>
                <w:spacing w:val="-3"/>
              </w:rPr>
              <w:t xml:space="preserve"> </w:t>
            </w:r>
            <w:r>
              <w:t>речи»</w:t>
            </w:r>
          </w:p>
        </w:tc>
        <w:tc>
          <w:tcPr>
            <w:tcW w:w="1134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30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74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c>
          <w:tcPr>
            <w:tcW w:w="1070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44" w:type="dxa"/>
          </w:tcPr>
          <w:p w:rsidR="001269C7" w:rsidRPr="00540490" w:rsidRDefault="001269C7" w:rsidP="00CC61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Раздел 6. Словообразование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Культура речи. Орфография</w:t>
            </w:r>
          </w:p>
        </w:tc>
        <w:tc>
          <w:tcPr>
            <w:tcW w:w="1134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16+1</w:t>
            </w:r>
          </w:p>
        </w:tc>
        <w:tc>
          <w:tcPr>
            <w:tcW w:w="4330" w:type="dxa"/>
          </w:tcPr>
          <w:p w:rsidR="001269C7" w:rsidRPr="00540490" w:rsidRDefault="001269C7" w:rsidP="00CC610B">
            <w:pPr>
              <w:shd w:val="clear" w:color="auto" w:fill="FFFFFF"/>
              <w:spacing w:after="1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9C7" w:rsidRPr="00540490" w:rsidTr="00CC610B">
        <w:tc>
          <w:tcPr>
            <w:tcW w:w="1070" w:type="dxa"/>
          </w:tcPr>
          <w:p w:rsidR="001269C7" w:rsidRPr="00540490" w:rsidRDefault="001269C7" w:rsidP="00CC610B">
            <w:pPr>
              <w:pStyle w:val="TableParagraph"/>
              <w:spacing w:line="232" w:lineRule="exact"/>
              <w:ind w:left="152" w:right="142"/>
              <w:jc w:val="center"/>
            </w:pPr>
            <w:r w:rsidRPr="00540490">
              <w:t>49</w:t>
            </w:r>
          </w:p>
        </w:tc>
        <w:tc>
          <w:tcPr>
            <w:tcW w:w="8144" w:type="dxa"/>
          </w:tcPr>
          <w:p w:rsidR="001269C7" w:rsidRPr="00540490" w:rsidRDefault="001269C7" w:rsidP="00CC610B">
            <w:pPr>
              <w:pStyle w:val="TableParagraph"/>
              <w:spacing w:line="232" w:lineRule="exact"/>
              <w:ind w:left="108"/>
            </w:pPr>
            <w:proofErr w:type="spellStart"/>
            <w:r w:rsidRPr="00540490">
              <w:t>Морфемика</w:t>
            </w:r>
            <w:proofErr w:type="spellEnd"/>
            <w:r w:rsidRPr="00540490">
              <w:t xml:space="preserve"> и словообра</w:t>
            </w:r>
            <w:r>
              <w:t>зование как разделы лингвистики</w:t>
            </w:r>
          </w:p>
        </w:tc>
        <w:tc>
          <w:tcPr>
            <w:tcW w:w="1134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30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75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c>
          <w:tcPr>
            <w:tcW w:w="1070" w:type="dxa"/>
          </w:tcPr>
          <w:p w:rsidR="001269C7" w:rsidRPr="00540490" w:rsidRDefault="001269C7" w:rsidP="00CC610B">
            <w:pPr>
              <w:pStyle w:val="TableParagraph"/>
              <w:spacing w:line="234" w:lineRule="exact"/>
              <w:ind w:left="152" w:right="142"/>
              <w:jc w:val="center"/>
            </w:pPr>
            <w:r w:rsidRPr="00540490">
              <w:lastRenderedPageBreak/>
              <w:t>50</w:t>
            </w:r>
          </w:p>
        </w:tc>
        <w:tc>
          <w:tcPr>
            <w:tcW w:w="8144" w:type="dxa"/>
          </w:tcPr>
          <w:p w:rsidR="001269C7" w:rsidRPr="00540490" w:rsidRDefault="001269C7" w:rsidP="00CC610B">
            <w:pPr>
              <w:pStyle w:val="TableParagraph"/>
              <w:spacing w:line="234" w:lineRule="exact"/>
            </w:pPr>
            <w:r w:rsidRPr="00540490">
              <w:rPr>
                <w:b/>
                <w:bCs/>
              </w:rPr>
              <w:t>Р.3</w:t>
            </w:r>
            <w:r>
              <w:rPr>
                <w:b/>
                <w:bCs/>
              </w:rPr>
              <w:t>.</w:t>
            </w:r>
            <w:r w:rsidRPr="00540490">
              <w:rPr>
                <w:b/>
                <w:bCs/>
              </w:rPr>
              <w:t xml:space="preserve"> </w:t>
            </w:r>
            <w:r w:rsidRPr="00540490">
              <w:rPr>
                <w:b/>
                <w:bCs/>
                <w:spacing w:val="-4"/>
              </w:rPr>
              <w:t xml:space="preserve"> </w:t>
            </w:r>
            <w:r w:rsidRPr="00540490">
              <w:t>Описание</w:t>
            </w:r>
            <w:r w:rsidRPr="00540490">
              <w:rPr>
                <w:spacing w:val="-4"/>
              </w:rPr>
              <w:t xml:space="preserve"> </w:t>
            </w:r>
            <w:r>
              <w:t>помещения</w:t>
            </w:r>
          </w:p>
        </w:tc>
        <w:tc>
          <w:tcPr>
            <w:tcW w:w="1134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30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76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c>
          <w:tcPr>
            <w:tcW w:w="1070" w:type="dxa"/>
          </w:tcPr>
          <w:p w:rsidR="001269C7" w:rsidRPr="00540490" w:rsidRDefault="001269C7" w:rsidP="00CC610B">
            <w:pPr>
              <w:pStyle w:val="TableParagraph"/>
              <w:spacing w:line="247" w:lineRule="exact"/>
              <w:ind w:left="152" w:right="144"/>
              <w:jc w:val="center"/>
            </w:pPr>
            <w:r w:rsidRPr="00540490">
              <w:t>51</w:t>
            </w:r>
          </w:p>
        </w:tc>
        <w:tc>
          <w:tcPr>
            <w:tcW w:w="8144" w:type="dxa"/>
          </w:tcPr>
          <w:p w:rsidR="001269C7" w:rsidRPr="00540490" w:rsidRDefault="001269C7" w:rsidP="00CC610B">
            <w:pPr>
              <w:pStyle w:val="TableParagraph"/>
              <w:spacing w:line="246" w:lineRule="exact"/>
            </w:pPr>
            <w:r w:rsidRPr="00540490">
              <w:rPr>
                <w:b/>
                <w:bCs/>
              </w:rPr>
              <w:t>Р.3</w:t>
            </w:r>
            <w:r>
              <w:rPr>
                <w:b/>
                <w:bCs/>
              </w:rPr>
              <w:t>.</w:t>
            </w:r>
            <w:r w:rsidRPr="00540490">
              <w:rPr>
                <w:b/>
                <w:bCs/>
                <w:spacing w:val="-2"/>
              </w:rPr>
              <w:t xml:space="preserve"> </w:t>
            </w:r>
            <w:proofErr w:type="gramStart"/>
            <w:r w:rsidRPr="00540490">
              <w:t>Выборочное</w:t>
            </w:r>
            <w:r w:rsidRPr="00540490">
              <w:rPr>
                <w:spacing w:val="-2"/>
              </w:rPr>
              <w:t xml:space="preserve"> </w:t>
            </w:r>
            <w:r w:rsidRPr="00540490">
              <w:t>изложение</w:t>
            </w:r>
            <w:r w:rsidRPr="00540490">
              <w:rPr>
                <w:spacing w:val="-1"/>
              </w:rPr>
              <w:t xml:space="preserve"> </w:t>
            </w:r>
            <w:r w:rsidRPr="00540490">
              <w:t>—</w:t>
            </w:r>
            <w:r w:rsidRPr="00540490">
              <w:rPr>
                <w:spacing w:val="-2"/>
              </w:rPr>
              <w:t xml:space="preserve"> </w:t>
            </w:r>
            <w:r w:rsidRPr="00540490">
              <w:t>описание</w:t>
            </w:r>
            <w:r w:rsidRPr="00540490">
              <w:rPr>
                <w:spacing w:val="-2"/>
              </w:rPr>
              <w:t xml:space="preserve"> </w:t>
            </w:r>
            <w:r w:rsidRPr="00540490">
              <w:t>помещения</w:t>
            </w:r>
            <w:r w:rsidRPr="00540490">
              <w:rPr>
                <w:spacing w:val="-2"/>
              </w:rPr>
              <w:t xml:space="preserve"> </w:t>
            </w:r>
            <w:r w:rsidRPr="00540490">
              <w:t>с</w:t>
            </w:r>
            <w:r w:rsidRPr="00540490">
              <w:rPr>
                <w:spacing w:val="-2"/>
              </w:rPr>
              <w:t xml:space="preserve"> </w:t>
            </w:r>
            <w:r w:rsidRPr="00540490">
              <w:t>изменением</w:t>
            </w:r>
            <w:r w:rsidRPr="00540490">
              <w:rPr>
                <w:spacing w:val="-2"/>
              </w:rPr>
              <w:t xml:space="preserve"> </w:t>
            </w:r>
            <w:r w:rsidRPr="00540490">
              <w:t>лица</w:t>
            </w:r>
            <w:r w:rsidRPr="00540490">
              <w:rPr>
                <w:spacing w:val="-3"/>
              </w:rPr>
              <w:t xml:space="preserve"> </w:t>
            </w:r>
            <w:r w:rsidRPr="00540490">
              <w:t>(А.</w:t>
            </w:r>
            <w:r>
              <w:t xml:space="preserve"> </w:t>
            </w:r>
            <w:r w:rsidRPr="00540490">
              <w:t>С.</w:t>
            </w:r>
            <w:r>
              <w:t xml:space="preserve"> </w:t>
            </w:r>
            <w:r w:rsidRPr="00540490">
              <w:t>Пушкин.</w:t>
            </w:r>
            <w:proofErr w:type="gramEnd"/>
            <w:r w:rsidRPr="00540490">
              <w:rPr>
                <w:spacing w:val="-3"/>
              </w:rPr>
              <w:t xml:space="preserve"> </w:t>
            </w:r>
            <w:proofErr w:type="gramStart"/>
            <w:r w:rsidRPr="00540490">
              <w:t>«Станционный</w:t>
            </w:r>
            <w:r w:rsidRPr="00540490">
              <w:rPr>
                <w:spacing w:val="-4"/>
              </w:rPr>
              <w:t xml:space="preserve"> </w:t>
            </w:r>
            <w:r>
              <w:t>смотритель»)</w:t>
            </w:r>
            <w:proofErr w:type="gramEnd"/>
          </w:p>
        </w:tc>
        <w:tc>
          <w:tcPr>
            <w:tcW w:w="1134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30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77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c>
          <w:tcPr>
            <w:tcW w:w="1070" w:type="dxa"/>
          </w:tcPr>
          <w:p w:rsidR="001269C7" w:rsidRPr="00540490" w:rsidRDefault="001269C7" w:rsidP="00CC610B">
            <w:pPr>
              <w:pStyle w:val="TableParagraph"/>
              <w:spacing w:line="232" w:lineRule="exact"/>
              <w:ind w:left="152" w:right="-31"/>
              <w:jc w:val="center"/>
            </w:pPr>
            <w:r w:rsidRPr="00540490">
              <w:t>52-53</w:t>
            </w:r>
          </w:p>
        </w:tc>
        <w:tc>
          <w:tcPr>
            <w:tcW w:w="8144" w:type="dxa"/>
          </w:tcPr>
          <w:p w:rsidR="001269C7" w:rsidRPr="00540490" w:rsidRDefault="001269C7" w:rsidP="00CC610B">
            <w:pPr>
              <w:pStyle w:val="TableParagraph"/>
              <w:spacing w:line="232" w:lineRule="exact"/>
              <w:ind w:left="108"/>
            </w:pPr>
            <w:r w:rsidRPr="00540490">
              <w:t>Основные</w:t>
            </w:r>
            <w:r w:rsidRPr="00540490">
              <w:rPr>
                <w:spacing w:val="-1"/>
              </w:rPr>
              <w:t xml:space="preserve"> </w:t>
            </w:r>
            <w:r w:rsidRPr="00540490">
              <w:t>способы</w:t>
            </w:r>
            <w:r w:rsidRPr="00540490">
              <w:rPr>
                <w:spacing w:val="-3"/>
              </w:rPr>
              <w:t xml:space="preserve"> </w:t>
            </w:r>
            <w:r w:rsidRPr="00540490">
              <w:t>образования</w:t>
            </w:r>
            <w:r w:rsidRPr="00540490">
              <w:rPr>
                <w:spacing w:val="-2"/>
              </w:rPr>
              <w:t xml:space="preserve"> </w:t>
            </w:r>
            <w:r w:rsidRPr="00540490">
              <w:t>слов</w:t>
            </w:r>
            <w:r w:rsidRPr="00540490">
              <w:rPr>
                <w:spacing w:val="-1"/>
              </w:rPr>
              <w:t xml:space="preserve"> </w:t>
            </w:r>
            <w:r w:rsidRPr="00540490">
              <w:t>в</w:t>
            </w:r>
            <w:r w:rsidRPr="00540490">
              <w:rPr>
                <w:spacing w:val="-3"/>
              </w:rPr>
              <w:t xml:space="preserve"> </w:t>
            </w:r>
            <w:r w:rsidRPr="00540490">
              <w:t>русском</w:t>
            </w:r>
            <w:r w:rsidRPr="00540490">
              <w:rPr>
                <w:spacing w:val="-1"/>
              </w:rPr>
              <w:t xml:space="preserve"> </w:t>
            </w:r>
            <w:r>
              <w:t>языке</w:t>
            </w:r>
          </w:p>
        </w:tc>
        <w:tc>
          <w:tcPr>
            <w:tcW w:w="1134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30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78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c>
          <w:tcPr>
            <w:tcW w:w="1070" w:type="dxa"/>
          </w:tcPr>
          <w:p w:rsidR="001269C7" w:rsidRPr="00540490" w:rsidRDefault="001269C7" w:rsidP="00CC610B">
            <w:pPr>
              <w:pStyle w:val="TableParagraph"/>
              <w:spacing w:line="232" w:lineRule="exact"/>
              <w:ind w:left="152" w:right="144"/>
              <w:jc w:val="center"/>
            </w:pPr>
            <w:r w:rsidRPr="00540490">
              <w:t>54</w:t>
            </w:r>
          </w:p>
        </w:tc>
        <w:tc>
          <w:tcPr>
            <w:tcW w:w="8144" w:type="dxa"/>
          </w:tcPr>
          <w:p w:rsidR="001269C7" w:rsidRPr="00540490" w:rsidRDefault="001269C7" w:rsidP="00CC610B">
            <w:pPr>
              <w:pStyle w:val="TableParagraph"/>
              <w:spacing w:line="232" w:lineRule="exact"/>
              <w:ind w:left="108"/>
            </w:pPr>
            <w:r w:rsidRPr="00540490">
              <w:t>Этимологический</w:t>
            </w:r>
            <w:r w:rsidRPr="00540490">
              <w:rPr>
                <w:spacing w:val="-3"/>
              </w:rPr>
              <w:t xml:space="preserve"> </w:t>
            </w:r>
            <w:r w:rsidRPr="00540490">
              <w:t>анализ</w:t>
            </w:r>
            <w:r w:rsidRPr="00540490">
              <w:rPr>
                <w:spacing w:val="-3"/>
              </w:rPr>
              <w:t xml:space="preserve"> </w:t>
            </w:r>
            <w:r w:rsidRPr="00540490">
              <w:t>слова</w:t>
            </w:r>
          </w:p>
        </w:tc>
        <w:tc>
          <w:tcPr>
            <w:tcW w:w="1134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30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79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c>
          <w:tcPr>
            <w:tcW w:w="1070" w:type="dxa"/>
          </w:tcPr>
          <w:p w:rsidR="001269C7" w:rsidRPr="00540490" w:rsidRDefault="001269C7" w:rsidP="00CC610B">
            <w:pPr>
              <w:pStyle w:val="TableParagraph"/>
              <w:spacing w:line="232" w:lineRule="exact"/>
              <w:ind w:left="152" w:right="144"/>
              <w:jc w:val="center"/>
            </w:pPr>
            <w:r w:rsidRPr="00540490">
              <w:t>55</w:t>
            </w:r>
          </w:p>
        </w:tc>
        <w:tc>
          <w:tcPr>
            <w:tcW w:w="8144" w:type="dxa"/>
          </w:tcPr>
          <w:p w:rsidR="001269C7" w:rsidRPr="00540490" w:rsidRDefault="001269C7" w:rsidP="00CC610B">
            <w:pPr>
              <w:pStyle w:val="TableParagraph"/>
              <w:spacing w:line="232" w:lineRule="exact"/>
              <w:ind w:left="108"/>
              <w:rPr>
                <w:b/>
                <w:bCs/>
              </w:rPr>
            </w:pPr>
            <w:r w:rsidRPr="00540490">
              <w:rPr>
                <w:b/>
                <w:bCs/>
              </w:rPr>
              <w:t xml:space="preserve">Р.2. </w:t>
            </w:r>
            <w:r w:rsidRPr="00540490">
              <w:t>Сообщение на лингвистическую тему. (Э</w:t>
            </w:r>
            <w:r>
              <w:t>тимология на службе орфографии)</w:t>
            </w:r>
          </w:p>
        </w:tc>
        <w:tc>
          <w:tcPr>
            <w:tcW w:w="1134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0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80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c>
          <w:tcPr>
            <w:tcW w:w="1070" w:type="dxa"/>
          </w:tcPr>
          <w:p w:rsidR="001269C7" w:rsidRPr="00540490" w:rsidRDefault="001269C7" w:rsidP="00CC610B">
            <w:pPr>
              <w:pStyle w:val="TableParagraph"/>
              <w:spacing w:line="234" w:lineRule="exact"/>
              <w:ind w:left="152" w:right="142"/>
              <w:jc w:val="center"/>
            </w:pPr>
            <w:r w:rsidRPr="00540490">
              <w:t>56</w:t>
            </w:r>
          </w:p>
        </w:tc>
        <w:tc>
          <w:tcPr>
            <w:tcW w:w="8144" w:type="dxa"/>
          </w:tcPr>
          <w:p w:rsidR="001269C7" w:rsidRDefault="001269C7" w:rsidP="00CC610B">
            <w:pPr>
              <w:pStyle w:val="TableParagraph"/>
              <w:spacing w:line="232" w:lineRule="exact"/>
              <w:ind w:left="109"/>
              <w:rPr>
                <w:spacing w:val="-3"/>
              </w:rPr>
            </w:pPr>
            <w:r w:rsidRPr="00540490">
              <w:rPr>
                <w:b/>
                <w:bCs/>
              </w:rPr>
              <w:t>Р.3</w:t>
            </w:r>
            <w:r>
              <w:rPr>
                <w:b/>
                <w:bCs/>
              </w:rPr>
              <w:t>.</w:t>
            </w:r>
            <w:r w:rsidRPr="00540490">
              <w:rPr>
                <w:spacing w:val="-2"/>
              </w:rPr>
              <w:t xml:space="preserve"> </w:t>
            </w:r>
            <w:r w:rsidRPr="00540490">
              <w:t>Сочинение-описание</w:t>
            </w:r>
            <w:r w:rsidRPr="00540490">
              <w:rPr>
                <w:spacing w:val="-4"/>
              </w:rPr>
              <w:t xml:space="preserve"> </w:t>
            </w:r>
            <w:r w:rsidRPr="00540490">
              <w:t>помещения. Систематизация</w:t>
            </w:r>
            <w:r w:rsidRPr="00540490">
              <w:rPr>
                <w:spacing w:val="-3"/>
              </w:rPr>
              <w:t xml:space="preserve"> </w:t>
            </w:r>
            <w:r w:rsidRPr="00540490">
              <w:t>материалов</w:t>
            </w:r>
            <w:r w:rsidRPr="00540490">
              <w:rPr>
                <w:spacing w:val="-3"/>
              </w:rPr>
              <w:t xml:space="preserve"> </w:t>
            </w:r>
          </w:p>
          <w:p w:rsidR="001269C7" w:rsidRPr="00540490" w:rsidRDefault="001269C7" w:rsidP="00CC610B">
            <w:pPr>
              <w:pStyle w:val="TableParagraph"/>
              <w:spacing w:line="232" w:lineRule="exact"/>
              <w:ind w:left="109"/>
            </w:pPr>
            <w:r w:rsidRPr="00540490">
              <w:t>к</w:t>
            </w:r>
            <w:r w:rsidRPr="00540490">
              <w:rPr>
                <w:spacing w:val="-1"/>
              </w:rPr>
              <w:t xml:space="preserve"> </w:t>
            </w:r>
            <w:r w:rsidRPr="00540490">
              <w:t>сочинению.</w:t>
            </w:r>
            <w:r w:rsidRPr="00540490">
              <w:rPr>
                <w:spacing w:val="-2"/>
              </w:rPr>
              <w:t xml:space="preserve"> </w:t>
            </w:r>
            <w:r w:rsidRPr="00540490">
              <w:t>Сложный</w:t>
            </w:r>
            <w:r w:rsidRPr="00540490">
              <w:rPr>
                <w:spacing w:val="-2"/>
              </w:rPr>
              <w:t xml:space="preserve"> </w:t>
            </w:r>
            <w:r w:rsidRPr="00540490">
              <w:t>план</w:t>
            </w:r>
          </w:p>
        </w:tc>
        <w:tc>
          <w:tcPr>
            <w:tcW w:w="1134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30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Style w:val="ab"/>
                <w:rFonts w:ascii="Times New Roman" w:hAnsi="Times New Roman"/>
                <w:sz w:val="24"/>
                <w:szCs w:val="24"/>
              </w:rPr>
            </w:pPr>
            <w:hyperlink r:id="rId281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82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  <w:lang w:eastAsia="ru-RU"/>
                </w:rPr>
                <w:t>http://www.gramota.ru/</w:t>
              </w:r>
            </w:hyperlink>
          </w:p>
        </w:tc>
      </w:tr>
      <w:tr w:rsidR="001269C7" w:rsidRPr="00540490" w:rsidTr="00CC610B">
        <w:tc>
          <w:tcPr>
            <w:tcW w:w="1070" w:type="dxa"/>
          </w:tcPr>
          <w:p w:rsidR="001269C7" w:rsidRPr="00540490" w:rsidRDefault="001269C7" w:rsidP="00CC610B">
            <w:pPr>
              <w:pStyle w:val="TableParagraph"/>
              <w:spacing w:line="234" w:lineRule="exact"/>
              <w:ind w:left="152" w:right="142"/>
              <w:jc w:val="center"/>
            </w:pPr>
            <w:r w:rsidRPr="00540490">
              <w:t>57</w:t>
            </w:r>
          </w:p>
        </w:tc>
        <w:tc>
          <w:tcPr>
            <w:tcW w:w="8144" w:type="dxa"/>
          </w:tcPr>
          <w:p w:rsidR="001269C7" w:rsidRPr="00540490" w:rsidRDefault="001269C7" w:rsidP="00CC610B">
            <w:pPr>
              <w:pStyle w:val="TableParagraph"/>
              <w:spacing w:line="232" w:lineRule="exact"/>
              <w:ind w:left="109"/>
              <w:rPr>
                <w:b/>
                <w:bCs/>
              </w:rPr>
            </w:pPr>
            <w:r w:rsidRPr="00540490">
              <w:t>Буквы</w:t>
            </w:r>
            <w:r w:rsidRPr="00540490">
              <w:rPr>
                <w:spacing w:val="-1"/>
              </w:rPr>
              <w:t xml:space="preserve"> </w:t>
            </w:r>
            <w:r w:rsidRPr="00540490">
              <w:t>О и</w:t>
            </w:r>
            <w:r w:rsidRPr="00540490">
              <w:rPr>
                <w:spacing w:val="-2"/>
              </w:rPr>
              <w:t xml:space="preserve"> </w:t>
            </w:r>
            <w:r w:rsidRPr="00540490">
              <w:t>А</w:t>
            </w:r>
            <w:r w:rsidRPr="00540490">
              <w:rPr>
                <w:spacing w:val="-1"/>
              </w:rPr>
              <w:t xml:space="preserve"> </w:t>
            </w:r>
            <w:r w:rsidRPr="00540490">
              <w:t>в</w:t>
            </w:r>
            <w:r w:rsidRPr="00540490">
              <w:rPr>
                <w:spacing w:val="-2"/>
              </w:rPr>
              <w:t xml:space="preserve"> </w:t>
            </w:r>
            <w:r w:rsidRPr="00540490">
              <w:t xml:space="preserve">корне </w:t>
            </w:r>
            <w:proofErr w:type="gramStart"/>
            <w:r w:rsidRPr="00540490">
              <w:t>-К</w:t>
            </w:r>
            <w:proofErr w:type="gramEnd"/>
            <w:r w:rsidRPr="00540490">
              <w:t>ОС-</w:t>
            </w:r>
            <w:r w:rsidRPr="00540490">
              <w:rPr>
                <w:spacing w:val="-5"/>
              </w:rPr>
              <w:t xml:space="preserve"> </w:t>
            </w:r>
            <w:r>
              <w:t>КАС</w:t>
            </w:r>
          </w:p>
        </w:tc>
        <w:tc>
          <w:tcPr>
            <w:tcW w:w="1134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30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83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c>
          <w:tcPr>
            <w:tcW w:w="1070" w:type="dxa"/>
          </w:tcPr>
          <w:p w:rsidR="001269C7" w:rsidRPr="00540490" w:rsidRDefault="001269C7" w:rsidP="00CC610B">
            <w:pPr>
              <w:pStyle w:val="TableParagraph"/>
              <w:spacing w:line="234" w:lineRule="exact"/>
              <w:ind w:left="152" w:right="142"/>
              <w:jc w:val="center"/>
            </w:pPr>
            <w:r w:rsidRPr="00540490">
              <w:t>58</w:t>
            </w:r>
          </w:p>
        </w:tc>
        <w:tc>
          <w:tcPr>
            <w:tcW w:w="8144" w:type="dxa"/>
          </w:tcPr>
          <w:p w:rsidR="001269C7" w:rsidRPr="00540490" w:rsidRDefault="001269C7" w:rsidP="00CC610B">
            <w:pPr>
              <w:pStyle w:val="TableParagraph"/>
              <w:spacing w:line="232" w:lineRule="exact"/>
              <w:ind w:left="109"/>
              <w:rPr>
                <w:b/>
                <w:bCs/>
              </w:rPr>
            </w:pPr>
            <w:r w:rsidRPr="00540490">
              <w:t>Буквы</w:t>
            </w:r>
            <w:r w:rsidRPr="00540490">
              <w:rPr>
                <w:spacing w:val="-1"/>
              </w:rPr>
              <w:t xml:space="preserve"> </w:t>
            </w:r>
            <w:r w:rsidRPr="00540490">
              <w:t>А и</w:t>
            </w:r>
            <w:r w:rsidRPr="00540490">
              <w:rPr>
                <w:spacing w:val="-2"/>
              </w:rPr>
              <w:t xml:space="preserve"> </w:t>
            </w:r>
            <w:r w:rsidRPr="00540490">
              <w:t>О</w:t>
            </w:r>
            <w:r w:rsidRPr="00540490">
              <w:rPr>
                <w:spacing w:val="-1"/>
              </w:rPr>
              <w:t xml:space="preserve"> </w:t>
            </w:r>
            <w:r w:rsidRPr="00540490">
              <w:t>в</w:t>
            </w:r>
            <w:r w:rsidRPr="00540490">
              <w:rPr>
                <w:spacing w:val="-2"/>
              </w:rPr>
              <w:t xml:space="preserve"> </w:t>
            </w:r>
            <w:r>
              <w:t xml:space="preserve">корне </w:t>
            </w:r>
            <w:proofErr w:type="gramStart"/>
            <w:r>
              <w:t>-Г</w:t>
            </w:r>
            <w:proofErr w:type="gramEnd"/>
            <w:r>
              <w:t>АР-ГОР</w:t>
            </w:r>
          </w:p>
        </w:tc>
        <w:tc>
          <w:tcPr>
            <w:tcW w:w="1134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30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84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c>
          <w:tcPr>
            <w:tcW w:w="1070" w:type="dxa"/>
          </w:tcPr>
          <w:p w:rsidR="001269C7" w:rsidRPr="00540490" w:rsidRDefault="001269C7" w:rsidP="00CC610B">
            <w:pPr>
              <w:pStyle w:val="TableParagraph"/>
              <w:spacing w:line="232" w:lineRule="exact"/>
              <w:ind w:left="152" w:right="142"/>
              <w:jc w:val="center"/>
            </w:pPr>
            <w:r w:rsidRPr="00540490">
              <w:t>59</w:t>
            </w:r>
          </w:p>
        </w:tc>
        <w:tc>
          <w:tcPr>
            <w:tcW w:w="8144" w:type="dxa"/>
          </w:tcPr>
          <w:p w:rsidR="001269C7" w:rsidRPr="00540490" w:rsidRDefault="001269C7" w:rsidP="00CC610B">
            <w:pPr>
              <w:pStyle w:val="TableParagraph"/>
              <w:spacing w:line="234" w:lineRule="exact"/>
              <w:ind w:left="109"/>
            </w:pPr>
            <w:r w:rsidRPr="00540490">
              <w:t>Буквы</w:t>
            </w:r>
            <w:r w:rsidRPr="00540490">
              <w:rPr>
                <w:spacing w:val="-1"/>
              </w:rPr>
              <w:t xml:space="preserve"> </w:t>
            </w:r>
            <w:r w:rsidRPr="00540490">
              <w:t>А и</w:t>
            </w:r>
            <w:r w:rsidRPr="00540490">
              <w:rPr>
                <w:spacing w:val="-2"/>
              </w:rPr>
              <w:t xml:space="preserve"> </w:t>
            </w:r>
            <w:r w:rsidRPr="00540490">
              <w:t>О</w:t>
            </w:r>
            <w:r w:rsidRPr="00540490">
              <w:rPr>
                <w:spacing w:val="-1"/>
              </w:rPr>
              <w:t xml:space="preserve"> </w:t>
            </w:r>
            <w:r w:rsidRPr="00540490">
              <w:t>в</w:t>
            </w:r>
            <w:r w:rsidRPr="00540490">
              <w:rPr>
                <w:spacing w:val="-2"/>
              </w:rPr>
              <w:t xml:space="preserve"> </w:t>
            </w:r>
            <w:r w:rsidRPr="00540490">
              <w:t xml:space="preserve">корне </w:t>
            </w:r>
            <w:proofErr w:type="gramStart"/>
            <w:r>
              <w:t>-</w:t>
            </w:r>
            <w:r w:rsidRPr="00540490">
              <w:t>З</w:t>
            </w:r>
            <w:proofErr w:type="gramEnd"/>
            <w:r w:rsidRPr="00540490">
              <w:t>АР-ЗОР</w:t>
            </w:r>
          </w:p>
        </w:tc>
        <w:tc>
          <w:tcPr>
            <w:tcW w:w="1134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30" w:type="dxa"/>
          </w:tcPr>
          <w:p w:rsidR="001269C7" w:rsidRPr="00540490" w:rsidRDefault="001269C7" w:rsidP="00CC610B">
            <w:pPr>
              <w:shd w:val="clear" w:color="auto" w:fill="FFFFFF"/>
              <w:spacing w:after="1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Style w:val="ab"/>
                <w:rFonts w:ascii="Times New Roman" w:hAnsi="Times New Roman"/>
                <w:sz w:val="24"/>
                <w:szCs w:val="24"/>
              </w:rPr>
              <w:t>h</w:t>
            </w:r>
            <w:hyperlink r:id="rId285" w:history="1">
              <w:r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https://prosv.ru/static/tsok</w:t>
              </w:r>
            </w:hyperlink>
          </w:p>
        </w:tc>
      </w:tr>
      <w:tr w:rsidR="001269C7" w:rsidRPr="00540490" w:rsidTr="00CC610B">
        <w:trPr>
          <w:trHeight w:val="513"/>
        </w:trPr>
        <w:tc>
          <w:tcPr>
            <w:tcW w:w="1070" w:type="dxa"/>
          </w:tcPr>
          <w:p w:rsidR="001269C7" w:rsidRPr="00540490" w:rsidRDefault="001269C7" w:rsidP="00CC610B">
            <w:pPr>
              <w:pStyle w:val="TableParagraph"/>
              <w:spacing w:line="234" w:lineRule="exact"/>
              <w:ind w:left="152" w:right="142"/>
              <w:jc w:val="center"/>
            </w:pPr>
            <w:r w:rsidRPr="00540490">
              <w:t>60</w:t>
            </w:r>
          </w:p>
        </w:tc>
        <w:tc>
          <w:tcPr>
            <w:tcW w:w="8144" w:type="dxa"/>
          </w:tcPr>
          <w:p w:rsidR="001269C7" w:rsidRPr="00540490" w:rsidRDefault="001269C7" w:rsidP="00CC610B">
            <w:pPr>
              <w:pStyle w:val="TableParagraph"/>
              <w:spacing w:line="234" w:lineRule="exact"/>
              <w:ind w:left="109"/>
            </w:pPr>
            <w:r w:rsidRPr="00540490">
              <w:t>Повторение правописания корней</w:t>
            </w:r>
            <w:r w:rsidRPr="00540490">
              <w:rPr>
                <w:b/>
                <w:bCs/>
              </w:rPr>
              <w:t xml:space="preserve"> </w:t>
            </w:r>
            <w:r w:rsidRPr="00540490">
              <w:t xml:space="preserve">РАСТ-РАЩ-РОС-ЛАГ-ЛОЖ Буквы О и А в корне </w:t>
            </w:r>
            <w:proofErr w:type="gramStart"/>
            <w:r>
              <w:t>-</w:t>
            </w:r>
            <w:r w:rsidRPr="00540490">
              <w:t>С</w:t>
            </w:r>
            <w:proofErr w:type="gramEnd"/>
            <w:r w:rsidRPr="00540490">
              <w:t>КАК-СКОЧ</w:t>
            </w:r>
          </w:p>
        </w:tc>
        <w:tc>
          <w:tcPr>
            <w:tcW w:w="1134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30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86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c>
          <w:tcPr>
            <w:tcW w:w="1070" w:type="dxa"/>
          </w:tcPr>
          <w:p w:rsidR="001269C7" w:rsidRPr="00540490" w:rsidRDefault="001269C7" w:rsidP="00CC610B">
            <w:pPr>
              <w:pStyle w:val="TableParagraph"/>
              <w:spacing w:line="232" w:lineRule="exact"/>
              <w:ind w:left="152" w:right="144"/>
              <w:jc w:val="center"/>
            </w:pPr>
            <w:r w:rsidRPr="00540490">
              <w:t>61</w:t>
            </w:r>
          </w:p>
        </w:tc>
        <w:tc>
          <w:tcPr>
            <w:tcW w:w="8144" w:type="dxa"/>
          </w:tcPr>
          <w:p w:rsidR="001269C7" w:rsidRPr="00540490" w:rsidRDefault="001269C7" w:rsidP="00CC610B">
            <w:pPr>
              <w:pStyle w:val="TableParagraph"/>
              <w:spacing w:line="234" w:lineRule="exact"/>
              <w:ind w:left="109"/>
            </w:pPr>
            <w:r w:rsidRPr="00540490">
              <w:t>Буквы</w:t>
            </w:r>
            <w:r w:rsidRPr="00540490">
              <w:rPr>
                <w:spacing w:val="-2"/>
              </w:rPr>
              <w:t xml:space="preserve"> </w:t>
            </w:r>
            <w:r w:rsidRPr="00540490">
              <w:t>Ы</w:t>
            </w:r>
            <w:r w:rsidRPr="00540490">
              <w:rPr>
                <w:spacing w:val="-2"/>
              </w:rPr>
              <w:t xml:space="preserve"> </w:t>
            </w:r>
            <w:r w:rsidRPr="00540490">
              <w:t>и</w:t>
            </w:r>
            <w:proofErr w:type="gramStart"/>
            <w:r w:rsidRPr="00540490">
              <w:rPr>
                <w:spacing w:val="-1"/>
              </w:rPr>
              <w:t xml:space="preserve"> </w:t>
            </w:r>
            <w:proofErr w:type="spellStart"/>
            <w:r w:rsidRPr="00540490">
              <w:t>И</w:t>
            </w:r>
            <w:proofErr w:type="spellEnd"/>
            <w:proofErr w:type="gramEnd"/>
            <w:r w:rsidRPr="00540490">
              <w:rPr>
                <w:spacing w:val="-3"/>
              </w:rPr>
              <w:t xml:space="preserve"> </w:t>
            </w:r>
            <w:r w:rsidRPr="00540490">
              <w:t>после</w:t>
            </w:r>
            <w:r w:rsidRPr="00540490">
              <w:rPr>
                <w:spacing w:val="-2"/>
              </w:rPr>
              <w:t xml:space="preserve"> </w:t>
            </w:r>
            <w:r>
              <w:t>приставок</w:t>
            </w:r>
          </w:p>
        </w:tc>
        <w:tc>
          <w:tcPr>
            <w:tcW w:w="1134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30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87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c>
          <w:tcPr>
            <w:tcW w:w="1070" w:type="dxa"/>
          </w:tcPr>
          <w:p w:rsidR="001269C7" w:rsidRPr="00540490" w:rsidRDefault="001269C7" w:rsidP="00CC610B">
            <w:pPr>
              <w:pStyle w:val="TableParagraph"/>
              <w:spacing w:line="234" w:lineRule="exact"/>
              <w:ind w:left="152" w:right="142"/>
              <w:jc w:val="center"/>
            </w:pPr>
            <w:r w:rsidRPr="00540490">
              <w:t xml:space="preserve"> 62-64</w:t>
            </w:r>
          </w:p>
        </w:tc>
        <w:tc>
          <w:tcPr>
            <w:tcW w:w="8144" w:type="dxa"/>
          </w:tcPr>
          <w:p w:rsidR="001269C7" w:rsidRPr="00540490" w:rsidRDefault="001269C7" w:rsidP="00CC610B">
            <w:pPr>
              <w:pStyle w:val="TableParagraph"/>
              <w:spacing w:line="232" w:lineRule="exact"/>
              <w:ind w:left="109"/>
            </w:pPr>
            <w:r w:rsidRPr="00540490">
              <w:t>Гласные</w:t>
            </w:r>
            <w:r w:rsidRPr="00540490">
              <w:rPr>
                <w:spacing w:val="-2"/>
              </w:rPr>
              <w:t xml:space="preserve"> </w:t>
            </w:r>
            <w:r w:rsidRPr="00540490">
              <w:t>в</w:t>
            </w:r>
            <w:r w:rsidRPr="00540490">
              <w:rPr>
                <w:spacing w:val="-2"/>
              </w:rPr>
              <w:t xml:space="preserve"> </w:t>
            </w:r>
            <w:r w:rsidRPr="00540490">
              <w:t>приставках</w:t>
            </w:r>
            <w:r w:rsidRPr="00540490">
              <w:rPr>
                <w:spacing w:val="-2"/>
              </w:rPr>
              <w:t xml:space="preserve"> </w:t>
            </w:r>
            <w:proofErr w:type="gramStart"/>
            <w:r>
              <w:rPr>
                <w:spacing w:val="-2"/>
              </w:rPr>
              <w:t>-</w:t>
            </w:r>
            <w:r w:rsidRPr="00540490">
              <w:t>П</w:t>
            </w:r>
            <w:proofErr w:type="gramEnd"/>
            <w:r w:rsidRPr="00540490">
              <w:t>РЕ-</w:t>
            </w:r>
            <w:r w:rsidRPr="00540490">
              <w:rPr>
                <w:spacing w:val="-5"/>
              </w:rPr>
              <w:t xml:space="preserve"> </w:t>
            </w:r>
            <w:r w:rsidRPr="00540490">
              <w:t>и</w:t>
            </w:r>
            <w:r w:rsidRPr="00540490">
              <w:rPr>
                <w:spacing w:val="-3"/>
              </w:rPr>
              <w:t xml:space="preserve"> </w:t>
            </w:r>
            <w:r>
              <w:rPr>
                <w:spacing w:val="-3"/>
              </w:rPr>
              <w:t>-</w:t>
            </w:r>
            <w:r>
              <w:t>ПРИ-</w:t>
            </w:r>
          </w:p>
        </w:tc>
        <w:tc>
          <w:tcPr>
            <w:tcW w:w="1134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30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88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c>
          <w:tcPr>
            <w:tcW w:w="1070" w:type="dxa"/>
          </w:tcPr>
          <w:p w:rsidR="001269C7" w:rsidRPr="00540490" w:rsidRDefault="001269C7" w:rsidP="00CC610B">
            <w:pPr>
              <w:pStyle w:val="TableParagraph"/>
              <w:spacing w:line="232" w:lineRule="exact"/>
              <w:ind w:left="152" w:right="142"/>
              <w:jc w:val="center"/>
            </w:pPr>
            <w:r w:rsidRPr="00540490">
              <w:t>65</w:t>
            </w:r>
          </w:p>
        </w:tc>
        <w:tc>
          <w:tcPr>
            <w:tcW w:w="8144" w:type="dxa"/>
          </w:tcPr>
          <w:p w:rsidR="001269C7" w:rsidRPr="00540490" w:rsidRDefault="001269C7" w:rsidP="00CC610B">
            <w:pPr>
              <w:pStyle w:val="TableParagraph"/>
              <w:spacing w:line="234" w:lineRule="exact"/>
              <w:ind w:left="109"/>
            </w:pPr>
            <w:r w:rsidRPr="00540490">
              <w:t>Соединительные</w:t>
            </w:r>
            <w:proofErr w:type="gramStart"/>
            <w:r w:rsidRPr="00540490">
              <w:rPr>
                <w:spacing w:val="-1"/>
              </w:rPr>
              <w:t xml:space="preserve"> </w:t>
            </w:r>
            <w:r w:rsidRPr="00540490">
              <w:t>О</w:t>
            </w:r>
            <w:proofErr w:type="gramEnd"/>
            <w:r w:rsidRPr="00540490">
              <w:rPr>
                <w:spacing w:val="-1"/>
              </w:rPr>
              <w:t xml:space="preserve"> </w:t>
            </w:r>
            <w:r w:rsidRPr="00540490">
              <w:t>и Е</w:t>
            </w:r>
            <w:r w:rsidRPr="00540490">
              <w:rPr>
                <w:spacing w:val="-1"/>
              </w:rPr>
              <w:t xml:space="preserve"> </w:t>
            </w:r>
            <w:r w:rsidRPr="00540490">
              <w:t>в</w:t>
            </w:r>
            <w:r w:rsidRPr="00540490">
              <w:rPr>
                <w:spacing w:val="-5"/>
              </w:rPr>
              <w:t xml:space="preserve"> </w:t>
            </w:r>
            <w:r>
              <w:t>сложных словах</w:t>
            </w:r>
          </w:p>
        </w:tc>
        <w:tc>
          <w:tcPr>
            <w:tcW w:w="1134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30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89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c>
          <w:tcPr>
            <w:tcW w:w="1070" w:type="dxa"/>
          </w:tcPr>
          <w:p w:rsidR="001269C7" w:rsidRPr="00540490" w:rsidRDefault="001269C7" w:rsidP="00CC610B">
            <w:pPr>
              <w:pStyle w:val="TableParagraph"/>
              <w:spacing w:line="234" w:lineRule="exact"/>
              <w:ind w:left="152" w:right="142"/>
              <w:jc w:val="center"/>
            </w:pPr>
            <w:r w:rsidRPr="00540490">
              <w:t>66</w:t>
            </w:r>
          </w:p>
        </w:tc>
        <w:tc>
          <w:tcPr>
            <w:tcW w:w="8144" w:type="dxa"/>
          </w:tcPr>
          <w:p w:rsidR="001269C7" w:rsidRPr="00540490" w:rsidRDefault="001269C7" w:rsidP="00CC610B">
            <w:pPr>
              <w:pStyle w:val="TableParagraph"/>
              <w:spacing w:line="234" w:lineRule="exact"/>
              <w:ind w:left="109"/>
            </w:pPr>
            <w:r w:rsidRPr="00540490">
              <w:t>Сложносокращенные</w:t>
            </w:r>
            <w:r w:rsidRPr="00540490">
              <w:rPr>
                <w:spacing w:val="-5"/>
              </w:rPr>
              <w:t xml:space="preserve"> </w:t>
            </w:r>
            <w:r>
              <w:t>слова</w:t>
            </w:r>
          </w:p>
        </w:tc>
        <w:tc>
          <w:tcPr>
            <w:tcW w:w="1134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30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90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c>
          <w:tcPr>
            <w:tcW w:w="1070" w:type="dxa"/>
          </w:tcPr>
          <w:p w:rsidR="001269C7" w:rsidRPr="00540490" w:rsidRDefault="001269C7" w:rsidP="00CC610B">
            <w:pPr>
              <w:pStyle w:val="TableParagraph"/>
              <w:spacing w:line="232" w:lineRule="exact"/>
              <w:ind w:left="152" w:right="144"/>
              <w:jc w:val="center"/>
            </w:pPr>
            <w:r w:rsidRPr="00540490">
              <w:t>67</w:t>
            </w:r>
          </w:p>
        </w:tc>
        <w:tc>
          <w:tcPr>
            <w:tcW w:w="8144" w:type="dxa"/>
          </w:tcPr>
          <w:p w:rsidR="001269C7" w:rsidRPr="00540490" w:rsidRDefault="001269C7" w:rsidP="00CC610B">
            <w:pPr>
              <w:pStyle w:val="TableParagraph"/>
              <w:spacing w:line="234" w:lineRule="exact"/>
              <w:ind w:left="109"/>
            </w:pPr>
            <w:r w:rsidRPr="00540490">
              <w:t>Морфемный и словообразовательный разбор</w:t>
            </w:r>
            <w:r w:rsidRPr="00540490">
              <w:rPr>
                <w:spacing w:val="-3"/>
              </w:rPr>
              <w:t xml:space="preserve"> </w:t>
            </w:r>
            <w:r>
              <w:t>слов</w:t>
            </w:r>
          </w:p>
        </w:tc>
        <w:tc>
          <w:tcPr>
            <w:tcW w:w="1134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30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91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c>
          <w:tcPr>
            <w:tcW w:w="1070" w:type="dxa"/>
          </w:tcPr>
          <w:p w:rsidR="001269C7" w:rsidRPr="00540490" w:rsidRDefault="001269C7" w:rsidP="00CC610B">
            <w:pPr>
              <w:pStyle w:val="TableParagraph"/>
              <w:spacing w:line="234" w:lineRule="exact"/>
              <w:ind w:left="152" w:right="142"/>
              <w:jc w:val="center"/>
            </w:pPr>
            <w:r w:rsidRPr="00540490">
              <w:t>68</w:t>
            </w:r>
          </w:p>
        </w:tc>
        <w:tc>
          <w:tcPr>
            <w:tcW w:w="8144" w:type="dxa"/>
          </w:tcPr>
          <w:p w:rsidR="001269C7" w:rsidRPr="00540490" w:rsidRDefault="001269C7" w:rsidP="00CC610B">
            <w:pPr>
              <w:pStyle w:val="TableParagraph"/>
              <w:spacing w:line="232" w:lineRule="exact"/>
              <w:ind w:left="109"/>
            </w:pPr>
            <w:r w:rsidRPr="00540490">
              <w:t>Повторение</w:t>
            </w:r>
            <w:r w:rsidRPr="00540490">
              <w:rPr>
                <w:spacing w:val="-3"/>
              </w:rPr>
              <w:t xml:space="preserve"> </w:t>
            </w:r>
            <w:proofErr w:type="gramStart"/>
            <w:r w:rsidRPr="00540490">
              <w:t>изученного</w:t>
            </w:r>
            <w:proofErr w:type="gramEnd"/>
            <w:r w:rsidRPr="00540490">
              <w:rPr>
                <w:spacing w:val="-2"/>
              </w:rPr>
              <w:t xml:space="preserve"> </w:t>
            </w:r>
            <w:r w:rsidRPr="00540490">
              <w:t>по</w:t>
            </w:r>
            <w:r w:rsidRPr="00540490">
              <w:rPr>
                <w:spacing w:val="-2"/>
              </w:rPr>
              <w:t xml:space="preserve"> </w:t>
            </w:r>
            <w:r w:rsidRPr="00540490">
              <w:t>теме</w:t>
            </w:r>
            <w:r w:rsidRPr="00540490">
              <w:rPr>
                <w:spacing w:val="-3"/>
              </w:rPr>
              <w:t xml:space="preserve"> </w:t>
            </w:r>
            <w:r w:rsidRPr="00540490">
              <w:t>«Словообразование</w:t>
            </w:r>
            <w:r w:rsidRPr="00540490">
              <w:rPr>
                <w:spacing w:val="-2"/>
              </w:rPr>
              <w:t xml:space="preserve"> </w:t>
            </w:r>
            <w:r w:rsidRPr="00540490">
              <w:t>и</w:t>
            </w:r>
            <w:r w:rsidRPr="00540490">
              <w:rPr>
                <w:spacing w:val="-2"/>
              </w:rPr>
              <w:t xml:space="preserve"> </w:t>
            </w:r>
            <w:r w:rsidRPr="00540490">
              <w:t>орфография» Морфемный и словообразовательный разбор</w:t>
            </w:r>
            <w:r w:rsidRPr="00540490">
              <w:rPr>
                <w:spacing w:val="-3"/>
              </w:rPr>
              <w:t xml:space="preserve"> </w:t>
            </w:r>
            <w:r w:rsidRPr="00540490">
              <w:t>слов</w:t>
            </w:r>
          </w:p>
        </w:tc>
        <w:tc>
          <w:tcPr>
            <w:tcW w:w="1134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30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92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c>
          <w:tcPr>
            <w:tcW w:w="1070" w:type="dxa"/>
          </w:tcPr>
          <w:p w:rsidR="001269C7" w:rsidRPr="00540490" w:rsidRDefault="001269C7" w:rsidP="00CC610B">
            <w:pPr>
              <w:pStyle w:val="TableParagraph"/>
              <w:spacing w:line="232" w:lineRule="exact"/>
              <w:ind w:left="152" w:right="144"/>
              <w:jc w:val="center"/>
            </w:pPr>
            <w:r w:rsidRPr="00540490">
              <w:t>69</w:t>
            </w:r>
          </w:p>
        </w:tc>
        <w:tc>
          <w:tcPr>
            <w:tcW w:w="8144" w:type="dxa"/>
          </w:tcPr>
          <w:p w:rsidR="001269C7" w:rsidRPr="00540490" w:rsidRDefault="001269C7" w:rsidP="00CC610B">
            <w:pPr>
              <w:pStyle w:val="TableParagraph"/>
              <w:spacing w:line="234" w:lineRule="exact"/>
              <w:ind w:left="109"/>
            </w:pPr>
            <w:r w:rsidRPr="00540490">
              <w:rPr>
                <w:b/>
                <w:bCs/>
              </w:rPr>
              <w:t xml:space="preserve"> И.К</w:t>
            </w:r>
            <w:r w:rsidRPr="00540490">
              <w:t>. Контрольная</w:t>
            </w:r>
            <w:r w:rsidRPr="00540490">
              <w:rPr>
                <w:spacing w:val="-2"/>
              </w:rPr>
              <w:t xml:space="preserve"> </w:t>
            </w:r>
            <w:r w:rsidRPr="00540490">
              <w:t>работа</w:t>
            </w:r>
            <w:r w:rsidRPr="00540490">
              <w:rPr>
                <w:spacing w:val="-2"/>
              </w:rPr>
              <w:t xml:space="preserve"> </w:t>
            </w:r>
            <w:r w:rsidRPr="00540490">
              <w:t>по</w:t>
            </w:r>
            <w:r w:rsidRPr="00540490">
              <w:rPr>
                <w:spacing w:val="-1"/>
              </w:rPr>
              <w:t xml:space="preserve"> </w:t>
            </w:r>
            <w:r w:rsidRPr="00540490">
              <w:t>теме</w:t>
            </w:r>
            <w:r w:rsidRPr="00540490">
              <w:rPr>
                <w:spacing w:val="-2"/>
              </w:rPr>
              <w:t xml:space="preserve"> </w:t>
            </w:r>
            <w:r w:rsidRPr="00540490">
              <w:t>«Словообразование</w:t>
            </w:r>
            <w:r w:rsidRPr="00540490">
              <w:rPr>
                <w:spacing w:val="-1"/>
              </w:rPr>
              <w:t xml:space="preserve"> </w:t>
            </w:r>
            <w:r w:rsidRPr="00540490">
              <w:t>и</w:t>
            </w:r>
            <w:r w:rsidRPr="00540490">
              <w:rPr>
                <w:spacing w:val="-4"/>
              </w:rPr>
              <w:t xml:space="preserve"> </w:t>
            </w:r>
            <w:r w:rsidRPr="00540490">
              <w:t>орфография» (диктант с грамматическим заданием)</w:t>
            </w:r>
          </w:p>
        </w:tc>
        <w:tc>
          <w:tcPr>
            <w:tcW w:w="1134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30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93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c>
          <w:tcPr>
            <w:tcW w:w="1070" w:type="dxa"/>
          </w:tcPr>
          <w:p w:rsidR="001269C7" w:rsidRPr="00540490" w:rsidRDefault="001269C7" w:rsidP="00CC610B">
            <w:pPr>
              <w:pStyle w:val="TableParagraph"/>
              <w:spacing w:line="232" w:lineRule="exact"/>
              <w:ind w:left="152" w:right="144"/>
              <w:jc w:val="center"/>
            </w:pPr>
          </w:p>
          <w:p w:rsidR="001269C7" w:rsidRPr="00540490" w:rsidRDefault="001269C7" w:rsidP="00CC610B">
            <w:pPr>
              <w:pStyle w:val="TableParagraph"/>
              <w:spacing w:line="232" w:lineRule="exact"/>
              <w:ind w:left="152" w:right="144"/>
              <w:jc w:val="center"/>
            </w:pPr>
          </w:p>
        </w:tc>
        <w:tc>
          <w:tcPr>
            <w:tcW w:w="8144" w:type="dxa"/>
          </w:tcPr>
          <w:p w:rsidR="001269C7" w:rsidRPr="00540490" w:rsidRDefault="001269C7" w:rsidP="00CC610B">
            <w:pPr>
              <w:pStyle w:val="TableParagraph"/>
              <w:spacing w:line="234" w:lineRule="exact"/>
              <w:ind w:left="109"/>
              <w:rPr>
                <w:b/>
                <w:bCs/>
              </w:rPr>
            </w:pPr>
            <w:r w:rsidRPr="00540490">
              <w:rPr>
                <w:b/>
                <w:bCs/>
              </w:rPr>
              <w:t>Раздел 7. Морфология. Культура речи. Орфография</w:t>
            </w:r>
          </w:p>
        </w:tc>
        <w:tc>
          <w:tcPr>
            <w:tcW w:w="1134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106+7</w:t>
            </w:r>
          </w:p>
        </w:tc>
        <w:tc>
          <w:tcPr>
            <w:tcW w:w="4330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9C7" w:rsidRPr="00540490" w:rsidTr="00CC610B">
        <w:tc>
          <w:tcPr>
            <w:tcW w:w="1070" w:type="dxa"/>
          </w:tcPr>
          <w:p w:rsidR="001269C7" w:rsidRPr="00540490" w:rsidRDefault="001269C7" w:rsidP="00CC610B">
            <w:pPr>
              <w:pStyle w:val="TableParagraph"/>
              <w:spacing w:line="232" w:lineRule="exact"/>
              <w:ind w:left="152" w:right="-31"/>
              <w:jc w:val="center"/>
            </w:pPr>
            <w:r w:rsidRPr="00540490">
              <w:t xml:space="preserve">70-71 </w:t>
            </w:r>
          </w:p>
        </w:tc>
        <w:tc>
          <w:tcPr>
            <w:tcW w:w="8144" w:type="dxa"/>
          </w:tcPr>
          <w:p w:rsidR="001269C7" w:rsidRPr="00540490" w:rsidRDefault="001269C7" w:rsidP="00CC610B">
            <w:pPr>
              <w:pStyle w:val="TableParagraph"/>
              <w:spacing w:line="234" w:lineRule="exact"/>
              <w:ind w:left="109"/>
            </w:pPr>
            <w:r w:rsidRPr="00540490">
              <w:t>Части речи в русском языке</w:t>
            </w:r>
          </w:p>
        </w:tc>
        <w:tc>
          <w:tcPr>
            <w:tcW w:w="1134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30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94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c>
          <w:tcPr>
            <w:tcW w:w="1070" w:type="dxa"/>
          </w:tcPr>
          <w:p w:rsidR="001269C7" w:rsidRPr="00540490" w:rsidRDefault="001269C7" w:rsidP="00CC610B">
            <w:pPr>
              <w:pStyle w:val="TableParagraph"/>
              <w:spacing w:line="232" w:lineRule="exact"/>
              <w:ind w:left="152" w:right="142"/>
            </w:pPr>
          </w:p>
        </w:tc>
        <w:tc>
          <w:tcPr>
            <w:tcW w:w="8144" w:type="dxa"/>
          </w:tcPr>
          <w:p w:rsidR="001269C7" w:rsidRPr="00540490" w:rsidRDefault="001269C7" w:rsidP="00CC61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Имя</w:t>
            </w:r>
            <w:r w:rsidRPr="00540490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 </w:t>
            </w:r>
            <w:r w:rsidRPr="005404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существительное</w:t>
            </w:r>
            <w:r w:rsidRPr="00540490"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15+1</w:t>
            </w:r>
          </w:p>
        </w:tc>
        <w:tc>
          <w:tcPr>
            <w:tcW w:w="4330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9C7" w:rsidRPr="00540490" w:rsidTr="00CC610B">
        <w:trPr>
          <w:trHeight w:val="720"/>
        </w:trPr>
        <w:tc>
          <w:tcPr>
            <w:tcW w:w="1070" w:type="dxa"/>
          </w:tcPr>
          <w:p w:rsidR="001269C7" w:rsidRPr="00540490" w:rsidRDefault="001269C7" w:rsidP="00CC610B">
            <w:pPr>
              <w:pStyle w:val="TableParagraph"/>
              <w:spacing w:line="234" w:lineRule="exact"/>
              <w:ind w:left="152" w:right="144"/>
              <w:jc w:val="center"/>
            </w:pPr>
            <w:r w:rsidRPr="00540490">
              <w:t>72</w:t>
            </w:r>
          </w:p>
        </w:tc>
        <w:tc>
          <w:tcPr>
            <w:tcW w:w="8144" w:type="dxa"/>
          </w:tcPr>
          <w:p w:rsidR="001269C7" w:rsidRPr="00540490" w:rsidRDefault="001269C7" w:rsidP="00CC610B">
            <w:pPr>
              <w:pStyle w:val="TableParagraph"/>
              <w:spacing w:line="234" w:lineRule="exact"/>
              <w:ind w:left="109"/>
            </w:pPr>
            <w:r w:rsidRPr="00540490">
              <w:t>Имя</w:t>
            </w:r>
            <w:r w:rsidRPr="00540490">
              <w:rPr>
                <w:spacing w:val="-3"/>
              </w:rPr>
              <w:t xml:space="preserve"> </w:t>
            </w:r>
            <w:r w:rsidRPr="00540490">
              <w:t>существительное</w:t>
            </w:r>
            <w:r w:rsidRPr="00540490">
              <w:rPr>
                <w:spacing w:val="-1"/>
              </w:rPr>
              <w:t xml:space="preserve"> </w:t>
            </w:r>
            <w:r w:rsidRPr="00540490">
              <w:t>как</w:t>
            </w:r>
            <w:r w:rsidRPr="00540490">
              <w:rPr>
                <w:spacing w:val="-3"/>
              </w:rPr>
              <w:t xml:space="preserve"> </w:t>
            </w:r>
            <w:r w:rsidRPr="00540490">
              <w:t>часть</w:t>
            </w:r>
            <w:r w:rsidRPr="00540490">
              <w:rPr>
                <w:spacing w:val="-1"/>
              </w:rPr>
              <w:t xml:space="preserve"> </w:t>
            </w:r>
            <w:r w:rsidRPr="00540490">
              <w:t>речи</w:t>
            </w:r>
          </w:p>
        </w:tc>
        <w:tc>
          <w:tcPr>
            <w:tcW w:w="1134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30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Style w:val="ab"/>
                <w:rFonts w:ascii="Times New Roman" w:hAnsi="Times New Roman"/>
                <w:sz w:val="24"/>
                <w:szCs w:val="24"/>
              </w:rPr>
            </w:pPr>
            <w:hyperlink r:id="rId295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96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  <w:lang w:eastAsia="ru-RU"/>
                </w:rPr>
                <w:t>https://prosv.ru/static/tsok</w:t>
              </w:r>
            </w:hyperlink>
          </w:p>
        </w:tc>
      </w:tr>
      <w:tr w:rsidR="001269C7" w:rsidRPr="00540490" w:rsidTr="00CC610B">
        <w:tc>
          <w:tcPr>
            <w:tcW w:w="1070" w:type="dxa"/>
          </w:tcPr>
          <w:p w:rsidR="001269C7" w:rsidRPr="00540490" w:rsidRDefault="001269C7" w:rsidP="00CC610B">
            <w:pPr>
              <w:pStyle w:val="TableParagraph"/>
              <w:spacing w:line="234" w:lineRule="exact"/>
              <w:ind w:left="152" w:right="142"/>
              <w:jc w:val="center"/>
            </w:pPr>
            <w:r w:rsidRPr="00540490">
              <w:t>73</w:t>
            </w:r>
          </w:p>
        </w:tc>
        <w:tc>
          <w:tcPr>
            <w:tcW w:w="8144" w:type="dxa"/>
          </w:tcPr>
          <w:p w:rsidR="001269C7" w:rsidRPr="00540490" w:rsidRDefault="001269C7" w:rsidP="00CC610B">
            <w:pPr>
              <w:pStyle w:val="TableParagraph"/>
              <w:spacing w:line="234" w:lineRule="exact"/>
              <w:ind w:left="109"/>
            </w:pPr>
            <w:r w:rsidRPr="00540490">
              <w:t>Разносклоняемые</w:t>
            </w:r>
            <w:r w:rsidRPr="00540490">
              <w:rPr>
                <w:spacing w:val="-8"/>
              </w:rPr>
              <w:t xml:space="preserve"> </w:t>
            </w:r>
            <w:r w:rsidRPr="00540490">
              <w:t>существительные</w:t>
            </w:r>
          </w:p>
        </w:tc>
        <w:tc>
          <w:tcPr>
            <w:tcW w:w="1134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30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97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c>
          <w:tcPr>
            <w:tcW w:w="1070" w:type="dxa"/>
          </w:tcPr>
          <w:p w:rsidR="001269C7" w:rsidRPr="00540490" w:rsidRDefault="001269C7" w:rsidP="00CC610B">
            <w:pPr>
              <w:pStyle w:val="TableParagraph"/>
              <w:spacing w:line="232" w:lineRule="exact"/>
              <w:ind w:left="152" w:right="142"/>
              <w:jc w:val="center"/>
            </w:pPr>
            <w:r w:rsidRPr="00540490">
              <w:t>74</w:t>
            </w:r>
          </w:p>
        </w:tc>
        <w:tc>
          <w:tcPr>
            <w:tcW w:w="8144" w:type="dxa"/>
          </w:tcPr>
          <w:p w:rsidR="001269C7" w:rsidRPr="00540490" w:rsidRDefault="001269C7" w:rsidP="00CC610B">
            <w:pPr>
              <w:pStyle w:val="TableParagraph"/>
              <w:spacing w:line="232" w:lineRule="exact"/>
              <w:ind w:left="109"/>
            </w:pPr>
            <w:r w:rsidRPr="00540490">
              <w:t>Буква</w:t>
            </w:r>
            <w:r w:rsidRPr="00540490">
              <w:rPr>
                <w:spacing w:val="-2"/>
              </w:rPr>
              <w:t xml:space="preserve"> </w:t>
            </w:r>
            <w:r w:rsidRPr="00540490">
              <w:t>Е</w:t>
            </w:r>
            <w:r w:rsidRPr="00540490">
              <w:rPr>
                <w:spacing w:val="-2"/>
              </w:rPr>
              <w:t xml:space="preserve"> </w:t>
            </w:r>
            <w:r w:rsidRPr="00540490">
              <w:t>в</w:t>
            </w:r>
            <w:r w:rsidRPr="00540490">
              <w:rPr>
                <w:spacing w:val="-3"/>
              </w:rPr>
              <w:t xml:space="preserve"> </w:t>
            </w:r>
            <w:r w:rsidRPr="00540490">
              <w:t>суффиксе</w:t>
            </w:r>
            <w:r w:rsidRPr="00540490">
              <w:rPr>
                <w:spacing w:val="-1"/>
              </w:rPr>
              <w:t xml:space="preserve"> </w:t>
            </w:r>
            <w:proofErr w:type="gramStart"/>
            <w:r w:rsidRPr="00540490">
              <w:t>-Е</w:t>
            </w:r>
            <w:proofErr w:type="gramEnd"/>
            <w:r w:rsidRPr="00540490">
              <w:t>Н-</w:t>
            </w:r>
            <w:r w:rsidRPr="00540490">
              <w:rPr>
                <w:spacing w:val="-3"/>
              </w:rPr>
              <w:t xml:space="preserve"> </w:t>
            </w:r>
            <w:r w:rsidRPr="00540490">
              <w:t>существительных</w:t>
            </w:r>
            <w:r w:rsidRPr="00540490">
              <w:rPr>
                <w:spacing w:val="-2"/>
              </w:rPr>
              <w:t xml:space="preserve"> </w:t>
            </w:r>
            <w:r w:rsidRPr="00540490">
              <w:t>на</w:t>
            </w:r>
            <w:r w:rsidRPr="00540490">
              <w:rPr>
                <w:spacing w:val="-1"/>
              </w:rPr>
              <w:t xml:space="preserve"> </w:t>
            </w:r>
            <w:r>
              <w:t>–</w:t>
            </w:r>
            <w:r w:rsidRPr="00540490">
              <w:t>МЯ</w:t>
            </w:r>
            <w:r>
              <w:t>-</w:t>
            </w:r>
          </w:p>
        </w:tc>
        <w:tc>
          <w:tcPr>
            <w:tcW w:w="1134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30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Style w:val="ab"/>
                <w:rFonts w:ascii="Times New Roman" w:hAnsi="Times New Roman"/>
                <w:sz w:val="24"/>
                <w:szCs w:val="24"/>
              </w:rPr>
            </w:pPr>
            <w:hyperlink r:id="rId298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99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  <w:lang w:eastAsia="ru-RU"/>
                </w:rPr>
                <w:t>https://prosv.ru/static/tsok</w:t>
              </w:r>
            </w:hyperlink>
          </w:p>
        </w:tc>
      </w:tr>
      <w:tr w:rsidR="001269C7" w:rsidRPr="00540490" w:rsidTr="00CC610B">
        <w:tc>
          <w:tcPr>
            <w:tcW w:w="1070" w:type="dxa"/>
          </w:tcPr>
          <w:p w:rsidR="001269C7" w:rsidRPr="00540490" w:rsidRDefault="001269C7" w:rsidP="00CC610B">
            <w:pPr>
              <w:pStyle w:val="TableParagraph"/>
              <w:spacing w:line="234" w:lineRule="exact"/>
              <w:ind w:left="152" w:right="142"/>
              <w:jc w:val="center"/>
            </w:pPr>
            <w:r w:rsidRPr="00540490">
              <w:t>75</w:t>
            </w:r>
          </w:p>
        </w:tc>
        <w:tc>
          <w:tcPr>
            <w:tcW w:w="8144" w:type="dxa"/>
          </w:tcPr>
          <w:p w:rsidR="001269C7" w:rsidRPr="00540490" w:rsidRDefault="001269C7" w:rsidP="00CC610B">
            <w:pPr>
              <w:pStyle w:val="TableParagraph"/>
              <w:spacing w:line="234" w:lineRule="exact"/>
              <w:ind w:left="109"/>
            </w:pPr>
            <w:r w:rsidRPr="00540490">
              <w:rPr>
                <w:b/>
                <w:bCs/>
              </w:rPr>
              <w:t>Р.4</w:t>
            </w:r>
            <w:r>
              <w:rPr>
                <w:b/>
                <w:bCs/>
              </w:rPr>
              <w:t>.</w:t>
            </w:r>
            <w:r w:rsidRPr="00540490">
              <w:rPr>
                <w:b/>
                <w:bCs/>
                <w:spacing w:val="-1"/>
              </w:rPr>
              <w:t xml:space="preserve"> </w:t>
            </w:r>
            <w:r w:rsidRPr="00540490">
              <w:t>Составление</w:t>
            </w:r>
            <w:r w:rsidRPr="00540490">
              <w:rPr>
                <w:spacing w:val="-2"/>
              </w:rPr>
              <w:t xml:space="preserve"> </w:t>
            </w:r>
            <w:r w:rsidRPr="00540490">
              <w:t>устного</w:t>
            </w:r>
            <w:r w:rsidRPr="00540490">
              <w:rPr>
                <w:spacing w:val="-5"/>
              </w:rPr>
              <w:t xml:space="preserve"> </w:t>
            </w:r>
            <w:r w:rsidRPr="00540490">
              <w:t>публичного</w:t>
            </w:r>
            <w:r w:rsidRPr="00540490">
              <w:rPr>
                <w:spacing w:val="-3"/>
              </w:rPr>
              <w:t xml:space="preserve"> </w:t>
            </w:r>
            <w:r w:rsidRPr="00540490">
              <w:t>выступления</w:t>
            </w:r>
            <w:r w:rsidRPr="00540490">
              <w:rPr>
                <w:spacing w:val="-3"/>
              </w:rPr>
              <w:t xml:space="preserve"> </w:t>
            </w:r>
            <w:r w:rsidRPr="00540490">
              <w:t>о</w:t>
            </w:r>
            <w:r w:rsidRPr="00540490">
              <w:rPr>
                <w:spacing w:val="-2"/>
              </w:rPr>
              <w:t xml:space="preserve"> </w:t>
            </w:r>
            <w:r w:rsidRPr="00540490">
              <w:t>происхождении</w:t>
            </w:r>
            <w:r w:rsidRPr="00540490">
              <w:rPr>
                <w:spacing w:val="-2"/>
              </w:rPr>
              <w:t xml:space="preserve"> </w:t>
            </w:r>
            <w:r w:rsidRPr="00540490">
              <w:t>имен</w:t>
            </w:r>
          </w:p>
        </w:tc>
        <w:tc>
          <w:tcPr>
            <w:tcW w:w="1134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30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00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c>
          <w:tcPr>
            <w:tcW w:w="1070" w:type="dxa"/>
          </w:tcPr>
          <w:p w:rsidR="001269C7" w:rsidRPr="00540490" w:rsidRDefault="001269C7" w:rsidP="00CC610B">
            <w:pPr>
              <w:pStyle w:val="TableParagraph"/>
              <w:spacing w:line="232" w:lineRule="exact"/>
              <w:ind w:left="152" w:right="142"/>
              <w:jc w:val="center"/>
            </w:pPr>
            <w:r w:rsidRPr="00540490">
              <w:t>76</w:t>
            </w:r>
          </w:p>
        </w:tc>
        <w:tc>
          <w:tcPr>
            <w:tcW w:w="8144" w:type="dxa"/>
          </w:tcPr>
          <w:p w:rsidR="001269C7" w:rsidRPr="00540490" w:rsidRDefault="001269C7" w:rsidP="00CC610B">
            <w:pPr>
              <w:pStyle w:val="TableParagraph"/>
              <w:spacing w:line="232" w:lineRule="exact"/>
              <w:ind w:left="109"/>
            </w:pPr>
            <w:r w:rsidRPr="00540490">
              <w:t>Несклоняемые</w:t>
            </w:r>
            <w:r w:rsidRPr="00540490">
              <w:rPr>
                <w:spacing w:val="-4"/>
              </w:rPr>
              <w:t xml:space="preserve"> </w:t>
            </w:r>
            <w:r w:rsidRPr="00540490">
              <w:t>имена</w:t>
            </w:r>
            <w:r w:rsidRPr="00540490">
              <w:rPr>
                <w:spacing w:val="-3"/>
              </w:rPr>
              <w:t xml:space="preserve"> </w:t>
            </w:r>
            <w:r w:rsidRPr="00540490">
              <w:t>существительные</w:t>
            </w:r>
          </w:p>
        </w:tc>
        <w:tc>
          <w:tcPr>
            <w:tcW w:w="1134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30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01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c>
          <w:tcPr>
            <w:tcW w:w="1070" w:type="dxa"/>
          </w:tcPr>
          <w:p w:rsidR="001269C7" w:rsidRPr="00540490" w:rsidRDefault="001269C7" w:rsidP="00CC610B">
            <w:pPr>
              <w:pStyle w:val="TableParagraph"/>
              <w:spacing w:line="234" w:lineRule="exact"/>
              <w:ind w:left="152" w:right="142"/>
              <w:jc w:val="center"/>
            </w:pPr>
            <w:r w:rsidRPr="00540490">
              <w:lastRenderedPageBreak/>
              <w:t>77</w:t>
            </w:r>
          </w:p>
        </w:tc>
        <w:tc>
          <w:tcPr>
            <w:tcW w:w="8144" w:type="dxa"/>
          </w:tcPr>
          <w:p w:rsidR="001269C7" w:rsidRPr="00540490" w:rsidRDefault="001269C7" w:rsidP="00CC610B">
            <w:pPr>
              <w:pStyle w:val="TableParagraph"/>
              <w:spacing w:line="234" w:lineRule="exact"/>
              <w:ind w:left="109"/>
            </w:pPr>
            <w:r w:rsidRPr="00540490">
              <w:t>Род</w:t>
            </w:r>
            <w:r w:rsidRPr="00540490">
              <w:rPr>
                <w:spacing w:val="-3"/>
              </w:rPr>
              <w:t xml:space="preserve"> </w:t>
            </w:r>
            <w:r w:rsidRPr="00540490">
              <w:t>несклоняемых</w:t>
            </w:r>
            <w:r w:rsidRPr="00540490">
              <w:rPr>
                <w:spacing w:val="-3"/>
              </w:rPr>
              <w:t xml:space="preserve"> </w:t>
            </w:r>
            <w:r w:rsidRPr="00540490">
              <w:t>имен</w:t>
            </w:r>
            <w:r w:rsidRPr="00540490">
              <w:rPr>
                <w:spacing w:val="-3"/>
              </w:rPr>
              <w:t xml:space="preserve"> </w:t>
            </w:r>
            <w:r w:rsidRPr="00540490">
              <w:t>существительных</w:t>
            </w:r>
          </w:p>
        </w:tc>
        <w:tc>
          <w:tcPr>
            <w:tcW w:w="1134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30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02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c>
          <w:tcPr>
            <w:tcW w:w="1070" w:type="dxa"/>
          </w:tcPr>
          <w:p w:rsidR="001269C7" w:rsidRPr="00540490" w:rsidRDefault="001269C7" w:rsidP="00CC610B">
            <w:pPr>
              <w:pStyle w:val="TableParagraph"/>
              <w:spacing w:line="234" w:lineRule="exact"/>
              <w:ind w:left="152" w:right="142"/>
              <w:jc w:val="center"/>
            </w:pPr>
            <w:r w:rsidRPr="00540490">
              <w:t>78</w:t>
            </w:r>
          </w:p>
        </w:tc>
        <w:tc>
          <w:tcPr>
            <w:tcW w:w="8144" w:type="dxa"/>
          </w:tcPr>
          <w:p w:rsidR="001269C7" w:rsidRPr="00540490" w:rsidRDefault="001269C7" w:rsidP="00CC610B">
            <w:pPr>
              <w:pStyle w:val="TableParagraph"/>
              <w:spacing w:line="234" w:lineRule="exact"/>
              <w:ind w:left="109"/>
            </w:pPr>
            <w:r w:rsidRPr="00540490">
              <w:t>Имена</w:t>
            </w:r>
            <w:r w:rsidRPr="00540490">
              <w:rPr>
                <w:spacing w:val="-2"/>
              </w:rPr>
              <w:t xml:space="preserve"> </w:t>
            </w:r>
            <w:r w:rsidRPr="00540490">
              <w:t>существительные</w:t>
            </w:r>
            <w:r w:rsidRPr="00540490">
              <w:rPr>
                <w:spacing w:val="-3"/>
              </w:rPr>
              <w:t xml:space="preserve"> </w:t>
            </w:r>
            <w:r w:rsidRPr="00540490">
              <w:t>общего</w:t>
            </w:r>
            <w:r w:rsidRPr="00540490">
              <w:rPr>
                <w:spacing w:val="-2"/>
              </w:rPr>
              <w:t xml:space="preserve"> </w:t>
            </w:r>
            <w:r w:rsidRPr="00540490">
              <w:t>рода</w:t>
            </w:r>
          </w:p>
        </w:tc>
        <w:tc>
          <w:tcPr>
            <w:tcW w:w="1134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30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Style w:val="ab"/>
                <w:rFonts w:ascii="Times New Roman" w:hAnsi="Times New Roman"/>
                <w:sz w:val="24"/>
                <w:szCs w:val="24"/>
              </w:rPr>
            </w:pPr>
            <w:hyperlink r:id="rId303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04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  <w:lang w:eastAsia="ru-RU"/>
                </w:rPr>
                <w:t>https://prosv.ru/static/tsok</w:t>
              </w:r>
            </w:hyperlink>
          </w:p>
        </w:tc>
      </w:tr>
      <w:tr w:rsidR="001269C7" w:rsidRPr="00540490" w:rsidTr="00CC610B">
        <w:tc>
          <w:tcPr>
            <w:tcW w:w="1070" w:type="dxa"/>
          </w:tcPr>
          <w:p w:rsidR="001269C7" w:rsidRPr="00540490" w:rsidRDefault="001269C7" w:rsidP="00CC610B">
            <w:pPr>
              <w:pStyle w:val="TableParagraph"/>
              <w:spacing w:line="232" w:lineRule="exact"/>
              <w:ind w:left="152" w:right="142"/>
              <w:jc w:val="center"/>
            </w:pPr>
            <w:r w:rsidRPr="00540490">
              <w:t>79</w:t>
            </w:r>
          </w:p>
        </w:tc>
        <w:tc>
          <w:tcPr>
            <w:tcW w:w="8144" w:type="dxa"/>
          </w:tcPr>
          <w:p w:rsidR="001269C7" w:rsidRPr="00540490" w:rsidRDefault="001269C7" w:rsidP="00CC610B">
            <w:pPr>
              <w:pStyle w:val="TableParagraph"/>
              <w:spacing w:line="232" w:lineRule="exact"/>
              <w:ind w:left="109"/>
            </w:pPr>
            <w:r w:rsidRPr="00540490">
              <w:t>Морфологический</w:t>
            </w:r>
            <w:r w:rsidRPr="00540490">
              <w:rPr>
                <w:spacing w:val="-4"/>
              </w:rPr>
              <w:t xml:space="preserve"> </w:t>
            </w:r>
            <w:r w:rsidRPr="00540490">
              <w:t>разбор</w:t>
            </w:r>
            <w:r w:rsidRPr="00540490">
              <w:rPr>
                <w:spacing w:val="-5"/>
              </w:rPr>
              <w:t xml:space="preserve"> </w:t>
            </w:r>
            <w:r w:rsidRPr="00540490">
              <w:t>имени</w:t>
            </w:r>
            <w:r w:rsidRPr="00540490">
              <w:rPr>
                <w:spacing w:val="-4"/>
              </w:rPr>
              <w:t xml:space="preserve"> </w:t>
            </w:r>
            <w:r w:rsidRPr="00540490">
              <w:t>существительного</w:t>
            </w:r>
          </w:p>
          <w:p w:rsidR="001269C7" w:rsidRPr="00540490" w:rsidRDefault="001269C7" w:rsidP="00CC610B">
            <w:pPr>
              <w:pStyle w:val="TableParagraph"/>
              <w:spacing w:line="232" w:lineRule="exact"/>
              <w:ind w:left="109"/>
            </w:pPr>
          </w:p>
        </w:tc>
        <w:tc>
          <w:tcPr>
            <w:tcW w:w="1134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30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Style w:val="ab"/>
                <w:rFonts w:ascii="Times New Roman" w:hAnsi="Times New Roman"/>
                <w:sz w:val="24"/>
                <w:szCs w:val="24"/>
              </w:rPr>
            </w:pPr>
            <w:hyperlink r:id="rId305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06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  <w:lang w:eastAsia="ru-RU"/>
                </w:rPr>
                <w:t>http://www.gramota.ru/</w:t>
              </w:r>
            </w:hyperlink>
          </w:p>
        </w:tc>
      </w:tr>
      <w:tr w:rsidR="001269C7" w:rsidRPr="00540490" w:rsidTr="00CC610B">
        <w:tc>
          <w:tcPr>
            <w:tcW w:w="1070" w:type="dxa"/>
          </w:tcPr>
          <w:p w:rsidR="001269C7" w:rsidRPr="00540490" w:rsidRDefault="001269C7" w:rsidP="00CC610B">
            <w:pPr>
              <w:pStyle w:val="TableParagraph"/>
              <w:spacing w:line="232" w:lineRule="exact"/>
              <w:ind w:left="152" w:right="142"/>
              <w:jc w:val="center"/>
            </w:pPr>
            <w:r w:rsidRPr="00540490">
              <w:t>80</w:t>
            </w:r>
          </w:p>
        </w:tc>
        <w:tc>
          <w:tcPr>
            <w:tcW w:w="8144" w:type="dxa"/>
          </w:tcPr>
          <w:p w:rsidR="001269C7" w:rsidRPr="00540490" w:rsidRDefault="001269C7" w:rsidP="00CC610B">
            <w:pPr>
              <w:pStyle w:val="TableParagraph"/>
              <w:spacing w:line="232" w:lineRule="exact"/>
              <w:ind w:left="109"/>
            </w:pPr>
            <w:r w:rsidRPr="00540490">
              <w:t>Особенности словообразования имен существительных</w:t>
            </w:r>
          </w:p>
        </w:tc>
        <w:tc>
          <w:tcPr>
            <w:tcW w:w="1134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30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Style w:val="ab"/>
                <w:rFonts w:ascii="Times New Roman" w:hAnsi="Times New Roman"/>
                <w:sz w:val="24"/>
                <w:szCs w:val="24"/>
              </w:rPr>
              <w:t>h</w:t>
            </w:r>
            <w:hyperlink r:id="rId307" w:history="1">
              <w:r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https://prosv.ru/static/tsok</w:t>
              </w:r>
            </w:hyperlink>
          </w:p>
        </w:tc>
      </w:tr>
      <w:tr w:rsidR="001269C7" w:rsidRPr="00540490" w:rsidTr="00CC610B">
        <w:tc>
          <w:tcPr>
            <w:tcW w:w="1070" w:type="dxa"/>
          </w:tcPr>
          <w:p w:rsidR="001269C7" w:rsidRPr="00540490" w:rsidRDefault="001269C7" w:rsidP="00CC610B">
            <w:pPr>
              <w:pStyle w:val="TableParagraph"/>
              <w:spacing w:line="234" w:lineRule="exact"/>
              <w:ind w:left="152" w:right="142"/>
              <w:jc w:val="center"/>
            </w:pPr>
            <w:r w:rsidRPr="00540490">
              <w:t>81</w:t>
            </w:r>
          </w:p>
        </w:tc>
        <w:tc>
          <w:tcPr>
            <w:tcW w:w="8144" w:type="dxa"/>
          </w:tcPr>
          <w:p w:rsidR="001269C7" w:rsidRPr="00540490" w:rsidRDefault="001269C7" w:rsidP="00CC610B">
            <w:pPr>
              <w:pStyle w:val="TableParagraph"/>
              <w:spacing w:line="234" w:lineRule="exact"/>
              <w:ind w:left="109"/>
            </w:pPr>
            <w:r w:rsidRPr="00540490">
              <w:rPr>
                <w:b/>
                <w:bCs/>
              </w:rPr>
              <w:t>Р.2</w:t>
            </w:r>
            <w:r>
              <w:rPr>
                <w:b/>
                <w:bCs/>
              </w:rPr>
              <w:t>.</w:t>
            </w:r>
            <w:r w:rsidRPr="00540490">
              <w:rPr>
                <w:b/>
                <w:bCs/>
              </w:rPr>
              <w:t xml:space="preserve"> </w:t>
            </w:r>
            <w:r w:rsidRPr="00540490">
              <w:t>Сочинение-описание</w:t>
            </w:r>
            <w:r w:rsidRPr="00540490">
              <w:rPr>
                <w:spacing w:val="-4"/>
              </w:rPr>
              <w:t xml:space="preserve"> </w:t>
            </w:r>
            <w:r w:rsidRPr="00540490">
              <w:t>по</w:t>
            </w:r>
            <w:r w:rsidRPr="00540490">
              <w:rPr>
                <w:spacing w:val="-2"/>
              </w:rPr>
              <w:t xml:space="preserve"> </w:t>
            </w:r>
            <w:r w:rsidRPr="00540490">
              <w:t>личным</w:t>
            </w:r>
            <w:r w:rsidRPr="00540490">
              <w:rPr>
                <w:spacing w:val="-2"/>
              </w:rPr>
              <w:t xml:space="preserve"> </w:t>
            </w:r>
            <w:r w:rsidRPr="00540490">
              <w:t>впечатлениям (описание-монолог) (упр</w:t>
            </w:r>
            <w:r>
              <w:t>.</w:t>
            </w:r>
            <w:r w:rsidRPr="00540490">
              <w:t xml:space="preserve"> 329)</w:t>
            </w:r>
          </w:p>
        </w:tc>
        <w:tc>
          <w:tcPr>
            <w:tcW w:w="1134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30" w:type="dxa"/>
          </w:tcPr>
          <w:p w:rsidR="001269C7" w:rsidRPr="00540490" w:rsidRDefault="001269C7" w:rsidP="00CC610B">
            <w:pPr>
              <w:shd w:val="clear" w:color="auto" w:fill="FFFFFF"/>
              <w:spacing w:after="1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Style w:val="ab"/>
                <w:rFonts w:ascii="Times New Roman" w:hAnsi="Times New Roman"/>
                <w:sz w:val="24"/>
                <w:szCs w:val="24"/>
              </w:rPr>
              <w:t>h</w:t>
            </w:r>
            <w:hyperlink r:id="rId308" w:history="1">
              <w:r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https://prosv.ru/static/tsok</w:t>
              </w:r>
            </w:hyperlink>
          </w:p>
        </w:tc>
      </w:tr>
      <w:tr w:rsidR="001269C7" w:rsidRPr="00540490" w:rsidTr="00CC610B">
        <w:tc>
          <w:tcPr>
            <w:tcW w:w="1070" w:type="dxa"/>
          </w:tcPr>
          <w:p w:rsidR="001269C7" w:rsidRPr="00540490" w:rsidRDefault="001269C7" w:rsidP="00CC610B">
            <w:pPr>
              <w:pStyle w:val="TableParagraph"/>
              <w:spacing w:line="232" w:lineRule="exact"/>
              <w:ind w:left="152" w:right="144"/>
              <w:jc w:val="center"/>
            </w:pPr>
            <w:r w:rsidRPr="00540490">
              <w:t>82-83</w:t>
            </w:r>
          </w:p>
        </w:tc>
        <w:tc>
          <w:tcPr>
            <w:tcW w:w="8144" w:type="dxa"/>
          </w:tcPr>
          <w:p w:rsidR="001269C7" w:rsidRPr="00540490" w:rsidRDefault="001269C7" w:rsidP="00CC610B">
            <w:pPr>
              <w:pStyle w:val="TableParagraph"/>
              <w:spacing w:line="232" w:lineRule="exact"/>
              <w:ind w:left="109"/>
            </w:pPr>
            <w:r w:rsidRPr="00540490">
              <w:t>НЕ</w:t>
            </w:r>
            <w:r w:rsidRPr="00540490">
              <w:rPr>
                <w:spacing w:val="-2"/>
              </w:rPr>
              <w:t xml:space="preserve"> </w:t>
            </w:r>
            <w:r w:rsidRPr="00540490">
              <w:t>с</w:t>
            </w:r>
            <w:r w:rsidRPr="00540490">
              <w:rPr>
                <w:spacing w:val="-1"/>
              </w:rPr>
              <w:t xml:space="preserve"> </w:t>
            </w:r>
            <w:r w:rsidRPr="00540490">
              <w:t>существительными.</w:t>
            </w:r>
          </w:p>
        </w:tc>
        <w:tc>
          <w:tcPr>
            <w:tcW w:w="1134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30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09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c>
          <w:tcPr>
            <w:tcW w:w="1070" w:type="dxa"/>
          </w:tcPr>
          <w:p w:rsidR="001269C7" w:rsidRPr="00540490" w:rsidRDefault="001269C7" w:rsidP="00CC610B">
            <w:pPr>
              <w:pStyle w:val="TableParagraph"/>
              <w:spacing w:line="234" w:lineRule="exact"/>
              <w:ind w:left="152" w:right="144"/>
              <w:jc w:val="center"/>
            </w:pPr>
            <w:r w:rsidRPr="00540490">
              <w:t>84</w:t>
            </w:r>
          </w:p>
        </w:tc>
        <w:tc>
          <w:tcPr>
            <w:tcW w:w="8144" w:type="dxa"/>
          </w:tcPr>
          <w:p w:rsidR="001269C7" w:rsidRPr="00540490" w:rsidRDefault="001269C7" w:rsidP="00CC610B">
            <w:pPr>
              <w:pStyle w:val="TableParagraph"/>
              <w:spacing w:line="234" w:lineRule="exact"/>
              <w:ind w:left="109"/>
            </w:pPr>
            <w:r w:rsidRPr="00540490">
              <w:t>Буквы</w:t>
            </w:r>
            <w:r w:rsidRPr="00540490">
              <w:rPr>
                <w:spacing w:val="-2"/>
              </w:rPr>
              <w:t xml:space="preserve"> </w:t>
            </w:r>
            <w:r w:rsidRPr="00540490">
              <w:t>Ч</w:t>
            </w:r>
            <w:r w:rsidRPr="00540490">
              <w:rPr>
                <w:spacing w:val="-1"/>
              </w:rPr>
              <w:t xml:space="preserve"> </w:t>
            </w:r>
            <w:r w:rsidRPr="00540490">
              <w:t>и</w:t>
            </w:r>
            <w:r w:rsidRPr="00540490">
              <w:rPr>
                <w:spacing w:val="-1"/>
              </w:rPr>
              <w:t xml:space="preserve"> </w:t>
            </w:r>
            <w:proofErr w:type="gramStart"/>
            <w:r w:rsidRPr="00540490">
              <w:t>Щ</w:t>
            </w:r>
            <w:proofErr w:type="gramEnd"/>
            <w:r w:rsidRPr="00540490">
              <w:rPr>
                <w:spacing w:val="-1"/>
              </w:rPr>
              <w:t xml:space="preserve"> </w:t>
            </w:r>
            <w:r w:rsidRPr="00540490">
              <w:t>в</w:t>
            </w:r>
            <w:r w:rsidRPr="00540490">
              <w:rPr>
                <w:spacing w:val="-2"/>
              </w:rPr>
              <w:t xml:space="preserve"> </w:t>
            </w:r>
            <w:r w:rsidRPr="00540490">
              <w:t>суффиксе</w:t>
            </w:r>
            <w:r w:rsidRPr="00540490">
              <w:rPr>
                <w:spacing w:val="-2"/>
              </w:rPr>
              <w:t xml:space="preserve"> </w:t>
            </w:r>
            <w:r w:rsidRPr="00540490">
              <w:t>-ЧИК</w:t>
            </w:r>
            <w:r w:rsidRPr="00540490">
              <w:rPr>
                <w:spacing w:val="-3"/>
              </w:rPr>
              <w:t xml:space="preserve"> </w:t>
            </w:r>
            <w:r>
              <w:t>(-ЩИК)</w:t>
            </w:r>
          </w:p>
        </w:tc>
        <w:tc>
          <w:tcPr>
            <w:tcW w:w="1134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30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10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c>
          <w:tcPr>
            <w:tcW w:w="1070" w:type="dxa"/>
          </w:tcPr>
          <w:p w:rsidR="001269C7" w:rsidRPr="00540490" w:rsidRDefault="001269C7" w:rsidP="00CC610B">
            <w:pPr>
              <w:pStyle w:val="TableParagraph"/>
              <w:spacing w:line="232" w:lineRule="exact"/>
              <w:ind w:left="152" w:right="142"/>
              <w:jc w:val="center"/>
            </w:pPr>
            <w:r w:rsidRPr="00540490">
              <w:t>85</w:t>
            </w:r>
          </w:p>
        </w:tc>
        <w:tc>
          <w:tcPr>
            <w:tcW w:w="8144" w:type="dxa"/>
          </w:tcPr>
          <w:p w:rsidR="001269C7" w:rsidRPr="00540490" w:rsidRDefault="001269C7" w:rsidP="00CC610B">
            <w:pPr>
              <w:pStyle w:val="TableParagraph"/>
              <w:spacing w:line="232" w:lineRule="exact"/>
              <w:ind w:left="109"/>
            </w:pPr>
            <w:r w:rsidRPr="00540490">
              <w:t>Гласные</w:t>
            </w:r>
            <w:r w:rsidRPr="00540490">
              <w:rPr>
                <w:spacing w:val="-2"/>
              </w:rPr>
              <w:t xml:space="preserve"> </w:t>
            </w:r>
            <w:r w:rsidRPr="00540490">
              <w:t>в</w:t>
            </w:r>
            <w:r w:rsidRPr="00540490">
              <w:rPr>
                <w:spacing w:val="-2"/>
              </w:rPr>
              <w:t xml:space="preserve"> </w:t>
            </w:r>
            <w:r w:rsidRPr="00540490">
              <w:t>суффиксах</w:t>
            </w:r>
            <w:r w:rsidRPr="00540490">
              <w:rPr>
                <w:spacing w:val="-5"/>
              </w:rPr>
              <w:t xml:space="preserve"> </w:t>
            </w:r>
            <w:r w:rsidRPr="00540490">
              <w:t>существительных</w:t>
            </w:r>
            <w:r w:rsidRPr="00540490">
              <w:rPr>
                <w:spacing w:val="1"/>
              </w:rPr>
              <w:t xml:space="preserve"> </w:t>
            </w:r>
            <w:proofErr w:type="gramStart"/>
            <w:r w:rsidRPr="00540490">
              <w:t>-Е</w:t>
            </w:r>
            <w:proofErr w:type="gramEnd"/>
            <w:r w:rsidRPr="00540490">
              <w:t>К</w:t>
            </w:r>
            <w:r w:rsidRPr="00540490">
              <w:rPr>
                <w:spacing w:val="-4"/>
              </w:rPr>
              <w:t xml:space="preserve"> </w:t>
            </w:r>
            <w:r w:rsidRPr="00540490">
              <w:t>и</w:t>
            </w:r>
            <w:r w:rsidRPr="00540490">
              <w:rPr>
                <w:spacing w:val="-3"/>
              </w:rPr>
              <w:t xml:space="preserve"> </w:t>
            </w:r>
            <w:r>
              <w:t>-</w:t>
            </w:r>
            <w:r w:rsidRPr="00540490">
              <w:t>ИК</w:t>
            </w:r>
          </w:p>
        </w:tc>
        <w:tc>
          <w:tcPr>
            <w:tcW w:w="1134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30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11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c>
          <w:tcPr>
            <w:tcW w:w="1070" w:type="dxa"/>
          </w:tcPr>
          <w:p w:rsidR="001269C7" w:rsidRPr="00540490" w:rsidRDefault="001269C7" w:rsidP="00CC610B">
            <w:pPr>
              <w:pStyle w:val="TableParagraph"/>
              <w:spacing w:line="234" w:lineRule="exact"/>
              <w:ind w:left="152" w:right="144"/>
              <w:jc w:val="center"/>
            </w:pPr>
            <w:r w:rsidRPr="00540490">
              <w:t>86</w:t>
            </w:r>
          </w:p>
        </w:tc>
        <w:tc>
          <w:tcPr>
            <w:tcW w:w="8144" w:type="dxa"/>
          </w:tcPr>
          <w:p w:rsidR="001269C7" w:rsidRPr="00540490" w:rsidRDefault="001269C7" w:rsidP="00CC610B">
            <w:pPr>
              <w:pStyle w:val="TableParagraph"/>
              <w:spacing w:line="234" w:lineRule="exact"/>
              <w:ind w:left="109"/>
            </w:pPr>
            <w:r w:rsidRPr="00540490">
              <w:t>Гласные</w:t>
            </w:r>
            <w:proofErr w:type="gramStart"/>
            <w:r w:rsidRPr="00540490">
              <w:rPr>
                <w:spacing w:val="-3"/>
              </w:rPr>
              <w:t xml:space="preserve"> </w:t>
            </w:r>
            <w:r w:rsidRPr="00540490">
              <w:t>О</w:t>
            </w:r>
            <w:proofErr w:type="gramEnd"/>
            <w:r w:rsidRPr="00540490">
              <w:rPr>
                <w:spacing w:val="-2"/>
              </w:rPr>
              <w:t xml:space="preserve"> </w:t>
            </w:r>
            <w:r w:rsidRPr="00540490">
              <w:t>и</w:t>
            </w:r>
            <w:r w:rsidRPr="00540490">
              <w:rPr>
                <w:spacing w:val="-3"/>
              </w:rPr>
              <w:t xml:space="preserve"> </w:t>
            </w:r>
            <w:r w:rsidRPr="00540490">
              <w:t>Е</w:t>
            </w:r>
            <w:r w:rsidRPr="00540490">
              <w:rPr>
                <w:spacing w:val="-2"/>
              </w:rPr>
              <w:t xml:space="preserve"> </w:t>
            </w:r>
            <w:r w:rsidRPr="00540490">
              <w:t>после</w:t>
            </w:r>
            <w:r w:rsidRPr="00540490">
              <w:rPr>
                <w:spacing w:val="-2"/>
              </w:rPr>
              <w:t xml:space="preserve"> </w:t>
            </w:r>
            <w:r w:rsidRPr="00540490">
              <w:t>шипящих</w:t>
            </w:r>
            <w:r w:rsidRPr="00540490">
              <w:rPr>
                <w:spacing w:val="-2"/>
              </w:rPr>
              <w:t xml:space="preserve"> </w:t>
            </w:r>
            <w:r w:rsidRPr="00540490">
              <w:t>в</w:t>
            </w:r>
            <w:r w:rsidRPr="00540490">
              <w:rPr>
                <w:spacing w:val="-3"/>
              </w:rPr>
              <w:t xml:space="preserve"> </w:t>
            </w:r>
            <w:r w:rsidRPr="00540490">
              <w:t>суффиксах</w:t>
            </w:r>
            <w:r w:rsidRPr="00540490">
              <w:rPr>
                <w:spacing w:val="-2"/>
              </w:rPr>
              <w:t xml:space="preserve"> </w:t>
            </w:r>
            <w:r w:rsidRPr="00540490">
              <w:t>существительных</w:t>
            </w:r>
          </w:p>
        </w:tc>
        <w:tc>
          <w:tcPr>
            <w:tcW w:w="1134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30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12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c>
          <w:tcPr>
            <w:tcW w:w="1070" w:type="dxa"/>
          </w:tcPr>
          <w:p w:rsidR="001269C7" w:rsidRPr="00540490" w:rsidRDefault="001269C7" w:rsidP="00CC610B">
            <w:pPr>
              <w:pStyle w:val="TableParagraph"/>
              <w:spacing w:line="234" w:lineRule="exact"/>
              <w:ind w:left="152" w:right="144"/>
              <w:jc w:val="center"/>
            </w:pPr>
            <w:r w:rsidRPr="00540490">
              <w:t>87</w:t>
            </w:r>
          </w:p>
        </w:tc>
        <w:tc>
          <w:tcPr>
            <w:tcW w:w="8144" w:type="dxa"/>
          </w:tcPr>
          <w:p w:rsidR="001269C7" w:rsidRPr="00540490" w:rsidRDefault="001269C7" w:rsidP="00CC610B">
            <w:pPr>
              <w:pStyle w:val="TableParagraph"/>
              <w:spacing w:line="234" w:lineRule="exact"/>
              <w:ind w:left="109"/>
            </w:pPr>
            <w:r w:rsidRPr="00540490">
              <w:t>Слитное и дефисное написание пол- и пол</w:t>
            </w:r>
            <w:proofErr w:type="gramStart"/>
            <w:r w:rsidRPr="00540490">
              <w:t>у-</w:t>
            </w:r>
            <w:proofErr w:type="gramEnd"/>
            <w:r w:rsidRPr="00540490">
              <w:t xml:space="preserve"> со словами</w:t>
            </w:r>
          </w:p>
        </w:tc>
        <w:tc>
          <w:tcPr>
            <w:tcW w:w="1134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0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13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c>
          <w:tcPr>
            <w:tcW w:w="1070" w:type="dxa"/>
          </w:tcPr>
          <w:p w:rsidR="001269C7" w:rsidRPr="00540490" w:rsidRDefault="001269C7" w:rsidP="00CC610B">
            <w:pPr>
              <w:pStyle w:val="TableParagraph"/>
              <w:spacing w:line="234" w:lineRule="exact"/>
              <w:ind w:left="152" w:right="144"/>
              <w:jc w:val="center"/>
            </w:pPr>
            <w:r w:rsidRPr="00540490">
              <w:t>88</w:t>
            </w:r>
          </w:p>
        </w:tc>
        <w:tc>
          <w:tcPr>
            <w:tcW w:w="8144" w:type="dxa"/>
          </w:tcPr>
          <w:p w:rsidR="001269C7" w:rsidRPr="00540490" w:rsidRDefault="001269C7" w:rsidP="00CC610B">
            <w:pPr>
              <w:pStyle w:val="TableParagraph"/>
              <w:spacing w:line="234" w:lineRule="exact"/>
              <w:ind w:left="109"/>
            </w:pPr>
            <w:r w:rsidRPr="00540490">
              <w:t>Повторение</w:t>
            </w:r>
            <w:r w:rsidRPr="00540490">
              <w:rPr>
                <w:spacing w:val="-3"/>
              </w:rPr>
              <w:t xml:space="preserve"> </w:t>
            </w:r>
            <w:proofErr w:type="gramStart"/>
            <w:r w:rsidRPr="00540490">
              <w:t>изученного</w:t>
            </w:r>
            <w:proofErr w:type="gramEnd"/>
            <w:r w:rsidRPr="00540490">
              <w:rPr>
                <w:spacing w:val="-3"/>
              </w:rPr>
              <w:t xml:space="preserve"> </w:t>
            </w:r>
            <w:r w:rsidRPr="00540490">
              <w:t>по</w:t>
            </w:r>
            <w:r w:rsidRPr="00540490">
              <w:rPr>
                <w:spacing w:val="-3"/>
              </w:rPr>
              <w:t xml:space="preserve"> </w:t>
            </w:r>
            <w:r w:rsidRPr="00540490">
              <w:t>теме</w:t>
            </w:r>
            <w:r w:rsidRPr="00540490">
              <w:rPr>
                <w:spacing w:val="-2"/>
              </w:rPr>
              <w:t xml:space="preserve"> </w:t>
            </w:r>
            <w:r w:rsidRPr="00540490">
              <w:t>«Имя</w:t>
            </w:r>
            <w:r w:rsidRPr="00540490">
              <w:rPr>
                <w:spacing w:val="-5"/>
              </w:rPr>
              <w:t xml:space="preserve"> </w:t>
            </w:r>
            <w:r w:rsidRPr="00540490">
              <w:t>существительное»</w:t>
            </w:r>
          </w:p>
        </w:tc>
        <w:tc>
          <w:tcPr>
            <w:tcW w:w="1134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30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14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c>
          <w:tcPr>
            <w:tcW w:w="1070" w:type="dxa"/>
          </w:tcPr>
          <w:p w:rsidR="001269C7" w:rsidRPr="00540490" w:rsidRDefault="001269C7" w:rsidP="00CC610B">
            <w:pPr>
              <w:pStyle w:val="TableParagraph"/>
              <w:spacing w:line="247" w:lineRule="exact"/>
              <w:ind w:left="152" w:right="142"/>
              <w:jc w:val="center"/>
            </w:pPr>
            <w:r w:rsidRPr="00540490">
              <w:t>89</w:t>
            </w:r>
          </w:p>
        </w:tc>
        <w:tc>
          <w:tcPr>
            <w:tcW w:w="8144" w:type="dxa"/>
          </w:tcPr>
          <w:p w:rsidR="001269C7" w:rsidRPr="00540490" w:rsidRDefault="001269C7" w:rsidP="00CC610B">
            <w:pPr>
              <w:pStyle w:val="TableParagraph"/>
              <w:spacing w:line="246" w:lineRule="exact"/>
              <w:ind w:left="109"/>
            </w:pPr>
            <w:r w:rsidRPr="00540490">
              <w:rPr>
                <w:b/>
                <w:bCs/>
              </w:rPr>
              <w:t>И.К</w:t>
            </w:r>
            <w:r w:rsidRPr="00316731">
              <w:rPr>
                <w:b/>
              </w:rPr>
              <w:t>.</w:t>
            </w:r>
            <w:r>
              <w:t xml:space="preserve"> </w:t>
            </w:r>
            <w:r w:rsidRPr="00540490">
              <w:t>Контрольный</w:t>
            </w:r>
            <w:r w:rsidRPr="00540490">
              <w:rPr>
                <w:spacing w:val="-1"/>
              </w:rPr>
              <w:t xml:space="preserve"> </w:t>
            </w:r>
            <w:r w:rsidRPr="00540490">
              <w:t>диктант</w:t>
            </w:r>
            <w:r w:rsidRPr="00540490">
              <w:rPr>
                <w:spacing w:val="-2"/>
              </w:rPr>
              <w:t xml:space="preserve"> </w:t>
            </w:r>
            <w:r w:rsidRPr="00540490">
              <w:t>с</w:t>
            </w:r>
            <w:r w:rsidRPr="00540490">
              <w:rPr>
                <w:spacing w:val="-3"/>
              </w:rPr>
              <w:t xml:space="preserve"> </w:t>
            </w:r>
            <w:r w:rsidRPr="00540490">
              <w:t>грамматическим</w:t>
            </w:r>
            <w:r w:rsidRPr="00540490">
              <w:rPr>
                <w:spacing w:val="-2"/>
              </w:rPr>
              <w:t xml:space="preserve"> </w:t>
            </w:r>
            <w:r w:rsidRPr="00540490">
              <w:t>заданием</w:t>
            </w:r>
            <w:r w:rsidRPr="00540490">
              <w:rPr>
                <w:spacing w:val="-4"/>
              </w:rPr>
              <w:t xml:space="preserve"> </w:t>
            </w:r>
            <w:r w:rsidRPr="00540490">
              <w:t>по</w:t>
            </w:r>
            <w:r w:rsidRPr="00540490">
              <w:rPr>
                <w:spacing w:val="-1"/>
              </w:rPr>
              <w:t xml:space="preserve"> </w:t>
            </w:r>
            <w:r w:rsidRPr="00540490">
              <w:t>теме</w:t>
            </w:r>
            <w:r w:rsidRPr="00540490">
              <w:rPr>
                <w:spacing w:val="-1"/>
              </w:rPr>
              <w:t xml:space="preserve"> </w:t>
            </w:r>
            <w:r w:rsidRPr="00540490">
              <w:t>«Имя</w:t>
            </w:r>
          </w:p>
          <w:p w:rsidR="001269C7" w:rsidRPr="00540490" w:rsidRDefault="001269C7" w:rsidP="00CC610B">
            <w:pPr>
              <w:pStyle w:val="TableParagraph"/>
              <w:spacing w:line="240" w:lineRule="exact"/>
              <w:ind w:left="109"/>
            </w:pPr>
            <w:r w:rsidRPr="00540490">
              <w:t>существительное»</w:t>
            </w:r>
          </w:p>
        </w:tc>
        <w:tc>
          <w:tcPr>
            <w:tcW w:w="1134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30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15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c>
          <w:tcPr>
            <w:tcW w:w="1070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44" w:type="dxa"/>
          </w:tcPr>
          <w:p w:rsidR="001269C7" w:rsidRPr="00540490" w:rsidRDefault="001269C7" w:rsidP="00CC61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Имя</w:t>
            </w:r>
            <w:r w:rsidRPr="00540490"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 </w:t>
            </w:r>
            <w:r w:rsidRPr="005404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прилагательное</w:t>
            </w:r>
            <w:r w:rsidRPr="00540490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18+1</w:t>
            </w:r>
          </w:p>
        </w:tc>
        <w:tc>
          <w:tcPr>
            <w:tcW w:w="4330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9C7" w:rsidRPr="00540490" w:rsidTr="00CC610B">
        <w:tc>
          <w:tcPr>
            <w:tcW w:w="1070" w:type="dxa"/>
          </w:tcPr>
          <w:p w:rsidR="001269C7" w:rsidRPr="00540490" w:rsidRDefault="001269C7" w:rsidP="00CC610B">
            <w:pPr>
              <w:pStyle w:val="TableParagraph"/>
              <w:spacing w:line="232" w:lineRule="exact"/>
              <w:ind w:left="152" w:right="144"/>
              <w:jc w:val="center"/>
            </w:pPr>
            <w:r w:rsidRPr="00540490">
              <w:t>90</w:t>
            </w:r>
          </w:p>
        </w:tc>
        <w:tc>
          <w:tcPr>
            <w:tcW w:w="8144" w:type="dxa"/>
          </w:tcPr>
          <w:p w:rsidR="001269C7" w:rsidRPr="00540490" w:rsidRDefault="001269C7" w:rsidP="00CC610B">
            <w:pPr>
              <w:pStyle w:val="TableParagraph"/>
              <w:spacing w:line="232" w:lineRule="exact"/>
              <w:ind w:left="109"/>
            </w:pPr>
            <w:r w:rsidRPr="00540490">
              <w:t>Повторение</w:t>
            </w:r>
            <w:r w:rsidRPr="00540490">
              <w:rPr>
                <w:spacing w:val="-2"/>
              </w:rPr>
              <w:t xml:space="preserve"> </w:t>
            </w:r>
            <w:proofErr w:type="gramStart"/>
            <w:r w:rsidRPr="00540490">
              <w:t>изученного</w:t>
            </w:r>
            <w:proofErr w:type="gramEnd"/>
            <w:r w:rsidRPr="00540490">
              <w:rPr>
                <w:spacing w:val="-1"/>
              </w:rPr>
              <w:t xml:space="preserve"> </w:t>
            </w:r>
            <w:r w:rsidRPr="00540490">
              <w:t>в</w:t>
            </w:r>
            <w:r w:rsidRPr="00540490">
              <w:rPr>
                <w:spacing w:val="-3"/>
              </w:rPr>
              <w:t xml:space="preserve"> </w:t>
            </w:r>
            <w:r w:rsidRPr="00540490">
              <w:t>5</w:t>
            </w:r>
            <w:r w:rsidRPr="00540490">
              <w:rPr>
                <w:spacing w:val="-1"/>
              </w:rPr>
              <w:t xml:space="preserve"> </w:t>
            </w:r>
            <w:r w:rsidRPr="00540490">
              <w:t>классе</w:t>
            </w:r>
            <w:r w:rsidRPr="00540490">
              <w:rPr>
                <w:spacing w:val="-2"/>
              </w:rPr>
              <w:t xml:space="preserve"> </w:t>
            </w:r>
            <w:r w:rsidRPr="00540490">
              <w:t>по</w:t>
            </w:r>
            <w:r w:rsidRPr="00540490">
              <w:rPr>
                <w:spacing w:val="-4"/>
              </w:rPr>
              <w:t xml:space="preserve"> </w:t>
            </w:r>
            <w:r w:rsidRPr="00540490">
              <w:t>теме</w:t>
            </w:r>
            <w:r w:rsidRPr="00540490">
              <w:rPr>
                <w:spacing w:val="-2"/>
              </w:rPr>
              <w:t xml:space="preserve"> </w:t>
            </w:r>
            <w:r w:rsidRPr="00540490">
              <w:t>«Имя</w:t>
            </w:r>
            <w:r w:rsidRPr="00540490">
              <w:rPr>
                <w:spacing w:val="-3"/>
              </w:rPr>
              <w:t xml:space="preserve"> </w:t>
            </w:r>
            <w:r w:rsidRPr="00540490">
              <w:t>прилагательное»</w:t>
            </w:r>
          </w:p>
        </w:tc>
        <w:tc>
          <w:tcPr>
            <w:tcW w:w="1134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30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Style w:val="ab"/>
                <w:rFonts w:ascii="Times New Roman" w:hAnsi="Times New Roman"/>
                <w:sz w:val="24"/>
                <w:szCs w:val="24"/>
              </w:rPr>
            </w:pPr>
            <w:hyperlink r:id="rId316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17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  <w:lang w:eastAsia="ru-RU"/>
                </w:rPr>
                <w:t>http://www.gramota.ru/</w:t>
              </w:r>
            </w:hyperlink>
          </w:p>
        </w:tc>
      </w:tr>
      <w:tr w:rsidR="001269C7" w:rsidRPr="00540490" w:rsidTr="00CC610B">
        <w:tc>
          <w:tcPr>
            <w:tcW w:w="1070" w:type="dxa"/>
          </w:tcPr>
          <w:p w:rsidR="001269C7" w:rsidRPr="00540490" w:rsidRDefault="001269C7" w:rsidP="00CC610B">
            <w:pPr>
              <w:pStyle w:val="TableParagraph"/>
              <w:spacing w:line="235" w:lineRule="exact"/>
              <w:ind w:left="152" w:right="142"/>
              <w:jc w:val="center"/>
            </w:pPr>
            <w:r w:rsidRPr="00540490">
              <w:t>91</w:t>
            </w:r>
          </w:p>
        </w:tc>
        <w:tc>
          <w:tcPr>
            <w:tcW w:w="8144" w:type="dxa"/>
          </w:tcPr>
          <w:p w:rsidR="001269C7" w:rsidRPr="00540490" w:rsidRDefault="001269C7" w:rsidP="00CC610B">
            <w:pPr>
              <w:pStyle w:val="TableParagraph"/>
              <w:spacing w:line="235" w:lineRule="exact"/>
              <w:ind w:left="109"/>
            </w:pPr>
            <w:r w:rsidRPr="00540490">
              <w:rPr>
                <w:b/>
                <w:bCs/>
              </w:rPr>
              <w:t>Р.3</w:t>
            </w:r>
            <w:r>
              <w:rPr>
                <w:b/>
                <w:bCs/>
              </w:rPr>
              <w:t>.</w:t>
            </w:r>
            <w:r w:rsidRPr="00540490">
              <w:rPr>
                <w:b/>
                <w:bCs/>
              </w:rPr>
              <w:t xml:space="preserve"> </w:t>
            </w:r>
            <w:r w:rsidRPr="00540490">
              <w:rPr>
                <w:b/>
                <w:bCs/>
                <w:spacing w:val="-3"/>
              </w:rPr>
              <w:t xml:space="preserve"> </w:t>
            </w:r>
            <w:r w:rsidRPr="00540490">
              <w:t>Описание</w:t>
            </w:r>
            <w:r w:rsidRPr="00540490">
              <w:rPr>
                <w:spacing w:val="-2"/>
              </w:rPr>
              <w:t xml:space="preserve"> </w:t>
            </w:r>
            <w:r w:rsidRPr="00540490">
              <w:t>природы.</w:t>
            </w:r>
          </w:p>
        </w:tc>
        <w:tc>
          <w:tcPr>
            <w:tcW w:w="1134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30" w:type="dxa"/>
          </w:tcPr>
          <w:p w:rsidR="001269C7" w:rsidRPr="00540490" w:rsidRDefault="001269C7" w:rsidP="00CC610B">
            <w:pPr>
              <w:shd w:val="clear" w:color="auto" w:fill="FFFFFF"/>
              <w:spacing w:after="1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Style w:val="ab"/>
                <w:rFonts w:ascii="Times New Roman" w:hAnsi="Times New Roman"/>
                <w:sz w:val="24"/>
                <w:szCs w:val="24"/>
              </w:rPr>
              <w:t>h</w:t>
            </w:r>
            <w:hyperlink r:id="rId318" w:history="1">
              <w:r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https://prosv.ru/static/tsok</w:t>
              </w:r>
            </w:hyperlink>
          </w:p>
        </w:tc>
      </w:tr>
      <w:tr w:rsidR="001269C7" w:rsidRPr="00540490" w:rsidTr="00CC610B">
        <w:tc>
          <w:tcPr>
            <w:tcW w:w="1070" w:type="dxa"/>
          </w:tcPr>
          <w:p w:rsidR="001269C7" w:rsidRPr="00540490" w:rsidRDefault="001269C7" w:rsidP="00CC610B">
            <w:pPr>
              <w:pStyle w:val="TableParagraph"/>
              <w:spacing w:line="232" w:lineRule="exact"/>
              <w:ind w:left="152" w:right="-31"/>
              <w:jc w:val="center"/>
            </w:pPr>
            <w:r w:rsidRPr="00540490">
              <w:t>92-93</w:t>
            </w:r>
          </w:p>
        </w:tc>
        <w:tc>
          <w:tcPr>
            <w:tcW w:w="8144" w:type="dxa"/>
          </w:tcPr>
          <w:p w:rsidR="001269C7" w:rsidRPr="00540490" w:rsidRDefault="001269C7" w:rsidP="00CC610B">
            <w:pPr>
              <w:pStyle w:val="TableParagraph"/>
              <w:spacing w:line="232" w:lineRule="exact"/>
              <w:ind w:left="109"/>
            </w:pPr>
            <w:r w:rsidRPr="00540490">
              <w:t>Степени</w:t>
            </w:r>
            <w:r w:rsidRPr="00540490">
              <w:rPr>
                <w:spacing w:val="-2"/>
              </w:rPr>
              <w:t xml:space="preserve"> </w:t>
            </w:r>
            <w:r w:rsidRPr="00540490">
              <w:t>сравнения</w:t>
            </w:r>
            <w:r w:rsidRPr="00540490">
              <w:rPr>
                <w:spacing w:val="-3"/>
              </w:rPr>
              <w:t xml:space="preserve"> </w:t>
            </w:r>
            <w:r w:rsidRPr="00540490">
              <w:t>имен</w:t>
            </w:r>
            <w:r w:rsidRPr="00540490">
              <w:rPr>
                <w:spacing w:val="-5"/>
              </w:rPr>
              <w:t xml:space="preserve"> </w:t>
            </w:r>
            <w:r>
              <w:t>прилагательных</w:t>
            </w:r>
          </w:p>
        </w:tc>
        <w:tc>
          <w:tcPr>
            <w:tcW w:w="1134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30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19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c>
          <w:tcPr>
            <w:tcW w:w="1070" w:type="dxa"/>
          </w:tcPr>
          <w:p w:rsidR="001269C7" w:rsidRPr="00540490" w:rsidRDefault="001269C7" w:rsidP="00CC610B">
            <w:pPr>
              <w:pStyle w:val="TableParagraph"/>
              <w:spacing w:line="234" w:lineRule="exact"/>
              <w:ind w:left="152" w:right="142"/>
              <w:jc w:val="center"/>
            </w:pPr>
            <w:r w:rsidRPr="00540490">
              <w:t>94</w:t>
            </w:r>
          </w:p>
        </w:tc>
        <w:tc>
          <w:tcPr>
            <w:tcW w:w="8144" w:type="dxa"/>
          </w:tcPr>
          <w:p w:rsidR="001269C7" w:rsidRPr="00540490" w:rsidRDefault="001269C7" w:rsidP="00CC610B">
            <w:pPr>
              <w:pStyle w:val="TableParagraph"/>
              <w:spacing w:line="234" w:lineRule="exact"/>
              <w:ind w:left="109"/>
            </w:pPr>
            <w:r w:rsidRPr="00540490">
              <w:t>Разряды</w:t>
            </w:r>
            <w:r w:rsidRPr="00540490">
              <w:rPr>
                <w:spacing w:val="-3"/>
              </w:rPr>
              <w:t xml:space="preserve"> </w:t>
            </w:r>
            <w:r w:rsidRPr="00540490">
              <w:t>имен</w:t>
            </w:r>
            <w:r w:rsidRPr="00540490">
              <w:rPr>
                <w:spacing w:val="-2"/>
              </w:rPr>
              <w:t xml:space="preserve"> </w:t>
            </w:r>
            <w:r w:rsidRPr="00540490">
              <w:t>прилагательных</w:t>
            </w:r>
            <w:r w:rsidRPr="00540490">
              <w:rPr>
                <w:spacing w:val="-3"/>
              </w:rPr>
              <w:t xml:space="preserve"> </w:t>
            </w:r>
            <w:r w:rsidRPr="00540490">
              <w:t>по</w:t>
            </w:r>
            <w:r w:rsidRPr="00540490">
              <w:rPr>
                <w:spacing w:val="-2"/>
              </w:rPr>
              <w:t xml:space="preserve"> </w:t>
            </w:r>
            <w:r w:rsidRPr="00540490">
              <w:t>значению.</w:t>
            </w:r>
            <w:r w:rsidRPr="00540490">
              <w:rPr>
                <w:spacing w:val="-3"/>
              </w:rPr>
              <w:t xml:space="preserve"> </w:t>
            </w:r>
            <w:r w:rsidRPr="00540490">
              <w:t>Качественные</w:t>
            </w:r>
            <w:r w:rsidRPr="00540490">
              <w:rPr>
                <w:spacing w:val="-2"/>
              </w:rPr>
              <w:t xml:space="preserve"> </w:t>
            </w:r>
            <w:r w:rsidRPr="00540490">
              <w:t>прилагательные</w:t>
            </w:r>
          </w:p>
        </w:tc>
        <w:tc>
          <w:tcPr>
            <w:tcW w:w="1134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30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20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c>
          <w:tcPr>
            <w:tcW w:w="1070" w:type="dxa"/>
          </w:tcPr>
          <w:p w:rsidR="001269C7" w:rsidRPr="00540490" w:rsidRDefault="001269C7" w:rsidP="00CC610B">
            <w:pPr>
              <w:pStyle w:val="TableParagraph"/>
              <w:spacing w:line="234" w:lineRule="exact"/>
              <w:ind w:left="152" w:right="142"/>
              <w:jc w:val="center"/>
            </w:pPr>
            <w:r w:rsidRPr="00540490">
              <w:t>95</w:t>
            </w:r>
          </w:p>
        </w:tc>
        <w:tc>
          <w:tcPr>
            <w:tcW w:w="8144" w:type="dxa"/>
          </w:tcPr>
          <w:p w:rsidR="001269C7" w:rsidRPr="00540490" w:rsidRDefault="001269C7" w:rsidP="00CC610B">
            <w:pPr>
              <w:pStyle w:val="TableParagraph"/>
              <w:spacing w:line="234" w:lineRule="exact"/>
              <w:ind w:left="109"/>
              <w:rPr>
                <w:b/>
                <w:bCs/>
              </w:rPr>
            </w:pPr>
            <w:r w:rsidRPr="00540490">
              <w:rPr>
                <w:b/>
                <w:bCs/>
              </w:rPr>
              <w:t>Р.3</w:t>
            </w:r>
            <w:r>
              <w:rPr>
                <w:b/>
                <w:bCs/>
              </w:rPr>
              <w:t>.</w:t>
            </w:r>
            <w:r w:rsidRPr="00540490">
              <w:rPr>
                <w:b/>
                <w:bCs/>
              </w:rPr>
              <w:t xml:space="preserve"> </w:t>
            </w:r>
            <w:r w:rsidRPr="00540490">
              <w:t>Описание внешности человека. Выборочное изложение на основе рассказа И.</w:t>
            </w:r>
            <w:r>
              <w:t xml:space="preserve"> </w:t>
            </w:r>
            <w:r w:rsidRPr="00540490">
              <w:t>С. Тургенева «</w:t>
            </w:r>
            <w:proofErr w:type="spellStart"/>
            <w:r w:rsidRPr="00540490">
              <w:t>Бежин</w:t>
            </w:r>
            <w:proofErr w:type="spellEnd"/>
            <w:r w:rsidRPr="00540490">
              <w:t xml:space="preserve"> луг» (по выбору</w:t>
            </w:r>
            <w:r w:rsidRPr="00540490">
              <w:rPr>
                <w:b/>
                <w:bCs/>
              </w:rPr>
              <w:t>)</w:t>
            </w:r>
          </w:p>
        </w:tc>
        <w:tc>
          <w:tcPr>
            <w:tcW w:w="1134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30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21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c>
          <w:tcPr>
            <w:tcW w:w="1070" w:type="dxa"/>
          </w:tcPr>
          <w:p w:rsidR="001269C7" w:rsidRPr="00540490" w:rsidRDefault="001269C7" w:rsidP="00CC610B">
            <w:pPr>
              <w:pStyle w:val="TableParagraph"/>
              <w:spacing w:line="234" w:lineRule="exact"/>
              <w:ind w:left="152" w:right="142"/>
            </w:pPr>
            <w:r w:rsidRPr="00540490">
              <w:t xml:space="preserve">   96</w:t>
            </w:r>
          </w:p>
        </w:tc>
        <w:tc>
          <w:tcPr>
            <w:tcW w:w="8144" w:type="dxa"/>
          </w:tcPr>
          <w:p w:rsidR="001269C7" w:rsidRPr="00540490" w:rsidRDefault="001269C7" w:rsidP="00CC610B">
            <w:pPr>
              <w:pStyle w:val="TableParagraph"/>
              <w:spacing w:line="234" w:lineRule="exact"/>
              <w:ind w:left="109"/>
            </w:pPr>
            <w:r w:rsidRPr="00540490">
              <w:t>Относительные</w:t>
            </w:r>
            <w:r w:rsidRPr="00540490">
              <w:rPr>
                <w:spacing w:val="-3"/>
              </w:rPr>
              <w:t xml:space="preserve"> </w:t>
            </w:r>
            <w:r w:rsidRPr="00540490">
              <w:t>прилагательные</w:t>
            </w:r>
          </w:p>
        </w:tc>
        <w:tc>
          <w:tcPr>
            <w:tcW w:w="1134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30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22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c>
          <w:tcPr>
            <w:tcW w:w="1070" w:type="dxa"/>
          </w:tcPr>
          <w:p w:rsidR="001269C7" w:rsidRPr="00540490" w:rsidRDefault="001269C7" w:rsidP="00CC610B">
            <w:pPr>
              <w:pStyle w:val="TableParagraph"/>
              <w:spacing w:line="234" w:lineRule="exact"/>
              <w:ind w:left="152" w:right="142"/>
            </w:pPr>
            <w:r w:rsidRPr="00540490">
              <w:t xml:space="preserve">  97</w:t>
            </w:r>
          </w:p>
        </w:tc>
        <w:tc>
          <w:tcPr>
            <w:tcW w:w="8144" w:type="dxa"/>
          </w:tcPr>
          <w:p w:rsidR="001269C7" w:rsidRPr="00540490" w:rsidRDefault="001269C7" w:rsidP="00CC610B">
            <w:pPr>
              <w:pStyle w:val="TableParagraph"/>
              <w:spacing w:line="234" w:lineRule="exact"/>
              <w:ind w:left="109"/>
            </w:pPr>
            <w:r w:rsidRPr="00540490">
              <w:t>Притяжательные</w:t>
            </w:r>
            <w:r w:rsidRPr="00540490">
              <w:rPr>
                <w:spacing w:val="-2"/>
              </w:rPr>
              <w:t xml:space="preserve"> </w:t>
            </w:r>
            <w:r w:rsidRPr="00540490">
              <w:t>прилагательные</w:t>
            </w:r>
          </w:p>
        </w:tc>
        <w:tc>
          <w:tcPr>
            <w:tcW w:w="1134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30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23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c>
          <w:tcPr>
            <w:tcW w:w="1070" w:type="dxa"/>
          </w:tcPr>
          <w:p w:rsidR="001269C7" w:rsidRPr="00540490" w:rsidRDefault="001269C7" w:rsidP="00CC610B">
            <w:pPr>
              <w:pStyle w:val="TableParagraph"/>
              <w:spacing w:line="232" w:lineRule="exact"/>
              <w:ind w:left="152" w:right="142"/>
              <w:jc w:val="center"/>
            </w:pPr>
            <w:r w:rsidRPr="00540490">
              <w:t>98</w:t>
            </w:r>
          </w:p>
        </w:tc>
        <w:tc>
          <w:tcPr>
            <w:tcW w:w="8144" w:type="dxa"/>
          </w:tcPr>
          <w:p w:rsidR="001269C7" w:rsidRPr="00540490" w:rsidRDefault="001269C7" w:rsidP="00CC610B">
            <w:pPr>
              <w:pStyle w:val="TableParagraph"/>
              <w:spacing w:line="232" w:lineRule="exact"/>
              <w:ind w:left="109"/>
            </w:pPr>
            <w:r w:rsidRPr="00540490">
              <w:t>Морфологический</w:t>
            </w:r>
            <w:r w:rsidRPr="00540490">
              <w:rPr>
                <w:spacing w:val="-3"/>
              </w:rPr>
              <w:t xml:space="preserve"> </w:t>
            </w:r>
            <w:r w:rsidRPr="00540490">
              <w:t>разбор</w:t>
            </w:r>
            <w:r w:rsidRPr="00540490">
              <w:rPr>
                <w:spacing w:val="-5"/>
              </w:rPr>
              <w:t xml:space="preserve"> </w:t>
            </w:r>
            <w:r w:rsidRPr="00540490">
              <w:t>имени</w:t>
            </w:r>
            <w:r w:rsidRPr="00540490">
              <w:rPr>
                <w:spacing w:val="-2"/>
              </w:rPr>
              <w:t xml:space="preserve"> </w:t>
            </w:r>
            <w:r w:rsidRPr="00540490">
              <w:t xml:space="preserve">прилагательного </w:t>
            </w:r>
          </w:p>
        </w:tc>
        <w:tc>
          <w:tcPr>
            <w:tcW w:w="1134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30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24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c>
          <w:tcPr>
            <w:tcW w:w="1070" w:type="dxa"/>
          </w:tcPr>
          <w:p w:rsidR="001269C7" w:rsidRPr="00540490" w:rsidRDefault="001269C7" w:rsidP="00CC610B">
            <w:pPr>
              <w:pStyle w:val="TableParagraph"/>
              <w:spacing w:line="232" w:lineRule="exact"/>
              <w:ind w:left="152" w:right="142"/>
              <w:jc w:val="center"/>
            </w:pPr>
            <w:r w:rsidRPr="00540490">
              <w:t>99</w:t>
            </w:r>
          </w:p>
        </w:tc>
        <w:tc>
          <w:tcPr>
            <w:tcW w:w="8144" w:type="dxa"/>
          </w:tcPr>
          <w:p w:rsidR="001269C7" w:rsidRPr="00540490" w:rsidRDefault="001269C7" w:rsidP="00CC610B">
            <w:pPr>
              <w:pStyle w:val="TableParagraph"/>
              <w:spacing w:line="232" w:lineRule="exact"/>
              <w:ind w:left="109"/>
            </w:pPr>
            <w:r w:rsidRPr="00540490">
              <w:t>Словообразование имен  прилагательных</w:t>
            </w:r>
          </w:p>
        </w:tc>
        <w:tc>
          <w:tcPr>
            <w:tcW w:w="1134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30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25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c>
          <w:tcPr>
            <w:tcW w:w="1070" w:type="dxa"/>
          </w:tcPr>
          <w:p w:rsidR="001269C7" w:rsidRPr="00540490" w:rsidRDefault="001269C7" w:rsidP="00CC610B">
            <w:pPr>
              <w:pStyle w:val="TableParagraph"/>
              <w:spacing w:line="234" w:lineRule="exact"/>
              <w:ind w:left="34" w:right="-31"/>
              <w:jc w:val="center"/>
            </w:pPr>
            <w:r w:rsidRPr="00540490">
              <w:t>100-101</w:t>
            </w:r>
          </w:p>
        </w:tc>
        <w:tc>
          <w:tcPr>
            <w:tcW w:w="8144" w:type="dxa"/>
          </w:tcPr>
          <w:p w:rsidR="001269C7" w:rsidRPr="00540490" w:rsidRDefault="001269C7" w:rsidP="00CC610B">
            <w:pPr>
              <w:pStyle w:val="TableParagraph"/>
              <w:spacing w:line="234" w:lineRule="exact"/>
              <w:ind w:left="109"/>
            </w:pPr>
            <w:r w:rsidRPr="00540490">
              <w:t>НЕ</w:t>
            </w:r>
            <w:r w:rsidRPr="00540490">
              <w:rPr>
                <w:spacing w:val="-1"/>
              </w:rPr>
              <w:t xml:space="preserve"> </w:t>
            </w:r>
            <w:r w:rsidRPr="00540490">
              <w:t>с прилагательными</w:t>
            </w:r>
          </w:p>
        </w:tc>
        <w:tc>
          <w:tcPr>
            <w:tcW w:w="1134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30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Style w:val="ab"/>
                <w:rFonts w:ascii="Times New Roman" w:hAnsi="Times New Roman"/>
                <w:sz w:val="24"/>
                <w:szCs w:val="24"/>
              </w:rPr>
            </w:pPr>
            <w:hyperlink r:id="rId326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27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  <w:lang w:eastAsia="ru-RU"/>
                </w:rPr>
                <w:t>http://www.gramota.ru/</w:t>
              </w:r>
            </w:hyperlink>
          </w:p>
        </w:tc>
      </w:tr>
      <w:tr w:rsidR="001269C7" w:rsidRPr="00540490" w:rsidTr="00CC610B">
        <w:tc>
          <w:tcPr>
            <w:tcW w:w="1070" w:type="dxa"/>
          </w:tcPr>
          <w:p w:rsidR="001269C7" w:rsidRPr="00540490" w:rsidRDefault="001269C7" w:rsidP="00CC610B">
            <w:pPr>
              <w:pStyle w:val="TableParagraph"/>
              <w:spacing w:line="232" w:lineRule="exact"/>
              <w:ind w:left="152" w:right="144"/>
            </w:pPr>
            <w:r w:rsidRPr="00540490">
              <w:t xml:space="preserve">   102</w:t>
            </w:r>
          </w:p>
        </w:tc>
        <w:tc>
          <w:tcPr>
            <w:tcW w:w="8144" w:type="dxa"/>
          </w:tcPr>
          <w:p w:rsidR="001269C7" w:rsidRPr="00540490" w:rsidRDefault="001269C7" w:rsidP="00CC610B">
            <w:pPr>
              <w:pStyle w:val="TableParagraph"/>
              <w:spacing w:line="232" w:lineRule="exact"/>
              <w:ind w:left="109"/>
            </w:pPr>
            <w:r w:rsidRPr="00540490">
              <w:t>Буквы</w:t>
            </w:r>
            <w:r w:rsidRPr="00540490">
              <w:rPr>
                <w:spacing w:val="-1"/>
              </w:rPr>
              <w:t xml:space="preserve"> </w:t>
            </w:r>
            <w:r w:rsidRPr="00540490">
              <w:t>О</w:t>
            </w:r>
            <w:r w:rsidRPr="00540490">
              <w:rPr>
                <w:spacing w:val="-1"/>
              </w:rPr>
              <w:t xml:space="preserve"> </w:t>
            </w:r>
            <w:r w:rsidRPr="00540490">
              <w:t>и</w:t>
            </w:r>
            <w:r w:rsidRPr="00540490">
              <w:rPr>
                <w:spacing w:val="-1"/>
              </w:rPr>
              <w:t xml:space="preserve"> </w:t>
            </w:r>
            <w:r w:rsidRPr="00540490">
              <w:t>Е</w:t>
            </w:r>
            <w:r w:rsidRPr="00540490">
              <w:rPr>
                <w:spacing w:val="-1"/>
              </w:rPr>
              <w:t xml:space="preserve"> </w:t>
            </w:r>
            <w:r w:rsidRPr="00540490">
              <w:t>после</w:t>
            </w:r>
            <w:r w:rsidRPr="00540490">
              <w:rPr>
                <w:spacing w:val="-2"/>
              </w:rPr>
              <w:t xml:space="preserve"> </w:t>
            </w:r>
            <w:r w:rsidRPr="00540490">
              <w:t>шипящих</w:t>
            </w:r>
            <w:r w:rsidRPr="00540490">
              <w:rPr>
                <w:spacing w:val="-1"/>
              </w:rPr>
              <w:t xml:space="preserve"> </w:t>
            </w:r>
            <w:r w:rsidRPr="00540490">
              <w:t>и</w:t>
            </w:r>
            <w:r w:rsidRPr="00540490">
              <w:rPr>
                <w:spacing w:val="-1"/>
              </w:rPr>
              <w:t xml:space="preserve"> </w:t>
            </w:r>
            <w:proofErr w:type="gramStart"/>
            <w:r w:rsidRPr="00540490">
              <w:t>Ц</w:t>
            </w:r>
            <w:proofErr w:type="gramEnd"/>
            <w:r w:rsidRPr="00540490">
              <w:rPr>
                <w:spacing w:val="-2"/>
              </w:rPr>
              <w:t xml:space="preserve"> </w:t>
            </w:r>
            <w:r w:rsidRPr="00540490">
              <w:t>в</w:t>
            </w:r>
            <w:r w:rsidRPr="00540490">
              <w:rPr>
                <w:spacing w:val="-1"/>
              </w:rPr>
              <w:t xml:space="preserve"> </w:t>
            </w:r>
            <w:r w:rsidRPr="00540490">
              <w:t>суффиксах</w:t>
            </w:r>
            <w:r w:rsidRPr="00540490">
              <w:rPr>
                <w:spacing w:val="-1"/>
              </w:rPr>
              <w:t xml:space="preserve"> </w:t>
            </w:r>
            <w:r w:rsidRPr="00540490">
              <w:t>прилагательных.</w:t>
            </w:r>
          </w:p>
        </w:tc>
        <w:tc>
          <w:tcPr>
            <w:tcW w:w="1134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30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28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c>
          <w:tcPr>
            <w:tcW w:w="1070" w:type="dxa"/>
          </w:tcPr>
          <w:p w:rsidR="001269C7" w:rsidRPr="00540490" w:rsidRDefault="001269C7" w:rsidP="00CC610B">
            <w:pPr>
              <w:pStyle w:val="TableParagraph"/>
              <w:spacing w:line="249" w:lineRule="exact"/>
              <w:ind w:left="152" w:right="144"/>
              <w:jc w:val="center"/>
            </w:pPr>
            <w:r w:rsidRPr="00540490">
              <w:t>103</w:t>
            </w:r>
          </w:p>
        </w:tc>
        <w:tc>
          <w:tcPr>
            <w:tcW w:w="8144" w:type="dxa"/>
          </w:tcPr>
          <w:p w:rsidR="001269C7" w:rsidRPr="00540490" w:rsidRDefault="001269C7" w:rsidP="00CC610B">
            <w:pPr>
              <w:pStyle w:val="TableParagraph"/>
              <w:spacing w:line="252" w:lineRule="exact"/>
              <w:ind w:left="109" w:right="810"/>
            </w:pPr>
            <w:r w:rsidRPr="00540490">
              <w:rPr>
                <w:b/>
                <w:bCs/>
              </w:rPr>
              <w:t>Р.3</w:t>
            </w:r>
            <w:r>
              <w:rPr>
                <w:b/>
                <w:bCs/>
              </w:rPr>
              <w:t>.</w:t>
            </w:r>
            <w:r w:rsidRPr="00540490">
              <w:rPr>
                <w:b/>
                <w:bCs/>
              </w:rPr>
              <w:t xml:space="preserve"> </w:t>
            </w:r>
            <w:proofErr w:type="gramStart"/>
            <w:r w:rsidRPr="00540490">
              <w:t>Сочинение-описание природы по картине (Н.</w:t>
            </w:r>
            <w:r>
              <w:t xml:space="preserve"> </w:t>
            </w:r>
            <w:r w:rsidRPr="00540490">
              <w:t>П. Крымов</w:t>
            </w:r>
            <w:r>
              <w:t>.</w:t>
            </w:r>
            <w:proofErr w:type="gramEnd"/>
            <w:r w:rsidRPr="00540490">
              <w:t xml:space="preserve"> </w:t>
            </w:r>
            <w:proofErr w:type="gramStart"/>
            <w:r>
              <w:t>«</w:t>
            </w:r>
            <w:r w:rsidRPr="00540490">
              <w:t xml:space="preserve">Зимний </w:t>
            </w:r>
            <w:r w:rsidRPr="00540490">
              <w:rPr>
                <w:spacing w:val="-52"/>
              </w:rPr>
              <w:t xml:space="preserve">  </w:t>
            </w:r>
            <w:r w:rsidRPr="00540490">
              <w:t>вечер</w:t>
            </w:r>
            <w:r>
              <w:t>»)</w:t>
            </w:r>
            <w:proofErr w:type="gramEnd"/>
          </w:p>
        </w:tc>
        <w:tc>
          <w:tcPr>
            <w:tcW w:w="1134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30" w:type="dxa"/>
          </w:tcPr>
          <w:p w:rsidR="001269C7" w:rsidRPr="00540490" w:rsidRDefault="001269C7" w:rsidP="00CC610B">
            <w:pPr>
              <w:shd w:val="clear" w:color="auto" w:fill="FFFFFF"/>
              <w:spacing w:after="1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Style w:val="ab"/>
                <w:rFonts w:ascii="Times New Roman" w:hAnsi="Times New Roman"/>
                <w:sz w:val="24"/>
                <w:szCs w:val="24"/>
              </w:rPr>
              <w:t>h</w:t>
            </w:r>
            <w:hyperlink r:id="rId329" w:history="1">
              <w:r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https://prosv.ru/static/tsok</w:t>
              </w:r>
            </w:hyperlink>
          </w:p>
        </w:tc>
      </w:tr>
      <w:tr w:rsidR="001269C7" w:rsidRPr="00540490" w:rsidTr="00CC610B">
        <w:tc>
          <w:tcPr>
            <w:tcW w:w="1070" w:type="dxa"/>
          </w:tcPr>
          <w:p w:rsidR="001269C7" w:rsidRPr="00540490" w:rsidRDefault="001269C7" w:rsidP="00CC610B">
            <w:pPr>
              <w:pStyle w:val="TableParagraph"/>
              <w:spacing w:line="234" w:lineRule="exact"/>
              <w:ind w:left="-108" w:right="-172"/>
            </w:pPr>
            <w:r w:rsidRPr="00540490">
              <w:t xml:space="preserve">  104-106</w:t>
            </w:r>
          </w:p>
        </w:tc>
        <w:tc>
          <w:tcPr>
            <w:tcW w:w="8144" w:type="dxa"/>
          </w:tcPr>
          <w:p w:rsidR="001269C7" w:rsidRPr="00540490" w:rsidRDefault="001269C7" w:rsidP="00CC610B">
            <w:pPr>
              <w:pStyle w:val="TableParagraph"/>
              <w:spacing w:line="234" w:lineRule="exact"/>
              <w:ind w:left="109"/>
            </w:pPr>
            <w:r w:rsidRPr="00540490">
              <w:t>Одна</w:t>
            </w:r>
            <w:r w:rsidRPr="00540490">
              <w:rPr>
                <w:spacing w:val="-1"/>
              </w:rPr>
              <w:t xml:space="preserve"> </w:t>
            </w:r>
            <w:r w:rsidRPr="00540490">
              <w:t>и</w:t>
            </w:r>
            <w:r w:rsidRPr="00540490">
              <w:rPr>
                <w:spacing w:val="-1"/>
              </w:rPr>
              <w:t xml:space="preserve"> </w:t>
            </w:r>
            <w:r w:rsidRPr="00540490">
              <w:t>две</w:t>
            </w:r>
            <w:r w:rsidRPr="00540490">
              <w:rPr>
                <w:spacing w:val="-1"/>
              </w:rPr>
              <w:t xml:space="preserve"> </w:t>
            </w:r>
            <w:r w:rsidRPr="00540490">
              <w:t>буквы</w:t>
            </w:r>
            <w:r w:rsidRPr="00540490">
              <w:rPr>
                <w:spacing w:val="-1"/>
              </w:rPr>
              <w:t xml:space="preserve"> </w:t>
            </w:r>
            <w:r w:rsidRPr="00540490">
              <w:t>Н</w:t>
            </w:r>
            <w:r w:rsidRPr="00540490">
              <w:rPr>
                <w:spacing w:val="-1"/>
              </w:rPr>
              <w:t xml:space="preserve"> </w:t>
            </w:r>
            <w:r w:rsidRPr="00540490">
              <w:t>в</w:t>
            </w:r>
            <w:r w:rsidRPr="00540490">
              <w:rPr>
                <w:spacing w:val="-3"/>
              </w:rPr>
              <w:t xml:space="preserve"> </w:t>
            </w:r>
            <w:r>
              <w:t>суффиксах прилагательных</w:t>
            </w:r>
          </w:p>
        </w:tc>
        <w:tc>
          <w:tcPr>
            <w:tcW w:w="1134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30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30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c>
          <w:tcPr>
            <w:tcW w:w="1070" w:type="dxa"/>
          </w:tcPr>
          <w:p w:rsidR="001269C7" w:rsidRPr="00540490" w:rsidRDefault="001269C7" w:rsidP="00CC610B">
            <w:pPr>
              <w:pStyle w:val="TableParagraph"/>
              <w:spacing w:line="234" w:lineRule="exact"/>
              <w:ind w:left="152" w:right="144"/>
            </w:pPr>
            <w:r w:rsidRPr="00540490">
              <w:lastRenderedPageBreak/>
              <w:t xml:space="preserve">   107</w:t>
            </w:r>
          </w:p>
        </w:tc>
        <w:tc>
          <w:tcPr>
            <w:tcW w:w="8144" w:type="dxa"/>
          </w:tcPr>
          <w:p w:rsidR="001269C7" w:rsidRPr="00540490" w:rsidRDefault="001269C7" w:rsidP="00CC610B">
            <w:pPr>
              <w:pStyle w:val="TableParagraph"/>
              <w:spacing w:line="234" w:lineRule="exact"/>
              <w:ind w:left="109"/>
            </w:pPr>
            <w:r w:rsidRPr="00540490">
              <w:t>Различение</w:t>
            </w:r>
            <w:r w:rsidRPr="00540490">
              <w:rPr>
                <w:spacing w:val="-2"/>
              </w:rPr>
              <w:t xml:space="preserve"> </w:t>
            </w:r>
            <w:r w:rsidRPr="00540490">
              <w:t>на</w:t>
            </w:r>
            <w:r w:rsidRPr="00540490">
              <w:rPr>
                <w:spacing w:val="-2"/>
              </w:rPr>
              <w:t xml:space="preserve"> </w:t>
            </w:r>
            <w:r w:rsidRPr="00540490">
              <w:t>письме</w:t>
            </w:r>
            <w:r w:rsidRPr="00540490">
              <w:rPr>
                <w:spacing w:val="-1"/>
              </w:rPr>
              <w:t xml:space="preserve"> </w:t>
            </w:r>
            <w:r w:rsidRPr="00540490">
              <w:t>суффиксов</w:t>
            </w:r>
            <w:r w:rsidRPr="00540490">
              <w:rPr>
                <w:spacing w:val="-2"/>
              </w:rPr>
              <w:t xml:space="preserve"> </w:t>
            </w:r>
            <w:r w:rsidRPr="00540490">
              <w:t>прилагательных</w:t>
            </w:r>
            <w:r w:rsidRPr="00540490">
              <w:rPr>
                <w:spacing w:val="-2"/>
              </w:rPr>
              <w:t xml:space="preserve"> </w:t>
            </w:r>
            <w:proofErr w:type="gramStart"/>
            <w:r>
              <w:t>-</w:t>
            </w:r>
            <w:r w:rsidRPr="00540490">
              <w:t>К</w:t>
            </w:r>
            <w:proofErr w:type="gramEnd"/>
            <w:r w:rsidRPr="00540490">
              <w:t>-</w:t>
            </w:r>
            <w:r w:rsidRPr="00540490">
              <w:rPr>
                <w:spacing w:val="-6"/>
              </w:rPr>
              <w:t xml:space="preserve"> </w:t>
            </w:r>
            <w:r w:rsidRPr="00540490">
              <w:t>и -СК-</w:t>
            </w:r>
          </w:p>
        </w:tc>
        <w:tc>
          <w:tcPr>
            <w:tcW w:w="1134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30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31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c>
          <w:tcPr>
            <w:tcW w:w="1070" w:type="dxa"/>
          </w:tcPr>
          <w:p w:rsidR="001269C7" w:rsidRPr="00540490" w:rsidRDefault="001269C7" w:rsidP="00CC610B">
            <w:pPr>
              <w:pStyle w:val="TableParagraph"/>
              <w:spacing w:line="232" w:lineRule="exact"/>
              <w:ind w:right="-31"/>
              <w:jc w:val="center"/>
            </w:pPr>
            <w:r w:rsidRPr="00540490">
              <w:t>108-109</w:t>
            </w:r>
          </w:p>
        </w:tc>
        <w:tc>
          <w:tcPr>
            <w:tcW w:w="8144" w:type="dxa"/>
          </w:tcPr>
          <w:p w:rsidR="001269C7" w:rsidRPr="00540490" w:rsidRDefault="001269C7" w:rsidP="00CC610B">
            <w:pPr>
              <w:pStyle w:val="TableParagraph"/>
              <w:spacing w:line="232" w:lineRule="exact"/>
              <w:ind w:left="109"/>
            </w:pPr>
            <w:r w:rsidRPr="00540490">
              <w:t>Дефисное</w:t>
            </w:r>
            <w:r w:rsidRPr="00540490">
              <w:rPr>
                <w:spacing w:val="-3"/>
              </w:rPr>
              <w:t xml:space="preserve"> </w:t>
            </w:r>
            <w:r w:rsidRPr="00540490">
              <w:t>и</w:t>
            </w:r>
            <w:r w:rsidRPr="00540490">
              <w:rPr>
                <w:spacing w:val="-2"/>
              </w:rPr>
              <w:t xml:space="preserve"> </w:t>
            </w:r>
            <w:r w:rsidRPr="00540490">
              <w:t>слитное</w:t>
            </w:r>
            <w:r w:rsidRPr="00540490">
              <w:rPr>
                <w:spacing w:val="-2"/>
              </w:rPr>
              <w:t xml:space="preserve"> </w:t>
            </w:r>
            <w:r w:rsidRPr="00540490">
              <w:t>написание</w:t>
            </w:r>
            <w:r w:rsidRPr="00540490">
              <w:rPr>
                <w:spacing w:val="-2"/>
              </w:rPr>
              <w:t xml:space="preserve"> </w:t>
            </w:r>
            <w:r w:rsidRPr="00540490">
              <w:t>сложных</w:t>
            </w:r>
            <w:r w:rsidRPr="00540490">
              <w:rPr>
                <w:spacing w:val="-2"/>
              </w:rPr>
              <w:t xml:space="preserve"> </w:t>
            </w:r>
            <w:r w:rsidRPr="00540490">
              <w:t>прилагательных</w:t>
            </w:r>
          </w:p>
        </w:tc>
        <w:tc>
          <w:tcPr>
            <w:tcW w:w="1134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30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32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c>
          <w:tcPr>
            <w:tcW w:w="1070" w:type="dxa"/>
          </w:tcPr>
          <w:p w:rsidR="001269C7" w:rsidRPr="00540490" w:rsidRDefault="001269C7" w:rsidP="00CC610B">
            <w:pPr>
              <w:pStyle w:val="TableParagraph"/>
              <w:spacing w:line="232" w:lineRule="exact"/>
              <w:ind w:left="152" w:right="144"/>
              <w:jc w:val="center"/>
            </w:pPr>
            <w:r w:rsidRPr="00540490">
              <w:t>110</w:t>
            </w:r>
          </w:p>
        </w:tc>
        <w:tc>
          <w:tcPr>
            <w:tcW w:w="8144" w:type="dxa"/>
          </w:tcPr>
          <w:p w:rsidR="001269C7" w:rsidRPr="00540490" w:rsidRDefault="001269C7" w:rsidP="00CC610B">
            <w:pPr>
              <w:pStyle w:val="TableParagraph"/>
              <w:spacing w:line="232" w:lineRule="exact"/>
              <w:ind w:left="109"/>
            </w:pPr>
            <w:r w:rsidRPr="00540490">
              <w:t>Повторение</w:t>
            </w:r>
            <w:r w:rsidRPr="00540490">
              <w:rPr>
                <w:spacing w:val="-3"/>
              </w:rPr>
              <w:t xml:space="preserve"> </w:t>
            </w:r>
            <w:proofErr w:type="gramStart"/>
            <w:r w:rsidRPr="00540490">
              <w:t>изученного</w:t>
            </w:r>
            <w:proofErr w:type="gramEnd"/>
            <w:r w:rsidRPr="00540490">
              <w:rPr>
                <w:spacing w:val="-3"/>
              </w:rPr>
              <w:t xml:space="preserve"> </w:t>
            </w:r>
            <w:r w:rsidRPr="00540490">
              <w:t>по</w:t>
            </w:r>
            <w:r w:rsidRPr="00540490">
              <w:rPr>
                <w:spacing w:val="-3"/>
              </w:rPr>
              <w:t xml:space="preserve"> </w:t>
            </w:r>
            <w:r w:rsidRPr="00540490">
              <w:t>теме</w:t>
            </w:r>
            <w:r w:rsidRPr="00540490">
              <w:rPr>
                <w:spacing w:val="-3"/>
              </w:rPr>
              <w:t xml:space="preserve"> </w:t>
            </w:r>
            <w:r w:rsidRPr="00540490">
              <w:t>«Имя</w:t>
            </w:r>
            <w:r w:rsidRPr="00540490">
              <w:rPr>
                <w:spacing w:val="-5"/>
              </w:rPr>
              <w:t xml:space="preserve"> </w:t>
            </w:r>
            <w:r w:rsidRPr="00540490">
              <w:t>прилагательное».</w:t>
            </w:r>
          </w:p>
        </w:tc>
        <w:tc>
          <w:tcPr>
            <w:tcW w:w="1134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30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33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c>
          <w:tcPr>
            <w:tcW w:w="1070" w:type="dxa"/>
          </w:tcPr>
          <w:p w:rsidR="001269C7" w:rsidRPr="00540490" w:rsidRDefault="001269C7" w:rsidP="00CC610B">
            <w:pPr>
              <w:pStyle w:val="TableParagraph"/>
              <w:spacing w:line="249" w:lineRule="exact"/>
              <w:ind w:left="152" w:right="142"/>
              <w:jc w:val="center"/>
            </w:pPr>
            <w:r w:rsidRPr="00540490">
              <w:t>111</w:t>
            </w:r>
          </w:p>
        </w:tc>
        <w:tc>
          <w:tcPr>
            <w:tcW w:w="8144" w:type="dxa"/>
          </w:tcPr>
          <w:p w:rsidR="001269C7" w:rsidRPr="00540490" w:rsidRDefault="001269C7" w:rsidP="00CC610B">
            <w:pPr>
              <w:pStyle w:val="TableParagraph"/>
              <w:spacing w:line="248" w:lineRule="exact"/>
              <w:ind w:left="109"/>
            </w:pPr>
            <w:r w:rsidRPr="00540490">
              <w:rPr>
                <w:b/>
                <w:bCs/>
              </w:rPr>
              <w:t>И.К</w:t>
            </w:r>
            <w:r>
              <w:t>.</w:t>
            </w:r>
            <w:r w:rsidRPr="00540490">
              <w:t xml:space="preserve"> Контрольный</w:t>
            </w:r>
            <w:r w:rsidRPr="00540490">
              <w:rPr>
                <w:spacing w:val="-1"/>
              </w:rPr>
              <w:t xml:space="preserve"> </w:t>
            </w:r>
            <w:r w:rsidRPr="00540490">
              <w:t>диктант</w:t>
            </w:r>
            <w:r w:rsidRPr="00540490">
              <w:rPr>
                <w:spacing w:val="-2"/>
              </w:rPr>
              <w:t xml:space="preserve"> </w:t>
            </w:r>
            <w:r w:rsidRPr="00540490">
              <w:t>с</w:t>
            </w:r>
            <w:r w:rsidRPr="00540490">
              <w:rPr>
                <w:spacing w:val="-3"/>
              </w:rPr>
              <w:t xml:space="preserve"> </w:t>
            </w:r>
            <w:r w:rsidRPr="00540490">
              <w:t>грамматическим</w:t>
            </w:r>
            <w:r w:rsidRPr="00540490">
              <w:rPr>
                <w:spacing w:val="-2"/>
              </w:rPr>
              <w:t xml:space="preserve"> </w:t>
            </w:r>
            <w:r w:rsidRPr="00540490">
              <w:t>заданием</w:t>
            </w:r>
            <w:r w:rsidRPr="00540490">
              <w:rPr>
                <w:spacing w:val="-4"/>
              </w:rPr>
              <w:t xml:space="preserve"> </w:t>
            </w:r>
            <w:r w:rsidRPr="00540490">
              <w:t>по</w:t>
            </w:r>
            <w:r w:rsidRPr="00540490">
              <w:rPr>
                <w:spacing w:val="-1"/>
              </w:rPr>
              <w:t xml:space="preserve"> </w:t>
            </w:r>
            <w:r w:rsidRPr="00540490">
              <w:t>теме</w:t>
            </w:r>
            <w:r w:rsidRPr="00540490">
              <w:rPr>
                <w:spacing w:val="-1"/>
              </w:rPr>
              <w:t xml:space="preserve"> </w:t>
            </w:r>
            <w:r w:rsidRPr="00540490">
              <w:t>«Имя</w:t>
            </w:r>
          </w:p>
          <w:p w:rsidR="001269C7" w:rsidRPr="00540490" w:rsidRDefault="001269C7" w:rsidP="00CC610B">
            <w:pPr>
              <w:pStyle w:val="TableParagraph"/>
              <w:spacing w:line="238" w:lineRule="exact"/>
              <w:ind w:left="109"/>
            </w:pPr>
            <w:r w:rsidRPr="00540490">
              <w:t>прилагательное»</w:t>
            </w:r>
          </w:p>
        </w:tc>
        <w:tc>
          <w:tcPr>
            <w:tcW w:w="1134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30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34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c>
          <w:tcPr>
            <w:tcW w:w="1070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44" w:type="dxa"/>
          </w:tcPr>
          <w:p w:rsidR="001269C7" w:rsidRPr="00540490" w:rsidRDefault="001269C7" w:rsidP="00CC61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Имя</w:t>
            </w:r>
            <w:r w:rsidRPr="00540490"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 </w:t>
            </w:r>
            <w:r w:rsidRPr="005404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числительное</w:t>
            </w:r>
            <w:r w:rsidRPr="00540490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17+2</w:t>
            </w:r>
          </w:p>
        </w:tc>
        <w:tc>
          <w:tcPr>
            <w:tcW w:w="4330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9C7" w:rsidRPr="00540490" w:rsidTr="00CC610B">
        <w:tc>
          <w:tcPr>
            <w:tcW w:w="1070" w:type="dxa"/>
          </w:tcPr>
          <w:p w:rsidR="001269C7" w:rsidRPr="00540490" w:rsidRDefault="001269C7" w:rsidP="00CC610B">
            <w:pPr>
              <w:pStyle w:val="TableParagraph"/>
              <w:spacing w:line="232" w:lineRule="exact"/>
              <w:ind w:right="-31"/>
              <w:jc w:val="center"/>
            </w:pPr>
            <w:r w:rsidRPr="00540490">
              <w:t>112-113</w:t>
            </w:r>
          </w:p>
        </w:tc>
        <w:tc>
          <w:tcPr>
            <w:tcW w:w="8144" w:type="dxa"/>
          </w:tcPr>
          <w:p w:rsidR="001269C7" w:rsidRPr="00540490" w:rsidRDefault="001269C7" w:rsidP="00CC610B">
            <w:pPr>
              <w:pStyle w:val="TableParagraph"/>
              <w:spacing w:line="232" w:lineRule="exact"/>
              <w:ind w:left="146"/>
            </w:pPr>
            <w:r w:rsidRPr="00540490">
              <w:t>Имя</w:t>
            </w:r>
            <w:r w:rsidRPr="00540490">
              <w:rPr>
                <w:spacing w:val="-3"/>
              </w:rPr>
              <w:t xml:space="preserve"> </w:t>
            </w:r>
            <w:r w:rsidRPr="00540490">
              <w:t>числительное</w:t>
            </w:r>
            <w:r w:rsidRPr="00540490">
              <w:rPr>
                <w:spacing w:val="-3"/>
              </w:rPr>
              <w:t xml:space="preserve"> </w:t>
            </w:r>
            <w:r w:rsidRPr="00540490">
              <w:t>как</w:t>
            </w:r>
            <w:r w:rsidRPr="00540490">
              <w:rPr>
                <w:spacing w:val="-2"/>
              </w:rPr>
              <w:t xml:space="preserve"> </w:t>
            </w:r>
            <w:r w:rsidRPr="00540490">
              <w:t>часть речи. Словообразование имен числительных</w:t>
            </w:r>
          </w:p>
        </w:tc>
        <w:tc>
          <w:tcPr>
            <w:tcW w:w="1134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30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35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c>
          <w:tcPr>
            <w:tcW w:w="1070" w:type="dxa"/>
          </w:tcPr>
          <w:p w:rsidR="001269C7" w:rsidRPr="00540490" w:rsidRDefault="001269C7" w:rsidP="00CC610B">
            <w:pPr>
              <w:pStyle w:val="TableParagraph"/>
              <w:spacing w:line="234" w:lineRule="exact"/>
              <w:ind w:right="-31"/>
              <w:jc w:val="center"/>
            </w:pPr>
            <w:r w:rsidRPr="00540490">
              <w:t>114-115</w:t>
            </w:r>
          </w:p>
        </w:tc>
        <w:tc>
          <w:tcPr>
            <w:tcW w:w="8144" w:type="dxa"/>
          </w:tcPr>
          <w:p w:rsidR="001269C7" w:rsidRPr="00540490" w:rsidRDefault="001269C7" w:rsidP="00CC610B">
            <w:pPr>
              <w:pStyle w:val="TableParagraph"/>
              <w:spacing w:line="234" w:lineRule="exact"/>
              <w:ind w:left="146"/>
            </w:pPr>
            <w:r w:rsidRPr="00540490">
              <w:t>Простые</w:t>
            </w:r>
            <w:r w:rsidRPr="00540490">
              <w:rPr>
                <w:spacing w:val="-1"/>
              </w:rPr>
              <w:t xml:space="preserve"> </w:t>
            </w:r>
            <w:r w:rsidRPr="00540490">
              <w:t>и</w:t>
            </w:r>
            <w:r w:rsidRPr="00540490">
              <w:rPr>
                <w:spacing w:val="-4"/>
              </w:rPr>
              <w:t xml:space="preserve"> </w:t>
            </w:r>
            <w:r w:rsidRPr="00540490">
              <w:t>составные</w:t>
            </w:r>
            <w:r w:rsidRPr="00540490">
              <w:rPr>
                <w:spacing w:val="-1"/>
              </w:rPr>
              <w:t xml:space="preserve"> </w:t>
            </w:r>
            <w:r w:rsidRPr="00540490">
              <w:t>числительные</w:t>
            </w:r>
          </w:p>
        </w:tc>
        <w:tc>
          <w:tcPr>
            <w:tcW w:w="1134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30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36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c>
          <w:tcPr>
            <w:tcW w:w="1070" w:type="dxa"/>
          </w:tcPr>
          <w:p w:rsidR="001269C7" w:rsidRPr="00540490" w:rsidRDefault="001269C7" w:rsidP="00CC610B">
            <w:pPr>
              <w:pStyle w:val="TableParagraph"/>
              <w:spacing w:line="234" w:lineRule="exact"/>
              <w:ind w:right="-31"/>
              <w:jc w:val="center"/>
            </w:pPr>
            <w:r w:rsidRPr="00540490">
              <w:t>116-117</w:t>
            </w:r>
          </w:p>
        </w:tc>
        <w:tc>
          <w:tcPr>
            <w:tcW w:w="8144" w:type="dxa"/>
          </w:tcPr>
          <w:p w:rsidR="001269C7" w:rsidRPr="00540490" w:rsidRDefault="001269C7" w:rsidP="00CC610B">
            <w:pPr>
              <w:pStyle w:val="TableParagraph"/>
              <w:spacing w:line="234" w:lineRule="exact"/>
              <w:ind w:left="146"/>
            </w:pPr>
            <w:r w:rsidRPr="00540490">
              <w:t>Мягкий</w:t>
            </w:r>
            <w:r w:rsidRPr="00540490">
              <w:rPr>
                <w:spacing w:val="-2"/>
              </w:rPr>
              <w:t xml:space="preserve"> </w:t>
            </w:r>
            <w:r w:rsidRPr="00540490">
              <w:t>знак</w:t>
            </w:r>
            <w:r w:rsidRPr="00540490">
              <w:rPr>
                <w:spacing w:val="1"/>
              </w:rPr>
              <w:t xml:space="preserve"> </w:t>
            </w:r>
            <w:r w:rsidRPr="00540490">
              <w:t>на</w:t>
            </w:r>
            <w:r w:rsidRPr="00540490">
              <w:rPr>
                <w:spacing w:val="-4"/>
              </w:rPr>
              <w:t xml:space="preserve"> </w:t>
            </w:r>
            <w:r w:rsidRPr="00540490">
              <w:t>конце и</w:t>
            </w:r>
            <w:r w:rsidRPr="00540490">
              <w:rPr>
                <w:spacing w:val="-1"/>
              </w:rPr>
              <w:t xml:space="preserve"> </w:t>
            </w:r>
            <w:r w:rsidRPr="00540490">
              <w:t>в</w:t>
            </w:r>
            <w:r w:rsidRPr="00540490">
              <w:rPr>
                <w:spacing w:val="-4"/>
              </w:rPr>
              <w:t xml:space="preserve"> </w:t>
            </w:r>
            <w:r w:rsidRPr="00540490">
              <w:t>середине</w:t>
            </w:r>
            <w:r w:rsidRPr="00540490">
              <w:rPr>
                <w:spacing w:val="-1"/>
              </w:rPr>
              <w:t xml:space="preserve"> </w:t>
            </w:r>
            <w:r w:rsidRPr="00540490">
              <w:t>числительных</w:t>
            </w:r>
          </w:p>
        </w:tc>
        <w:tc>
          <w:tcPr>
            <w:tcW w:w="1134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30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37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c>
          <w:tcPr>
            <w:tcW w:w="1070" w:type="dxa"/>
          </w:tcPr>
          <w:p w:rsidR="001269C7" w:rsidRPr="00540490" w:rsidRDefault="001269C7" w:rsidP="00CC610B">
            <w:pPr>
              <w:pStyle w:val="TableParagraph"/>
              <w:spacing w:line="234" w:lineRule="exact"/>
              <w:ind w:right="-31"/>
              <w:jc w:val="center"/>
            </w:pPr>
            <w:r w:rsidRPr="00540490">
              <w:t>118</w:t>
            </w:r>
          </w:p>
        </w:tc>
        <w:tc>
          <w:tcPr>
            <w:tcW w:w="8144" w:type="dxa"/>
          </w:tcPr>
          <w:p w:rsidR="001269C7" w:rsidRPr="00540490" w:rsidRDefault="001269C7" w:rsidP="00CC610B">
            <w:pPr>
              <w:pStyle w:val="TableParagraph"/>
              <w:spacing w:line="234" w:lineRule="exact"/>
              <w:ind w:left="146"/>
            </w:pPr>
            <w:r w:rsidRPr="00540490">
              <w:t>Порядковые</w:t>
            </w:r>
            <w:r w:rsidRPr="00540490">
              <w:rPr>
                <w:spacing w:val="-3"/>
              </w:rPr>
              <w:t xml:space="preserve"> </w:t>
            </w:r>
            <w:r w:rsidRPr="00540490">
              <w:t>числительные</w:t>
            </w:r>
          </w:p>
        </w:tc>
        <w:tc>
          <w:tcPr>
            <w:tcW w:w="1134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30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38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c>
          <w:tcPr>
            <w:tcW w:w="1070" w:type="dxa"/>
          </w:tcPr>
          <w:p w:rsidR="001269C7" w:rsidRPr="00540490" w:rsidRDefault="001269C7" w:rsidP="00CC610B">
            <w:pPr>
              <w:pStyle w:val="TableParagraph"/>
              <w:spacing w:line="232" w:lineRule="exact"/>
              <w:ind w:right="-31"/>
              <w:jc w:val="center"/>
            </w:pPr>
            <w:r w:rsidRPr="00540490">
              <w:t>119</w:t>
            </w:r>
          </w:p>
        </w:tc>
        <w:tc>
          <w:tcPr>
            <w:tcW w:w="8144" w:type="dxa"/>
          </w:tcPr>
          <w:p w:rsidR="001269C7" w:rsidRPr="00540490" w:rsidRDefault="001269C7" w:rsidP="00CC610B">
            <w:pPr>
              <w:pStyle w:val="TableParagraph"/>
              <w:spacing w:line="232" w:lineRule="exact"/>
              <w:ind w:left="146"/>
            </w:pPr>
            <w:r w:rsidRPr="00540490">
              <w:t>Разряды</w:t>
            </w:r>
            <w:r w:rsidRPr="00540490">
              <w:rPr>
                <w:spacing w:val="-3"/>
              </w:rPr>
              <w:t xml:space="preserve"> </w:t>
            </w:r>
            <w:r w:rsidRPr="00540490">
              <w:t>количественных</w:t>
            </w:r>
            <w:r w:rsidRPr="00540490">
              <w:rPr>
                <w:spacing w:val="-5"/>
              </w:rPr>
              <w:t xml:space="preserve"> </w:t>
            </w:r>
            <w:r w:rsidRPr="00540490">
              <w:t>числительных</w:t>
            </w:r>
          </w:p>
        </w:tc>
        <w:tc>
          <w:tcPr>
            <w:tcW w:w="1134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30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39" w:history="1"/>
            <w:r w:rsidR="001269C7" w:rsidRPr="0054049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</w:t>
            </w:r>
            <w:hyperlink r:id="rId340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c>
          <w:tcPr>
            <w:tcW w:w="1070" w:type="dxa"/>
          </w:tcPr>
          <w:p w:rsidR="001269C7" w:rsidRPr="00540490" w:rsidRDefault="001269C7" w:rsidP="00CC610B">
            <w:pPr>
              <w:pStyle w:val="TableParagraph"/>
              <w:spacing w:line="234" w:lineRule="exact"/>
              <w:ind w:left="34" w:right="-31"/>
              <w:jc w:val="center"/>
            </w:pPr>
            <w:r w:rsidRPr="00540490">
              <w:t>120-121</w:t>
            </w:r>
          </w:p>
        </w:tc>
        <w:tc>
          <w:tcPr>
            <w:tcW w:w="8144" w:type="dxa"/>
          </w:tcPr>
          <w:p w:rsidR="001269C7" w:rsidRPr="00540490" w:rsidRDefault="001269C7" w:rsidP="00CC610B">
            <w:pPr>
              <w:pStyle w:val="TableParagraph"/>
              <w:spacing w:line="234" w:lineRule="exact"/>
              <w:ind w:left="146"/>
            </w:pPr>
            <w:r w:rsidRPr="00540490">
              <w:t>Числительные,</w:t>
            </w:r>
            <w:r w:rsidRPr="00540490">
              <w:rPr>
                <w:spacing w:val="-3"/>
              </w:rPr>
              <w:t xml:space="preserve"> </w:t>
            </w:r>
            <w:r w:rsidRPr="00540490">
              <w:t>обозначающие</w:t>
            </w:r>
            <w:r w:rsidRPr="00540490">
              <w:rPr>
                <w:spacing w:val="-1"/>
              </w:rPr>
              <w:t xml:space="preserve"> </w:t>
            </w:r>
            <w:r w:rsidRPr="00540490">
              <w:t>целые</w:t>
            </w:r>
            <w:r w:rsidRPr="00540490">
              <w:rPr>
                <w:spacing w:val="-2"/>
              </w:rPr>
              <w:t xml:space="preserve"> </w:t>
            </w:r>
            <w:r w:rsidRPr="00540490">
              <w:t>числа. Склонение сложных и составных количественных числительных</w:t>
            </w:r>
          </w:p>
        </w:tc>
        <w:tc>
          <w:tcPr>
            <w:tcW w:w="1134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30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Style w:val="ab"/>
                <w:rFonts w:ascii="Times New Roman" w:hAnsi="Times New Roman"/>
                <w:sz w:val="24"/>
                <w:szCs w:val="24"/>
              </w:rPr>
            </w:pPr>
            <w:hyperlink r:id="rId341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42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  <w:lang w:eastAsia="ru-RU"/>
                </w:rPr>
                <w:t>http://www.gramota.ru/</w:t>
              </w:r>
            </w:hyperlink>
          </w:p>
        </w:tc>
      </w:tr>
      <w:tr w:rsidR="001269C7" w:rsidRPr="00540490" w:rsidTr="00CC610B">
        <w:tc>
          <w:tcPr>
            <w:tcW w:w="1070" w:type="dxa"/>
          </w:tcPr>
          <w:p w:rsidR="001269C7" w:rsidRPr="00540490" w:rsidRDefault="001269C7" w:rsidP="00CC610B">
            <w:pPr>
              <w:pStyle w:val="TableParagraph"/>
              <w:spacing w:line="232" w:lineRule="exact"/>
              <w:ind w:left="34" w:right="-31"/>
              <w:jc w:val="center"/>
            </w:pPr>
            <w:r w:rsidRPr="00540490">
              <w:t>122-123</w:t>
            </w:r>
          </w:p>
        </w:tc>
        <w:tc>
          <w:tcPr>
            <w:tcW w:w="8144" w:type="dxa"/>
          </w:tcPr>
          <w:p w:rsidR="001269C7" w:rsidRPr="00540490" w:rsidRDefault="001269C7" w:rsidP="00CC610B">
            <w:pPr>
              <w:pStyle w:val="TableParagraph"/>
              <w:spacing w:line="232" w:lineRule="exact"/>
              <w:ind w:left="146"/>
            </w:pPr>
            <w:r w:rsidRPr="00540490">
              <w:t>Дробные</w:t>
            </w:r>
            <w:r w:rsidRPr="00540490">
              <w:rPr>
                <w:spacing w:val="-3"/>
              </w:rPr>
              <w:t xml:space="preserve"> </w:t>
            </w:r>
            <w:r w:rsidRPr="00540490">
              <w:t>числительные. Склонение дробных числительных</w:t>
            </w:r>
          </w:p>
        </w:tc>
        <w:tc>
          <w:tcPr>
            <w:tcW w:w="1134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30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43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rPr>
          <w:trHeight w:val="558"/>
        </w:trPr>
        <w:tc>
          <w:tcPr>
            <w:tcW w:w="1070" w:type="dxa"/>
          </w:tcPr>
          <w:p w:rsidR="001269C7" w:rsidRPr="00540490" w:rsidRDefault="001269C7" w:rsidP="00CC610B">
            <w:pPr>
              <w:pStyle w:val="TableParagraph"/>
              <w:spacing w:line="234" w:lineRule="exact"/>
              <w:ind w:left="34" w:right="-31"/>
              <w:jc w:val="center"/>
            </w:pPr>
            <w:r w:rsidRPr="00540490">
              <w:t>124-125</w:t>
            </w:r>
          </w:p>
        </w:tc>
        <w:tc>
          <w:tcPr>
            <w:tcW w:w="8144" w:type="dxa"/>
          </w:tcPr>
          <w:p w:rsidR="001269C7" w:rsidRPr="00540490" w:rsidRDefault="001269C7" w:rsidP="00CC610B">
            <w:pPr>
              <w:pStyle w:val="TableParagraph"/>
              <w:spacing w:line="234" w:lineRule="exact"/>
              <w:ind w:left="146"/>
            </w:pPr>
            <w:r w:rsidRPr="00540490">
              <w:t>Собирательные</w:t>
            </w:r>
            <w:r w:rsidRPr="00540490">
              <w:rPr>
                <w:spacing w:val="-2"/>
              </w:rPr>
              <w:t xml:space="preserve"> </w:t>
            </w:r>
            <w:r w:rsidRPr="00540490">
              <w:t>числительные</w:t>
            </w:r>
          </w:p>
        </w:tc>
        <w:tc>
          <w:tcPr>
            <w:tcW w:w="1134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30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44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c>
          <w:tcPr>
            <w:tcW w:w="1070" w:type="dxa"/>
          </w:tcPr>
          <w:p w:rsidR="001269C7" w:rsidRPr="00540490" w:rsidRDefault="001269C7" w:rsidP="00CC610B">
            <w:pPr>
              <w:pStyle w:val="TableParagraph"/>
              <w:spacing w:line="234" w:lineRule="exact"/>
              <w:ind w:left="34" w:right="-31"/>
              <w:jc w:val="center"/>
            </w:pPr>
            <w:r w:rsidRPr="00540490">
              <w:t>126</w:t>
            </w:r>
          </w:p>
        </w:tc>
        <w:tc>
          <w:tcPr>
            <w:tcW w:w="8144" w:type="dxa"/>
          </w:tcPr>
          <w:p w:rsidR="001269C7" w:rsidRPr="00540490" w:rsidRDefault="001269C7" w:rsidP="00CC610B">
            <w:pPr>
              <w:pStyle w:val="TableParagraph"/>
              <w:spacing w:line="234" w:lineRule="exact"/>
              <w:ind w:left="146"/>
            </w:pPr>
            <w:r w:rsidRPr="00540490">
              <w:t>Морфологический</w:t>
            </w:r>
            <w:r w:rsidRPr="00540490">
              <w:rPr>
                <w:spacing w:val="-4"/>
              </w:rPr>
              <w:t xml:space="preserve"> </w:t>
            </w:r>
            <w:r w:rsidRPr="00540490">
              <w:t>разбор</w:t>
            </w:r>
            <w:r w:rsidRPr="00540490">
              <w:rPr>
                <w:spacing w:val="-5"/>
              </w:rPr>
              <w:t xml:space="preserve"> </w:t>
            </w:r>
            <w:r w:rsidRPr="00540490">
              <w:t>имени</w:t>
            </w:r>
            <w:r w:rsidRPr="00540490">
              <w:rPr>
                <w:spacing w:val="-3"/>
              </w:rPr>
              <w:t xml:space="preserve"> </w:t>
            </w:r>
            <w:r w:rsidRPr="00540490">
              <w:t>числительного</w:t>
            </w:r>
          </w:p>
        </w:tc>
        <w:tc>
          <w:tcPr>
            <w:tcW w:w="1134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30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45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c>
          <w:tcPr>
            <w:tcW w:w="1070" w:type="dxa"/>
          </w:tcPr>
          <w:p w:rsidR="001269C7" w:rsidRPr="00540490" w:rsidRDefault="001269C7" w:rsidP="00CC610B">
            <w:pPr>
              <w:pStyle w:val="TableParagraph"/>
              <w:spacing w:line="234" w:lineRule="exact"/>
              <w:ind w:left="34" w:right="-31"/>
              <w:jc w:val="center"/>
            </w:pPr>
            <w:r w:rsidRPr="00540490">
              <w:t>127</w:t>
            </w:r>
          </w:p>
        </w:tc>
        <w:tc>
          <w:tcPr>
            <w:tcW w:w="8144" w:type="dxa"/>
          </w:tcPr>
          <w:p w:rsidR="001269C7" w:rsidRPr="00540490" w:rsidRDefault="001269C7" w:rsidP="00CC610B">
            <w:pPr>
              <w:pStyle w:val="TableParagraph"/>
              <w:spacing w:line="234" w:lineRule="exact"/>
              <w:ind w:left="146"/>
            </w:pPr>
            <w:r w:rsidRPr="00540490">
              <w:rPr>
                <w:b/>
                <w:bCs/>
              </w:rPr>
              <w:t xml:space="preserve">И.К. </w:t>
            </w:r>
            <w:r w:rsidRPr="00540490">
              <w:t xml:space="preserve">Сжатое изложение по тексту И. </w:t>
            </w:r>
            <w:proofErr w:type="gramStart"/>
            <w:r w:rsidRPr="00540490">
              <w:t>Акимушкина</w:t>
            </w:r>
            <w:proofErr w:type="gramEnd"/>
            <w:r w:rsidRPr="00540490">
              <w:rPr>
                <w:b/>
                <w:bCs/>
              </w:rPr>
              <w:t xml:space="preserve"> </w:t>
            </w:r>
            <w:r w:rsidRPr="00540490">
              <w:t>(упр.</w:t>
            </w:r>
            <w:r>
              <w:t xml:space="preserve"> </w:t>
            </w:r>
            <w:r w:rsidRPr="00540490">
              <w:t>477)</w:t>
            </w:r>
          </w:p>
        </w:tc>
        <w:tc>
          <w:tcPr>
            <w:tcW w:w="1134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30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46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</w:t>
              </w:r>
            </w:hyperlink>
          </w:p>
        </w:tc>
      </w:tr>
      <w:tr w:rsidR="001269C7" w:rsidRPr="00540490" w:rsidTr="00CC610B">
        <w:tc>
          <w:tcPr>
            <w:tcW w:w="1070" w:type="dxa"/>
          </w:tcPr>
          <w:p w:rsidR="001269C7" w:rsidRPr="00540490" w:rsidRDefault="001269C7" w:rsidP="00CC610B">
            <w:pPr>
              <w:pStyle w:val="TableParagraph"/>
              <w:spacing w:line="232" w:lineRule="exact"/>
              <w:ind w:left="34" w:right="-31"/>
              <w:jc w:val="center"/>
            </w:pPr>
            <w:r w:rsidRPr="00540490">
              <w:t>128-129</w:t>
            </w:r>
          </w:p>
        </w:tc>
        <w:tc>
          <w:tcPr>
            <w:tcW w:w="8144" w:type="dxa"/>
          </w:tcPr>
          <w:p w:rsidR="001269C7" w:rsidRPr="00540490" w:rsidRDefault="001269C7" w:rsidP="00CC610B">
            <w:pPr>
              <w:pStyle w:val="TableParagraph"/>
              <w:spacing w:line="232" w:lineRule="exact"/>
              <w:ind w:left="201"/>
            </w:pPr>
            <w:r w:rsidRPr="00540490">
              <w:t>Повторение</w:t>
            </w:r>
            <w:r w:rsidRPr="00540490">
              <w:rPr>
                <w:spacing w:val="-4"/>
              </w:rPr>
              <w:t xml:space="preserve"> </w:t>
            </w:r>
            <w:proofErr w:type="gramStart"/>
            <w:r w:rsidRPr="00540490">
              <w:t>изученного</w:t>
            </w:r>
            <w:proofErr w:type="gramEnd"/>
            <w:r w:rsidRPr="00540490">
              <w:rPr>
                <w:spacing w:val="-3"/>
              </w:rPr>
              <w:t xml:space="preserve"> </w:t>
            </w:r>
            <w:r w:rsidRPr="00540490">
              <w:t>по</w:t>
            </w:r>
            <w:r w:rsidRPr="00540490">
              <w:rPr>
                <w:spacing w:val="-3"/>
              </w:rPr>
              <w:t xml:space="preserve"> </w:t>
            </w:r>
            <w:r w:rsidRPr="00540490">
              <w:t>теме</w:t>
            </w:r>
            <w:r w:rsidRPr="00540490">
              <w:rPr>
                <w:spacing w:val="-3"/>
              </w:rPr>
              <w:t xml:space="preserve"> </w:t>
            </w:r>
            <w:r w:rsidRPr="00540490">
              <w:t>«Имя</w:t>
            </w:r>
            <w:r w:rsidRPr="00540490">
              <w:rPr>
                <w:spacing w:val="-5"/>
              </w:rPr>
              <w:t xml:space="preserve"> </w:t>
            </w:r>
            <w:r w:rsidRPr="00540490">
              <w:t>числительное»</w:t>
            </w:r>
          </w:p>
        </w:tc>
        <w:tc>
          <w:tcPr>
            <w:tcW w:w="1134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30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47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c>
          <w:tcPr>
            <w:tcW w:w="1070" w:type="dxa"/>
          </w:tcPr>
          <w:p w:rsidR="001269C7" w:rsidRPr="00540490" w:rsidRDefault="001269C7" w:rsidP="00CC610B">
            <w:pPr>
              <w:pStyle w:val="TableParagraph"/>
              <w:spacing w:line="234" w:lineRule="exact"/>
              <w:ind w:left="34" w:right="-31"/>
              <w:jc w:val="center"/>
            </w:pPr>
            <w:r w:rsidRPr="00540490">
              <w:t>130</w:t>
            </w:r>
          </w:p>
        </w:tc>
        <w:tc>
          <w:tcPr>
            <w:tcW w:w="8144" w:type="dxa"/>
          </w:tcPr>
          <w:p w:rsidR="001269C7" w:rsidRPr="00540490" w:rsidRDefault="001269C7" w:rsidP="00CC610B">
            <w:pPr>
              <w:pStyle w:val="TableParagraph"/>
              <w:spacing w:line="234" w:lineRule="exact"/>
              <w:ind w:left="146"/>
            </w:pPr>
            <w:r w:rsidRPr="00540490">
              <w:rPr>
                <w:b/>
                <w:bCs/>
              </w:rPr>
              <w:t>И.К</w:t>
            </w:r>
            <w:r w:rsidRPr="00540490">
              <w:t>.</w:t>
            </w:r>
            <w:r>
              <w:t xml:space="preserve"> </w:t>
            </w:r>
            <w:r w:rsidRPr="00540490">
              <w:t>Контрольная</w:t>
            </w:r>
            <w:r w:rsidRPr="00540490">
              <w:rPr>
                <w:spacing w:val="-4"/>
              </w:rPr>
              <w:t xml:space="preserve"> </w:t>
            </w:r>
            <w:r w:rsidRPr="00540490">
              <w:t>работа</w:t>
            </w:r>
            <w:r w:rsidRPr="00540490">
              <w:rPr>
                <w:spacing w:val="-2"/>
              </w:rPr>
              <w:t xml:space="preserve"> </w:t>
            </w:r>
            <w:r w:rsidRPr="00540490">
              <w:t>по</w:t>
            </w:r>
            <w:r w:rsidRPr="00540490">
              <w:rPr>
                <w:spacing w:val="-3"/>
              </w:rPr>
              <w:t xml:space="preserve"> </w:t>
            </w:r>
            <w:r w:rsidRPr="00540490">
              <w:t>теме</w:t>
            </w:r>
            <w:r w:rsidRPr="00540490">
              <w:rPr>
                <w:spacing w:val="-2"/>
              </w:rPr>
              <w:t xml:space="preserve"> </w:t>
            </w:r>
            <w:r w:rsidRPr="00540490">
              <w:t>«Имя</w:t>
            </w:r>
            <w:r w:rsidRPr="00540490">
              <w:rPr>
                <w:spacing w:val="-4"/>
              </w:rPr>
              <w:t xml:space="preserve"> </w:t>
            </w:r>
            <w:r w:rsidRPr="00540490">
              <w:t>числительное»</w:t>
            </w:r>
          </w:p>
        </w:tc>
        <w:tc>
          <w:tcPr>
            <w:tcW w:w="1134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30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48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c>
          <w:tcPr>
            <w:tcW w:w="1070" w:type="dxa"/>
          </w:tcPr>
          <w:p w:rsidR="001269C7" w:rsidRPr="00540490" w:rsidRDefault="001269C7" w:rsidP="00CC610B">
            <w:pPr>
              <w:spacing w:after="0" w:line="240" w:lineRule="auto"/>
              <w:ind w:left="34"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44" w:type="dxa"/>
          </w:tcPr>
          <w:p w:rsidR="001269C7" w:rsidRPr="00540490" w:rsidRDefault="001269C7" w:rsidP="00CC61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Местоимение </w:t>
            </w:r>
          </w:p>
        </w:tc>
        <w:tc>
          <w:tcPr>
            <w:tcW w:w="1134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20+1</w:t>
            </w:r>
          </w:p>
        </w:tc>
        <w:tc>
          <w:tcPr>
            <w:tcW w:w="4330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563C1"/>
                <w:sz w:val="24"/>
                <w:szCs w:val="24"/>
                <w:u w:val="single"/>
              </w:rPr>
            </w:pPr>
          </w:p>
        </w:tc>
      </w:tr>
      <w:tr w:rsidR="001269C7" w:rsidRPr="00540490" w:rsidTr="00CC610B">
        <w:tc>
          <w:tcPr>
            <w:tcW w:w="1070" w:type="dxa"/>
          </w:tcPr>
          <w:p w:rsidR="001269C7" w:rsidRPr="00540490" w:rsidRDefault="001269C7" w:rsidP="00CC610B">
            <w:pPr>
              <w:pStyle w:val="TableParagraph"/>
              <w:spacing w:line="232" w:lineRule="exact"/>
              <w:ind w:left="34" w:right="-31"/>
              <w:jc w:val="center"/>
            </w:pPr>
            <w:r w:rsidRPr="00540490">
              <w:t>131</w:t>
            </w:r>
          </w:p>
        </w:tc>
        <w:tc>
          <w:tcPr>
            <w:tcW w:w="8144" w:type="dxa"/>
          </w:tcPr>
          <w:p w:rsidR="001269C7" w:rsidRPr="00540490" w:rsidRDefault="001269C7" w:rsidP="00CC610B">
            <w:pPr>
              <w:pStyle w:val="TableParagraph"/>
              <w:spacing w:line="232" w:lineRule="exact"/>
            </w:pPr>
            <w:r>
              <w:t xml:space="preserve"> </w:t>
            </w:r>
            <w:r w:rsidRPr="00540490">
              <w:t>Местоимение</w:t>
            </w:r>
            <w:r w:rsidRPr="00540490">
              <w:rPr>
                <w:spacing w:val="52"/>
              </w:rPr>
              <w:t xml:space="preserve"> </w:t>
            </w:r>
            <w:r w:rsidRPr="00540490">
              <w:t>как часть</w:t>
            </w:r>
            <w:r w:rsidRPr="00540490">
              <w:rPr>
                <w:spacing w:val="-1"/>
              </w:rPr>
              <w:t xml:space="preserve"> </w:t>
            </w:r>
            <w:r w:rsidRPr="00540490">
              <w:t>речи</w:t>
            </w:r>
          </w:p>
        </w:tc>
        <w:tc>
          <w:tcPr>
            <w:tcW w:w="1134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30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49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c>
          <w:tcPr>
            <w:tcW w:w="1070" w:type="dxa"/>
          </w:tcPr>
          <w:p w:rsidR="001269C7" w:rsidRPr="00540490" w:rsidRDefault="001269C7" w:rsidP="00CC610B">
            <w:pPr>
              <w:pStyle w:val="TableParagraph"/>
              <w:spacing w:line="234" w:lineRule="exact"/>
              <w:ind w:left="34" w:right="-31"/>
              <w:jc w:val="center"/>
            </w:pPr>
            <w:r w:rsidRPr="00540490">
              <w:t>132-133</w:t>
            </w:r>
          </w:p>
        </w:tc>
        <w:tc>
          <w:tcPr>
            <w:tcW w:w="8144" w:type="dxa"/>
          </w:tcPr>
          <w:p w:rsidR="001269C7" w:rsidRPr="00540490" w:rsidRDefault="001269C7" w:rsidP="00CC610B">
            <w:pPr>
              <w:pStyle w:val="TableParagraph"/>
              <w:spacing w:line="234" w:lineRule="exact"/>
              <w:ind w:left="81"/>
            </w:pPr>
            <w:r w:rsidRPr="00540490">
              <w:t>Личные</w:t>
            </w:r>
            <w:r w:rsidRPr="00540490">
              <w:rPr>
                <w:spacing w:val="-2"/>
              </w:rPr>
              <w:t xml:space="preserve"> </w:t>
            </w:r>
            <w:r w:rsidRPr="00540490">
              <w:t>местоимения</w:t>
            </w:r>
          </w:p>
        </w:tc>
        <w:tc>
          <w:tcPr>
            <w:tcW w:w="1134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30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50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c>
          <w:tcPr>
            <w:tcW w:w="1070" w:type="dxa"/>
          </w:tcPr>
          <w:p w:rsidR="001269C7" w:rsidRPr="00540490" w:rsidRDefault="001269C7" w:rsidP="00CC610B">
            <w:pPr>
              <w:pStyle w:val="TableParagraph"/>
              <w:spacing w:line="234" w:lineRule="exact"/>
              <w:ind w:left="34" w:right="-31"/>
              <w:jc w:val="center"/>
            </w:pPr>
            <w:r w:rsidRPr="00540490">
              <w:t>134</w:t>
            </w:r>
          </w:p>
        </w:tc>
        <w:tc>
          <w:tcPr>
            <w:tcW w:w="8144" w:type="dxa"/>
          </w:tcPr>
          <w:p w:rsidR="001269C7" w:rsidRPr="00540490" w:rsidRDefault="001269C7" w:rsidP="00CC610B">
            <w:pPr>
              <w:pStyle w:val="TableParagraph"/>
              <w:spacing w:line="234" w:lineRule="exact"/>
              <w:ind w:left="81"/>
            </w:pPr>
            <w:r w:rsidRPr="00540490">
              <w:t>Возвратное</w:t>
            </w:r>
            <w:r w:rsidRPr="00540490">
              <w:rPr>
                <w:spacing w:val="-1"/>
              </w:rPr>
              <w:t xml:space="preserve"> </w:t>
            </w:r>
            <w:r w:rsidRPr="00540490">
              <w:t>местоимение</w:t>
            </w:r>
            <w:r w:rsidRPr="00540490">
              <w:rPr>
                <w:spacing w:val="-2"/>
              </w:rPr>
              <w:t xml:space="preserve"> </w:t>
            </w:r>
            <w:r w:rsidRPr="00540490">
              <w:rPr>
                <w:i/>
                <w:iCs/>
              </w:rPr>
              <w:t>себя</w:t>
            </w:r>
          </w:p>
        </w:tc>
        <w:tc>
          <w:tcPr>
            <w:tcW w:w="1134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30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Style w:val="ab"/>
                <w:rFonts w:ascii="Times New Roman" w:hAnsi="Times New Roman"/>
                <w:sz w:val="24"/>
                <w:szCs w:val="24"/>
              </w:rPr>
            </w:pPr>
            <w:hyperlink r:id="rId351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52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  <w:lang w:eastAsia="ru-RU"/>
                </w:rPr>
                <w:t>https://prosv.ru/static/tsok</w:t>
              </w:r>
            </w:hyperlink>
          </w:p>
        </w:tc>
      </w:tr>
      <w:tr w:rsidR="001269C7" w:rsidRPr="00540490" w:rsidTr="00CC610B">
        <w:tc>
          <w:tcPr>
            <w:tcW w:w="1070" w:type="dxa"/>
          </w:tcPr>
          <w:p w:rsidR="001269C7" w:rsidRPr="00540490" w:rsidRDefault="001269C7" w:rsidP="00CC610B">
            <w:pPr>
              <w:pStyle w:val="TableParagraph"/>
              <w:spacing w:line="234" w:lineRule="exact"/>
              <w:ind w:left="34" w:right="-31"/>
              <w:jc w:val="center"/>
            </w:pPr>
            <w:r w:rsidRPr="00540490">
              <w:t>135</w:t>
            </w:r>
          </w:p>
        </w:tc>
        <w:tc>
          <w:tcPr>
            <w:tcW w:w="8144" w:type="dxa"/>
          </w:tcPr>
          <w:p w:rsidR="001269C7" w:rsidRPr="00540490" w:rsidRDefault="001269C7" w:rsidP="00CC610B">
            <w:pPr>
              <w:pStyle w:val="TableParagraph"/>
              <w:spacing w:line="234" w:lineRule="exact"/>
              <w:ind w:left="81"/>
            </w:pPr>
            <w:r w:rsidRPr="00540490">
              <w:t>Вопросительные</w:t>
            </w:r>
            <w:r w:rsidRPr="00540490">
              <w:rPr>
                <w:spacing w:val="-2"/>
              </w:rPr>
              <w:t xml:space="preserve"> </w:t>
            </w:r>
            <w:r w:rsidRPr="00540490">
              <w:t>местоимения</w:t>
            </w:r>
          </w:p>
        </w:tc>
        <w:tc>
          <w:tcPr>
            <w:tcW w:w="1134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30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53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c>
          <w:tcPr>
            <w:tcW w:w="1070" w:type="dxa"/>
          </w:tcPr>
          <w:p w:rsidR="001269C7" w:rsidRPr="00540490" w:rsidRDefault="001269C7" w:rsidP="00CC610B">
            <w:pPr>
              <w:pStyle w:val="TableParagraph"/>
              <w:spacing w:line="232" w:lineRule="exact"/>
              <w:ind w:left="34" w:right="-31"/>
              <w:jc w:val="center"/>
            </w:pPr>
            <w:r w:rsidRPr="00540490">
              <w:t>136</w:t>
            </w:r>
          </w:p>
        </w:tc>
        <w:tc>
          <w:tcPr>
            <w:tcW w:w="8144" w:type="dxa"/>
          </w:tcPr>
          <w:p w:rsidR="001269C7" w:rsidRPr="00540490" w:rsidRDefault="001269C7" w:rsidP="00CC610B">
            <w:pPr>
              <w:pStyle w:val="TableParagraph"/>
              <w:spacing w:line="232" w:lineRule="exact"/>
              <w:ind w:left="81"/>
            </w:pPr>
            <w:r w:rsidRPr="00540490">
              <w:t>Относительные</w:t>
            </w:r>
            <w:r w:rsidRPr="00540490">
              <w:rPr>
                <w:spacing w:val="-3"/>
              </w:rPr>
              <w:t xml:space="preserve"> </w:t>
            </w:r>
            <w:r w:rsidRPr="00540490">
              <w:t>местоимения</w:t>
            </w:r>
          </w:p>
        </w:tc>
        <w:tc>
          <w:tcPr>
            <w:tcW w:w="1134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30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54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c>
          <w:tcPr>
            <w:tcW w:w="1070" w:type="dxa"/>
          </w:tcPr>
          <w:p w:rsidR="001269C7" w:rsidRPr="00540490" w:rsidRDefault="001269C7" w:rsidP="00CC610B">
            <w:pPr>
              <w:pStyle w:val="TableParagraph"/>
              <w:spacing w:line="234" w:lineRule="exact"/>
              <w:ind w:left="34" w:right="-31"/>
              <w:jc w:val="center"/>
            </w:pPr>
            <w:r w:rsidRPr="00540490">
              <w:t>137-138</w:t>
            </w:r>
          </w:p>
        </w:tc>
        <w:tc>
          <w:tcPr>
            <w:tcW w:w="8144" w:type="dxa"/>
          </w:tcPr>
          <w:p w:rsidR="001269C7" w:rsidRPr="00540490" w:rsidRDefault="001269C7" w:rsidP="00CC610B">
            <w:pPr>
              <w:pStyle w:val="TableParagraph"/>
              <w:spacing w:line="234" w:lineRule="exact"/>
              <w:ind w:left="81"/>
            </w:pPr>
            <w:r w:rsidRPr="00540490">
              <w:t>Неопределенные</w:t>
            </w:r>
            <w:r w:rsidRPr="00540490">
              <w:rPr>
                <w:spacing w:val="-2"/>
              </w:rPr>
              <w:t xml:space="preserve"> </w:t>
            </w:r>
            <w:r w:rsidRPr="00540490">
              <w:t>местоимения</w:t>
            </w:r>
          </w:p>
        </w:tc>
        <w:tc>
          <w:tcPr>
            <w:tcW w:w="1134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30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Style w:val="ab"/>
                <w:rFonts w:ascii="Times New Roman" w:hAnsi="Times New Roman"/>
                <w:sz w:val="24"/>
                <w:szCs w:val="24"/>
              </w:rPr>
            </w:pPr>
            <w:hyperlink r:id="rId355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56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  <w:lang w:eastAsia="ru-RU"/>
                </w:rPr>
                <w:t>https://prosv.ru/static/tsok</w:t>
              </w:r>
            </w:hyperlink>
          </w:p>
        </w:tc>
      </w:tr>
      <w:tr w:rsidR="001269C7" w:rsidRPr="00540490" w:rsidTr="00CC610B">
        <w:tc>
          <w:tcPr>
            <w:tcW w:w="1070" w:type="dxa"/>
          </w:tcPr>
          <w:p w:rsidR="001269C7" w:rsidRPr="00540490" w:rsidRDefault="001269C7" w:rsidP="00CC610B">
            <w:pPr>
              <w:pStyle w:val="TableParagraph"/>
              <w:spacing w:line="232" w:lineRule="exact"/>
              <w:ind w:left="34" w:right="-31"/>
              <w:jc w:val="center"/>
            </w:pPr>
            <w:r w:rsidRPr="00540490">
              <w:t>139-140</w:t>
            </w:r>
          </w:p>
        </w:tc>
        <w:tc>
          <w:tcPr>
            <w:tcW w:w="8144" w:type="dxa"/>
          </w:tcPr>
          <w:p w:rsidR="001269C7" w:rsidRPr="00540490" w:rsidRDefault="001269C7" w:rsidP="00CC610B">
            <w:pPr>
              <w:pStyle w:val="TableParagraph"/>
              <w:spacing w:line="232" w:lineRule="exact"/>
              <w:ind w:left="81"/>
            </w:pPr>
            <w:r w:rsidRPr="00540490">
              <w:t>Отрицательные</w:t>
            </w:r>
            <w:r w:rsidRPr="00540490">
              <w:rPr>
                <w:spacing w:val="-6"/>
              </w:rPr>
              <w:t xml:space="preserve"> </w:t>
            </w:r>
            <w:r w:rsidRPr="00540490">
              <w:t>местоимения</w:t>
            </w:r>
          </w:p>
        </w:tc>
        <w:tc>
          <w:tcPr>
            <w:tcW w:w="1134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30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Style w:val="ab"/>
                <w:rFonts w:ascii="Times New Roman" w:hAnsi="Times New Roman"/>
                <w:sz w:val="24"/>
                <w:szCs w:val="24"/>
              </w:rPr>
            </w:pPr>
            <w:hyperlink r:id="rId357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58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  <w:lang w:eastAsia="ru-RU"/>
                </w:rPr>
                <w:t>http://www.gramota.ru/</w:t>
              </w:r>
            </w:hyperlink>
          </w:p>
        </w:tc>
      </w:tr>
      <w:tr w:rsidR="001269C7" w:rsidRPr="00540490" w:rsidTr="00CC610B">
        <w:tc>
          <w:tcPr>
            <w:tcW w:w="1070" w:type="dxa"/>
          </w:tcPr>
          <w:p w:rsidR="001269C7" w:rsidRPr="00540490" w:rsidRDefault="001269C7" w:rsidP="00CC610B">
            <w:pPr>
              <w:pStyle w:val="TableParagraph"/>
              <w:spacing w:line="234" w:lineRule="exact"/>
              <w:ind w:left="34" w:right="-31"/>
              <w:jc w:val="center"/>
            </w:pPr>
            <w:r w:rsidRPr="00540490">
              <w:t>141-142</w:t>
            </w:r>
          </w:p>
        </w:tc>
        <w:tc>
          <w:tcPr>
            <w:tcW w:w="8144" w:type="dxa"/>
          </w:tcPr>
          <w:p w:rsidR="001269C7" w:rsidRPr="00540490" w:rsidRDefault="001269C7" w:rsidP="00CC610B">
            <w:pPr>
              <w:pStyle w:val="TableParagraph"/>
              <w:spacing w:line="234" w:lineRule="exact"/>
              <w:ind w:left="81"/>
            </w:pPr>
            <w:r w:rsidRPr="00540490">
              <w:t>Притяжательные</w:t>
            </w:r>
            <w:r w:rsidRPr="00540490">
              <w:rPr>
                <w:spacing w:val="-3"/>
              </w:rPr>
              <w:t xml:space="preserve"> </w:t>
            </w:r>
            <w:r w:rsidRPr="00540490">
              <w:t>местоимения</w:t>
            </w:r>
          </w:p>
        </w:tc>
        <w:tc>
          <w:tcPr>
            <w:tcW w:w="1134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30" w:type="dxa"/>
          </w:tcPr>
          <w:p w:rsidR="001269C7" w:rsidRPr="00540490" w:rsidRDefault="001269C7" w:rsidP="00CC610B">
            <w:pPr>
              <w:shd w:val="clear" w:color="auto" w:fill="FFFFFF"/>
              <w:spacing w:after="1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Style w:val="ab"/>
                <w:rFonts w:ascii="Times New Roman" w:hAnsi="Times New Roman"/>
                <w:sz w:val="24"/>
                <w:szCs w:val="24"/>
              </w:rPr>
              <w:t>h</w:t>
            </w:r>
            <w:hyperlink r:id="rId359" w:history="1">
              <w:r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https://prosv.ru/static/tsok</w:t>
              </w:r>
            </w:hyperlink>
          </w:p>
        </w:tc>
      </w:tr>
      <w:tr w:rsidR="001269C7" w:rsidRPr="00540490" w:rsidTr="00CC610B">
        <w:tc>
          <w:tcPr>
            <w:tcW w:w="1070" w:type="dxa"/>
          </w:tcPr>
          <w:p w:rsidR="001269C7" w:rsidRPr="00540490" w:rsidRDefault="001269C7" w:rsidP="00CC610B">
            <w:pPr>
              <w:pStyle w:val="TableParagraph"/>
              <w:spacing w:line="234" w:lineRule="exact"/>
              <w:ind w:left="34" w:right="-31"/>
              <w:jc w:val="center"/>
            </w:pPr>
            <w:r w:rsidRPr="00540490">
              <w:t>143</w:t>
            </w:r>
          </w:p>
        </w:tc>
        <w:tc>
          <w:tcPr>
            <w:tcW w:w="8144" w:type="dxa"/>
          </w:tcPr>
          <w:p w:rsidR="001269C7" w:rsidRPr="00540490" w:rsidRDefault="001269C7" w:rsidP="00CC610B">
            <w:pPr>
              <w:pStyle w:val="TableParagraph"/>
              <w:spacing w:line="234" w:lineRule="exact"/>
              <w:ind w:left="81"/>
            </w:pPr>
            <w:r w:rsidRPr="00540490">
              <w:rPr>
                <w:b/>
                <w:bCs/>
              </w:rPr>
              <w:t>Р.2</w:t>
            </w:r>
            <w:r>
              <w:rPr>
                <w:b/>
                <w:bCs/>
              </w:rPr>
              <w:t>.</w:t>
            </w:r>
            <w:r w:rsidRPr="00540490">
              <w:rPr>
                <w:b/>
                <w:bCs/>
              </w:rPr>
              <w:t xml:space="preserve"> </w:t>
            </w:r>
            <w:r w:rsidRPr="00540490">
              <w:t>Сочинение-рассуждение (упр. 529) (монолог-рассуждение)</w:t>
            </w:r>
          </w:p>
        </w:tc>
        <w:tc>
          <w:tcPr>
            <w:tcW w:w="1134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30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60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c>
          <w:tcPr>
            <w:tcW w:w="1070" w:type="dxa"/>
          </w:tcPr>
          <w:p w:rsidR="001269C7" w:rsidRPr="00540490" w:rsidRDefault="001269C7" w:rsidP="00CC610B">
            <w:pPr>
              <w:pStyle w:val="TableParagraph"/>
              <w:spacing w:line="232" w:lineRule="exact"/>
              <w:ind w:left="34" w:right="-31"/>
              <w:jc w:val="center"/>
            </w:pPr>
            <w:r w:rsidRPr="00540490">
              <w:t>144-145</w:t>
            </w:r>
          </w:p>
        </w:tc>
        <w:tc>
          <w:tcPr>
            <w:tcW w:w="8144" w:type="dxa"/>
          </w:tcPr>
          <w:p w:rsidR="001269C7" w:rsidRPr="00540490" w:rsidRDefault="001269C7" w:rsidP="00CC610B">
            <w:pPr>
              <w:pStyle w:val="TableParagraph"/>
              <w:spacing w:line="232" w:lineRule="exact"/>
              <w:ind w:left="81"/>
            </w:pPr>
            <w:r w:rsidRPr="00540490">
              <w:t>Указательные</w:t>
            </w:r>
            <w:r w:rsidRPr="00540490">
              <w:rPr>
                <w:spacing w:val="-4"/>
              </w:rPr>
              <w:t xml:space="preserve"> </w:t>
            </w:r>
            <w:r w:rsidRPr="00540490">
              <w:t>местоимения</w:t>
            </w:r>
          </w:p>
        </w:tc>
        <w:tc>
          <w:tcPr>
            <w:tcW w:w="1134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30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61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  <w:lang w:eastAsia="ru-RU"/>
                </w:rPr>
                <w:t>http://www.gramota.ru/</w:t>
              </w:r>
            </w:hyperlink>
          </w:p>
        </w:tc>
      </w:tr>
      <w:tr w:rsidR="001269C7" w:rsidRPr="00540490" w:rsidTr="00CC610B">
        <w:tc>
          <w:tcPr>
            <w:tcW w:w="1070" w:type="dxa"/>
          </w:tcPr>
          <w:p w:rsidR="001269C7" w:rsidRPr="00540490" w:rsidRDefault="001269C7" w:rsidP="00CC610B">
            <w:pPr>
              <w:pStyle w:val="TableParagraph"/>
              <w:spacing w:line="234" w:lineRule="exact"/>
              <w:ind w:left="34" w:right="-31"/>
              <w:jc w:val="center"/>
            </w:pPr>
            <w:r w:rsidRPr="00540490">
              <w:lastRenderedPageBreak/>
              <w:t>146-147</w:t>
            </w:r>
          </w:p>
        </w:tc>
        <w:tc>
          <w:tcPr>
            <w:tcW w:w="8144" w:type="dxa"/>
          </w:tcPr>
          <w:p w:rsidR="001269C7" w:rsidRPr="00540490" w:rsidRDefault="001269C7" w:rsidP="00CC610B">
            <w:pPr>
              <w:pStyle w:val="TableParagraph"/>
              <w:spacing w:line="234" w:lineRule="exact"/>
              <w:ind w:left="81"/>
            </w:pPr>
            <w:r w:rsidRPr="00540490">
              <w:t>Определительные</w:t>
            </w:r>
            <w:r w:rsidRPr="00540490">
              <w:rPr>
                <w:spacing w:val="-6"/>
              </w:rPr>
              <w:t xml:space="preserve"> </w:t>
            </w:r>
            <w:r w:rsidRPr="00540490">
              <w:t>местоимения</w:t>
            </w:r>
          </w:p>
        </w:tc>
        <w:tc>
          <w:tcPr>
            <w:tcW w:w="1134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30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62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c>
          <w:tcPr>
            <w:tcW w:w="1070" w:type="dxa"/>
          </w:tcPr>
          <w:p w:rsidR="001269C7" w:rsidRPr="00540490" w:rsidRDefault="001269C7" w:rsidP="00CC610B">
            <w:pPr>
              <w:pStyle w:val="TableParagraph"/>
              <w:spacing w:line="232" w:lineRule="exact"/>
              <w:ind w:left="34" w:right="-31"/>
              <w:jc w:val="center"/>
            </w:pPr>
            <w:r w:rsidRPr="00540490">
              <w:t>148</w:t>
            </w:r>
          </w:p>
        </w:tc>
        <w:tc>
          <w:tcPr>
            <w:tcW w:w="8144" w:type="dxa"/>
          </w:tcPr>
          <w:p w:rsidR="001269C7" w:rsidRPr="00540490" w:rsidRDefault="001269C7" w:rsidP="00CC610B">
            <w:pPr>
              <w:pStyle w:val="TableParagraph"/>
              <w:spacing w:line="232" w:lineRule="exact"/>
              <w:ind w:left="81"/>
            </w:pPr>
            <w:r w:rsidRPr="00540490">
              <w:t>Местоимения</w:t>
            </w:r>
            <w:r w:rsidRPr="00540490">
              <w:rPr>
                <w:spacing w:val="-2"/>
              </w:rPr>
              <w:t xml:space="preserve"> </w:t>
            </w:r>
            <w:r w:rsidRPr="00540490">
              <w:t>и</w:t>
            </w:r>
            <w:r w:rsidRPr="00540490">
              <w:rPr>
                <w:spacing w:val="-3"/>
              </w:rPr>
              <w:t xml:space="preserve"> </w:t>
            </w:r>
            <w:r w:rsidRPr="00540490">
              <w:t>другие</w:t>
            </w:r>
            <w:r w:rsidRPr="00540490">
              <w:rPr>
                <w:spacing w:val="-1"/>
              </w:rPr>
              <w:t xml:space="preserve"> </w:t>
            </w:r>
            <w:r w:rsidRPr="00540490">
              <w:t>части речи</w:t>
            </w:r>
          </w:p>
        </w:tc>
        <w:tc>
          <w:tcPr>
            <w:tcW w:w="1134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30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63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c>
          <w:tcPr>
            <w:tcW w:w="1070" w:type="dxa"/>
          </w:tcPr>
          <w:p w:rsidR="001269C7" w:rsidRPr="00540490" w:rsidRDefault="001269C7" w:rsidP="00CC610B">
            <w:pPr>
              <w:pStyle w:val="TableParagraph"/>
              <w:spacing w:line="234" w:lineRule="exact"/>
              <w:ind w:left="34" w:right="-31"/>
              <w:jc w:val="center"/>
            </w:pPr>
            <w:r w:rsidRPr="00540490">
              <w:t>149</w:t>
            </w:r>
          </w:p>
        </w:tc>
        <w:tc>
          <w:tcPr>
            <w:tcW w:w="8144" w:type="dxa"/>
          </w:tcPr>
          <w:p w:rsidR="001269C7" w:rsidRPr="00540490" w:rsidRDefault="001269C7" w:rsidP="00CC610B">
            <w:pPr>
              <w:pStyle w:val="TableParagraph"/>
              <w:spacing w:line="234" w:lineRule="exact"/>
              <w:ind w:left="81"/>
            </w:pPr>
            <w:r w:rsidRPr="00540490">
              <w:t>Морфологический</w:t>
            </w:r>
            <w:r w:rsidRPr="00540490">
              <w:rPr>
                <w:spacing w:val="-3"/>
              </w:rPr>
              <w:t xml:space="preserve"> </w:t>
            </w:r>
            <w:r w:rsidRPr="00540490">
              <w:t>разбор</w:t>
            </w:r>
            <w:r w:rsidRPr="00540490">
              <w:rPr>
                <w:spacing w:val="-4"/>
              </w:rPr>
              <w:t xml:space="preserve"> </w:t>
            </w:r>
            <w:r w:rsidRPr="00540490">
              <w:t>местоимения</w:t>
            </w:r>
          </w:p>
        </w:tc>
        <w:tc>
          <w:tcPr>
            <w:tcW w:w="1134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30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64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c>
          <w:tcPr>
            <w:tcW w:w="1070" w:type="dxa"/>
          </w:tcPr>
          <w:p w:rsidR="001269C7" w:rsidRPr="00540490" w:rsidRDefault="001269C7" w:rsidP="00CC610B">
            <w:pPr>
              <w:pStyle w:val="TableParagraph"/>
              <w:spacing w:line="247" w:lineRule="exact"/>
              <w:ind w:left="34" w:right="-31"/>
              <w:jc w:val="center"/>
            </w:pPr>
            <w:r w:rsidRPr="00540490">
              <w:t>150</w:t>
            </w:r>
          </w:p>
        </w:tc>
        <w:tc>
          <w:tcPr>
            <w:tcW w:w="8144" w:type="dxa"/>
          </w:tcPr>
          <w:p w:rsidR="001269C7" w:rsidRPr="00540490" w:rsidRDefault="001269C7" w:rsidP="00CC610B">
            <w:pPr>
              <w:pStyle w:val="TableParagraph"/>
              <w:spacing w:line="246" w:lineRule="exact"/>
              <w:ind w:left="81"/>
            </w:pPr>
            <w:r w:rsidRPr="00540490">
              <w:rPr>
                <w:b/>
                <w:bCs/>
              </w:rPr>
              <w:t>Р.3</w:t>
            </w:r>
            <w:r>
              <w:rPr>
                <w:b/>
                <w:bCs/>
              </w:rPr>
              <w:t>.</w:t>
            </w:r>
            <w:r w:rsidRPr="00540490">
              <w:rPr>
                <w:b/>
                <w:bCs/>
                <w:spacing w:val="-2"/>
              </w:rPr>
              <w:t xml:space="preserve"> </w:t>
            </w:r>
            <w:r w:rsidRPr="00540490">
              <w:t>Сочинение-рассказ</w:t>
            </w:r>
            <w:r w:rsidRPr="00540490">
              <w:rPr>
                <w:spacing w:val="-1"/>
              </w:rPr>
              <w:t xml:space="preserve"> </w:t>
            </w:r>
            <w:r w:rsidRPr="00540490">
              <w:t>по</w:t>
            </w:r>
            <w:r w:rsidRPr="00540490">
              <w:rPr>
                <w:spacing w:val="-1"/>
              </w:rPr>
              <w:t xml:space="preserve"> </w:t>
            </w:r>
            <w:r w:rsidRPr="00540490">
              <w:t>воображению</w:t>
            </w:r>
            <w:r w:rsidRPr="00540490">
              <w:rPr>
                <w:spacing w:val="-4"/>
              </w:rPr>
              <w:t xml:space="preserve"> </w:t>
            </w:r>
            <w:r w:rsidRPr="00540490">
              <w:t>(упр.</w:t>
            </w:r>
            <w:r w:rsidRPr="00540490">
              <w:rPr>
                <w:spacing w:val="-1"/>
              </w:rPr>
              <w:t xml:space="preserve"> </w:t>
            </w:r>
            <w:r w:rsidRPr="00540490">
              <w:t>542)</w:t>
            </w:r>
            <w:r w:rsidRPr="00540490">
              <w:rPr>
                <w:spacing w:val="-3"/>
              </w:rPr>
              <w:t xml:space="preserve"> </w:t>
            </w:r>
            <w:r w:rsidRPr="00540490">
              <w:t>или</w:t>
            </w:r>
            <w:r w:rsidRPr="00540490">
              <w:rPr>
                <w:spacing w:val="-2"/>
              </w:rPr>
              <w:t xml:space="preserve"> </w:t>
            </w:r>
            <w:r w:rsidRPr="00540490">
              <w:t>по</w:t>
            </w:r>
            <w:r w:rsidRPr="00540490">
              <w:rPr>
                <w:spacing w:val="-2"/>
              </w:rPr>
              <w:t xml:space="preserve"> </w:t>
            </w:r>
            <w:r w:rsidRPr="00540490">
              <w:t>картине</w:t>
            </w:r>
            <w:r w:rsidRPr="00540490">
              <w:rPr>
                <w:spacing w:val="-1"/>
              </w:rPr>
              <w:t xml:space="preserve"> </w:t>
            </w:r>
            <w:r>
              <w:rPr>
                <w:spacing w:val="-1"/>
              </w:rPr>
              <w:t xml:space="preserve">                        </w:t>
            </w:r>
            <w:r w:rsidRPr="00540490">
              <w:t>Е.</w:t>
            </w:r>
            <w:r>
              <w:t xml:space="preserve"> </w:t>
            </w:r>
            <w:r w:rsidRPr="00540490">
              <w:t xml:space="preserve">В. </w:t>
            </w:r>
            <w:proofErr w:type="spellStart"/>
            <w:r w:rsidRPr="00540490">
              <w:t>Сыромятниковой</w:t>
            </w:r>
            <w:proofErr w:type="spellEnd"/>
            <w:r w:rsidRPr="00540490">
              <w:t xml:space="preserve"> </w:t>
            </w:r>
            <w:r w:rsidRPr="00540490">
              <w:rPr>
                <w:spacing w:val="-4"/>
              </w:rPr>
              <w:t xml:space="preserve"> </w:t>
            </w:r>
            <w:r w:rsidRPr="00540490">
              <w:t>«Первые</w:t>
            </w:r>
            <w:r w:rsidRPr="00540490">
              <w:rPr>
                <w:spacing w:val="-4"/>
              </w:rPr>
              <w:t xml:space="preserve"> </w:t>
            </w:r>
            <w:r w:rsidRPr="00540490">
              <w:t>зрители» (упр.</w:t>
            </w:r>
            <w:r>
              <w:t xml:space="preserve"> </w:t>
            </w:r>
            <w:r w:rsidRPr="00540490">
              <w:t>547)</w:t>
            </w:r>
          </w:p>
        </w:tc>
        <w:tc>
          <w:tcPr>
            <w:tcW w:w="1134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30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65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c>
          <w:tcPr>
            <w:tcW w:w="1070" w:type="dxa"/>
          </w:tcPr>
          <w:p w:rsidR="001269C7" w:rsidRPr="00540490" w:rsidRDefault="001269C7" w:rsidP="00CC610B">
            <w:pPr>
              <w:pStyle w:val="TableParagraph"/>
              <w:spacing w:line="232" w:lineRule="exact"/>
              <w:ind w:left="34" w:right="-31"/>
              <w:jc w:val="center"/>
            </w:pPr>
            <w:r w:rsidRPr="00540490">
              <w:t>151-152</w:t>
            </w:r>
          </w:p>
        </w:tc>
        <w:tc>
          <w:tcPr>
            <w:tcW w:w="8144" w:type="dxa"/>
          </w:tcPr>
          <w:p w:rsidR="001269C7" w:rsidRPr="00540490" w:rsidRDefault="001269C7" w:rsidP="00CC610B">
            <w:pPr>
              <w:pStyle w:val="TableParagraph"/>
              <w:spacing w:line="232" w:lineRule="exact"/>
              <w:ind w:left="81"/>
            </w:pPr>
            <w:r w:rsidRPr="00540490">
              <w:t>Повторение</w:t>
            </w:r>
            <w:r w:rsidRPr="00540490">
              <w:rPr>
                <w:spacing w:val="-3"/>
              </w:rPr>
              <w:t xml:space="preserve"> </w:t>
            </w:r>
            <w:r w:rsidRPr="00540490">
              <w:t>изученного</w:t>
            </w:r>
            <w:r w:rsidRPr="00540490">
              <w:rPr>
                <w:spacing w:val="-2"/>
              </w:rPr>
              <w:t xml:space="preserve"> </w:t>
            </w:r>
            <w:r w:rsidRPr="00540490">
              <w:t>по</w:t>
            </w:r>
            <w:r w:rsidRPr="00540490">
              <w:rPr>
                <w:spacing w:val="-2"/>
              </w:rPr>
              <w:t xml:space="preserve"> </w:t>
            </w:r>
            <w:r w:rsidRPr="00540490">
              <w:t>теме</w:t>
            </w:r>
            <w:r w:rsidRPr="00540490">
              <w:rPr>
                <w:spacing w:val="-2"/>
              </w:rPr>
              <w:t xml:space="preserve"> </w:t>
            </w:r>
            <w:r w:rsidRPr="00540490">
              <w:t>«Местоимение»</w:t>
            </w:r>
          </w:p>
        </w:tc>
        <w:tc>
          <w:tcPr>
            <w:tcW w:w="1134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30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Style w:val="ab"/>
                <w:rFonts w:ascii="Times New Roman" w:hAnsi="Times New Roman"/>
                <w:sz w:val="24"/>
                <w:szCs w:val="24"/>
              </w:rPr>
            </w:pPr>
            <w:hyperlink r:id="rId366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67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  <w:lang w:eastAsia="ru-RU"/>
                </w:rPr>
                <w:t>http://www.gramota.ru/</w:t>
              </w:r>
            </w:hyperlink>
          </w:p>
        </w:tc>
      </w:tr>
      <w:tr w:rsidR="001269C7" w:rsidRPr="00540490" w:rsidTr="00CC610B">
        <w:tc>
          <w:tcPr>
            <w:tcW w:w="1070" w:type="dxa"/>
          </w:tcPr>
          <w:p w:rsidR="001269C7" w:rsidRPr="00540490" w:rsidRDefault="001269C7" w:rsidP="00CC610B">
            <w:pPr>
              <w:pStyle w:val="TableParagraph"/>
              <w:spacing w:line="234" w:lineRule="exact"/>
              <w:ind w:left="34" w:right="-31"/>
              <w:jc w:val="center"/>
            </w:pPr>
            <w:r w:rsidRPr="00540490">
              <w:t>153</w:t>
            </w:r>
          </w:p>
        </w:tc>
        <w:tc>
          <w:tcPr>
            <w:tcW w:w="8144" w:type="dxa"/>
          </w:tcPr>
          <w:p w:rsidR="001269C7" w:rsidRPr="00540490" w:rsidRDefault="001269C7" w:rsidP="00CC610B">
            <w:pPr>
              <w:pStyle w:val="TableParagraph"/>
              <w:spacing w:line="234" w:lineRule="exact"/>
              <w:ind w:left="81"/>
            </w:pPr>
            <w:r w:rsidRPr="00540490">
              <w:rPr>
                <w:b/>
                <w:bCs/>
              </w:rPr>
              <w:t xml:space="preserve">И.К. </w:t>
            </w:r>
            <w:r w:rsidRPr="00540490">
              <w:t xml:space="preserve"> Контрольная</w:t>
            </w:r>
            <w:r w:rsidRPr="00540490">
              <w:rPr>
                <w:spacing w:val="-3"/>
              </w:rPr>
              <w:t xml:space="preserve"> </w:t>
            </w:r>
            <w:r w:rsidRPr="00540490">
              <w:t>работа</w:t>
            </w:r>
            <w:r w:rsidRPr="00540490">
              <w:rPr>
                <w:spacing w:val="-2"/>
              </w:rPr>
              <w:t xml:space="preserve"> </w:t>
            </w:r>
            <w:r w:rsidRPr="00540490">
              <w:t>по</w:t>
            </w:r>
            <w:r w:rsidRPr="00540490">
              <w:rPr>
                <w:spacing w:val="-2"/>
              </w:rPr>
              <w:t xml:space="preserve"> </w:t>
            </w:r>
            <w:r w:rsidRPr="00540490">
              <w:t>теме</w:t>
            </w:r>
            <w:r w:rsidRPr="00540490">
              <w:rPr>
                <w:spacing w:val="-2"/>
              </w:rPr>
              <w:t xml:space="preserve"> </w:t>
            </w:r>
            <w:r w:rsidRPr="00540490">
              <w:t>«Местоимение»</w:t>
            </w:r>
          </w:p>
        </w:tc>
        <w:tc>
          <w:tcPr>
            <w:tcW w:w="1134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30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68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c>
          <w:tcPr>
            <w:tcW w:w="1070" w:type="dxa"/>
          </w:tcPr>
          <w:p w:rsidR="001269C7" w:rsidRPr="00540490" w:rsidRDefault="001269C7" w:rsidP="00CC610B">
            <w:pPr>
              <w:spacing w:after="0" w:line="240" w:lineRule="auto"/>
              <w:ind w:left="34"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44" w:type="dxa"/>
          </w:tcPr>
          <w:p w:rsidR="001269C7" w:rsidRPr="00540490" w:rsidRDefault="001269C7" w:rsidP="00CC61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Глагол </w:t>
            </w:r>
          </w:p>
        </w:tc>
        <w:tc>
          <w:tcPr>
            <w:tcW w:w="1134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34+2</w:t>
            </w:r>
          </w:p>
        </w:tc>
        <w:tc>
          <w:tcPr>
            <w:tcW w:w="4330" w:type="dxa"/>
          </w:tcPr>
          <w:p w:rsidR="001269C7" w:rsidRPr="00540490" w:rsidRDefault="001269C7" w:rsidP="00CC610B">
            <w:pPr>
              <w:shd w:val="clear" w:color="auto" w:fill="FFFFFF"/>
              <w:spacing w:after="1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9C7" w:rsidRPr="00540490" w:rsidTr="00CC610B">
        <w:tc>
          <w:tcPr>
            <w:tcW w:w="1070" w:type="dxa"/>
          </w:tcPr>
          <w:p w:rsidR="001269C7" w:rsidRPr="00540490" w:rsidRDefault="001269C7" w:rsidP="00CC610B">
            <w:pPr>
              <w:pStyle w:val="TableParagraph"/>
              <w:spacing w:line="234" w:lineRule="exact"/>
              <w:ind w:left="34" w:right="-31"/>
              <w:jc w:val="center"/>
            </w:pPr>
            <w:r w:rsidRPr="00540490">
              <w:t>154-155</w:t>
            </w:r>
          </w:p>
        </w:tc>
        <w:tc>
          <w:tcPr>
            <w:tcW w:w="8144" w:type="dxa"/>
          </w:tcPr>
          <w:p w:rsidR="001269C7" w:rsidRPr="00540490" w:rsidRDefault="001269C7" w:rsidP="00CC610B">
            <w:pPr>
              <w:pStyle w:val="TableParagraph"/>
              <w:spacing w:line="234" w:lineRule="exact"/>
              <w:ind w:left="81"/>
            </w:pPr>
            <w:r w:rsidRPr="00540490">
              <w:t xml:space="preserve"> Глагол как часть речи. (Повторение</w:t>
            </w:r>
            <w:r w:rsidRPr="00540490">
              <w:rPr>
                <w:spacing w:val="-2"/>
              </w:rPr>
              <w:t xml:space="preserve"> </w:t>
            </w:r>
            <w:r w:rsidRPr="00540490">
              <w:t>изученного</w:t>
            </w:r>
            <w:r w:rsidRPr="00540490">
              <w:rPr>
                <w:spacing w:val="-2"/>
              </w:rPr>
              <w:t xml:space="preserve"> </w:t>
            </w:r>
            <w:r w:rsidRPr="00540490">
              <w:t>в</w:t>
            </w:r>
            <w:r w:rsidRPr="00540490">
              <w:rPr>
                <w:spacing w:val="-3"/>
              </w:rPr>
              <w:t xml:space="preserve"> </w:t>
            </w:r>
            <w:r w:rsidRPr="00540490">
              <w:t>5</w:t>
            </w:r>
            <w:r w:rsidRPr="00540490">
              <w:rPr>
                <w:spacing w:val="-1"/>
              </w:rPr>
              <w:t xml:space="preserve"> </w:t>
            </w:r>
            <w:r w:rsidRPr="00540490">
              <w:t>классе</w:t>
            </w:r>
            <w:r w:rsidRPr="00540490">
              <w:rPr>
                <w:spacing w:val="-2"/>
              </w:rPr>
              <w:t xml:space="preserve"> </w:t>
            </w:r>
            <w:r w:rsidRPr="00540490">
              <w:t>по</w:t>
            </w:r>
            <w:r w:rsidRPr="00540490">
              <w:rPr>
                <w:spacing w:val="-5"/>
              </w:rPr>
              <w:t xml:space="preserve"> </w:t>
            </w:r>
            <w:r w:rsidRPr="00540490">
              <w:t>теме</w:t>
            </w:r>
            <w:r w:rsidRPr="00540490">
              <w:rPr>
                <w:spacing w:val="-1"/>
              </w:rPr>
              <w:t xml:space="preserve"> </w:t>
            </w:r>
            <w:r w:rsidRPr="00540490">
              <w:t>«Глагол»)</w:t>
            </w:r>
          </w:p>
        </w:tc>
        <w:tc>
          <w:tcPr>
            <w:tcW w:w="1134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30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69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c>
          <w:tcPr>
            <w:tcW w:w="1070" w:type="dxa"/>
          </w:tcPr>
          <w:p w:rsidR="001269C7" w:rsidRPr="00540490" w:rsidRDefault="001269C7" w:rsidP="00CC610B">
            <w:pPr>
              <w:pStyle w:val="TableParagraph"/>
              <w:spacing w:line="234" w:lineRule="exact"/>
              <w:ind w:left="34" w:right="-31"/>
              <w:jc w:val="center"/>
            </w:pPr>
            <w:r w:rsidRPr="00540490">
              <w:t>156-158</w:t>
            </w:r>
          </w:p>
        </w:tc>
        <w:tc>
          <w:tcPr>
            <w:tcW w:w="8144" w:type="dxa"/>
          </w:tcPr>
          <w:p w:rsidR="001269C7" w:rsidRPr="00540490" w:rsidRDefault="001269C7" w:rsidP="00CC610B">
            <w:pPr>
              <w:pStyle w:val="TableParagraph"/>
              <w:spacing w:line="234" w:lineRule="exact"/>
              <w:ind w:left="81"/>
            </w:pPr>
            <w:r w:rsidRPr="00540490">
              <w:t>Спряжение глагола. Правописание безударных личных окончание глаголов</w:t>
            </w:r>
          </w:p>
        </w:tc>
        <w:tc>
          <w:tcPr>
            <w:tcW w:w="1134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30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70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c>
          <w:tcPr>
            <w:tcW w:w="1070" w:type="dxa"/>
          </w:tcPr>
          <w:p w:rsidR="001269C7" w:rsidRPr="00540490" w:rsidRDefault="001269C7" w:rsidP="00CC610B">
            <w:pPr>
              <w:pStyle w:val="TableParagraph"/>
              <w:spacing w:line="247" w:lineRule="exact"/>
              <w:ind w:left="34" w:right="-31"/>
              <w:jc w:val="center"/>
            </w:pPr>
            <w:r w:rsidRPr="00540490">
              <w:t>159</w:t>
            </w:r>
          </w:p>
        </w:tc>
        <w:tc>
          <w:tcPr>
            <w:tcW w:w="8144" w:type="dxa"/>
          </w:tcPr>
          <w:p w:rsidR="001269C7" w:rsidRPr="00540490" w:rsidRDefault="001269C7" w:rsidP="00CC610B">
            <w:pPr>
              <w:pStyle w:val="TableParagraph"/>
              <w:spacing w:line="246" w:lineRule="exact"/>
              <w:ind w:left="81"/>
            </w:pPr>
            <w:r w:rsidRPr="00540490">
              <w:rPr>
                <w:b/>
                <w:bCs/>
              </w:rPr>
              <w:t>Р.3</w:t>
            </w:r>
            <w:r>
              <w:rPr>
                <w:b/>
                <w:bCs/>
              </w:rPr>
              <w:t>.</w:t>
            </w:r>
            <w:r w:rsidRPr="00540490">
              <w:rPr>
                <w:b/>
                <w:bCs/>
              </w:rPr>
              <w:t xml:space="preserve"> </w:t>
            </w:r>
            <w:r w:rsidRPr="00540490">
              <w:t>Сочинение-рассказ</w:t>
            </w:r>
            <w:r w:rsidRPr="00540490">
              <w:rPr>
                <w:spacing w:val="53"/>
              </w:rPr>
              <w:t xml:space="preserve"> </w:t>
            </w:r>
            <w:r w:rsidRPr="00540490">
              <w:t>по</w:t>
            </w:r>
            <w:r w:rsidRPr="00540490">
              <w:rPr>
                <w:spacing w:val="-1"/>
              </w:rPr>
              <w:t xml:space="preserve"> </w:t>
            </w:r>
            <w:r w:rsidRPr="00540490">
              <w:t>сюжетным</w:t>
            </w:r>
            <w:r w:rsidRPr="00540490">
              <w:rPr>
                <w:spacing w:val="-5"/>
              </w:rPr>
              <w:t xml:space="preserve"> </w:t>
            </w:r>
            <w:r w:rsidRPr="00540490">
              <w:t>картинкам</w:t>
            </w:r>
            <w:r w:rsidRPr="00540490">
              <w:rPr>
                <w:spacing w:val="-1"/>
              </w:rPr>
              <w:t xml:space="preserve"> </w:t>
            </w:r>
            <w:r w:rsidRPr="00540490">
              <w:t>с</w:t>
            </w:r>
            <w:r w:rsidRPr="00540490">
              <w:rPr>
                <w:spacing w:val="-3"/>
              </w:rPr>
              <w:t xml:space="preserve"> </w:t>
            </w:r>
            <w:r w:rsidRPr="00540490">
              <w:t>включением</w:t>
            </w:r>
            <w:r w:rsidRPr="00540490">
              <w:rPr>
                <w:spacing w:val="-1"/>
              </w:rPr>
              <w:t xml:space="preserve"> </w:t>
            </w:r>
            <w:r w:rsidRPr="00540490">
              <w:t>части</w:t>
            </w:r>
            <w:r w:rsidRPr="00540490">
              <w:rPr>
                <w:spacing w:val="-2"/>
              </w:rPr>
              <w:t xml:space="preserve"> </w:t>
            </w:r>
            <w:r w:rsidRPr="00540490">
              <w:t>готового текста</w:t>
            </w:r>
          </w:p>
        </w:tc>
        <w:tc>
          <w:tcPr>
            <w:tcW w:w="1134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30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71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c>
          <w:tcPr>
            <w:tcW w:w="1070" w:type="dxa"/>
          </w:tcPr>
          <w:p w:rsidR="001269C7" w:rsidRPr="00540490" w:rsidRDefault="001269C7" w:rsidP="00CC610B">
            <w:pPr>
              <w:pStyle w:val="TableParagraph"/>
              <w:spacing w:line="232" w:lineRule="exact"/>
              <w:ind w:left="34" w:right="-31"/>
              <w:jc w:val="center"/>
            </w:pPr>
            <w:r w:rsidRPr="00540490">
              <w:t>160-161</w:t>
            </w:r>
          </w:p>
        </w:tc>
        <w:tc>
          <w:tcPr>
            <w:tcW w:w="8144" w:type="dxa"/>
          </w:tcPr>
          <w:p w:rsidR="001269C7" w:rsidRPr="00540490" w:rsidRDefault="001269C7" w:rsidP="00CC610B">
            <w:pPr>
              <w:pStyle w:val="TableParagraph"/>
              <w:spacing w:line="232" w:lineRule="exact"/>
              <w:ind w:left="81"/>
            </w:pPr>
            <w:r w:rsidRPr="00540490">
              <w:t>Разноспрягаемые</w:t>
            </w:r>
            <w:r w:rsidRPr="00540490">
              <w:rPr>
                <w:spacing w:val="-5"/>
              </w:rPr>
              <w:t xml:space="preserve"> </w:t>
            </w:r>
            <w:r w:rsidRPr="00540490">
              <w:t>глаголы</w:t>
            </w:r>
          </w:p>
        </w:tc>
        <w:tc>
          <w:tcPr>
            <w:tcW w:w="1134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30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72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c>
          <w:tcPr>
            <w:tcW w:w="1070" w:type="dxa"/>
          </w:tcPr>
          <w:p w:rsidR="001269C7" w:rsidRPr="00540490" w:rsidRDefault="001269C7" w:rsidP="00CC610B">
            <w:pPr>
              <w:pStyle w:val="TableParagraph"/>
              <w:spacing w:line="234" w:lineRule="exact"/>
              <w:ind w:left="34" w:right="-31"/>
              <w:jc w:val="center"/>
            </w:pPr>
            <w:r w:rsidRPr="00540490">
              <w:t>162-164</w:t>
            </w:r>
          </w:p>
        </w:tc>
        <w:tc>
          <w:tcPr>
            <w:tcW w:w="8144" w:type="dxa"/>
          </w:tcPr>
          <w:p w:rsidR="001269C7" w:rsidRPr="00540490" w:rsidRDefault="001269C7" w:rsidP="00CC610B">
            <w:pPr>
              <w:pStyle w:val="TableParagraph"/>
              <w:spacing w:line="234" w:lineRule="exact"/>
              <w:ind w:left="81"/>
            </w:pPr>
            <w:r w:rsidRPr="00540490">
              <w:t>Глаголы</w:t>
            </w:r>
            <w:r w:rsidRPr="00540490">
              <w:rPr>
                <w:spacing w:val="-3"/>
              </w:rPr>
              <w:t xml:space="preserve"> </w:t>
            </w:r>
            <w:r w:rsidRPr="00540490">
              <w:t>переходные</w:t>
            </w:r>
            <w:r w:rsidRPr="00540490">
              <w:rPr>
                <w:spacing w:val="-3"/>
              </w:rPr>
              <w:t xml:space="preserve"> </w:t>
            </w:r>
            <w:r w:rsidRPr="00540490">
              <w:t>и</w:t>
            </w:r>
            <w:r w:rsidRPr="00540490">
              <w:rPr>
                <w:spacing w:val="-3"/>
              </w:rPr>
              <w:t xml:space="preserve"> </w:t>
            </w:r>
            <w:r w:rsidRPr="00540490">
              <w:t>непереходные</w:t>
            </w:r>
          </w:p>
        </w:tc>
        <w:tc>
          <w:tcPr>
            <w:tcW w:w="1134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30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73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c>
          <w:tcPr>
            <w:tcW w:w="1070" w:type="dxa"/>
          </w:tcPr>
          <w:p w:rsidR="001269C7" w:rsidRPr="00540490" w:rsidRDefault="001269C7" w:rsidP="00CC610B">
            <w:pPr>
              <w:pStyle w:val="TableParagraph"/>
              <w:spacing w:line="232" w:lineRule="exact"/>
              <w:ind w:left="34" w:right="-31"/>
              <w:jc w:val="center"/>
            </w:pPr>
            <w:r w:rsidRPr="00540490">
              <w:t>165-167</w:t>
            </w:r>
          </w:p>
        </w:tc>
        <w:tc>
          <w:tcPr>
            <w:tcW w:w="8144" w:type="dxa"/>
          </w:tcPr>
          <w:p w:rsidR="001269C7" w:rsidRPr="00540490" w:rsidRDefault="001269C7" w:rsidP="00CC610B">
            <w:pPr>
              <w:pStyle w:val="TableParagraph"/>
              <w:spacing w:line="232" w:lineRule="exact"/>
              <w:ind w:left="81"/>
            </w:pPr>
            <w:r w:rsidRPr="00540490">
              <w:t>Наклонение</w:t>
            </w:r>
            <w:r w:rsidRPr="00540490">
              <w:rPr>
                <w:spacing w:val="-5"/>
              </w:rPr>
              <w:t xml:space="preserve"> </w:t>
            </w:r>
            <w:r w:rsidRPr="00540490">
              <w:t>глаголы.</w:t>
            </w:r>
            <w:r w:rsidRPr="00540490">
              <w:rPr>
                <w:spacing w:val="-2"/>
              </w:rPr>
              <w:t xml:space="preserve"> </w:t>
            </w:r>
            <w:r w:rsidRPr="00540490">
              <w:t>Изъявительное</w:t>
            </w:r>
            <w:r w:rsidRPr="00540490">
              <w:rPr>
                <w:spacing w:val="-2"/>
              </w:rPr>
              <w:t xml:space="preserve"> </w:t>
            </w:r>
            <w:r w:rsidRPr="00540490">
              <w:t>наклонение</w:t>
            </w:r>
          </w:p>
        </w:tc>
        <w:tc>
          <w:tcPr>
            <w:tcW w:w="1134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30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74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c>
          <w:tcPr>
            <w:tcW w:w="1070" w:type="dxa"/>
          </w:tcPr>
          <w:p w:rsidR="001269C7" w:rsidRPr="00540490" w:rsidRDefault="001269C7" w:rsidP="00CC610B">
            <w:pPr>
              <w:pStyle w:val="TableParagraph"/>
              <w:spacing w:line="234" w:lineRule="exact"/>
              <w:ind w:left="34" w:right="-31"/>
              <w:jc w:val="center"/>
            </w:pPr>
            <w:r w:rsidRPr="00540490">
              <w:t>168</w:t>
            </w:r>
          </w:p>
        </w:tc>
        <w:tc>
          <w:tcPr>
            <w:tcW w:w="8144" w:type="dxa"/>
          </w:tcPr>
          <w:p w:rsidR="001269C7" w:rsidRPr="00540490" w:rsidRDefault="001269C7" w:rsidP="00CC610B">
            <w:pPr>
              <w:pStyle w:val="TableParagraph"/>
              <w:spacing w:line="234" w:lineRule="exact"/>
              <w:ind w:left="81"/>
            </w:pPr>
            <w:r w:rsidRPr="00540490">
              <w:rPr>
                <w:b/>
                <w:bCs/>
              </w:rPr>
              <w:t>И.К.</w:t>
            </w:r>
            <w:r>
              <w:rPr>
                <w:b/>
                <w:bCs/>
              </w:rPr>
              <w:t xml:space="preserve"> </w:t>
            </w:r>
            <w:r w:rsidRPr="00540490">
              <w:t>Изложение</w:t>
            </w:r>
            <w:r w:rsidRPr="00540490">
              <w:rPr>
                <w:spacing w:val="-2"/>
              </w:rPr>
              <w:t xml:space="preserve"> </w:t>
            </w:r>
            <w:r w:rsidRPr="00540490">
              <w:t>текста-повествования</w:t>
            </w:r>
            <w:r w:rsidRPr="00540490">
              <w:rPr>
                <w:spacing w:val="-3"/>
              </w:rPr>
              <w:t xml:space="preserve"> </w:t>
            </w:r>
            <w:r w:rsidRPr="00540490">
              <w:t>(упр.</w:t>
            </w:r>
            <w:r w:rsidRPr="00540490">
              <w:rPr>
                <w:spacing w:val="-2"/>
              </w:rPr>
              <w:t xml:space="preserve"> </w:t>
            </w:r>
            <w:r w:rsidRPr="00540490">
              <w:t>590)</w:t>
            </w:r>
          </w:p>
        </w:tc>
        <w:tc>
          <w:tcPr>
            <w:tcW w:w="1134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30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75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c>
          <w:tcPr>
            <w:tcW w:w="1070" w:type="dxa"/>
          </w:tcPr>
          <w:p w:rsidR="001269C7" w:rsidRPr="00540490" w:rsidRDefault="001269C7" w:rsidP="00CC610B">
            <w:pPr>
              <w:pStyle w:val="TableParagraph"/>
              <w:spacing w:line="234" w:lineRule="exact"/>
              <w:ind w:left="34" w:right="-31"/>
              <w:jc w:val="center"/>
            </w:pPr>
            <w:r w:rsidRPr="00540490">
              <w:t>169-170</w:t>
            </w:r>
          </w:p>
        </w:tc>
        <w:tc>
          <w:tcPr>
            <w:tcW w:w="8144" w:type="dxa"/>
          </w:tcPr>
          <w:p w:rsidR="001269C7" w:rsidRPr="00540490" w:rsidRDefault="001269C7" w:rsidP="00CC610B">
            <w:pPr>
              <w:pStyle w:val="TableParagraph"/>
              <w:spacing w:line="234" w:lineRule="exact"/>
              <w:ind w:left="81"/>
            </w:pPr>
            <w:r w:rsidRPr="00540490">
              <w:t>Условное</w:t>
            </w:r>
            <w:r w:rsidRPr="00540490">
              <w:rPr>
                <w:spacing w:val="-2"/>
              </w:rPr>
              <w:t xml:space="preserve"> </w:t>
            </w:r>
            <w:r w:rsidRPr="00540490">
              <w:t>наклонение</w:t>
            </w:r>
          </w:p>
        </w:tc>
        <w:tc>
          <w:tcPr>
            <w:tcW w:w="1134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30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Style w:val="ab"/>
                <w:rFonts w:ascii="Times New Roman" w:hAnsi="Times New Roman"/>
                <w:sz w:val="24"/>
                <w:szCs w:val="24"/>
              </w:rPr>
            </w:pPr>
            <w:hyperlink r:id="rId376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77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  <w:lang w:eastAsia="ru-RU"/>
                </w:rPr>
                <w:t>http://www.gramota.ru/</w:t>
              </w:r>
            </w:hyperlink>
          </w:p>
        </w:tc>
      </w:tr>
      <w:tr w:rsidR="001269C7" w:rsidRPr="00540490" w:rsidTr="00CC610B">
        <w:tc>
          <w:tcPr>
            <w:tcW w:w="1070" w:type="dxa"/>
          </w:tcPr>
          <w:p w:rsidR="001269C7" w:rsidRPr="00540490" w:rsidRDefault="001269C7" w:rsidP="00CC610B">
            <w:pPr>
              <w:pStyle w:val="TableParagraph"/>
              <w:spacing w:line="232" w:lineRule="exact"/>
              <w:ind w:left="34" w:right="-31"/>
              <w:jc w:val="center"/>
            </w:pPr>
            <w:r w:rsidRPr="00540490">
              <w:t>171-174</w:t>
            </w:r>
          </w:p>
        </w:tc>
        <w:tc>
          <w:tcPr>
            <w:tcW w:w="8144" w:type="dxa"/>
          </w:tcPr>
          <w:p w:rsidR="001269C7" w:rsidRPr="00540490" w:rsidRDefault="001269C7" w:rsidP="00CC610B">
            <w:pPr>
              <w:pStyle w:val="TableParagraph"/>
              <w:spacing w:line="232" w:lineRule="exact"/>
              <w:ind w:left="81"/>
            </w:pPr>
            <w:r w:rsidRPr="00540490">
              <w:t>Повелительное</w:t>
            </w:r>
            <w:r w:rsidRPr="00540490">
              <w:rPr>
                <w:spacing w:val="-3"/>
              </w:rPr>
              <w:t xml:space="preserve"> </w:t>
            </w:r>
            <w:r w:rsidRPr="00540490">
              <w:t>наклонение</w:t>
            </w:r>
          </w:p>
        </w:tc>
        <w:tc>
          <w:tcPr>
            <w:tcW w:w="1134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30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78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c>
          <w:tcPr>
            <w:tcW w:w="1070" w:type="dxa"/>
          </w:tcPr>
          <w:p w:rsidR="001269C7" w:rsidRPr="00540490" w:rsidRDefault="001269C7" w:rsidP="00CC610B">
            <w:pPr>
              <w:pStyle w:val="TableParagraph"/>
              <w:spacing w:line="234" w:lineRule="exact"/>
              <w:ind w:left="34" w:right="-31"/>
              <w:jc w:val="center"/>
            </w:pPr>
            <w:r w:rsidRPr="00540490">
              <w:t>175</w:t>
            </w:r>
          </w:p>
        </w:tc>
        <w:tc>
          <w:tcPr>
            <w:tcW w:w="8144" w:type="dxa"/>
          </w:tcPr>
          <w:p w:rsidR="001269C7" w:rsidRPr="00540490" w:rsidRDefault="001269C7" w:rsidP="00CC610B">
            <w:pPr>
              <w:pStyle w:val="TableParagraph"/>
              <w:spacing w:line="234" w:lineRule="exact"/>
              <w:ind w:left="81"/>
            </w:pPr>
            <w:r w:rsidRPr="00540490">
              <w:rPr>
                <w:b/>
                <w:bCs/>
              </w:rPr>
              <w:t>Р.3</w:t>
            </w:r>
            <w:r>
              <w:rPr>
                <w:b/>
                <w:bCs/>
              </w:rPr>
              <w:t>.</w:t>
            </w:r>
            <w:r w:rsidRPr="00540490">
              <w:rPr>
                <w:b/>
                <w:bCs/>
              </w:rPr>
              <w:t xml:space="preserve"> </w:t>
            </w:r>
            <w:r w:rsidRPr="00540490">
              <w:t>Описание действий (упр. 613)</w:t>
            </w:r>
          </w:p>
        </w:tc>
        <w:tc>
          <w:tcPr>
            <w:tcW w:w="1134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30" w:type="dxa"/>
          </w:tcPr>
          <w:p w:rsidR="001269C7" w:rsidRPr="00540490" w:rsidRDefault="001269C7" w:rsidP="00CC610B">
            <w:pPr>
              <w:shd w:val="clear" w:color="auto" w:fill="FFFFFF"/>
              <w:spacing w:after="1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Style w:val="ab"/>
                <w:rFonts w:ascii="Times New Roman" w:hAnsi="Times New Roman"/>
                <w:sz w:val="24"/>
                <w:szCs w:val="24"/>
              </w:rPr>
              <w:t>h</w:t>
            </w:r>
            <w:hyperlink r:id="rId379" w:history="1">
              <w:r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https://prosv.ru/static/tsok</w:t>
              </w:r>
            </w:hyperlink>
          </w:p>
        </w:tc>
      </w:tr>
      <w:tr w:rsidR="001269C7" w:rsidRPr="00540490" w:rsidTr="00CC610B">
        <w:tc>
          <w:tcPr>
            <w:tcW w:w="1070" w:type="dxa"/>
          </w:tcPr>
          <w:p w:rsidR="001269C7" w:rsidRPr="00540490" w:rsidRDefault="001269C7" w:rsidP="00CC610B">
            <w:pPr>
              <w:pStyle w:val="TableParagraph"/>
              <w:spacing w:line="232" w:lineRule="exact"/>
              <w:ind w:left="34" w:right="-31"/>
              <w:jc w:val="center"/>
            </w:pPr>
            <w:r w:rsidRPr="00540490">
              <w:t>176-177</w:t>
            </w:r>
          </w:p>
        </w:tc>
        <w:tc>
          <w:tcPr>
            <w:tcW w:w="8144" w:type="dxa"/>
          </w:tcPr>
          <w:p w:rsidR="001269C7" w:rsidRPr="00540490" w:rsidRDefault="001269C7" w:rsidP="00CC610B">
            <w:pPr>
              <w:pStyle w:val="TableParagraph"/>
              <w:spacing w:line="232" w:lineRule="exact"/>
              <w:ind w:left="81"/>
            </w:pPr>
            <w:r w:rsidRPr="00540490">
              <w:t>Употребление</w:t>
            </w:r>
            <w:r w:rsidRPr="00540490">
              <w:rPr>
                <w:spacing w:val="-2"/>
              </w:rPr>
              <w:t xml:space="preserve"> </w:t>
            </w:r>
            <w:r w:rsidRPr="00540490">
              <w:t>наклонений</w:t>
            </w:r>
          </w:p>
        </w:tc>
        <w:tc>
          <w:tcPr>
            <w:tcW w:w="1134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30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80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c>
          <w:tcPr>
            <w:tcW w:w="1070" w:type="dxa"/>
          </w:tcPr>
          <w:p w:rsidR="001269C7" w:rsidRPr="00540490" w:rsidRDefault="001269C7" w:rsidP="00CC610B">
            <w:pPr>
              <w:pStyle w:val="TableParagraph"/>
              <w:spacing w:line="234" w:lineRule="exact"/>
              <w:ind w:left="34" w:right="-31"/>
              <w:jc w:val="center"/>
            </w:pPr>
            <w:r w:rsidRPr="00540490">
              <w:t>178-179</w:t>
            </w:r>
          </w:p>
        </w:tc>
        <w:tc>
          <w:tcPr>
            <w:tcW w:w="8144" w:type="dxa"/>
          </w:tcPr>
          <w:p w:rsidR="001269C7" w:rsidRPr="00540490" w:rsidRDefault="001269C7" w:rsidP="00CC610B">
            <w:pPr>
              <w:pStyle w:val="TableParagraph"/>
              <w:spacing w:line="234" w:lineRule="exact"/>
              <w:ind w:left="81"/>
            </w:pPr>
            <w:r w:rsidRPr="00540490">
              <w:t>Безличные</w:t>
            </w:r>
            <w:r w:rsidRPr="00540490">
              <w:rPr>
                <w:spacing w:val="-4"/>
              </w:rPr>
              <w:t xml:space="preserve"> </w:t>
            </w:r>
            <w:r w:rsidRPr="00540490">
              <w:t>глаголы</w:t>
            </w:r>
          </w:p>
        </w:tc>
        <w:tc>
          <w:tcPr>
            <w:tcW w:w="1134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30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81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c>
          <w:tcPr>
            <w:tcW w:w="1070" w:type="dxa"/>
          </w:tcPr>
          <w:p w:rsidR="001269C7" w:rsidRPr="00540490" w:rsidRDefault="001269C7" w:rsidP="00CC610B">
            <w:pPr>
              <w:pStyle w:val="TableParagraph"/>
              <w:spacing w:line="234" w:lineRule="exact"/>
              <w:ind w:left="34" w:right="-31"/>
              <w:jc w:val="center"/>
            </w:pPr>
            <w:r w:rsidRPr="00540490">
              <w:t>180</w:t>
            </w:r>
          </w:p>
        </w:tc>
        <w:tc>
          <w:tcPr>
            <w:tcW w:w="8144" w:type="dxa"/>
          </w:tcPr>
          <w:p w:rsidR="001269C7" w:rsidRPr="00540490" w:rsidRDefault="001269C7" w:rsidP="00CC610B">
            <w:pPr>
              <w:pStyle w:val="TableParagraph"/>
              <w:spacing w:line="234" w:lineRule="exact"/>
              <w:ind w:left="81"/>
            </w:pPr>
            <w:r w:rsidRPr="00540490">
              <w:t>Употребление личных глаголов в безличном значении</w:t>
            </w:r>
          </w:p>
        </w:tc>
        <w:tc>
          <w:tcPr>
            <w:tcW w:w="1134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30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82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c>
          <w:tcPr>
            <w:tcW w:w="1070" w:type="dxa"/>
          </w:tcPr>
          <w:p w:rsidR="001269C7" w:rsidRPr="00540490" w:rsidRDefault="001269C7" w:rsidP="00CC610B">
            <w:pPr>
              <w:pStyle w:val="TableParagraph"/>
              <w:spacing w:line="232" w:lineRule="exact"/>
              <w:ind w:left="34" w:right="-31"/>
              <w:jc w:val="center"/>
            </w:pPr>
            <w:r w:rsidRPr="00540490">
              <w:t>181-182</w:t>
            </w:r>
          </w:p>
        </w:tc>
        <w:tc>
          <w:tcPr>
            <w:tcW w:w="8144" w:type="dxa"/>
          </w:tcPr>
          <w:p w:rsidR="001269C7" w:rsidRPr="00540490" w:rsidRDefault="001269C7" w:rsidP="00CC610B">
            <w:pPr>
              <w:pStyle w:val="TableParagraph"/>
              <w:spacing w:line="232" w:lineRule="exact"/>
              <w:ind w:left="81"/>
            </w:pPr>
            <w:r w:rsidRPr="00540490">
              <w:t>Морфологический</w:t>
            </w:r>
            <w:r w:rsidRPr="00540490">
              <w:rPr>
                <w:spacing w:val="-2"/>
              </w:rPr>
              <w:t xml:space="preserve"> </w:t>
            </w:r>
            <w:r w:rsidRPr="00540490">
              <w:t>разбор</w:t>
            </w:r>
            <w:r w:rsidRPr="00540490">
              <w:rPr>
                <w:spacing w:val="-4"/>
              </w:rPr>
              <w:t xml:space="preserve"> </w:t>
            </w:r>
            <w:r w:rsidRPr="00540490">
              <w:t>глагола</w:t>
            </w:r>
          </w:p>
        </w:tc>
        <w:tc>
          <w:tcPr>
            <w:tcW w:w="1134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30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83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c>
          <w:tcPr>
            <w:tcW w:w="1070" w:type="dxa"/>
          </w:tcPr>
          <w:p w:rsidR="001269C7" w:rsidRPr="00540490" w:rsidRDefault="001269C7" w:rsidP="00CC610B">
            <w:pPr>
              <w:pStyle w:val="TableParagraph"/>
              <w:spacing w:line="234" w:lineRule="exact"/>
              <w:ind w:left="34" w:right="-31"/>
              <w:jc w:val="center"/>
            </w:pPr>
            <w:r w:rsidRPr="00540490">
              <w:t>183</w:t>
            </w:r>
          </w:p>
        </w:tc>
        <w:tc>
          <w:tcPr>
            <w:tcW w:w="8144" w:type="dxa"/>
          </w:tcPr>
          <w:p w:rsidR="001269C7" w:rsidRPr="00540490" w:rsidRDefault="001269C7" w:rsidP="00CC610B">
            <w:pPr>
              <w:pStyle w:val="TableParagraph"/>
              <w:spacing w:line="234" w:lineRule="exact"/>
              <w:ind w:left="81"/>
            </w:pPr>
            <w:r w:rsidRPr="00540490">
              <w:rPr>
                <w:b/>
                <w:bCs/>
              </w:rPr>
              <w:t>Р.2</w:t>
            </w:r>
            <w:r>
              <w:rPr>
                <w:b/>
                <w:bCs/>
              </w:rPr>
              <w:t>.</w:t>
            </w:r>
            <w:r w:rsidRPr="00540490">
              <w:rPr>
                <w:b/>
                <w:bCs/>
              </w:rPr>
              <w:t xml:space="preserve"> </w:t>
            </w:r>
            <w:r w:rsidRPr="00540490">
              <w:rPr>
                <w:b/>
                <w:bCs/>
                <w:spacing w:val="-2"/>
              </w:rPr>
              <w:t xml:space="preserve"> </w:t>
            </w:r>
            <w:r w:rsidRPr="00540490">
              <w:t>Рассказ</w:t>
            </w:r>
            <w:r w:rsidRPr="00540490">
              <w:rPr>
                <w:spacing w:val="-1"/>
              </w:rPr>
              <w:t xml:space="preserve"> </w:t>
            </w:r>
            <w:r w:rsidRPr="00540490">
              <w:t>на</w:t>
            </w:r>
            <w:r w:rsidRPr="00540490">
              <w:rPr>
                <w:spacing w:val="-2"/>
              </w:rPr>
              <w:t xml:space="preserve"> </w:t>
            </w:r>
            <w:r w:rsidRPr="00540490">
              <w:t>основе</w:t>
            </w:r>
            <w:r w:rsidRPr="00540490">
              <w:rPr>
                <w:spacing w:val="-1"/>
              </w:rPr>
              <w:t xml:space="preserve"> </w:t>
            </w:r>
            <w:proofErr w:type="gramStart"/>
            <w:r w:rsidRPr="00540490">
              <w:t>услышанного</w:t>
            </w:r>
            <w:proofErr w:type="gramEnd"/>
            <w:r w:rsidRPr="00540490">
              <w:t xml:space="preserve"> (монолог-повествование)</w:t>
            </w:r>
          </w:p>
        </w:tc>
        <w:tc>
          <w:tcPr>
            <w:tcW w:w="1134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30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84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c>
          <w:tcPr>
            <w:tcW w:w="1070" w:type="dxa"/>
          </w:tcPr>
          <w:p w:rsidR="001269C7" w:rsidRPr="00540490" w:rsidRDefault="001269C7" w:rsidP="00CC610B">
            <w:pPr>
              <w:pStyle w:val="TableParagraph"/>
              <w:spacing w:line="234" w:lineRule="exact"/>
              <w:ind w:left="34" w:right="-31"/>
              <w:jc w:val="center"/>
            </w:pPr>
            <w:r w:rsidRPr="00540490">
              <w:t>184-186</w:t>
            </w:r>
          </w:p>
        </w:tc>
        <w:tc>
          <w:tcPr>
            <w:tcW w:w="8144" w:type="dxa"/>
          </w:tcPr>
          <w:p w:rsidR="001269C7" w:rsidRPr="00540490" w:rsidRDefault="001269C7" w:rsidP="00CC610B">
            <w:pPr>
              <w:pStyle w:val="TableParagraph"/>
              <w:spacing w:line="234" w:lineRule="exact"/>
              <w:ind w:left="81"/>
            </w:pPr>
            <w:r w:rsidRPr="00540490">
              <w:t>Правописание</w:t>
            </w:r>
            <w:r w:rsidRPr="00540490">
              <w:rPr>
                <w:spacing w:val="-2"/>
              </w:rPr>
              <w:t xml:space="preserve"> </w:t>
            </w:r>
            <w:r w:rsidRPr="00540490">
              <w:t>гласных</w:t>
            </w:r>
            <w:r w:rsidRPr="00540490">
              <w:rPr>
                <w:spacing w:val="-2"/>
              </w:rPr>
              <w:t xml:space="preserve"> </w:t>
            </w:r>
            <w:r w:rsidRPr="00540490">
              <w:t>в</w:t>
            </w:r>
            <w:r w:rsidRPr="00540490">
              <w:rPr>
                <w:spacing w:val="-5"/>
              </w:rPr>
              <w:t xml:space="preserve"> </w:t>
            </w:r>
            <w:r w:rsidRPr="00540490">
              <w:t>суффиксах</w:t>
            </w:r>
            <w:r w:rsidRPr="00540490">
              <w:rPr>
                <w:spacing w:val="-1"/>
              </w:rPr>
              <w:t xml:space="preserve"> </w:t>
            </w:r>
            <w:r w:rsidRPr="00540490">
              <w:t>глаголов</w:t>
            </w:r>
          </w:p>
        </w:tc>
        <w:tc>
          <w:tcPr>
            <w:tcW w:w="1134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30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85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c>
          <w:tcPr>
            <w:tcW w:w="1070" w:type="dxa"/>
          </w:tcPr>
          <w:p w:rsidR="001269C7" w:rsidRPr="00540490" w:rsidRDefault="001269C7" w:rsidP="00CC610B">
            <w:pPr>
              <w:pStyle w:val="TableParagraph"/>
              <w:spacing w:line="232" w:lineRule="exact"/>
              <w:ind w:left="34" w:right="-31"/>
              <w:jc w:val="center"/>
            </w:pPr>
            <w:r w:rsidRPr="00540490">
              <w:t>187-190</w:t>
            </w:r>
          </w:p>
        </w:tc>
        <w:tc>
          <w:tcPr>
            <w:tcW w:w="8144" w:type="dxa"/>
          </w:tcPr>
          <w:p w:rsidR="001269C7" w:rsidRPr="00540490" w:rsidRDefault="001269C7" w:rsidP="00CC610B">
            <w:pPr>
              <w:pStyle w:val="TableParagraph"/>
              <w:spacing w:line="232" w:lineRule="exact"/>
              <w:ind w:left="81"/>
            </w:pPr>
            <w:r w:rsidRPr="00540490">
              <w:t>Повторение</w:t>
            </w:r>
            <w:r w:rsidRPr="00540490">
              <w:rPr>
                <w:spacing w:val="-3"/>
              </w:rPr>
              <w:t xml:space="preserve"> </w:t>
            </w:r>
            <w:r w:rsidRPr="00540490">
              <w:t>изученного</w:t>
            </w:r>
            <w:r w:rsidRPr="00540490">
              <w:rPr>
                <w:spacing w:val="-3"/>
              </w:rPr>
              <w:t xml:space="preserve"> </w:t>
            </w:r>
            <w:r w:rsidRPr="00540490">
              <w:t>по</w:t>
            </w:r>
            <w:r w:rsidRPr="00540490">
              <w:rPr>
                <w:spacing w:val="-3"/>
              </w:rPr>
              <w:t xml:space="preserve"> </w:t>
            </w:r>
            <w:r w:rsidRPr="00540490">
              <w:t>теме</w:t>
            </w:r>
            <w:r w:rsidRPr="00540490">
              <w:rPr>
                <w:spacing w:val="-3"/>
              </w:rPr>
              <w:t xml:space="preserve"> </w:t>
            </w:r>
            <w:r w:rsidRPr="00540490">
              <w:t>«Глагол»</w:t>
            </w:r>
          </w:p>
        </w:tc>
        <w:tc>
          <w:tcPr>
            <w:tcW w:w="1134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30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86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c>
          <w:tcPr>
            <w:tcW w:w="1070" w:type="dxa"/>
          </w:tcPr>
          <w:p w:rsidR="001269C7" w:rsidRPr="00540490" w:rsidRDefault="001269C7" w:rsidP="00CC610B">
            <w:pPr>
              <w:pStyle w:val="TableParagraph"/>
              <w:spacing w:line="234" w:lineRule="exact"/>
              <w:ind w:left="34" w:right="-31"/>
              <w:jc w:val="center"/>
            </w:pPr>
            <w:r w:rsidRPr="00540490">
              <w:t>191</w:t>
            </w:r>
          </w:p>
        </w:tc>
        <w:tc>
          <w:tcPr>
            <w:tcW w:w="8144" w:type="dxa"/>
          </w:tcPr>
          <w:p w:rsidR="001269C7" w:rsidRPr="00540490" w:rsidRDefault="001269C7" w:rsidP="00CC610B">
            <w:pPr>
              <w:pStyle w:val="TableParagraph"/>
              <w:spacing w:line="234" w:lineRule="exact"/>
              <w:ind w:left="81"/>
            </w:pPr>
            <w:r w:rsidRPr="00540490">
              <w:rPr>
                <w:b/>
                <w:bCs/>
              </w:rPr>
              <w:t>И.К</w:t>
            </w:r>
            <w:r w:rsidRPr="00540490">
              <w:t>. Контрольный</w:t>
            </w:r>
            <w:r w:rsidRPr="00540490">
              <w:rPr>
                <w:spacing w:val="-2"/>
              </w:rPr>
              <w:t xml:space="preserve"> </w:t>
            </w:r>
            <w:r w:rsidRPr="00540490">
              <w:t>диктант</w:t>
            </w:r>
            <w:r w:rsidRPr="00540490">
              <w:rPr>
                <w:spacing w:val="-3"/>
              </w:rPr>
              <w:t xml:space="preserve"> </w:t>
            </w:r>
            <w:r w:rsidRPr="00540490">
              <w:t>с</w:t>
            </w:r>
            <w:r w:rsidRPr="00540490">
              <w:rPr>
                <w:spacing w:val="-3"/>
              </w:rPr>
              <w:t xml:space="preserve"> </w:t>
            </w:r>
            <w:r w:rsidRPr="00540490">
              <w:t>грамматическим</w:t>
            </w:r>
            <w:r w:rsidRPr="00540490">
              <w:rPr>
                <w:spacing w:val="-3"/>
              </w:rPr>
              <w:t xml:space="preserve"> </w:t>
            </w:r>
            <w:r w:rsidRPr="00540490">
              <w:t>заданием</w:t>
            </w:r>
            <w:r w:rsidRPr="00540490">
              <w:rPr>
                <w:spacing w:val="-4"/>
              </w:rPr>
              <w:t xml:space="preserve"> </w:t>
            </w:r>
            <w:r w:rsidRPr="00540490">
              <w:t>по</w:t>
            </w:r>
            <w:r w:rsidRPr="00540490">
              <w:rPr>
                <w:spacing w:val="-2"/>
              </w:rPr>
              <w:t xml:space="preserve"> </w:t>
            </w:r>
            <w:r w:rsidRPr="00540490">
              <w:t>теме</w:t>
            </w:r>
            <w:r w:rsidRPr="00540490">
              <w:rPr>
                <w:spacing w:val="-1"/>
              </w:rPr>
              <w:t xml:space="preserve"> </w:t>
            </w:r>
            <w:r w:rsidRPr="00540490">
              <w:t>«Глагол»</w:t>
            </w:r>
          </w:p>
        </w:tc>
        <w:tc>
          <w:tcPr>
            <w:tcW w:w="1134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30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87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  <w:lang w:eastAsia="ru-RU"/>
                </w:rPr>
                <w:t>http://www.gramota.ru/</w:t>
              </w:r>
            </w:hyperlink>
          </w:p>
        </w:tc>
      </w:tr>
      <w:tr w:rsidR="001269C7" w:rsidRPr="00540490" w:rsidTr="00CC610B">
        <w:tc>
          <w:tcPr>
            <w:tcW w:w="1070" w:type="dxa"/>
          </w:tcPr>
          <w:p w:rsidR="001269C7" w:rsidRPr="00540490" w:rsidRDefault="001269C7" w:rsidP="00CC610B">
            <w:pPr>
              <w:pStyle w:val="TableParagraph"/>
              <w:spacing w:line="234" w:lineRule="exact"/>
              <w:ind w:left="34" w:right="-31"/>
              <w:jc w:val="center"/>
            </w:pPr>
            <w:r w:rsidRPr="00540490">
              <w:t>192</w:t>
            </w:r>
          </w:p>
        </w:tc>
        <w:tc>
          <w:tcPr>
            <w:tcW w:w="8144" w:type="dxa"/>
          </w:tcPr>
          <w:p w:rsidR="001269C7" w:rsidRPr="00540490" w:rsidRDefault="001269C7" w:rsidP="00CC610B">
            <w:pPr>
              <w:pStyle w:val="TableParagraph"/>
              <w:spacing w:line="234" w:lineRule="exact"/>
              <w:ind w:left="81"/>
            </w:pPr>
            <w:r w:rsidRPr="00540490">
              <w:t>Анализ контрольной работы по теме «Глагол»</w:t>
            </w:r>
          </w:p>
        </w:tc>
        <w:tc>
          <w:tcPr>
            <w:tcW w:w="1134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30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88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  <w:lang w:eastAsia="ru-RU"/>
                </w:rPr>
                <w:t>http://www.gramota.ru/</w:t>
              </w:r>
            </w:hyperlink>
          </w:p>
        </w:tc>
      </w:tr>
      <w:tr w:rsidR="001269C7" w:rsidRPr="00540490" w:rsidTr="00CC610B">
        <w:tc>
          <w:tcPr>
            <w:tcW w:w="1070" w:type="dxa"/>
          </w:tcPr>
          <w:p w:rsidR="001269C7" w:rsidRPr="00540490" w:rsidRDefault="001269C7" w:rsidP="00CC610B">
            <w:pPr>
              <w:spacing w:after="0" w:line="240" w:lineRule="auto"/>
              <w:ind w:left="34"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44" w:type="dxa"/>
          </w:tcPr>
          <w:p w:rsidR="001269C7" w:rsidRPr="00540490" w:rsidRDefault="001269C7" w:rsidP="00CC61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Повторение</w:t>
            </w:r>
            <w:r w:rsidRPr="00540490"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</w:rPr>
              <w:t xml:space="preserve"> </w:t>
            </w:r>
            <w:r w:rsidRPr="005404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 систематизация</w:t>
            </w:r>
            <w:r w:rsidRPr="00540490"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 </w:t>
            </w:r>
            <w:proofErr w:type="gramStart"/>
            <w:r w:rsidRPr="005404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изученного</w:t>
            </w:r>
            <w:proofErr w:type="gramEnd"/>
            <w:r w:rsidRPr="00540490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 </w:t>
            </w:r>
            <w:r w:rsidRPr="005404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r w:rsidRPr="00540490"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 </w:t>
            </w:r>
            <w:r w:rsidRPr="005404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Pr="00540490">
              <w:rPr>
                <w:rFonts w:ascii="Times New Roman" w:hAnsi="Times New Roman" w:cs="Times New Roman"/>
                <w:b/>
                <w:bCs/>
                <w:spacing w:val="51"/>
                <w:sz w:val="24"/>
                <w:szCs w:val="24"/>
              </w:rPr>
              <w:t xml:space="preserve"> </w:t>
            </w:r>
            <w:r w:rsidRPr="005404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Pr="00540490"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</w:rPr>
              <w:t xml:space="preserve"> </w:t>
            </w:r>
            <w:r w:rsidRPr="005404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  <w:r w:rsidRPr="00540490"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 </w:t>
            </w:r>
            <w:r w:rsidRPr="005404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классах</w:t>
            </w:r>
            <w:r w:rsidRPr="00540490"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7+3</w:t>
            </w:r>
          </w:p>
        </w:tc>
        <w:tc>
          <w:tcPr>
            <w:tcW w:w="4330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9C7" w:rsidRPr="00540490" w:rsidTr="00CC610B">
        <w:tc>
          <w:tcPr>
            <w:tcW w:w="1070" w:type="dxa"/>
          </w:tcPr>
          <w:p w:rsidR="001269C7" w:rsidRPr="00540490" w:rsidRDefault="001269C7" w:rsidP="00CC610B">
            <w:pPr>
              <w:pStyle w:val="TableParagraph"/>
              <w:spacing w:line="232" w:lineRule="exact"/>
              <w:ind w:left="34" w:right="-31"/>
              <w:jc w:val="center"/>
            </w:pPr>
            <w:r w:rsidRPr="00540490">
              <w:t>193</w:t>
            </w:r>
          </w:p>
        </w:tc>
        <w:tc>
          <w:tcPr>
            <w:tcW w:w="8144" w:type="dxa"/>
          </w:tcPr>
          <w:p w:rsidR="001269C7" w:rsidRPr="00540490" w:rsidRDefault="001269C7" w:rsidP="00CC610B">
            <w:pPr>
              <w:pStyle w:val="TableParagraph"/>
              <w:spacing w:line="232" w:lineRule="exact"/>
              <w:ind w:left="108"/>
            </w:pPr>
            <w:r w:rsidRPr="00540490">
              <w:t>Орфография.</w:t>
            </w:r>
            <w:r w:rsidRPr="00540490">
              <w:rPr>
                <w:spacing w:val="-3"/>
              </w:rPr>
              <w:t xml:space="preserve"> </w:t>
            </w:r>
            <w:r w:rsidRPr="00540490">
              <w:t>Орфографический</w:t>
            </w:r>
            <w:r w:rsidRPr="00540490">
              <w:rPr>
                <w:spacing w:val="-3"/>
              </w:rPr>
              <w:t xml:space="preserve"> </w:t>
            </w:r>
            <w:r w:rsidRPr="00540490">
              <w:t>разбор</w:t>
            </w:r>
          </w:p>
        </w:tc>
        <w:tc>
          <w:tcPr>
            <w:tcW w:w="1134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30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89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c>
          <w:tcPr>
            <w:tcW w:w="1070" w:type="dxa"/>
          </w:tcPr>
          <w:p w:rsidR="001269C7" w:rsidRPr="00540490" w:rsidRDefault="001269C7" w:rsidP="00CC610B">
            <w:pPr>
              <w:pStyle w:val="TableParagraph"/>
              <w:spacing w:line="234" w:lineRule="exact"/>
              <w:ind w:left="34" w:right="-31"/>
              <w:jc w:val="center"/>
            </w:pPr>
            <w:r w:rsidRPr="00540490">
              <w:t>194</w:t>
            </w:r>
          </w:p>
        </w:tc>
        <w:tc>
          <w:tcPr>
            <w:tcW w:w="8144" w:type="dxa"/>
          </w:tcPr>
          <w:p w:rsidR="001269C7" w:rsidRPr="00540490" w:rsidRDefault="001269C7" w:rsidP="00CC610B">
            <w:pPr>
              <w:pStyle w:val="TableParagraph"/>
              <w:spacing w:line="234" w:lineRule="exact"/>
              <w:ind w:left="108"/>
            </w:pPr>
            <w:r w:rsidRPr="00540490">
              <w:t>Пунктуация.</w:t>
            </w:r>
            <w:r w:rsidRPr="00540490">
              <w:rPr>
                <w:spacing w:val="-3"/>
              </w:rPr>
              <w:t xml:space="preserve"> </w:t>
            </w:r>
            <w:r w:rsidRPr="00540490">
              <w:t>Пунктуационный</w:t>
            </w:r>
            <w:r w:rsidRPr="00540490">
              <w:rPr>
                <w:spacing w:val="-2"/>
              </w:rPr>
              <w:t xml:space="preserve"> </w:t>
            </w:r>
            <w:r w:rsidRPr="00540490">
              <w:t>разбор</w:t>
            </w:r>
          </w:p>
        </w:tc>
        <w:tc>
          <w:tcPr>
            <w:tcW w:w="1134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30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90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c>
          <w:tcPr>
            <w:tcW w:w="1070" w:type="dxa"/>
          </w:tcPr>
          <w:p w:rsidR="001269C7" w:rsidRPr="00540490" w:rsidRDefault="001269C7" w:rsidP="00CC610B">
            <w:pPr>
              <w:pStyle w:val="TableParagraph"/>
              <w:spacing w:line="232" w:lineRule="exact"/>
              <w:ind w:left="34" w:right="-31"/>
              <w:jc w:val="center"/>
            </w:pPr>
            <w:r w:rsidRPr="00540490">
              <w:lastRenderedPageBreak/>
              <w:t>195</w:t>
            </w:r>
          </w:p>
        </w:tc>
        <w:tc>
          <w:tcPr>
            <w:tcW w:w="8144" w:type="dxa"/>
          </w:tcPr>
          <w:p w:rsidR="001269C7" w:rsidRPr="00540490" w:rsidRDefault="001269C7" w:rsidP="00CC610B">
            <w:pPr>
              <w:pStyle w:val="TableParagraph"/>
              <w:spacing w:line="232" w:lineRule="exact"/>
              <w:ind w:left="108"/>
            </w:pPr>
            <w:r w:rsidRPr="00540490">
              <w:rPr>
                <w:b/>
                <w:bCs/>
              </w:rPr>
              <w:t>И.К.</w:t>
            </w:r>
            <w:r w:rsidRPr="00540490">
              <w:rPr>
                <w:b/>
                <w:bCs/>
                <w:spacing w:val="-2"/>
              </w:rPr>
              <w:t xml:space="preserve"> </w:t>
            </w:r>
            <w:r w:rsidRPr="00540490">
              <w:t>Сочинение</w:t>
            </w:r>
            <w:r w:rsidRPr="00540490">
              <w:rPr>
                <w:spacing w:val="-4"/>
              </w:rPr>
              <w:t xml:space="preserve"> </w:t>
            </w:r>
            <w:r w:rsidRPr="00540490">
              <w:t>на</w:t>
            </w:r>
            <w:r w:rsidRPr="00540490">
              <w:rPr>
                <w:spacing w:val="-2"/>
              </w:rPr>
              <w:t xml:space="preserve"> </w:t>
            </w:r>
            <w:r w:rsidRPr="00540490">
              <w:t>выбранную</w:t>
            </w:r>
            <w:r w:rsidRPr="00540490">
              <w:rPr>
                <w:spacing w:val="-2"/>
              </w:rPr>
              <w:t xml:space="preserve"> </w:t>
            </w:r>
            <w:r w:rsidRPr="00540490">
              <w:t>тему (упр. 658)</w:t>
            </w:r>
          </w:p>
        </w:tc>
        <w:tc>
          <w:tcPr>
            <w:tcW w:w="1134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30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91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c>
          <w:tcPr>
            <w:tcW w:w="1070" w:type="dxa"/>
          </w:tcPr>
          <w:p w:rsidR="001269C7" w:rsidRPr="00540490" w:rsidRDefault="001269C7" w:rsidP="00CC610B">
            <w:pPr>
              <w:pStyle w:val="TableParagraph"/>
              <w:spacing w:line="234" w:lineRule="exact"/>
              <w:ind w:left="34" w:right="-31"/>
              <w:jc w:val="center"/>
            </w:pPr>
            <w:r w:rsidRPr="00540490">
              <w:t>196</w:t>
            </w:r>
          </w:p>
        </w:tc>
        <w:tc>
          <w:tcPr>
            <w:tcW w:w="8144" w:type="dxa"/>
          </w:tcPr>
          <w:p w:rsidR="001269C7" w:rsidRPr="00540490" w:rsidRDefault="001269C7" w:rsidP="00CC610B">
            <w:pPr>
              <w:pStyle w:val="TableParagraph"/>
              <w:spacing w:line="234" w:lineRule="exact"/>
              <w:ind w:left="108"/>
            </w:pPr>
            <w:r w:rsidRPr="00540490">
              <w:t>Лексика</w:t>
            </w:r>
            <w:r w:rsidRPr="00540490">
              <w:rPr>
                <w:spacing w:val="-1"/>
              </w:rPr>
              <w:t xml:space="preserve"> </w:t>
            </w:r>
            <w:r w:rsidRPr="00540490">
              <w:t>и</w:t>
            </w:r>
            <w:r w:rsidRPr="00540490">
              <w:rPr>
                <w:spacing w:val="-1"/>
              </w:rPr>
              <w:t xml:space="preserve"> </w:t>
            </w:r>
            <w:r w:rsidRPr="00540490">
              <w:t>фразеология</w:t>
            </w:r>
          </w:p>
        </w:tc>
        <w:tc>
          <w:tcPr>
            <w:tcW w:w="1134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30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92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c>
          <w:tcPr>
            <w:tcW w:w="1070" w:type="dxa"/>
          </w:tcPr>
          <w:p w:rsidR="001269C7" w:rsidRPr="00540490" w:rsidRDefault="001269C7" w:rsidP="00CC610B">
            <w:pPr>
              <w:pStyle w:val="TableParagraph"/>
              <w:spacing w:line="232" w:lineRule="exact"/>
              <w:ind w:left="34" w:right="-31"/>
              <w:jc w:val="center"/>
            </w:pPr>
            <w:r w:rsidRPr="00540490">
              <w:t>197</w:t>
            </w:r>
          </w:p>
        </w:tc>
        <w:tc>
          <w:tcPr>
            <w:tcW w:w="8144" w:type="dxa"/>
          </w:tcPr>
          <w:p w:rsidR="001269C7" w:rsidRPr="00540490" w:rsidRDefault="001269C7" w:rsidP="00CC610B">
            <w:pPr>
              <w:pStyle w:val="TableParagraph"/>
              <w:spacing w:line="232" w:lineRule="exact"/>
              <w:ind w:left="108"/>
            </w:pPr>
            <w:r w:rsidRPr="00540490">
              <w:t>Словообразование.</w:t>
            </w:r>
            <w:r w:rsidRPr="00540490">
              <w:rPr>
                <w:spacing w:val="-5"/>
              </w:rPr>
              <w:t xml:space="preserve"> </w:t>
            </w:r>
            <w:r w:rsidRPr="00540490">
              <w:t>Морфемный</w:t>
            </w:r>
            <w:r w:rsidRPr="00540490">
              <w:rPr>
                <w:spacing w:val="-2"/>
              </w:rPr>
              <w:t xml:space="preserve"> </w:t>
            </w:r>
            <w:r w:rsidRPr="00540490">
              <w:t>и</w:t>
            </w:r>
            <w:r w:rsidRPr="00540490">
              <w:rPr>
                <w:spacing w:val="-2"/>
              </w:rPr>
              <w:t xml:space="preserve"> </w:t>
            </w:r>
            <w:r w:rsidRPr="00540490">
              <w:t>словообразовательный</w:t>
            </w:r>
            <w:r w:rsidRPr="00540490">
              <w:rPr>
                <w:spacing w:val="-3"/>
              </w:rPr>
              <w:t xml:space="preserve"> </w:t>
            </w:r>
            <w:r w:rsidRPr="00540490">
              <w:t>разбор</w:t>
            </w:r>
          </w:p>
        </w:tc>
        <w:tc>
          <w:tcPr>
            <w:tcW w:w="1134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30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Style w:val="ab"/>
                <w:rFonts w:ascii="Times New Roman" w:hAnsi="Times New Roman"/>
                <w:sz w:val="24"/>
                <w:szCs w:val="24"/>
              </w:rPr>
            </w:pPr>
            <w:hyperlink r:id="rId393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94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  <w:lang w:eastAsia="ru-RU"/>
                </w:rPr>
                <w:t>http://www.gramota.ru/</w:t>
              </w:r>
            </w:hyperlink>
          </w:p>
        </w:tc>
      </w:tr>
      <w:tr w:rsidR="001269C7" w:rsidRPr="00540490" w:rsidTr="00CC610B">
        <w:tc>
          <w:tcPr>
            <w:tcW w:w="1070" w:type="dxa"/>
          </w:tcPr>
          <w:p w:rsidR="001269C7" w:rsidRPr="00540490" w:rsidRDefault="001269C7" w:rsidP="00CC610B">
            <w:pPr>
              <w:pStyle w:val="TableParagraph"/>
              <w:spacing w:line="234" w:lineRule="exact"/>
              <w:ind w:left="34" w:right="-31"/>
              <w:jc w:val="center"/>
            </w:pPr>
            <w:r w:rsidRPr="00540490">
              <w:t>198</w:t>
            </w:r>
          </w:p>
        </w:tc>
        <w:tc>
          <w:tcPr>
            <w:tcW w:w="8144" w:type="dxa"/>
          </w:tcPr>
          <w:p w:rsidR="001269C7" w:rsidRPr="00540490" w:rsidRDefault="001269C7" w:rsidP="00CC610B">
            <w:pPr>
              <w:pStyle w:val="TableParagraph"/>
              <w:spacing w:line="234" w:lineRule="exact"/>
              <w:ind w:left="108"/>
            </w:pPr>
            <w:r w:rsidRPr="00540490">
              <w:t>Морфология.</w:t>
            </w:r>
            <w:r w:rsidRPr="00540490">
              <w:rPr>
                <w:spacing w:val="-5"/>
              </w:rPr>
              <w:t xml:space="preserve"> </w:t>
            </w:r>
            <w:r w:rsidRPr="00540490">
              <w:t>Морфологический</w:t>
            </w:r>
            <w:r w:rsidRPr="00540490">
              <w:rPr>
                <w:spacing w:val="-3"/>
              </w:rPr>
              <w:t xml:space="preserve"> </w:t>
            </w:r>
            <w:r w:rsidRPr="00540490">
              <w:t>разбор</w:t>
            </w:r>
            <w:r w:rsidRPr="00540490">
              <w:rPr>
                <w:spacing w:val="-2"/>
              </w:rPr>
              <w:t xml:space="preserve"> </w:t>
            </w:r>
            <w:r w:rsidRPr="00540490">
              <w:t>слова</w:t>
            </w:r>
          </w:p>
        </w:tc>
        <w:tc>
          <w:tcPr>
            <w:tcW w:w="1134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30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95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c>
          <w:tcPr>
            <w:tcW w:w="1070" w:type="dxa"/>
          </w:tcPr>
          <w:p w:rsidR="001269C7" w:rsidRPr="00540490" w:rsidRDefault="001269C7" w:rsidP="00CC610B">
            <w:pPr>
              <w:pStyle w:val="TableParagraph"/>
              <w:spacing w:line="232" w:lineRule="exact"/>
              <w:ind w:left="34" w:right="-31"/>
              <w:jc w:val="center"/>
            </w:pPr>
            <w:r w:rsidRPr="00540490">
              <w:t>199</w:t>
            </w:r>
          </w:p>
        </w:tc>
        <w:tc>
          <w:tcPr>
            <w:tcW w:w="8144" w:type="dxa"/>
          </w:tcPr>
          <w:p w:rsidR="001269C7" w:rsidRPr="00540490" w:rsidRDefault="001269C7" w:rsidP="00CC610B">
            <w:pPr>
              <w:pStyle w:val="TableParagraph"/>
              <w:spacing w:line="232" w:lineRule="exact"/>
              <w:ind w:left="108"/>
            </w:pPr>
            <w:r w:rsidRPr="00540490">
              <w:t>Синтаксис.</w:t>
            </w:r>
            <w:r w:rsidRPr="00540490">
              <w:rPr>
                <w:spacing w:val="-3"/>
              </w:rPr>
              <w:t xml:space="preserve"> </w:t>
            </w:r>
            <w:r w:rsidRPr="00540490">
              <w:t>Синтаксический</w:t>
            </w:r>
            <w:r w:rsidRPr="00540490">
              <w:rPr>
                <w:spacing w:val="-3"/>
              </w:rPr>
              <w:t xml:space="preserve"> </w:t>
            </w:r>
            <w:r w:rsidRPr="00540490">
              <w:t>разбор</w:t>
            </w:r>
          </w:p>
        </w:tc>
        <w:tc>
          <w:tcPr>
            <w:tcW w:w="1134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30" w:type="dxa"/>
          </w:tcPr>
          <w:p w:rsidR="001269C7" w:rsidRPr="00540490" w:rsidRDefault="001269C7" w:rsidP="00CC610B">
            <w:pPr>
              <w:shd w:val="clear" w:color="auto" w:fill="FFFFFF"/>
              <w:spacing w:after="1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Style w:val="ab"/>
                <w:rFonts w:ascii="Times New Roman" w:hAnsi="Times New Roman"/>
                <w:sz w:val="24"/>
                <w:szCs w:val="24"/>
              </w:rPr>
              <w:t>h</w:t>
            </w:r>
            <w:hyperlink r:id="rId396" w:history="1">
              <w:r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https://prosv.ru/static/tsok</w:t>
              </w:r>
            </w:hyperlink>
          </w:p>
        </w:tc>
      </w:tr>
      <w:tr w:rsidR="001269C7" w:rsidRPr="00540490" w:rsidTr="00CC610B">
        <w:trPr>
          <w:trHeight w:val="389"/>
        </w:trPr>
        <w:tc>
          <w:tcPr>
            <w:tcW w:w="1070" w:type="dxa"/>
          </w:tcPr>
          <w:p w:rsidR="001269C7" w:rsidRPr="00540490" w:rsidRDefault="001269C7" w:rsidP="00CC610B">
            <w:pPr>
              <w:pStyle w:val="TableParagraph"/>
              <w:spacing w:line="234" w:lineRule="exact"/>
              <w:ind w:left="34" w:right="-31"/>
              <w:jc w:val="center"/>
            </w:pPr>
            <w:r w:rsidRPr="00540490">
              <w:t>200-201</w:t>
            </w:r>
          </w:p>
        </w:tc>
        <w:tc>
          <w:tcPr>
            <w:tcW w:w="8144" w:type="dxa"/>
          </w:tcPr>
          <w:p w:rsidR="001269C7" w:rsidRPr="00540490" w:rsidRDefault="001269C7" w:rsidP="00CC610B">
            <w:pPr>
              <w:pStyle w:val="TableParagraph"/>
              <w:spacing w:line="234" w:lineRule="exact"/>
              <w:ind w:left="108"/>
            </w:pPr>
            <w:r w:rsidRPr="00540490">
              <w:rPr>
                <w:b/>
                <w:bCs/>
              </w:rPr>
              <w:t>И.К</w:t>
            </w:r>
            <w:r w:rsidRPr="00316731">
              <w:rPr>
                <w:b/>
              </w:rPr>
              <w:t>.</w:t>
            </w:r>
            <w:r w:rsidRPr="00540490">
              <w:t xml:space="preserve"> Итоговая</w:t>
            </w:r>
            <w:r w:rsidRPr="00540490">
              <w:rPr>
                <w:spacing w:val="-1"/>
              </w:rPr>
              <w:t xml:space="preserve"> </w:t>
            </w:r>
            <w:r w:rsidRPr="00540490">
              <w:t>контрольная</w:t>
            </w:r>
            <w:r w:rsidRPr="00540490">
              <w:rPr>
                <w:spacing w:val="-2"/>
              </w:rPr>
              <w:t xml:space="preserve"> </w:t>
            </w:r>
            <w:r w:rsidRPr="00540490">
              <w:t>работа</w:t>
            </w:r>
          </w:p>
        </w:tc>
        <w:tc>
          <w:tcPr>
            <w:tcW w:w="1134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30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97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c>
          <w:tcPr>
            <w:tcW w:w="1070" w:type="dxa"/>
          </w:tcPr>
          <w:p w:rsidR="001269C7" w:rsidRPr="00540490" w:rsidRDefault="001269C7" w:rsidP="00CC610B">
            <w:pPr>
              <w:pStyle w:val="TableParagraph"/>
              <w:spacing w:line="232" w:lineRule="exact"/>
              <w:ind w:left="34" w:right="-31"/>
              <w:jc w:val="center"/>
            </w:pPr>
            <w:r w:rsidRPr="00540490">
              <w:t>202</w:t>
            </w:r>
          </w:p>
        </w:tc>
        <w:tc>
          <w:tcPr>
            <w:tcW w:w="8144" w:type="dxa"/>
          </w:tcPr>
          <w:p w:rsidR="001269C7" w:rsidRPr="00540490" w:rsidRDefault="001269C7" w:rsidP="00CC610B">
            <w:pPr>
              <w:pStyle w:val="TableParagraph"/>
              <w:spacing w:line="232" w:lineRule="exact"/>
              <w:ind w:left="108"/>
            </w:pPr>
            <w:r w:rsidRPr="00540490">
              <w:t>Анализ</w:t>
            </w:r>
            <w:r w:rsidRPr="00540490">
              <w:rPr>
                <w:spacing w:val="-4"/>
              </w:rPr>
              <w:t xml:space="preserve"> </w:t>
            </w:r>
            <w:r w:rsidRPr="00540490">
              <w:t>итоговой</w:t>
            </w:r>
            <w:r w:rsidRPr="00540490">
              <w:rPr>
                <w:spacing w:val="-2"/>
              </w:rPr>
              <w:t xml:space="preserve"> </w:t>
            </w:r>
            <w:r w:rsidRPr="00540490">
              <w:t>контрольной</w:t>
            </w:r>
            <w:r w:rsidRPr="00540490">
              <w:rPr>
                <w:spacing w:val="-3"/>
              </w:rPr>
              <w:t xml:space="preserve"> </w:t>
            </w:r>
            <w:r w:rsidRPr="00540490">
              <w:t>работы</w:t>
            </w:r>
          </w:p>
        </w:tc>
        <w:tc>
          <w:tcPr>
            <w:tcW w:w="1134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30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98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c>
          <w:tcPr>
            <w:tcW w:w="1070" w:type="dxa"/>
          </w:tcPr>
          <w:p w:rsidR="001269C7" w:rsidRPr="00540490" w:rsidRDefault="001269C7" w:rsidP="00CC610B">
            <w:pPr>
              <w:pStyle w:val="TableParagraph"/>
              <w:spacing w:line="234" w:lineRule="exact"/>
              <w:ind w:left="34" w:right="-31"/>
              <w:jc w:val="center"/>
            </w:pPr>
            <w:r w:rsidRPr="00540490">
              <w:t>203-204</w:t>
            </w:r>
          </w:p>
        </w:tc>
        <w:tc>
          <w:tcPr>
            <w:tcW w:w="8144" w:type="dxa"/>
          </w:tcPr>
          <w:p w:rsidR="001269C7" w:rsidRPr="00540490" w:rsidRDefault="001269C7" w:rsidP="00CC610B">
            <w:pPr>
              <w:pStyle w:val="TableParagraph"/>
              <w:spacing w:line="234" w:lineRule="exact"/>
            </w:pPr>
            <w:r w:rsidRPr="00540490">
              <w:rPr>
                <w:b/>
                <w:bCs/>
              </w:rPr>
              <w:t xml:space="preserve"> Р.4</w:t>
            </w:r>
            <w:r>
              <w:rPr>
                <w:b/>
                <w:bCs/>
              </w:rPr>
              <w:t>.</w:t>
            </w:r>
            <w:r w:rsidRPr="00540490">
              <w:rPr>
                <w:b/>
                <w:bCs/>
              </w:rPr>
              <w:t xml:space="preserve"> </w:t>
            </w:r>
            <w:r w:rsidRPr="00540490">
              <w:t>Научное сообщение по тематике курса русского</w:t>
            </w:r>
          </w:p>
          <w:p w:rsidR="001269C7" w:rsidRPr="00540490" w:rsidRDefault="001269C7" w:rsidP="00CC610B">
            <w:pPr>
              <w:pStyle w:val="TableParagraph"/>
              <w:spacing w:line="234" w:lineRule="exact"/>
            </w:pPr>
            <w:r w:rsidRPr="00540490">
              <w:t>языка в 6 классе</w:t>
            </w:r>
          </w:p>
        </w:tc>
        <w:tc>
          <w:tcPr>
            <w:tcW w:w="1134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30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Style w:val="ab"/>
                <w:rFonts w:ascii="Times New Roman" w:hAnsi="Times New Roman"/>
                <w:sz w:val="24"/>
                <w:szCs w:val="24"/>
              </w:rPr>
              <w:t>h</w:t>
            </w:r>
            <w:hyperlink r:id="rId399" w:history="1">
              <w:r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https://prosv.ru/static/tsok</w:t>
              </w:r>
            </w:hyperlink>
          </w:p>
        </w:tc>
      </w:tr>
    </w:tbl>
    <w:p w:rsidR="001269C7" w:rsidRPr="00540490" w:rsidRDefault="001269C7" w:rsidP="001269C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269C7" w:rsidRPr="00540490" w:rsidRDefault="001269C7" w:rsidP="001269C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  <w:r w:rsidRPr="00540490">
        <w:rPr>
          <w:rFonts w:ascii="Times New Roman" w:hAnsi="Times New Roman" w:cs="Times New Roman"/>
          <w:b/>
          <w:bCs/>
          <w:sz w:val="24"/>
          <w:szCs w:val="24"/>
        </w:rPr>
        <w:lastRenderedPageBreak/>
        <w:t>7 класс. 136 часов</w:t>
      </w:r>
    </w:p>
    <w:p w:rsidR="001269C7" w:rsidRPr="00540490" w:rsidRDefault="001269C7" w:rsidP="001269C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40490">
        <w:rPr>
          <w:rFonts w:ascii="Times New Roman" w:hAnsi="Times New Roman" w:cs="Times New Roman"/>
          <w:b/>
          <w:bCs/>
          <w:sz w:val="24"/>
          <w:szCs w:val="24"/>
        </w:rPr>
        <w:t>(</w:t>
      </w:r>
      <w:r>
        <w:rPr>
          <w:rFonts w:ascii="Times New Roman" w:hAnsi="Times New Roman" w:cs="Times New Roman"/>
          <w:b/>
          <w:bCs/>
          <w:sz w:val="24"/>
          <w:szCs w:val="24"/>
        </w:rPr>
        <w:t>п</w:t>
      </w:r>
      <w:r w:rsidRPr="00540490">
        <w:rPr>
          <w:rFonts w:ascii="Times New Roman" w:hAnsi="Times New Roman" w:cs="Times New Roman"/>
          <w:b/>
          <w:bCs/>
          <w:sz w:val="24"/>
          <w:szCs w:val="24"/>
        </w:rPr>
        <w:t>овторение – 8 часов, итоговый контроль – 10 часов)</w:t>
      </w:r>
    </w:p>
    <w:p w:rsidR="001269C7" w:rsidRPr="00540490" w:rsidRDefault="001269C7" w:rsidP="001269C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678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47"/>
        <w:gridCol w:w="8221"/>
        <w:gridCol w:w="1172"/>
        <w:gridCol w:w="4238"/>
      </w:tblGrid>
      <w:tr w:rsidR="001269C7" w:rsidRPr="00540490" w:rsidTr="00CC610B">
        <w:trPr>
          <w:jc w:val="center"/>
        </w:trPr>
        <w:tc>
          <w:tcPr>
            <w:tcW w:w="1047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урока</w:t>
            </w:r>
          </w:p>
        </w:tc>
        <w:tc>
          <w:tcPr>
            <w:tcW w:w="8221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</w:t>
            </w:r>
          </w:p>
        </w:tc>
        <w:tc>
          <w:tcPr>
            <w:tcW w:w="117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Кол-во часов</w:t>
            </w:r>
          </w:p>
        </w:tc>
        <w:tc>
          <w:tcPr>
            <w:tcW w:w="4238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Электронные образовательные ресурсы</w:t>
            </w:r>
          </w:p>
        </w:tc>
      </w:tr>
      <w:tr w:rsidR="001269C7" w:rsidRPr="00540490" w:rsidTr="00CC610B">
        <w:trPr>
          <w:jc w:val="center"/>
        </w:trPr>
        <w:tc>
          <w:tcPr>
            <w:tcW w:w="1047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1" w:type="dxa"/>
          </w:tcPr>
          <w:p w:rsidR="001269C7" w:rsidRPr="00540490" w:rsidRDefault="001269C7" w:rsidP="00CC610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Раздел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404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1. Общие сведения о языке                   </w:t>
            </w:r>
          </w:p>
        </w:tc>
        <w:tc>
          <w:tcPr>
            <w:tcW w:w="117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238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9C7" w:rsidRPr="00540490" w:rsidTr="00CC610B">
        <w:trPr>
          <w:jc w:val="center"/>
        </w:trPr>
        <w:tc>
          <w:tcPr>
            <w:tcW w:w="1047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1" w:type="dxa"/>
          </w:tcPr>
          <w:p w:rsidR="001269C7" w:rsidRPr="00540490" w:rsidRDefault="001269C7" w:rsidP="00CC61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Русский</w:t>
            </w:r>
            <w:r w:rsidRPr="0054049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язык</w:t>
            </w:r>
            <w:r w:rsidRPr="0054049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как развивающееся</w:t>
            </w:r>
            <w:r w:rsidRPr="0054049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явление</w:t>
            </w:r>
          </w:p>
        </w:tc>
        <w:tc>
          <w:tcPr>
            <w:tcW w:w="1172" w:type="dxa"/>
          </w:tcPr>
          <w:p w:rsidR="001269C7" w:rsidRPr="00540490" w:rsidRDefault="001269C7" w:rsidP="00CC610B">
            <w:pPr>
              <w:spacing w:after="15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38" w:type="dxa"/>
          </w:tcPr>
          <w:p w:rsidR="001269C7" w:rsidRPr="00540490" w:rsidRDefault="00217A3C" w:rsidP="00CC610B">
            <w:pPr>
              <w:spacing w:after="15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400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  <w:lang w:eastAsia="ru-RU"/>
                </w:rPr>
                <w:t>http://school-collection.edu.ru/catalog/</w:t>
              </w:r>
            </w:hyperlink>
          </w:p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01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  <w:lang w:eastAsia="ru-RU"/>
                </w:rPr>
                <w:t>https://prosv.ru/static/tsok</w:t>
              </w:r>
            </w:hyperlink>
          </w:p>
        </w:tc>
      </w:tr>
      <w:tr w:rsidR="001269C7" w:rsidRPr="00540490" w:rsidTr="00CC610B">
        <w:trPr>
          <w:jc w:val="center"/>
        </w:trPr>
        <w:tc>
          <w:tcPr>
            <w:tcW w:w="1047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1" w:type="dxa"/>
          </w:tcPr>
          <w:p w:rsidR="001269C7" w:rsidRPr="00540490" w:rsidRDefault="001269C7" w:rsidP="00CC61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Повторение</w:t>
            </w:r>
            <w:r w:rsidRPr="00540490"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</w:rPr>
              <w:t xml:space="preserve"> </w:t>
            </w:r>
            <w:proofErr w:type="gramStart"/>
            <w:r w:rsidRPr="005404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изученного</w:t>
            </w:r>
            <w:proofErr w:type="gramEnd"/>
            <w:r w:rsidRPr="00540490"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</w:rPr>
              <w:t xml:space="preserve"> </w:t>
            </w:r>
            <w:r w:rsidRPr="005404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r w:rsidRPr="00540490"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 </w:t>
            </w:r>
            <w:r w:rsidRPr="005404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5-6</w:t>
            </w:r>
            <w:r w:rsidRPr="00540490">
              <w:rPr>
                <w:rFonts w:ascii="Times New Roman" w:hAnsi="Times New Roman" w:cs="Times New Roman"/>
                <w:b/>
                <w:bCs/>
                <w:spacing w:val="-4"/>
                <w:sz w:val="24"/>
                <w:szCs w:val="24"/>
              </w:rPr>
              <w:t xml:space="preserve"> </w:t>
            </w:r>
            <w:r w:rsidRPr="005404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классах</w:t>
            </w:r>
            <w:r w:rsidRPr="00540490">
              <w:rPr>
                <w:rFonts w:ascii="Times New Roman" w:hAnsi="Times New Roman" w:cs="Times New Roman"/>
                <w:b/>
                <w:bCs/>
                <w:spacing w:val="-4"/>
                <w:sz w:val="24"/>
                <w:szCs w:val="24"/>
              </w:rPr>
              <w:t xml:space="preserve"> </w:t>
            </w:r>
          </w:p>
        </w:tc>
        <w:tc>
          <w:tcPr>
            <w:tcW w:w="1172" w:type="dxa"/>
          </w:tcPr>
          <w:p w:rsidR="001269C7" w:rsidRPr="00540490" w:rsidRDefault="001269C7" w:rsidP="00CC610B">
            <w:pPr>
              <w:spacing w:after="15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4238" w:type="dxa"/>
          </w:tcPr>
          <w:p w:rsidR="001269C7" w:rsidRPr="00540490" w:rsidRDefault="001269C7" w:rsidP="00CC610B">
            <w:pPr>
              <w:spacing w:after="15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9C7" w:rsidRPr="00540490" w:rsidTr="00CC610B">
        <w:trPr>
          <w:jc w:val="center"/>
        </w:trPr>
        <w:tc>
          <w:tcPr>
            <w:tcW w:w="1047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21" w:type="dxa"/>
          </w:tcPr>
          <w:p w:rsidR="001269C7" w:rsidRPr="00540490" w:rsidRDefault="001269C7" w:rsidP="00CC610B">
            <w:pPr>
              <w:pStyle w:val="TableParagraph"/>
              <w:spacing w:line="232" w:lineRule="exact"/>
              <w:ind w:left="110"/>
            </w:pPr>
            <w:r w:rsidRPr="00540490">
              <w:t>Синтаксис.</w:t>
            </w:r>
            <w:r w:rsidRPr="00540490">
              <w:rPr>
                <w:spacing w:val="-3"/>
              </w:rPr>
              <w:t xml:space="preserve"> </w:t>
            </w:r>
            <w:r w:rsidRPr="00540490">
              <w:t>Пунктуация</w:t>
            </w:r>
          </w:p>
        </w:tc>
        <w:tc>
          <w:tcPr>
            <w:tcW w:w="117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38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02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  <w:lang w:eastAsia="ru-RU"/>
                </w:rPr>
                <w:t>http://school-collection.edu.ru/catalog/</w:t>
              </w:r>
            </w:hyperlink>
          </w:p>
        </w:tc>
      </w:tr>
      <w:tr w:rsidR="001269C7" w:rsidRPr="00540490" w:rsidTr="00CC610B">
        <w:trPr>
          <w:jc w:val="center"/>
        </w:trPr>
        <w:tc>
          <w:tcPr>
            <w:tcW w:w="1047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221" w:type="dxa"/>
          </w:tcPr>
          <w:p w:rsidR="001269C7" w:rsidRPr="00540490" w:rsidRDefault="001269C7" w:rsidP="00CC610B">
            <w:pPr>
              <w:pStyle w:val="TableParagraph"/>
              <w:spacing w:line="232" w:lineRule="exact"/>
              <w:ind w:left="110"/>
            </w:pPr>
            <w:r w:rsidRPr="00540490">
              <w:t>Лексика</w:t>
            </w:r>
            <w:r w:rsidRPr="00540490">
              <w:rPr>
                <w:spacing w:val="-2"/>
              </w:rPr>
              <w:t xml:space="preserve"> </w:t>
            </w:r>
            <w:r w:rsidRPr="00540490">
              <w:t>и</w:t>
            </w:r>
            <w:r w:rsidRPr="00540490">
              <w:rPr>
                <w:spacing w:val="-1"/>
              </w:rPr>
              <w:t xml:space="preserve"> </w:t>
            </w:r>
            <w:r w:rsidRPr="00540490">
              <w:t>фразеология</w:t>
            </w:r>
          </w:p>
        </w:tc>
        <w:tc>
          <w:tcPr>
            <w:tcW w:w="117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38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9C7" w:rsidRPr="00540490" w:rsidTr="00CC610B">
        <w:trPr>
          <w:jc w:val="center"/>
        </w:trPr>
        <w:tc>
          <w:tcPr>
            <w:tcW w:w="1047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221" w:type="dxa"/>
          </w:tcPr>
          <w:p w:rsidR="001269C7" w:rsidRPr="00540490" w:rsidRDefault="001269C7" w:rsidP="00CC610B">
            <w:pPr>
              <w:pStyle w:val="TableParagraph"/>
              <w:spacing w:line="234" w:lineRule="exact"/>
              <w:ind w:left="110"/>
            </w:pPr>
            <w:r w:rsidRPr="00540490">
              <w:t>Фонетика</w:t>
            </w:r>
            <w:r w:rsidRPr="00540490">
              <w:rPr>
                <w:spacing w:val="-2"/>
              </w:rPr>
              <w:t xml:space="preserve"> </w:t>
            </w:r>
            <w:r w:rsidRPr="00540490">
              <w:t>и</w:t>
            </w:r>
            <w:r w:rsidRPr="00540490">
              <w:rPr>
                <w:spacing w:val="-1"/>
              </w:rPr>
              <w:t xml:space="preserve"> </w:t>
            </w:r>
            <w:r w:rsidRPr="00540490">
              <w:t>орфография</w:t>
            </w:r>
          </w:p>
        </w:tc>
        <w:tc>
          <w:tcPr>
            <w:tcW w:w="117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38" w:type="dxa"/>
          </w:tcPr>
          <w:p w:rsidR="001269C7" w:rsidRPr="00540490" w:rsidRDefault="00217A3C" w:rsidP="00CC610B">
            <w:pPr>
              <w:spacing w:after="15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403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  <w:lang w:eastAsia="ru-RU"/>
                </w:rPr>
                <w:t>http://orthographia.ru/</w:t>
              </w:r>
            </w:hyperlink>
          </w:p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04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217A3C" w:rsidTr="00CC610B">
        <w:trPr>
          <w:jc w:val="center"/>
        </w:trPr>
        <w:tc>
          <w:tcPr>
            <w:tcW w:w="1047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221" w:type="dxa"/>
          </w:tcPr>
          <w:p w:rsidR="001269C7" w:rsidRPr="00540490" w:rsidRDefault="001269C7" w:rsidP="00CC610B">
            <w:pPr>
              <w:pStyle w:val="TableParagraph"/>
              <w:spacing w:line="234" w:lineRule="exact"/>
              <w:ind w:left="110"/>
            </w:pPr>
            <w:r w:rsidRPr="00540490">
              <w:t>Словообразование</w:t>
            </w:r>
            <w:r w:rsidRPr="00540490">
              <w:rPr>
                <w:spacing w:val="-1"/>
              </w:rPr>
              <w:t xml:space="preserve"> </w:t>
            </w:r>
            <w:r w:rsidRPr="00540490">
              <w:t>и</w:t>
            </w:r>
            <w:r w:rsidRPr="00540490">
              <w:rPr>
                <w:spacing w:val="-4"/>
              </w:rPr>
              <w:t xml:space="preserve"> </w:t>
            </w:r>
            <w:r w:rsidRPr="00540490">
              <w:t>орфография</w:t>
            </w:r>
          </w:p>
        </w:tc>
        <w:tc>
          <w:tcPr>
            <w:tcW w:w="117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38" w:type="dxa"/>
          </w:tcPr>
          <w:p w:rsidR="001269C7" w:rsidRPr="00540490" w:rsidRDefault="001269C7" w:rsidP="00CC610B">
            <w:pPr>
              <w:spacing w:after="15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40490">
              <w:rPr>
                <w:rStyle w:val="ab"/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Pr="00540490">
              <w:rPr>
                <w:rStyle w:val="ab"/>
                <w:rFonts w:ascii="Times New Roman" w:hAnsi="Times New Roman"/>
                <w:sz w:val="24"/>
                <w:szCs w:val="24"/>
                <w:lang w:val="en-US"/>
              </w:rPr>
              <w:instrText xml:space="preserve"> HYPERLINK "https://resh.edu.ru/subject/13/" </w:instrText>
            </w:r>
            <w:r w:rsidRPr="00540490">
              <w:rPr>
                <w:rStyle w:val="ab"/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Pr="00540490">
              <w:rPr>
                <w:rStyle w:val="ab"/>
                <w:rFonts w:ascii="Times New Roman" w:hAnsi="Times New Roman"/>
                <w:sz w:val="24"/>
                <w:szCs w:val="24"/>
                <w:lang w:val="en-US"/>
              </w:rPr>
              <w:t>h</w:t>
            </w:r>
            <w:hyperlink r:id="rId405" w:history="1">
              <w:r w:rsidRPr="00540490">
                <w:rPr>
                  <w:rStyle w:val="ab"/>
                  <w:rFonts w:ascii="Times New Roman" w:hAnsi="Times New Roman"/>
                  <w:sz w:val="24"/>
                  <w:szCs w:val="24"/>
                  <w:lang w:val="en-US" w:eastAsia="ru-RU"/>
                </w:rPr>
                <w:t>http://orthographia.ru/</w:t>
              </w:r>
            </w:hyperlink>
          </w:p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40490">
              <w:rPr>
                <w:rStyle w:val="ab"/>
                <w:rFonts w:ascii="Times New Roman" w:hAnsi="Times New Roman"/>
                <w:sz w:val="24"/>
                <w:szCs w:val="24"/>
                <w:lang w:val="en-US"/>
              </w:rPr>
              <w:t>ttps://resh.edu.ru/subject/13/</w:t>
            </w:r>
            <w:r w:rsidRPr="00540490">
              <w:rPr>
                <w:rStyle w:val="ab"/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</w:p>
        </w:tc>
      </w:tr>
      <w:tr w:rsidR="001269C7" w:rsidRPr="00540490" w:rsidTr="00CC610B">
        <w:trPr>
          <w:jc w:val="center"/>
        </w:trPr>
        <w:tc>
          <w:tcPr>
            <w:tcW w:w="1047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221" w:type="dxa"/>
          </w:tcPr>
          <w:p w:rsidR="001269C7" w:rsidRPr="00540490" w:rsidRDefault="001269C7" w:rsidP="00CC610B">
            <w:pPr>
              <w:pStyle w:val="TableParagraph"/>
              <w:spacing w:line="232" w:lineRule="exact"/>
              <w:ind w:left="110"/>
            </w:pPr>
            <w:r w:rsidRPr="00540490">
              <w:t>Морфология</w:t>
            </w:r>
            <w:r w:rsidRPr="00540490">
              <w:rPr>
                <w:spacing w:val="-5"/>
              </w:rPr>
              <w:t xml:space="preserve"> </w:t>
            </w:r>
            <w:r w:rsidRPr="00540490">
              <w:t>и</w:t>
            </w:r>
            <w:r w:rsidRPr="00540490">
              <w:rPr>
                <w:spacing w:val="-2"/>
              </w:rPr>
              <w:t xml:space="preserve"> </w:t>
            </w:r>
            <w:r w:rsidRPr="00540490">
              <w:t>орфография</w:t>
            </w:r>
          </w:p>
        </w:tc>
        <w:tc>
          <w:tcPr>
            <w:tcW w:w="117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38" w:type="dxa"/>
          </w:tcPr>
          <w:p w:rsidR="001269C7" w:rsidRPr="00540490" w:rsidRDefault="001269C7" w:rsidP="00CC610B">
            <w:pPr>
              <w:spacing w:after="150" w:line="240" w:lineRule="auto"/>
              <w:jc w:val="center"/>
              <w:rPr>
                <w:rStyle w:val="ab"/>
                <w:rFonts w:ascii="Times New Roman" w:hAnsi="Times New Roman"/>
                <w:sz w:val="24"/>
                <w:szCs w:val="24"/>
              </w:rPr>
            </w:pPr>
            <w:r w:rsidRPr="00540490">
              <w:rPr>
                <w:rStyle w:val="ab"/>
                <w:rFonts w:ascii="Times New Roman" w:hAnsi="Times New Roman"/>
                <w:sz w:val="24"/>
                <w:szCs w:val="24"/>
              </w:rPr>
              <w:t>h</w:t>
            </w:r>
            <w:hyperlink r:id="rId406" w:history="1">
              <w:r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http://orthographia.ru/</w:t>
              </w:r>
            </w:hyperlink>
          </w:p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07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rPr>
          <w:jc w:val="center"/>
        </w:trPr>
        <w:tc>
          <w:tcPr>
            <w:tcW w:w="1047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1" w:type="dxa"/>
          </w:tcPr>
          <w:p w:rsidR="001269C7" w:rsidRPr="00540490" w:rsidRDefault="001269C7" w:rsidP="00CC610B">
            <w:pPr>
              <w:pStyle w:val="TableParagraph"/>
              <w:spacing w:line="234" w:lineRule="exact"/>
              <w:ind w:left="110"/>
              <w:rPr>
                <w:b/>
                <w:bCs/>
              </w:rPr>
            </w:pPr>
            <w:r w:rsidRPr="00540490">
              <w:rPr>
                <w:b/>
                <w:bCs/>
              </w:rPr>
              <w:t>Раздел 2. Язык и речь</w:t>
            </w:r>
          </w:p>
        </w:tc>
        <w:tc>
          <w:tcPr>
            <w:tcW w:w="117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238" w:type="dxa"/>
          </w:tcPr>
          <w:p w:rsidR="001269C7" w:rsidRPr="00540490" w:rsidRDefault="001269C7" w:rsidP="00CC610B">
            <w:pPr>
              <w:spacing w:after="150" w:line="240" w:lineRule="auto"/>
              <w:jc w:val="center"/>
              <w:rPr>
                <w:rStyle w:val="ab"/>
                <w:rFonts w:ascii="Times New Roman" w:hAnsi="Times New Roman"/>
                <w:sz w:val="24"/>
                <w:szCs w:val="24"/>
              </w:rPr>
            </w:pPr>
          </w:p>
        </w:tc>
      </w:tr>
      <w:tr w:rsidR="001269C7" w:rsidRPr="00540490" w:rsidTr="00CC610B">
        <w:trPr>
          <w:jc w:val="center"/>
        </w:trPr>
        <w:tc>
          <w:tcPr>
            <w:tcW w:w="1047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221" w:type="dxa"/>
          </w:tcPr>
          <w:p w:rsidR="001269C7" w:rsidRPr="00540490" w:rsidRDefault="001269C7" w:rsidP="00CC610B">
            <w:pPr>
              <w:pStyle w:val="TableParagraph"/>
              <w:spacing w:line="232" w:lineRule="exact"/>
              <w:ind w:left="110"/>
            </w:pPr>
            <w:r w:rsidRPr="00540490">
              <w:t>Монолог и его виды</w:t>
            </w:r>
          </w:p>
        </w:tc>
        <w:tc>
          <w:tcPr>
            <w:tcW w:w="117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38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08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rPr>
          <w:jc w:val="center"/>
        </w:trPr>
        <w:tc>
          <w:tcPr>
            <w:tcW w:w="1047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221" w:type="dxa"/>
          </w:tcPr>
          <w:p w:rsidR="001269C7" w:rsidRPr="00540490" w:rsidRDefault="001269C7" w:rsidP="00CC610B">
            <w:pPr>
              <w:pStyle w:val="TableParagraph"/>
              <w:spacing w:line="234" w:lineRule="exact"/>
              <w:ind w:left="110"/>
            </w:pPr>
            <w:r w:rsidRPr="00540490">
              <w:rPr>
                <w:b/>
                <w:bCs/>
                <w:spacing w:val="-3"/>
              </w:rPr>
              <w:t xml:space="preserve"> </w:t>
            </w:r>
            <w:r w:rsidRPr="00540490">
              <w:t>Диалог.</w:t>
            </w:r>
            <w:r w:rsidRPr="00540490">
              <w:rPr>
                <w:b/>
                <w:bCs/>
                <w:spacing w:val="-2"/>
              </w:rPr>
              <w:t xml:space="preserve"> </w:t>
            </w:r>
            <w:r w:rsidRPr="00540490">
              <w:t>Виды</w:t>
            </w:r>
            <w:r w:rsidRPr="00540490">
              <w:rPr>
                <w:spacing w:val="-1"/>
              </w:rPr>
              <w:t xml:space="preserve"> </w:t>
            </w:r>
            <w:r w:rsidRPr="00540490">
              <w:t>диалога</w:t>
            </w:r>
          </w:p>
        </w:tc>
        <w:tc>
          <w:tcPr>
            <w:tcW w:w="117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38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09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rPr>
          <w:jc w:val="center"/>
        </w:trPr>
        <w:tc>
          <w:tcPr>
            <w:tcW w:w="1047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1" w:type="dxa"/>
          </w:tcPr>
          <w:p w:rsidR="001269C7" w:rsidRPr="00540490" w:rsidRDefault="001269C7" w:rsidP="00CC610B">
            <w:pPr>
              <w:pStyle w:val="TableParagraph"/>
              <w:spacing w:line="232" w:lineRule="exact"/>
              <w:ind w:left="110"/>
              <w:rPr>
                <w:b/>
                <w:bCs/>
              </w:rPr>
            </w:pPr>
            <w:r w:rsidRPr="00540490">
              <w:rPr>
                <w:b/>
                <w:bCs/>
              </w:rPr>
              <w:t>Раздел 3. Текст</w:t>
            </w:r>
          </w:p>
        </w:tc>
        <w:tc>
          <w:tcPr>
            <w:tcW w:w="117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4238" w:type="dxa"/>
          </w:tcPr>
          <w:p w:rsidR="001269C7" w:rsidRPr="00540490" w:rsidRDefault="001269C7" w:rsidP="00CC610B">
            <w:pPr>
              <w:spacing w:after="150" w:line="240" w:lineRule="auto"/>
              <w:jc w:val="center"/>
              <w:rPr>
                <w:rStyle w:val="ab"/>
                <w:rFonts w:ascii="Times New Roman" w:hAnsi="Times New Roman"/>
                <w:sz w:val="24"/>
                <w:szCs w:val="24"/>
                <w:lang w:val="en-US"/>
              </w:rPr>
            </w:pPr>
            <w:r w:rsidRPr="00540490">
              <w:rPr>
                <w:rStyle w:val="ab"/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Pr="00540490">
              <w:rPr>
                <w:rStyle w:val="ab"/>
                <w:rFonts w:ascii="Times New Roman" w:hAnsi="Times New Roman"/>
                <w:sz w:val="24"/>
                <w:szCs w:val="24"/>
                <w:lang w:val="en-US"/>
              </w:rPr>
              <w:instrText xml:space="preserve"> HYPERLINK "https://resh.edu.ru/subject/13/" </w:instrText>
            </w:r>
            <w:r w:rsidRPr="00540490">
              <w:rPr>
                <w:rStyle w:val="ab"/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</w:p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40490">
              <w:rPr>
                <w:rStyle w:val="ab"/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</w:p>
        </w:tc>
      </w:tr>
      <w:tr w:rsidR="001269C7" w:rsidRPr="00540490" w:rsidTr="00CC610B">
        <w:trPr>
          <w:jc w:val="center"/>
        </w:trPr>
        <w:tc>
          <w:tcPr>
            <w:tcW w:w="1047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9-10</w:t>
            </w:r>
          </w:p>
        </w:tc>
        <w:tc>
          <w:tcPr>
            <w:tcW w:w="8221" w:type="dxa"/>
          </w:tcPr>
          <w:p w:rsidR="001269C7" w:rsidRPr="00540490" w:rsidRDefault="001269C7" w:rsidP="00CC610B">
            <w:pPr>
              <w:pStyle w:val="TableParagraph"/>
              <w:spacing w:line="232" w:lineRule="exact"/>
              <w:ind w:left="110"/>
            </w:pPr>
            <w:r w:rsidRPr="00540490">
              <w:rPr>
                <w:b/>
                <w:bCs/>
              </w:rPr>
              <w:t>Р.3</w:t>
            </w:r>
            <w:r>
              <w:rPr>
                <w:b/>
                <w:bCs/>
              </w:rPr>
              <w:t>.</w:t>
            </w:r>
            <w:r w:rsidRPr="00540490">
              <w:t xml:space="preserve"> Текст. Основные признаки текста. Виды информации в тексте </w:t>
            </w:r>
          </w:p>
        </w:tc>
        <w:tc>
          <w:tcPr>
            <w:tcW w:w="117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38" w:type="dxa"/>
          </w:tcPr>
          <w:p w:rsidR="001269C7" w:rsidRPr="00540490" w:rsidRDefault="00217A3C" w:rsidP="00CC610B">
            <w:pPr>
              <w:shd w:val="clear" w:color="auto" w:fill="FFFFFF"/>
              <w:spacing w:after="150" w:line="240" w:lineRule="auto"/>
              <w:jc w:val="center"/>
              <w:rPr>
                <w:rStyle w:val="ab"/>
                <w:rFonts w:ascii="Times New Roman" w:hAnsi="Times New Roman"/>
                <w:sz w:val="24"/>
                <w:szCs w:val="24"/>
                <w:lang w:eastAsia="ru-RU"/>
              </w:rPr>
            </w:pPr>
            <w:hyperlink r:id="rId410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  <w:lang w:eastAsia="ru-RU"/>
                </w:rPr>
                <w:t>http://gramma.ru/RUS/</w:t>
              </w:r>
            </w:hyperlink>
          </w:p>
          <w:p w:rsidR="001269C7" w:rsidRPr="00540490" w:rsidRDefault="00217A3C" w:rsidP="00CC610B">
            <w:pPr>
              <w:spacing w:after="150" w:line="240" w:lineRule="auto"/>
              <w:jc w:val="center"/>
              <w:rPr>
                <w:rStyle w:val="ab"/>
                <w:rFonts w:ascii="Times New Roman" w:hAnsi="Times New Roman"/>
                <w:sz w:val="24"/>
                <w:szCs w:val="24"/>
              </w:rPr>
            </w:pPr>
            <w:hyperlink r:id="rId411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rPr>
          <w:jc w:val="center"/>
        </w:trPr>
        <w:tc>
          <w:tcPr>
            <w:tcW w:w="1047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1" w:type="dxa"/>
          </w:tcPr>
          <w:p w:rsidR="001269C7" w:rsidRPr="00540490" w:rsidRDefault="001269C7" w:rsidP="00CC610B">
            <w:pPr>
              <w:pStyle w:val="TableParagraph"/>
              <w:spacing w:line="232" w:lineRule="exact"/>
              <w:ind w:left="110"/>
              <w:rPr>
                <w:b/>
                <w:bCs/>
              </w:rPr>
            </w:pPr>
            <w:r w:rsidRPr="00540490">
              <w:rPr>
                <w:b/>
                <w:bCs/>
              </w:rPr>
              <w:t>Раздел 4. Функциональные разновидности языка</w:t>
            </w:r>
          </w:p>
        </w:tc>
        <w:tc>
          <w:tcPr>
            <w:tcW w:w="117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6+1</w:t>
            </w:r>
          </w:p>
        </w:tc>
        <w:tc>
          <w:tcPr>
            <w:tcW w:w="4238" w:type="dxa"/>
          </w:tcPr>
          <w:p w:rsidR="001269C7" w:rsidRPr="00540490" w:rsidRDefault="001269C7" w:rsidP="00CC610B">
            <w:pPr>
              <w:spacing w:after="150" w:line="240" w:lineRule="auto"/>
              <w:jc w:val="center"/>
              <w:rPr>
                <w:rStyle w:val="ab"/>
                <w:rFonts w:ascii="Times New Roman" w:hAnsi="Times New Roman"/>
                <w:sz w:val="24"/>
                <w:szCs w:val="24"/>
              </w:rPr>
            </w:pPr>
          </w:p>
        </w:tc>
      </w:tr>
      <w:tr w:rsidR="001269C7" w:rsidRPr="00540490" w:rsidTr="00CC610B">
        <w:trPr>
          <w:jc w:val="center"/>
        </w:trPr>
        <w:tc>
          <w:tcPr>
            <w:tcW w:w="1047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221" w:type="dxa"/>
          </w:tcPr>
          <w:p w:rsidR="001269C7" w:rsidRPr="00540490" w:rsidRDefault="001269C7" w:rsidP="00CC610B">
            <w:pPr>
              <w:pStyle w:val="TableParagraph"/>
              <w:spacing w:line="234" w:lineRule="exact"/>
              <w:ind w:left="110"/>
            </w:pPr>
            <w:r w:rsidRPr="00540490">
              <w:rPr>
                <w:b/>
                <w:bCs/>
              </w:rPr>
              <w:t>Р</w:t>
            </w:r>
            <w:r>
              <w:rPr>
                <w:b/>
                <w:bCs/>
              </w:rPr>
              <w:t>.</w:t>
            </w:r>
            <w:r w:rsidRPr="00540490">
              <w:rPr>
                <w:b/>
                <w:bCs/>
              </w:rPr>
              <w:t>4</w:t>
            </w:r>
            <w:r>
              <w:rPr>
                <w:b/>
                <w:bCs/>
              </w:rPr>
              <w:t>.</w:t>
            </w:r>
            <w:r w:rsidRPr="00540490">
              <w:rPr>
                <w:b/>
                <w:bCs/>
              </w:rPr>
              <w:t xml:space="preserve"> </w:t>
            </w:r>
            <w:r w:rsidRPr="00540490">
              <w:rPr>
                <w:spacing w:val="-1"/>
              </w:rPr>
              <w:t xml:space="preserve"> </w:t>
            </w:r>
            <w:r w:rsidRPr="00540490">
              <w:t>Стили</w:t>
            </w:r>
            <w:r w:rsidRPr="00540490">
              <w:rPr>
                <w:spacing w:val="-1"/>
              </w:rPr>
              <w:t xml:space="preserve"> </w:t>
            </w:r>
            <w:r w:rsidRPr="00540490">
              <w:t>литературного</w:t>
            </w:r>
            <w:r w:rsidRPr="00540490">
              <w:rPr>
                <w:spacing w:val="-2"/>
              </w:rPr>
              <w:t xml:space="preserve"> </w:t>
            </w:r>
            <w:r w:rsidRPr="00540490">
              <w:t>языка. Публицистический стиль.    Основные стилистические особенности</w:t>
            </w:r>
          </w:p>
        </w:tc>
        <w:tc>
          <w:tcPr>
            <w:tcW w:w="117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38" w:type="dxa"/>
          </w:tcPr>
          <w:p w:rsidR="001269C7" w:rsidRPr="00540490" w:rsidRDefault="00217A3C" w:rsidP="00CC610B">
            <w:pPr>
              <w:shd w:val="clear" w:color="auto" w:fill="FFFFFF"/>
              <w:spacing w:after="150" w:line="240" w:lineRule="auto"/>
              <w:jc w:val="center"/>
              <w:rPr>
                <w:rStyle w:val="ab"/>
                <w:rFonts w:ascii="Times New Roman" w:hAnsi="Times New Roman"/>
                <w:sz w:val="24"/>
                <w:szCs w:val="24"/>
                <w:lang w:eastAsia="ru-RU"/>
              </w:rPr>
            </w:pPr>
            <w:hyperlink r:id="rId412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  <w:lang w:eastAsia="ru-RU"/>
                </w:rPr>
                <w:t>http://gramma.ru/RUS/</w:t>
              </w:r>
            </w:hyperlink>
          </w:p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13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rPr>
          <w:jc w:val="center"/>
        </w:trPr>
        <w:tc>
          <w:tcPr>
            <w:tcW w:w="1047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221" w:type="dxa"/>
          </w:tcPr>
          <w:p w:rsidR="001269C7" w:rsidRPr="00540490" w:rsidRDefault="001269C7" w:rsidP="00CC610B">
            <w:pPr>
              <w:pStyle w:val="TableParagraph"/>
              <w:spacing w:line="234" w:lineRule="exact"/>
              <w:ind w:left="110"/>
            </w:pPr>
            <w:r w:rsidRPr="00540490">
              <w:rPr>
                <w:b/>
                <w:bCs/>
              </w:rPr>
              <w:t>Р</w:t>
            </w:r>
            <w:r>
              <w:rPr>
                <w:b/>
                <w:bCs/>
              </w:rPr>
              <w:t>.</w:t>
            </w:r>
            <w:r w:rsidRPr="00540490">
              <w:rPr>
                <w:b/>
                <w:bCs/>
              </w:rPr>
              <w:t>4</w:t>
            </w:r>
            <w:r>
              <w:rPr>
                <w:b/>
                <w:bCs/>
              </w:rPr>
              <w:t>.</w:t>
            </w:r>
            <w:r w:rsidRPr="00540490">
              <w:rPr>
                <w:spacing w:val="-2"/>
              </w:rPr>
              <w:t xml:space="preserve"> </w:t>
            </w:r>
            <w:r w:rsidRPr="00540490">
              <w:t>Основные жанры публицистического стиля</w:t>
            </w:r>
          </w:p>
        </w:tc>
        <w:tc>
          <w:tcPr>
            <w:tcW w:w="117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38" w:type="dxa"/>
          </w:tcPr>
          <w:p w:rsidR="001269C7" w:rsidRPr="00540490" w:rsidRDefault="00217A3C" w:rsidP="00CC610B">
            <w:pPr>
              <w:shd w:val="clear" w:color="auto" w:fill="FFFFFF"/>
              <w:spacing w:after="150" w:line="240" w:lineRule="auto"/>
              <w:jc w:val="center"/>
              <w:rPr>
                <w:rStyle w:val="ab"/>
                <w:rFonts w:ascii="Times New Roman" w:hAnsi="Times New Roman"/>
                <w:sz w:val="24"/>
                <w:szCs w:val="24"/>
                <w:lang w:eastAsia="ru-RU"/>
              </w:rPr>
            </w:pPr>
            <w:hyperlink r:id="rId414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  <w:lang w:eastAsia="ru-RU"/>
                </w:rPr>
                <w:t>https://prosv.ru/static/tsok</w:t>
              </w:r>
            </w:hyperlink>
          </w:p>
        </w:tc>
      </w:tr>
      <w:tr w:rsidR="001269C7" w:rsidRPr="00540490" w:rsidTr="00CC610B">
        <w:trPr>
          <w:jc w:val="center"/>
        </w:trPr>
        <w:tc>
          <w:tcPr>
            <w:tcW w:w="1047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221" w:type="dxa"/>
          </w:tcPr>
          <w:p w:rsidR="001269C7" w:rsidRPr="00540490" w:rsidRDefault="001269C7" w:rsidP="00CC610B">
            <w:pPr>
              <w:pStyle w:val="TableParagraph"/>
              <w:spacing w:line="234" w:lineRule="exact"/>
              <w:ind w:left="110"/>
              <w:rPr>
                <w:b/>
                <w:bCs/>
              </w:rPr>
            </w:pPr>
            <w:r w:rsidRPr="00540490">
              <w:rPr>
                <w:b/>
                <w:bCs/>
              </w:rPr>
              <w:t>Р.4</w:t>
            </w:r>
            <w:r>
              <w:rPr>
                <w:b/>
                <w:bCs/>
              </w:rPr>
              <w:t>.</w:t>
            </w:r>
            <w:r w:rsidRPr="00540490">
              <w:t xml:space="preserve"> Официально-деловой стиль.   Основные стилистические особенности и </w:t>
            </w:r>
            <w:r w:rsidRPr="00540490">
              <w:lastRenderedPageBreak/>
              <w:t>жанры</w:t>
            </w:r>
          </w:p>
        </w:tc>
        <w:tc>
          <w:tcPr>
            <w:tcW w:w="117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238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Style w:val="ab"/>
                <w:rFonts w:ascii="Times New Roman" w:hAnsi="Times New Roman"/>
                <w:sz w:val="24"/>
                <w:szCs w:val="24"/>
              </w:rPr>
            </w:pPr>
            <w:hyperlink r:id="rId415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  <w:p w:rsidR="001269C7" w:rsidRPr="00540490" w:rsidRDefault="00217A3C" w:rsidP="00CC610B">
            <w:pPr>
              <w:shd w:val="clear" w:color="auto" w:fill="FFFFFF"/>
              <w:spacing w:after="15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16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  <w:lang w:eastAsia="ru-RU"/>
                </w:rPr>
                <w:t>https://prosv.ru/static/tsok</w:t>
              </w:r>
            </w:hyperlink>
          </w:p>
        </w:tc>
      </w:tr>
      <w:tr w:rsidR="001269C7" w:rsidRPr="00540490" w:rsidTr="00CC610B">
        <w:trPr>
          <w:jc w:val="center"/>
        </w:trPr>
        <w:tc>
          <w:tcPr>
            <w:tcW w:w="1047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8221" w:type="dxa"/>
          </w:tcPr>
          <w:p w:rsidR="001269C7" w:rsidRPr="00540490" w:rsidRDefault="001269C7" w:rsidP="00CC610B">
            <w:pPr>
              <w:pStyle w:val="TableParagraph"/>
              <w:spacing w:line="234" w:lineRule="exact"/>
              <w:ind w:left="110"/>
              <w:rPr>
                <w:b/>
                <w:bCs/>
              </w:rPr>
            </w:pPr>
            <w:r w:rsidRPr="00540490">
              <w:rPr>
                <w:b/>
                <w:bCs/>
              </w:rPr>
              <w:t>Р.4</w:t>
            </w:r>
            <w:r>
              <w:rPr>
                <w:b/>
                <w:bCs/>
              </w:rPr>
              <w:t>.</w:t>
            </w:r>
            <w:r w:rsidRPr="00540490">
              <w:rPr>
                <w:b/>
                <w:bCs/>
              </w:rPr>
              <w:t xml:space="preserve"> </w:t>
            </w:r>
            <w:r w:rsidRPr="00540490">
              <w:t xml:space="preserve">Особенности содержания и структуры текста-инструкции </w:t>
            </w:r>
          </w:p>
        </w:tc>
        <w:tc>
          <w:tcPr>
            <w:tcW w:w="117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38" w:type="dxa"/>
          </w:tcPr>
          <w:p w:rsidR="001269C7" w:rsidRPr="00540490" w:rsidRDefault="00217A3C" w:rsidP="00CC610B">
            <w:pPr>
              <w:shd w:val="clear" w:color="auto" w:fill="FFFFFF"/>
              <w:spacing w:after="15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17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rPr>
          <w:jc w:val="center"/>
        </w:trPr>
        <w:tc>
          <w:tcPr>
            <w:tcW w:w="1047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221" w:type="dxa"/>
          </w:tcPr>
          <w:p w:rsidR="001269C7" w:rsidRPr="00540490" w:rsidRDefault="001269C7" w:rsidP="00CC610B">
            <w:pPr>
              <w:pStyle w:val="TableParagraph"/>
              <w:spacing w:line="234" w:lineRule="exact"/>
              <w:ind w:left="110"/>
              <w:rPr>
                <w:b/>
                <w:bCs/>
              </w:rPr>
            </w:pPr>
            <w:r w:rsidRPr="00540490">
              <w:rPr>
                <w:b/>
                <w:bCs/>
              </w:rPr>
              <w:t xml:space="preserve">И.К. </w:t>
            </w:r>
            <w:r w:rsidRPr="00540490">
              <w:t>Комплексная работа с текстом публицистического стиля: указание стилистических особенностей, составление плана текста, орфографический, пунктуационный, морфемный, словообразовательный, морфологический и синтаксический анализ.</w:t>
            </w:r>
            <w:r w:rsidRPr="00540490">
              <w:rPr>
                <w:b/>
                <w:bCs/>
              </w:rPr>
              <w:t xml:space="preserve"> </w:t>
            </w:r>
          </w:p>
        </w:tc>
        <w:tc>
          <w:tcPr>
            <w:tcW w:w="117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38" w:type="dxa"/>
          </w:tcPr>
          <w:p w:rsidR="001269C7" w:rsidRPr="00540490" w:rsidRDefault="00217A3C" w:rsidP="00CC610B">
            <w:pPr>
              <w:shd w:val="clear" w:color="auto" w:fill="FFFFFF"/>
              <w:spacing w:after="15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18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rPr>
          <w:jc w:val="center"/>
        </w:trPr>
        <w:tc>
          <w:tcPr>
            <w:tcW w:w="1047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1" w:type="dxa"/>
          </w:tcPr>
          <w:p w:rsidR="001269C7" w:rsidRPr="00540490" w:rsidRDefault="001269C7" w:rsidP="00CC610B">
            <w:pPr>
              <w:pStyle w:val="TableParagraph"/>
              <w:spacing w:line="234" w:lineRule="exact"/>
              <w:ind w:left="110"/>
              <w:rPr>
                <w:b/>
                <w:bCs/>
              </w:rPr>
            </w:pPr>
            <w:r w:rsidRPr="00540490">
              <w:rPr>
                <w:b/>
                <w:bCs/>
              </w:rPr>
              <w:t>Раздел 5.  Система языка. Морфология. Культура</w:t>
            </w:r>
            <w:r w:rsidRPr="00540490">
              <w:rPr>
                <w:b/>
                <w:bCs/>
                <w:spacing w:val="-5"/>
              </w:rPr>
              <w:t xml:space="preserve"> </w:t>
            </w:r>
            <w:r w:rsidRPr="00540490">
              <w:rPr>
                <w:b/>
                <w:bCs/>
              </w:rPr>
              <w:t>речи.</w:t>
            </w:r>
            <w:r w:rsidRPr="00540490">
              <w:rPr>
                <w:b/>
                <w:bCs/>
                <w:spacing w:val="-1"/>
              </w:rPr>
              <w:t xml:space="preserve"> </w:t>
            </w:r>
            <w:r w:rsidRPr="00540490">
              <w:rPr>
                <w:b/>
                <w:bCs/>
                <w:spacing w:val="-5"/>
              </w:rPr>
              <w:t xml:space="preserve"> </w:t>
            </w:r>
            <w:r w:rsidRPr="00540490">
              <w:rPr>
                <w:b/>
                <w:bCs/>
              </w:rPr>
              <w:t>Орфография.</w:t>
            </w:r>
          </w:p>
        </w:tc>
        <w:tc>
          <w:tcPr>
            <w:tcW w:w="117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101+7</w:t>
            </w:r>
          </w:p>
        </w:tc>
        <w:tc>
          <w:tcPr>
            <w:tcW w:w="4238" w:type="dxa"/>
          </w:tcPr>
          <w:p w:rsidR="001269C7" w:rsidRPr="00540490" w:rsidRDefault="001269C7" w:rsidP="00CC610B">
            <w:pPr>
              <w:shd w:val="clear" w:color="auto" w:fill="FFFFFF"/>
              <w:spacing w:after="15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9C7" w:rsidRPr="00540490" w:rsidTr="00CC610B">
        <w:trPr>
          <w:jc w:val="center"/>
        </w:trPr>
        <w:tc>
          <w:tcPr>
            <w:tcW w:w="1047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221" w:type="dxa"/>
          </w:tcPr>
          <w:p w:rsidR="001269C7" w:rsidRPr="00540490" w:rsidRDefault="001269C7" w:rsidP="00CC610B">
            <w:pPr>
              <w:pStyle w:val="TableParagraph"/>
              <w:spacing w:line="234" w:lineRule="exact"/>
              <w:ind w:left="110"/>
            </w:pPr>
            <w:r w:rsidRPr="00540490">
              <w:t>Морфология как раздел науки о языке</w:t>
            </w:r>
          </w:p>
        </w:tc>
        <w:tc>
          <w:tcPr>
            <w:tcW w:w="117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38" w:type="dxa"/>
          </w:tcPr>
          <w:p w:rsidR="001269C7" w:rsidRPr="00540490" w:rsidRDefault="00217A3C" w:rsidP="00CC610B">
            <w:pPr>
              <w:shd w:val="clear" w:color="auto" w:fill="FFFFFF"/>
              <w:spacing w:after="15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19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rPr>
          <w:jc w:val="center"/>
        </w:trPr>
        <w:tc>
          <w:tcPr>
            <w:tcW w:w="1047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1" w:type="dxa"/>
          </w:tcPr>
          <w:p w:rsidR="001269C7" w:rsidRPr="00540490" w:rsidRDefault="001269C7" w:rsidP="00CC610B">
            <w:pPr>
              <w:pStyle w:val="TableParagraph"/>
              <w:spacing w:line="234" w:lineRule="exact"/>
              <w:ind w:left="110"/>
              <w:rPr>
                <w:b/>
                <w:bCs/>
              </w:rPr>
            </w:pPr>
            <w:r w:rsidRPr="00540490">
              <w:rPr>
                <w:b/>
                <w:bCs/>
              </w:rPr>
              <w:t>Причастие</w:t>
            </w:r>
            <w:r w:rsidRPr="00540490">
              <w:rPr>
                <w:b/>
                <w:bCs/>
                <w:spacing w:val="-3"/>
              </w:rPr>
              <w:t xml:space="preserve"> </w:t>
            </w:r>
          </w:p>
        </w:tc>
        <w:tc>
          <w:tcPr>
            <w:tcW w:w="117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24+2</w:t>
            </w:r>
          </w:p>
        </w:tc>
        <w:tc>
          <w:tcPr>
            <w:tcW w:w="4238" w:type="dxa"/>
          </w:tcPr>
          <w:p w:rsidR="001269C7" w:rsidRPr="00540490" w:rsidRDefault="001269C7" w:rsidP="00CC610B">
            <w:pPr>
              <w:shd w:val="clear" w:color="auto" w:fill="FFFFFF"/>
              <w:spacing w:after="15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9C7" w:rsidRPr="00540490" w:rsidTr="00CC610B">
        <w:trPr>
          <w:jc w:val="center"/>
        </w:trPr>
        <w:tc>
          <w:tcPr>
            <w:tcW w:w="1047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221" w:type="dxa"/>
          </w:tcPr>
          <w:p w:rsidR="001269C7" w:rsidRPr="00540490" w:rsidRDefault="001269C7" w:rsidP="00CC610B">
            <w:pPr>
              <w:pStyle w:val="TableParagraph"/>
              <w:spacing w:line="232" w:lineRule="exact"/>
              <w:ind w:left="110"/>
            </w:pPr>
            <w:r w:rsidRPr="00540490">
              <w:t>Причастие</w:t>
            </w:r>
            <w:r w:rsidRPr="00540490">
              <w:rPr>
                <w:spacing w:val="-2"/>
              </w:rPr>
              <w:t xml:space="preserve"> </w:t>
            </w:r>
            <w:r w:rsidRPr="00540490">
              <w:t>как</w:t>
            </w:r>
            <w:r w:rsidRPr="00540490">
              <w:rPr>
                <w:spacing w:val="-2"/>
              </w:rPr>
              <w:t xml:space="preserve"> </w:t>
            </w:r>
            <w:r w:rsidRPr="00540490">
              <w:t>часть</w:t>
            </w:r>
            <w:r w:rsidRPr="00540490">
              <w:rPr>
                <w:spacing w:val="-1"/>
              </w:rPr>
              <w:t xml:space="preserve"> </w:t>
            </w:r>
            <w:r w:rsidRPr="00540490">
              <w:t>речи</w:t>
            </w:r>
          </w:p>
        </w:tc>
        <w:tc>
          <w:tcPr>
            <w:tcW w:w="117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38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Style w:val="ab"/>
                <w:rFonts w:ascii="Times New Roman" w:hAnsi="Times New Roman"/>
                <w:sz w:val="24"/>
                <w:szCs w:val="24"/>
              </w:rPr>
            </w:pPr>
            <w:hyperlink r:id="rId420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21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  <w:lang w:eastAsia="ru-RU"/>
                </w:rPr>
                <w:t>https://prosv.ru/static/tsok</w:t>
              </w:r>
            </w:hyperlink>
          </w:p>
        </w:tc>
      </w:tr>
      <w:tr w:rsidR="001269C7" w:rsidRPr="00540490" w:rsidTr="00CC610B">
        <w:trPr>
          <w:jc w:val="center"/>
        </w:trPr>
        <w:tc>
          <w:tcPr>
            <w:tcW w:w="1047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221" w:type="dxa"/>
          </w:tcPr>
          <w:p w:rsidR="001269C7" w:rsidRPr="00540490" w:rsidRDefault="001269C7" w:rsidP="00CC610B">
            <w:pPr>
              <w:pStyle w:val="TableParagraph"/>
              <w:spacing w:line="248" w:lineRule="exact"/>
              <w:ind w:left="110"/>
            </w:pPr>
            <w:r w:rsidRPr="00540490">
              <w:t>Склонение</w:t>
            </w:r>
            <w:r w:rsidRPr="00540490">
              <w:rPr>
                <w:spacing w:val="-3"/>
              </w:rPr>
              <w:t xml:space="preserve"> </w:t>
            </w:r>
            <w:r w:rsidRPr="00540490">
              <w:t>причастий.</w:t>
            </w:r>
            <w:r w:rsidRPr="00540490">
              <w:rPr>
                <w:spacing w:val="-2"/>
              </w:rPr>
              <w:t xml:space="preserve"> </w:t>
            </w:r>
            <w:r w:rsidRPr="00540490">
              <w:t>Правописание</w:t>
            </w:r>
            <w:r w:rsidRPr="00540490">
              <w:rPr>
                <w:spacing w:val="-2"/>
              </w:rPr>
              <w:t xml:space="preserve"> </w:t>
            </w:r>
            <w:r w:rsidRPr="00540490">
              <w:t>гласных</w:t>
            </w:r>
            <w:r w:rsidRPr="00540490">
              <w:rPr>
                <w:spacing w:val="-2"/>
              </w:rPr>
              <w:t xml:space="preserve"> </w:t>
            </w:r>
            <w:r w:rsidRPr="00540490">
              <w:t>в</w:t>
            </w:r>
            <w:r w:rsidRPr="00540490">
              <w:rPr>
                <w:spacing w:val="-2"/>
              </w:rPr>
              <w:t xml:space="preserve"> </w:t>
            </w:r>
            <w:r w:rsidRPr="00540490">
              <w:t>падежных</w:t>
            </w:r>
            <w:r w:rsidRPr="00540490">
              <w:rPr>
                <w:spacing w:val="-6"/>
              </w:rPr>
              <w:t xml:space="preserve"> </w:t>
            </w:r>
            <w:r w:rsidRPr="00540490">
              <w:t>окончаниях</w:t>
            </w:r>
          </w:p>
          <w:p w:rsidR="001269C7" w:rsidRPr="00540490" w:rsidRDefault="001269C7" w:rsidP="00CC610B">
            <w:pPr>
              <w:pStyle w:val="TableParagraph"/>
              <w:spacing w:line="238" w:lineRule="exact"/>
              <w:ind w:left="110"/>
            </w:pPr>
            <w:r w:rsidRPr="00540490">
              <w:t>причастий</w:t>
            </w:r>
          </w:p>
        </w:tc>
        <w:tc>
          <w:tcPr>
            <w:tcW w:w="117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38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22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rPr>
          <w:jc w:val="center"/>
        </w:trPr>
        <w:tc>
          <w:tcPr>
            <w:tcW w:w="1047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19-20</w:t>
            </w:r>
          </w:p>
        </w:tc>
        <w:tc>
          <w:tcPr>
            <w:tcW w:w="8221" w:type="dxa"/>
          </w:tcPr>
          <w:p w:rsidR="001269C7" w:rsidRPr="00540490" w:rsidRDefault="001269C7" w:rsidP="00CC610B">
            <w:pPr>
              <w:pStyle w:val="TableParagraph"/>
              <w:spacing w:line="234" w:lineRule="exact"/>
              <w:ind w:left="110"/>
            </w:pPr>
            <w:r w:rsidRPr="00540490">
              <w:t>Причастный</w:t>
            </w:r>
            <w:r w:rsidRPr="00540490">
              <w:rPr>
                <w:spacing w:val="-1"/>
              </w:rPr>
              <w:t xml:space="preserve"> </w:t>
            </w:r>
            <w:r w:rsidRPr="00540490">
              <w:t>оборот.</w:t>
            </w:r>
            <w:r w:rsidRPr="00540490">
              <w:rPr>
                <w:spacing w:val="-1"/>
              </w:rPr>
              <w:t xml:space="preserve"> </w:t>
            </w:r>
            <w:r w:rsidRPr="00540490">
              <w:t>Выделение</w:t>
            </w:r>
            <w:r w:rsidRPr="00540490">
              <w:rPr>
                <w:spacing w:val="-1"/>
              </w:rPr>
              <w:t xml:space="preserve"> </w:t>
            </w:r>
            <w:r w:rsidRPr="00540490">
              <w:t>причастного</w:t>
            </w:r>
            <w:r w:rsidRPr="00540490">
              <w:rPr>
                <w:spacing w:val="-4"/>
              </w:rPr>
              <w:t xml:space="preserve"> </w:t>
            </w:r>
            <w:r w:rsidRPr="00540490">
              <w:t>оборота</w:t>
            </w:r>
            <w:r w:rsidRPr="00540490">
              <w:rPr>
                <w:spacing w:val="-1"/>
              </w:rPr>
              <w:t xml:space="preserve"> </w:t>
            </w:r>
            <w:r w:rsidRPr="00540490">
              <w:t>запятыми</w:t>
            </w:r>
          </w:p>
        </w:tc>
        <w:tc>
          <w:tcPr>
            <w:tcW w:w="117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38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23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rPr>
          <w:jc w:val="center"/>
        </w:trPr>
        <w:tc>
          <w:tcPr>
            <w:tcW w:w="1047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221" w:type="dxa"/>
          </w:tcPr>
          <w:p w:rsidR="001269C7" w:rsidRPr="00540490" w:rsidRDefault="001269C7" w:rsidP="00CC610B">
            <w:pPr>
              <w:pStyle w:val="TableParagraph"/>
              <w:spacing w:line="232" w:lineRule="exact"/>
              <w:ind w:left="110"/>
            </w:pPr>
            <w:r w:rsidRPr="00540490">
              <w:rPr>
                <w:b/>
                <w:bCs/>
              </w:rPr>
              <w:t>Р.3</w:t>
            </w:r>
            <w:r>
              <w:rPr>
                <w:b/>
                <w:bCs/>
              </w:rPr>
              <w:t>.</w:t>
            </w:r>
            <w:r w:rsidRPr="00540490">
              <w:rPr>
                <w:b/>
                <w:bCs/>
              </w:rPr>
              <w:t xml:space="preserve">   </w:t>
            </w:r>
            <w:r w:rsidRPr="00540490">
              <w:t>Сочинение</w:t>
            </w:r>
            <w:r>
              <w:t>-</w:t>
            </w:r>
            <w:r w:rsidRPr="00540490">
              <w:t>рассуждение</w:t>
            </w:r>
            <w:r w:rsidRPr="00540490">
              <w:rPr>
                <w:b/>
                <w:bCs/>
              </w:rPr>
              <w:t xml:space="preserve"> </w:t>
            </w:r>
            <w:r w:rsidRPr="00540490">
              <w:t>с элементами описания</w:t>
            </w:r>
            <w:r w:rsidRPr="00540490">
              <w:rPr>
                <w:spacing w:val="-1"/>
              </w:rPr>
              <w:t xml:space="preserve"> </w:t>
            </w:r>
            <w:r w:rsidRPr="00540490">
              <w:t>внешности</w:t>
            </w:r>
            <w:r w:rsidRPr="00540490">
              <w:rPr>
                <w:spacing w:val="-1"/>
              </w:rPr>
              <w:t xml:space="preserve"> </w:t>
            </w:r>
            <w:r w:rsidRPr="00540490">
              <w:t>человека (Можно ли судить о человеке по его внешности?)</w:t>
            </w:r>
          </w:p>
        </w:tc>
        <w:tc>
          <w:tcPr>
            <w:tcW w:w="117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38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Style w:val="ab"/>
                <w:rFonts w:ascii="Times New Roman" w:hAnsi="Times New Roman"/>
                <w:sz w:val="24"/>
                <w:szCs w:val="24"/>
              </w:rPr>
            </w:pPr>
            <w:hyperlink r:id="rId424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25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  <w:lang w:eastAsia="ru-RU"/>
                </w:rPr>
                <w:t>https://prosv.ru/static/tsok</w:t>
              </w:r>
            </w:hyperlink>
          </w:p>
        </w:tc>
      </w:tr>
      <w:tr w:rsidR="001269C7" w:rsidRPr="00540490" w:rsidTr="00CC610B">
        <w:trPr>
          <w:jc w:val="center"/>
        </w:trPr>
        <w:tc>
          <w:tcPr>
            <w:tcW w:w="1047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221" w:type="dxa"/>
          </w:tcPr>
          <w:p w:rsidR="001269C7" w:rsidRPr="00540490" w:rsidRDefault="001269C7" w:rsidP="00CC610B">
            <w:pPr>
              <w:pStyle w:val="TableParagraph"/>
              <w:spacing w:line="234" w:lineRule="exact"/>
              <w:ind w:left="110"/>
            </w:pPr>
            <w:r w:rsidRPr="00540490">
              <w:t>Действительные</w:t>
            </w:r>
            <w:r w:rsidRPr="00540490">
              <w:rPr>
                <w:spacing w:val="-3"/>
              </w:rPr>
              <w:t xml:space="preserve"> </w:t>
            </w:r>
            <w:r w:rsidRPr="00540490">
              <w:t>и</w:t>
            </w:r>
            <w:r w:rsidRPr="00540490">
              <w:rPr>
                <w:spacing w:val="-3"/>
              </w:rPr>
              <w:t xml:space="preserve"> </w:t>
            </w:r>
            <w:r w:rsidRPr="00540490">
              <w:t>страдательные</w:t>
            </w:r>
            <w:r w:rsidRPr="00540490">
              <w:rPr>
                <w:spacing w:val="-2"/>
              </w:rPr>
              <w:t xml:space="preserve"> </w:t>
            </w:r>
            <w:r w:rsidRPr="00540490">
              <w:t>причастия</w:t>
            </w:r>
          </w:p>
        </w:tc>
        <w:tc>
          <w:tcPr>
            <w:tcW w:w="117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38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26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rPr>
          <w:jc w:val="center"/>
        </w:trPr>
        <w:tc>
          <w:tcPr>
            <w:tcW w:w="1047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221" w:type="dxa"/>
          </w:tcPr>
          <w:p w:rsidR="001269C7" w:rsidRPr="00540490" w:rsidRDefault="001269C7" w:rsidP="00CC610B">
            <w:pPr>
              <w:pStyle w:val="TableParagraph"/>
              <w:spacing w:line="234" w:lineRule="exact"/>
              <w:ind w:left="110"/>
            </w:pPr>
            <w:r w:rsidRPr="00540490">
              <w:t>Краткие</w:t>
            </w:r>
            <w:r w:rsidRPr="00540490">
              <w:rPr>
                <w:spacing w:val="-2"/>
              </w:rPr>
              <w:t xml:space="preserve"> </w:t>
            </w:r>
            <w:r w:rsidRPr="00540490">
              <w:t>и</w:t>
            </w:r>
            <w:r w:rsidRPr="00540490">
              <w:rPr>
                <w:spacing w:val="-1"/>
              </w:rPr>
              <w:t xml:space="preserve"> </w:t>
            </w:r>
            <w:r w:rsidRPr="00540490">
              <w:t>полные</w:t>
            </w:r>
            <w:r w:rsidRPr="00540490">
              <w:rPr>
                <w:spacing w:val="-2"/>
              </w:rPr>
              <w:t xml:space="preserve"> </w:t>
            </w:r>
            <w:r w:rsidRPr="00540490">
              <w:t>страдательные</w:t>
            </w:r>
            <w:r w:rsidRPr="00540490">
              <w:rPr>
                <w:spacing w:val="-1"/>
              </w:rPr>
              <w:t xml:space="preserve"> </w:t>
            </w:r>
            <w:r w:rsidRPr="00540490">
              <w:t>причастия</w:t>
            </w:r>
          </w:p>
        </w:tc>
        <w:tc>
          <w:tcPr>
            <w:tcW w:w="117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38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27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rPr>
          <w:jc w:val="center"/>
        </w:trPr>
        <w:tc>
          <w:tcPr>
            <w:tcW w:w="1047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24-25</w:t>
            </w:r>
          </w:p>
        </w:tc>
        <w:tc>
          <w:tcPr>
            <w:tcW w:w="8221" w:type="dxa"/>
          </w:tcPr>
          <w:p w:rsidR="001269C7" w:rsidRPr="00540490" w:rsidRDefault="001269C7" w:rsidP="00CC610B">
            <w:pPr>
              <w:pStyle w:val="TableParagraph"/>
              <w:spacing w:line="246" w:lineRule="exact"/>
              <w:ind w:left="110"/>
            </w:pPr>
            <w:r w:rsidRPr="00540490">
              <w:t>Действительные</w:t>
            </w:r>
            <w:r w:rsidRPr="00540490">
              <w:rPr>
                <w:spacing w:val="26"/>
              </w:rPr>
              <w:t xml:space="preserve"> </w:t>
            </w:r>
            <w:r w:rsidRPr="00540490">
              <w:t>причастия</w:t>
            </w:r>
            <w:r w:rsidRPr="00540490">
              <w:rPr>
                <w:spacing w:val="77"/>
              </w:rPr>
              <w:t xml:space="preserve"> </w:t>
            </w:r>
            <w:r w:rsidRPr="00540490">
              <w:t>настоящего</w:t>
            </w:r>
            <w:r w:rsidRPr="00540490">
              <w:rPr>
                <w:spacing w:val="79"/>
              </w:rPr>
              <w:t xml:space="preserve"> </w:t>
            </w:r>
            <w:r w:rsidRPr="00540490">
              <w:t>времени.</w:t>
            </w:r>
            <w:r w:rsidRPr="00540490">
              <w:rPr>
                <w:spacing w:val="77"/>
              </w:rPr>
              <w:t xml:space="preserve"> </w:t>
            </w:r>
            <w:r w:rsidRPr="00540490">
              <w:t>Гласные</w:t>
            </w:r>
            <w:r w:rsidRPr="00540490">
              <w:rPr>
                <w:spacing w:val="79"/>
              </w:rPr>
              <w:t xml:space="preserve"> </w:t>
            </w:r>
            <w:r w:rsidRPr="00540490">
              <w:t>в</w:t>
            </w:r>
            <w:r w:rsidRPr="00540490">
              <w:rPr>
                <w:spacing w:val="76"/>
              </w:rPr>
              <w:t xml:space="preserve"> </w:t>
            </w:r>
            <w:r w:rsidRPr="00540490">
              <w:t>суффиксах действительных</w:t>
            </w:r>
            <w:r w:rsidRPr="00540490">
              <w:rPr>
                <w:spacing w:val="-3"/>
              </w:rPr>
              <w:t xml:space="preserve"> </w:t>
            </w:r>
            <w:r w:rsidRPr="00540490">
              <w:t>причастий</w:t>
            </w:r>
            <w:r w:rsidRPr="00540490">
              <w:rPr>
                <w:spacing w:val="-3"/>
              </w:rPr>
              <w:t xml:space="preserve"> </w:t>
            </w:r>
            <w:r w:rsidRPr="00540490">
              <w:t>настоящего</w:t>
            </w:r>
            <w:r w:rsidRPr="00540490">
              <w:rPr>
                <w:spacing w:val="-3"/>
              </w:rPr>
              <w:t xml:space="preserve"> </w:t>
            </w:r>
            <w:r w:rsidRPr="00540490">
              <w:t>времени</w:t>
            </w:r>
          </w:p>
        </w:tc>
        <w:tc>
          <w:tcPr>
            <w:tcW w:w="117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38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28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rPr>
          <w:jc w:val="center"/>
        </w:trPr>
        <w:tc>
          <w:tcPr>
            <w:tcW w:w="1047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8221" w:type="dxa"/>
          </w:tcPr>
          <w:p w:rsidR="001269C7" w:rsidRPr="00540490" w:rsidRDefault="001269C7" w:rsidP="00CC610B">
            <w:pPr>
              <w:pStyle w:val="TableParagraph"/>
              <w:spacing w:line="232" w:lineRule="exact"/>
              <w:ind w:left="110"/>
            </w:pPr>
            <w:r w:rsidRPr="00540490">
              <w:t>Действительные</w:t>
            </w:r>
            <w:r w:rsidRPr="00540490">
              <w:rPr>
                <w:spacing w:val="-4"/>
              </w:rPr>
              <w:t xml:space="preserve"> </w:t>
            </w:r>
            <w:r w:rsidRPr="00540490">
              <w:t>причастия</w:t>
            </w:r>
            <w:r w:rsidRPr="00540490">
              <w:rPr>
                <w:spacing w:val="-6"/>
              </w:rPr>
              <w:t xml:space="preserve"> </w:t>
            </w:r>
            <w:r w:rsidRPr="00540490">
              <w:t>прошедшего</w:t>
            </w:r>
            <w:r w:rsidRPr="00540490">
              <w:rPr>
                <w:spacing w:val="-6"/>
              </w:rPr>
              <w:t xml:space="preserve"> </w:t>
            </w:r>
            <w:r w:rsidRPr="00540490">
              <w:t>времени</w:t>
            </w:r>
          </w:p>
        </w:tc>
        <w:tc>
          <w:tcPr>
            <w:tcW w:w="117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38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Style w:val="ab"/>
                <w:rFonts w:ascii="Times New Roman" w:hAnsi="Times New Roman"/>
                <w:sz w:val="24"/>
                <w:szCs w:val="24"/>
              </w:rPr>
            </w:pPr>
            <w:hyperlink r:id="rId429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30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  <w:lang w:eastAsia="ru-RU"/>
                </w:rPr>
                <w:t>https://prosv.ru/static/tsok</w:t>
              </w:r>
            </w:hyperlink>
          </w:p>
        </w:tc>
      </w:tr>
      <w:tr w:rsidR="001269C7" w:rsidRPr="00540490" w:rsidTr="00CC610B">
        <w:trPr>
          <w:jc w:val="center"/>
        </w:trPr>
        <w:tc>
          <w:tcPr>
            <w:tcW w:w="1047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27-28</w:t>
            </w:r>
          </w:p>
        </w:tc>
        <w:tc>
          <w:tcPr>
            <w:tcW w:w="8221" w:type="dxa"/>
          </w:tcPr>
          <w:p w:rsidR="001269C7" w:rsidRPr="00540490" w:rsidRDefault="001269C7" w:rsidP="00CC610B">
            <w:pPr>
              <w:pStyle w:val="TableParagraph"/>
              <w:spacing w:line="246" w:lineRule="exact"/>
              <w:ind w:left="110"/>
            </w:pPr>
            <w:r w:rsidRPr="00540490">
              <w:t>Страдательные</w:t>
            </w:r>
            <w:r w:rsidRPr="00540490">
              <w:rPr>
                <w:spacing w:val="46"/>
              </w:rPr>
              <w:t xml:space="preserve"> </w:t>
            </w:r>
            <w:r w:rsidRPr="00540490">
              <w:t>причастия</w:t>
            </w:r>
            <w:r w:rsidRPr="00540490">
              <w:rPr>
                <w:spacing w:val="98"/>
              </w:rPr>
              <w:t xml:space="preserve"> </w:t>
            </w:r>
            <w:r w:rsidRPr="00540490">
              <w:t>настоящего</w:t>
            </w:r>
            <w:r w:rsidRPr="00540490">
              <w:rPr>
                <w:spacing w:val="100"/>
              </w:rPr>
              <w:t xml:space="preserve"> </w:t>
            </w:r>
            <w:r w:rsidRPr="00540490">
              <w:t>времени.</w:t>
            </w:r>
            <w:r w:rsidRPr="00540490">
              <w:rPr>
                <w:spacing w:val="97"/>
              </w:rPr>
              <w:t xml:space="preserve"> </w:t>
            </w:r>
            <w:r w:rsidRPr="00540490">
              <w:t>Гласные</w:t>
            </w:r>
            <w:r w:rsidRPr="00540490">
              <w:rPr>
                <w:spacing w:val="99"/>
              </w:rPr>
              <w:t xml:space="preserve"> </w:t>
            </w:r>
            <w:r w:rsidRPr="00540490">
              <w:t>в</w:t>
            </w:r>
            <w:r w:rsidRPr="00540490">
              <w:rPr>
                <w:spacing w:val="98"/>
              </w:rPr>
              <w:t xml:space="preserve"> </w:t>
            </w:r>
            <w:r w:rsidRPr="00540490">
              <w:t>суффиксах страдательных</w:t>
            </w:r>
            <w:r w:rsidRPr="00540490">
              <w:rPr>
                <w:spacing w:val="-3"/>
              </w:rPr>
              <w:t xml:space="preserve"> </w:t>
            </w:r>
            <w:r w:rsidRPr="00540490">
              <w:t>причастий</w:t>
            </w:r>
            <w:r w:rsidRPr="00540490">
              <w:rPr>
                <w:spacing w:val="-5"/>
              </w:rPr>
              <w:t xml:space="preserve"> </w:t>
            </w:r>
            <w:r w:rsidRPr="00540490">
              <w:t>настоящего</w:t>
            </w:r>
            <w:r w:rsidRPr="00540490">
              <w:rPr>
                <w:spacing w:val="-3"/>
              </w:rPr>
              <w:t xml:space="preserve"> </w:t>
            </w:r>
            <w:r w:rsidRPr="00540490">
              <w:t>времени</w:t>
            </w:r>
          </w:p>
        </w:tc>
        <w:tc>
          <w:tcPr>
            <w:tcW w:w="117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38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31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  <w:lang w:eastAsia="ru-RU"/>
                </w:rPr>
                <w:t>http://gramma.ru/RUS/</w:t>
              </w:r>
            </w:hyperlink>
          </w:p>
        </w:tc>
      </w:tr>
      <w:tr w:rsidR="001269C7" w:rsidRPr="00540490" w:rsidTr="00CC610B">
        <w:trPr>
          <w:jc w:val="center"/>
        </w:trPr>
        <w:tc>
          <w:tcPr>
            <w:tcW w:w="1047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8221" w:type="dxa"/>
          </w:tcPr>
          <w:p w:rsidR="001269C7" w:rsidRPr="00540490" w:rsidRDefault="001269C7" w:rsidP="00CC610B">
            <w:pPr>
              <w:pStyle w:val="TableParagraph"/>
              <w:spacing w:line="232" w:lineRule="exact"/>
              <w:ind w:left="110"/>
            </w:pPr>
            <w:r w:rsidRPr="00540490">
              <w:t>Страдательные</w:t>
            </w:r>
            <w:r w:rsidRPr="00540490">
              <w:rPr>
                <w:spacing w:val="-2"/>
              </w:rPr>
              <w:t xml:space="preserve"> </w:t>
            </w:r>
            <w:r w:rsidRPr="00540490">
              <w:t>причастия</w:t>
            </w:r>
            <w:r w:rsidRPr="00540490">
              <w:rPr>
                <w:spacing w:val="-5"/>
              </w:rPr>
              <w:t xml:space="preserve"> </w:t>
            </w:r>
            <w:r w:rsidRPr="00540490">
              <w:t>прошедшего</w:t>
            </w:r>
            <w:r w:rsidRPr="00540490">
              <w:rPr>
                <w:spacing w:val="52"/>
              </w:rPr>
              <w:t xml:space="preserve"> </w:t>
            </w:r>
            <w:r w:rsidRPr="00540490">
              <w:t>времени</w:t>
            </w:r>
          </w:p>
        </w:tc>
        <w:tc>
          <w:tcPr>
            <w:tcW w:w="117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38" w:type="dxa"/>
          </w:tcPr>
          <w:p w:rsidR="001269C7" w:rsidRPr="00540490" w:rsidRDefault="00217A3C" w:rsidP="00CC610B">
            <w:pPr>
              <w:shd w:val="clear" w:color="auto" w:fill="FFFFFF"/>
              <w:spacing w:after="150" w:line="240" w:lineRule="auto"/>
              <w:jc w:val="center"/>
              <w:rPr>
                <w:rStyle w:val="ab"/>
                <w:rFonts w:ascii="Times New Roman" w:hAnsi="Times New Roman"/>
                <w:sz w:val="24"/>
                <w:szCs w:val="24"/>
                <w:lang w:eastAsia="ru-RU"/>
              </w:rPr>
            </w:pPr>
            <w:hyperlink r:id="rId432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  <w:lang w:eastAsia="ru-RU"/>
                </w:rPr>
                <w:t>http://gramma.ru/RUS/</w:t>
              </w:r>
            </w:hyperlink>
          </w:p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33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rPr>
          <w:jc w:val="center"/>
        </w:trPr>
        <w:tc>
          <w:tcPr>
            <w:tcW w:w="1047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30-31</w:t>
            </w:r>
          </w:p>
        </w:tc>
        <w:tc>
          <w:tcPr>
            <w:tcW w:w="8221" w:type="dxa"/>
          </w:tcPr>
          <w:p w:rsidR="001269C7" w:rsidRPr="00540490" w:rsidRDefault="001269C7" w:rsidP="00CC610B">
            <w:pPr>
              <w:pStyle w:val="TableParagraph"/>
              <w:spacing w:line="247" w:lineRule="exact"/>
              <w:ind w:left="110"/>
            </w:pPr>
            <w:r w:rsidRPr="00540490">
              <w:t>Гласные</w:t>
            </w:r>
            <w:r w:rsidRPr="00540490">
              <w:rPr>
                <w:spacing w:val="82"/>
              </w:rPr>
              <w:t xml:space="preserve"> </w:t>
            </w:r>
            <w:r w:rsidRPr="00540490">
              <w:t xml:space="preserve">перед  </w:t>
            </w:r>
            <w:r w:rsidRPr="00540490">
              <w:rPr>
                <w:spacing w:val="26"/>
              </w:rPr>
              <w:t xml:space="preserve"> </w:t>
            </w:r>
            <w:r w:rsidRPr="00540490">
              <w:t xml:space="preserve">Н  </w:t>
            </w:r>
            <w:r w:rsidRPr="00540490">
              <w:rPr>
                <w:spacing w:val="24"/>
              </w:rPr>
              <w:t xml:space="preserve"> </w:t>
            </w:r>
            <w:r w:rsidRPr="00540490">
              <w:t xml:space="preserve">в  </w:t>
            </w:r>
            <w:r w:rsidRPr="00540490">
              <w:rPr>
                <w:spacing w:val="24"/>
              </w:rPr>
              <w:t xml:space="preserve"> </w:t>
            </w:r>
            <w:r w:rsidRPr="00540490">
              <w:t xml:space="preserve">полных  </w:t>
            </w:r>
            <w:r w:rsidRPr="00540490">
              <w:rPr>
                <w:spacing w:val="26"/>
              </w:rPr>
              <w:t xml:space="preserve"> </w:t>
            </w:r>
            <w:r w:rsidRPr="00540490">
              <w:t xml:space="preserve">и  </w:t>
            </w:r>
            <w:r w:rsidRPr="00540490">
              <w:rPr>
                <w:spacing w:val="25"/>
              </w:rPr>
              <w:t xml:space="preserve"> </w:t>
            </w:r>
            <w:r w:rsidRPr="00540490">
              <w:t xml:space="preserve">кратких  </w:t>
            </w:r>
            <w:r w:rsidRPr="00540490">
              <w:rPr>
                <w:spacing w:val="26"/>
              </w:rPr>
              <w:t xml:space="preserve"> </w:t>
            </w:r>
            <w:r w:rsidRPr="00540490">
              <w:t xml:space="preserve">страдательных  </w:t>
            </w:r>
            <w:r w:rsidRPr="00540490">
              <w:rPr>
                <w:spacing w:val="26"/>
              </w:rPr>
              <w:t xml:space="preserve"> </w:t>
            </w:r>
            <w:r w:rsidRPr="00540490">
              <w:t>причастиях</w:t>
            </w:r>
          </w:p>
          <w:p w:rsidR="001269C7" w:rsidRPr="00540490" w:rsidRDefault="001269C7" w:rsidP="00CC610B">
            <w:pPr>
              <w:pStyle w:val="TableParagraph"/>
              <w:spacing w:before="2" w:line="238" w:lineRule="exact"/>
              <w:ind w:left="110"/>
            </w:pPr>
            <w:r w:rsidRPr="00540490">
              <w:t>прошедшего</w:t>
            </w:r>
            <w:r w:rsidRPr="00540490">
              <w:rPr>
                <w:spacing w:val="-2"/>
              </w:rPr>
              <w:t xml:space="preserve"> </w:t>
            </w:r>
            <w:r w:rsidRPr="00540490">
              <w:t>времени</w:t>
            </w:r>
          </w:p>
        </w:tc>
        <w:tc>
          <w:tcPr>
            <w:tcW w:w="117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38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34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rPr>
          <w:jc w:val="center"/>
        </w:trPr>
        <w:tc>
          <w:tcPr>
            <w:tcW w:w="1047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32-33</w:t>
            </w:r>
          </w:p>
        </w:tc>
        <w:tc>
          <w:tcPr>
            <w:tcW w:w="8221" w:type="dxa"/>
          </w:tcPr>
          <w:p w:rsidR="001269C7" w:rsidRPr="00540490" w:rsidRDefault="001269C7" w:rsidP="00CC610B">
            <w:pPr>
              <w:pStyle w:val="TableParagraph"/>
              <w:spacing w:line="247" w:lineRule="exact"/>
              <w:ind w:left="110"/>
            </w:pPr>
            <w:r w:rsidRPr="00540490">
              <w:t>Н</w:t>
            </w:r>
            <w:r w:rsidRPr="00540490">
              <w:rPr>
                <w:spacing w:val="23"/>
              </w:rPr>
              <w:t xml:space="preserve"> </w:t>
            </w:r>
            <w:r w:rsidRPr="00540490">
              <w:t>и</w:t>
            </w:r>
            <w:r w:rsidRPr="00540490">
              <w:rPr>
                <w:spacing w:val="24"/>
              </w:rPr>
              <w:t xml:space="preserve"> </w:t>
            </w:r>
            <w:r w:rsidRPr="00540490">
              <w:t>НН</w:t>
            </w:r>
            <w:r w:rsidRPr="00540490">
              <w:rPr>
                <w:spacing w:val="24"/>
              </w:rPr>
              <w:t xml:space="preserve"> </w:t>
            </w:r>
            <w:r w:rsidRPr="00540490">
              <w:t>в</w:t>
            </w:r>
            <w:r w:rsidRPr="00540490">
              <w:rPr>
                <w:spacing w:val="23"/>
              </w:rPr>
              <w:t xml:space="preserve"> </w:t>
            </w:r>
            <w:r w:rsidRPr="00540490">
              <w:t>суффиксах</w:t>
            </w:r>
            <w:r w:rsidRPr="00540490">
              <w:rPr>
                <w:spacing w:val="25"/>
              </w:rPr>
              <w:t xml:space="preserve"> </w:t>
            </w:r>
            <w:r w:rsidRPr="00540490">
              <w:t>страдательных</w:t>
            </w:r>
            <w:r w:rsidRPr="00540490">
              <w:rPr>
                <w:spacing w:val="25"/>
              </w:rPr>
              <w:t xml:space="preserve"> </w:t>
            </w:r>
            <w:r w:rsidRPr="00540490">
              <w:t>причастий</w:t>
            </w:r>
            <w:r w:rsidRPr="00540490">
              <w:rPr>
                <w:spacing w:val="24"/>
              </w:rPr>
              <w:t xml:space="preserve"> </w:t>
            </w:r>
            <w:r w:rsidRPr="00540490">
              <w:t>прошедшего</w:t>
            </w:r>
            <w:r w:rsidRPr="00540490">
              <w:rPr>
                <w:spacing w:val="24"/>
              </w:rPr>
              <w:t xml:space="preserve"> </w:t>
            </w:r>
            <w:r w:rsidRPr="00540490">
              <w:t>времени.</w:t>
            </w:r>
            <w:r w:rsidRPr="00540490">
              <w:rPr>
                <w:spacing w:val="25"/>
              </w:rPr>
              <w:t xml:space="preserve"> </w:t>
            </w:r>
            <w:r w:rsidRPr="00540490">
              <w:t>Н</w:t>
            </w:r>
            <w:r w:rsidRPr="00540490">
              <w:rPr>
                <w:spacing w:val="24"/>
              </w:rPr>
              <w:t xml:space="preserve"> </w:t>
            </w:r>
            <w:r w:rsidRPr="00540490">
              <w:t>в</w:t>
            </w:r>
          </w:p>
          <w:p w:rsidR="001269C7" w:rsidRPr="00540490" w:rsidRDefault="001269C7" w:rsidP="00CC610B">
            <w:pPr>
              <w:pStyle w:val="TableParagraph"/>
              <w:spacing w:before="1" w:line="238" w:lineRule="exact"/>
              <w:ind w:left="110"/>
            </w:pPr>
            <w:r w:rsidRPr="00540490">
              <w:t>отглагольных</w:t>
            </w:r>
            <w:r w:rsidRPr="00540490">
              <w:rPr>
                <w:spacing w:val="-4"/>
              </w:rPr>
              <w:t xml:space="preserve"> </w:t>
            </w:r>
            <w:r w:rsidRPr="00540490">
              <w:t>прилагательных</w:t>
            </w:r>
          </w:p>
        </w:tc>
        <w:tc>
          <w:tcPr>
            <w:tcW w:w="117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38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35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rPr>
          <w:jc w:val="center"/>
        </w:trPr>
        <w:tc>
          <w:tcPr>
            <w:tcW w:w="1047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34-35</w:t>
            </w:r>
          </w:p>
        </w:tc>
        <w:tc>
          <w:tcPr>
            <w:tcW w:w="8221" w:type="dxa"/>
          </w:tcPr>
          <w:p w:rsidR="001269C7" w:rsidRPr="00540490" w:rsidRDefault="001269C7" w:rsidP="00CC610B">
            <w:pPr>
              <w:pStyle w:val="TableParagraph"/>
              <w:tabs>
                <w:tab w:val="left" w:pos="2633"/>
                <w:tab w:val="left" w:pos="6558"/>
              </w:tabs>
              <w:spacing w:line="247" w:lineRule="exact"/>
              <w:ind w:left="110"/>
            </w:pPr>
            <w:r w:rsidRPr="00540490">
              <w:t>Н</w:t>
            </w:r>
            <w:r w:rsidRPr="00540490">
              <w:rPr>
                <w:spacing w:val="57"/>
              </w:rPr>
              <w:t xml:space="preserve"> </w:t>
            </w:r>
            <w:r w:rsidRPr="00540490">
              <w:t>и</w:t>
            </w:r>
            <w:r w:rsidRPr="00540490">
              <w:rPr>
                <w:spacing w:val="59"/>
              </w:rPr>
              <w:t xml:space="preserve"> </w:t>
            </w:r>
            <w:r w:rsidRPr="00540490">
              <w:t>НН</w:t>
            </w:r>
            <w:r w:rsidRPr="00540490">
              <w:rPr>
                <w:spacing w:val="57"/>
              </w:rPr>
              <w:t xml:space="preserve"> </w:t>
            </w:r>
            <w:r w:rsidRPr="00540490">
              <w:t>в</w:t>
            </w:r>
            <w:r w:rsidRPr="00540490">
              <w:rPr>
                <w:spacing w:val="58"/>
              </w:rPr>
              <w:t xml:space="preserve"> </w:t>
            </w:r>
            <w:r w:rsidRPr="00540490">
              <w:t>суффиксах</w:t>
            </w:r>
            <w:r w:rsidRPr="00540490">
              <w:tab/>
              <w:t>кратких</w:t>
            </w:r>
            <w:r w:rsidRPr="00540490">
              <w:rPr>
                <w:spacing w:val="58"/>
              </w:rPr>
              <w:t xml:space="preserve"> </w:t>
            </w:r>
            <w:r w:rsidRPr="00540490">
              <w:t>страдательных</w:t>
            </w:r>
            <w:r w:rsidRPr="00540490">
              <w:rPr>
                <w:spacing w:val="56"/>
              </w:rPr>
              <w:t xml:space="preserve"> </w:t>
            </w:r>
            <w:r w:rsidRPr="00540490">
              <w:t>причастий</w:t>
            </w:r>
            <w:r w:rsidRPr="00540490">
              <w:rPr>
                <w:spacing w:val="57"/>
              </w:rPr>
              <w:t xml:space="preserve"> </w:t>
            </w:r>
            <w:r w:rsidRPr="00540490">
              <w:t>и кратких отглагольных</w:t>
            </w:r>
            <w:r w:rsidRPr="00540490">
              <w:rPr>
                <w:spacing w:val="-4"/>
              </w:rPr>
              <w:t xml:space="preserve"> </w:t>
            </w:r>
            <w:r w:rsidRPr="00540490">
              <w:t>прилагательных</w:t>
            </w:r>
          </w:p>
        </w:tc>
        <w:tc>
          <w:tcPr>
            <w:tcW w:w="117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38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36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rPr>
          <w:jc w:val="center"/>
        </w:trPr>
        <w:tc>
          <w:tcPr>
            <w:tcW w:w="1047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8221" w:type="dxa"/>
          </w:tcPr>
          <w:p w:rsidR="001269C7" w:rsidRPr="00540490" w:rsidRDefault="001269C7" w:rsidP="00CC610B">
            <w:pPr>
              <w:pStyle w:val="TableParagraph"/>
              <w:tabs>
                <w:tab w:val="left" w:pos="2633"/>
                <w:tab w:val="left" w:pos="6558"/>
              </w:tabs>
              <w:spacing w:line="247" w:lineRule="exact"/>
              <w:ind w:left="110"/>
            </w:pPr>
            <w:r w:rsidRPr="00540490">
              <w:rPr>
                <w:b/>
                <w:bCs/>
              </w:rPr>
              <w:t>И.К</w:t>
            </w:r>
            <w:r w:rsidRPr="00540490">
              <w:t>. Контрольный словарный диктант</w:t>
            </w:r>
          </w:p>
        </w:tc>
        <w:tc>
          <w:tcPr>
            <w:tcW w:w="117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38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37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  <w:lang w:eastAsia="ru-RU"/>
                </w:rPr>
                <w:t>https://prosv.ru/static/tsok</w:t>
              </w:r>
            </w:hyperlink>
          </w:p>
        </w:tc>
      </w:tr>
      <w:tr w:rsidR="001269C7" w:rsidRPr="00540490" w:rsidTr="00CC610B">
        <w:trPr>
          <w:jc w:val="center"/>
        </w:trPr>
        <w:tc>
          <w:tcPr>
            <w:tcW w:w="1047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8221" w:type="dxa"/>
          </w:tcPr>
          <w:p w:rsidR="001269C7" w:rsidRPr="00540490" w:rsidRDefault="001269C7" w:rsidP="00CC610B">
            <w:pPr>
              <w:pStyle w:val="TableParagraph"/>
              <w:spacing w:line="247" w:lineRule="exact"/>
              <w:ind w:left="165"/>
            </w:pPr>
            <w:r w:rsidRPr="00540490">
              <w:rPr>
                <w:b/>
                <w:bCs/>
              </w:rPr>
              <w:t>Р.3</w:t>
            </w:r>
            <w:r>
              <w:rPr>
                <w:b/>
                <w:bCs/>
              </w:rPr>
              <w:t>.</w:t>
            </w:r>
            <w:r w:rsidRPr="00540490">
              <w:rPr>
                <w:b/>
                <w:bCs/>
                <w:spacing w:val="16"/>
              </w:rPr>
              <w:t xml:space="preserve">  </w:t>
            </w:r>
            <w:r w:rsidRPr="00540490">
              <w:t>Выборочное</w:t>
            </w:r>
            <w:r w:rsidRPr="00540490">
              <w:rPr>
                <w:spacing w:val="17"/>
              </w:rPr>
              <w:t xml:space="preserve"> </w:t>
            </w:r>
            <w:r w:rsidRPr="00540490">
              <w:t>изложение</w:t>
            </w:r>
            <w:r w:rsidRPr="00540490">
              <w:rPr>
                <w:spacing w:val="17"/>
              </w:rPr>
              <w:t xml:space="preserve"> </w:t>
            </w:r>
            <w:r w:rsidRPr="00540490">
              <w:t>с</w:t>
            </w:r>
            <w:r w:rsidRPr="00540490">
              <w:rPr>
                <w:spacing w:val="17"/>
              </w:rPr>
              <w:t xml:space="preserve"> </w:t>
            </w:r>
            <w:r w:rsidRPr="00540490">
              <w:t>описанием</w:t>
            </w:r>
            <w:r w:rsidRPr="00540490">
              <w:rPr>
                <w:spacing w:val="17"/>
              </w:rPr>
              <w:t xml:space="preserve"> </w:t>
            </w:r>
            <w:r w:rsidRPr="00540490">
              <w:t>внешности</w:t>
            </w:r>
            <w:r w:rsidRPr="00540490">
              <w:rPr>
                <w:spacing w:val="16"/>
              </w:rPr>
              <w:t xml:space="preserve"> </w:t>
            </w:r>
            <w:r w:rsidRPr="00540490">
              <w:t>(Отрывок</w:t>
            </w:r>
            <w:r w:rsidRPr="00540490">
              <w:rPr>
                <w:spacing w:val="15"/>
              </w:rPr>
              <w:t xml:space="preserve"> </w:t>
            </w:r>
            <w:r w:rsidRPr="00540490">
              <w:t>из</w:t>
            </w:r>
            <w:r w:rsidRPr="00540490">
              <w:rPr>
                <w:spacing w:val="14"/>
              </w:rPr>
              <w:t xml:space="preserve"> </w:t>
            </w:r>
            <w:r w:rsidRPr="00540490">
              <w:lastRenderedPageBreak/>
              <w:t>рассказа М.</w:t>
            </w:r>
            <w:r>
              <w:t xml:space="preserve"> </w:t>
            </w:r>
            <w:r w:rsidRPr="00540490">
              <w:t>А.</w:t>
            </w:r>
            <w:r w:rsidRPr="00540490">
              <w:rPr>
                <w:spacing w:val="-3"/>
              </w:rPr>
              <w:t xml:space="preserve"> </w:t>
            </w:r>
            <w:r w:rsidRPr="00540490">
              <w:t>Шолохова</w:t>
            </w:r>
            <w:r w:rsidRPr="00540490">
              <w:rPr>
                <w:spacing w:val="-2"/>
              </w:rPr>
              <w:t xml:space="preserve"> </w:t>
            </w:r>
            <w:r w:rsidRPr="00540490">
              <w:t>«Судьба</w:t>
            </w:r>
            <w:r w:rsidRPr="00540490">
              <w:rPr>
                <w:spacing w:val="-4"/>
              </w:rPr>
              <w:t xml:space="preserve"> </w:t>
            </w:r>
            <w:r w:rsidRPr="00540490">
              <w:t>человека»)</w:t>
            </w:r>
          </w:p>
        </w:tc>
        <w:tc>
          <w:tcPr>
            <w:tcW w:w="117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238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38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rPr>
          <w:jc w:val="center"/>
        </w:trPr>
        <w:tc>
          <w:tcPr>
            <w:tcW w:w="1047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38</w:t>
            </w:r>
          </w:p>
        </w:tc>
        <w:tc>
          <w:tcPr>
            <w:tcW w:w="8221" w:type="dxa"/>
          </w:tcPr>
          <w:p w:rsidR="001269C7" w:rsidRPr="00540490" w:rsidRDefault="001269C7" w:rsidP="00CC610B">
            <w:pPr>
              <w:pStyle w:val="TableParagraph"/>
              <w:spacing w:line="234" w:lineRule="exact"/>
              <w:ind w:left="110"/>
            </w:pPr>
            <w:r w:rsidRPr="00540490">
              <w:t>Морфологический</w:t>
            </w:r>
            <w:r w:rsidRPr="00540490">
              <w:rPr>
                <w:spacing w:val="-4"/>
              </w:rPr>
              <w:t xml:space="preserve"> </w:t>
            </w:r>
            <w:r w:rsidRPr="00540490">
              <w:t>разбор</w:t>
            </w:r>
            <w:r w:rsidRPr="00540490">
              <w:rPr>
                <w:spacing w:val="-6"/>
              </w:rPr>
              <w:t xml:space="preserve"> </w:t>
            </w:r>
            <w:r w:rsidRPr="00540490">
              <w:t>причастий</w:t>
            </w:r>
          </w:p>
        </w:tc>
        <w:tc>
          <w:tcPr>
            <w:tcW w:w="117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38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39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rPr>
          <w:jc w:val="center"/>
        </w:trPr>
        <w:tc>
          <w:tcPr>
            <w:tcW w:w="1047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39-40</w:t>
            </w:r>
          </w:p>
        </w:tc>
        <w:tc>
          <w:tcPr>
            <w:tcW w:w="8221" w:type="dxa"/>
          </w:tcPr>
          <w:p w:rsidR="001269C7" w:rsidRPr="00540490" w:rsidRDefault="001269C7" w:rsidP="00CC610B">
            <w:pPr>
              <w:pStyle w:val="TableParagraph"/>
              <w:spacing w:line="234" w:lineRule="exact"/>
              <w:ind w:left="110"/>
            </w:pPr>
            <w:r w:rsidRPr="00540490">
              <w:t>Слитное</w:t>
            </w:r>
            <w:r w:rsidRPr="00540490">
              <w:rPr>
                <w:spacing w:val="-3"/>
              </w:rPr>
              <w:t xml:space="preserve"> </w:t>
            </w:r>
            <w:r w:rsidRPr="00540490">
              <w:t>и</w:t>
            </w:r>
            <w:r w:rsidRPr="00540490">
              <w:rPr>
                <w:spacing w:val="-3"/>
              </w:rPr>
              <w:t xml:space="preserve"> </w:t>
            </w:r>
            <w:r w:rsidRPr="00540490">
              <w:t>раздельное</w:t>
            </w:r>
            <w:r w:rsidRPr="00540490">
              <w:rPr>
                <w:spacing w:val="-2"/>
              </w:rPr>
              <w:t xml:space="preserve"> </w:t>
            </w:r>
            <w:r w:rsidRPr="00540490">
              <w:t>написание</w:t>
            </w:r>
            <w:r w:rsidRPr="00540490">
              <w:rPr>
                <w:spacing w:val="-2"/>
              </w:rPr>
              <w:t xml:space="preserve"> </w:t>
            </w:r>
            <w:r w:rsidRPr="00540490">
              <w:t>НЕ</w:t>
            </w:r>
            <w:r w:rsidRPr="00540490">
              <w:rPr>
                <w:spacing w:val="-3"/>
              </w:rPr>
              <w:t xml:space="preserve"> </w:t>
            </w:r>
            <w:r w:rsidRPr="00540490">
              <w:t>с</w:t>
            </w:r>
            <w:r w:rsidRPr="00540490">
              <w:rPr>
                <w:spacing w:val="-2"/>
              </w:rPr>
              <w:t xml:space="preserve"> </w:t>
            </w:r>
            <w:r w:rsidRPr="00540490">
              <w:t>причастиями</w:t>
            </w:r>
          </w:p>
        </w:tc>
        <w:tc>
          <w:tcPr>
            <w:tcW w:w="117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38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40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rPr>
          <w:jc w:val="center"/>
        </w:trPr>
        <w:tc>
          <w:tcPr>
            <w:tcW w:w="1047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8221" w:type="dxa"/>
          </w:tcPr>
          <w:p w:rsidR="001269C7" w:rsidRPr="00540490" w:rsidRDefault="001269C7" w:rsidP="00CC610B">
            <w:pPr>
              <w:pStyle w:val="TableParagraph"/>
              <w:spacing w:line="234" w:lineRule="exact"/>
            </w:pPr>
            <w:r w:rsidRPr="00540490">
              <w:t>Буквы</w:t>
            </w:r>
            <w:r w:rsidRPr="00540490">
              <w:rPr>
                <w:spacing w:val="-3"/>
              </w:rPr>
              <w:t xml:space="preserve"> </w:t>
            </w:r>
            <w:proofErr w:type="gramStart"/>
            <w:r w:rsidRPr="00540490">
              <w:t>е-ё</w:t>
            </w:r>
            <w:proofErr w:type="gramEnd"/>
            <w:r w:rsidRPr="00540490">
              <w:rPr>
                <w:spacing w:val="-1"/>
              </w:rPr>
              <w:t xml:space="preserve"> </w:t>
            </w:r>
            <w:r w:rsidRPr="00540490">
              <w:t>в</w:t>
            </w:r>
            <w:r w:rsidRPr="00540490">
              <w:rPr>
                <w:spacing w:val="-3"/>
              </w:rPr>
              <w:t xml:space="preserve"> </w:t>
            </w:r>
            <w:r w:rsidRPr="00540490">
              <w:t>суффиксах</w:t>
            </w:r>
            <w:r w:rsidRPr="00540490">
              <w:rPr>
                <w:spacing w:val="-5"/>
              </w:rPr>
              <w:t xml:space="preserve"> </w:t>
            </w:r>
            <w:r w:rsidRPr="00540490">
              <w:t>страдательных</w:t>
            </w:r>
            <w:r w:rsidRPr="00540490">
              <w:rPr>
                <w:spacing w:val="-3"/>
              </w:rPr>
              <w:t xml:space="preserve"> </w:t>
            </w:r>
            <w:r w:rsidRPr="00540490">
              <w:t>причастий</w:t>
            </w:r>
            <w:r w:rsidRPr="00540490">
              <w:rPr>
                <w:spacing w:val="-5"/>
              </w:rPr>
              <w:t xml:space="preserve"> </w:t>
            </w:r>
            <w:r w:rsidRPr="00540490">
              <w:t>прошедшего</w:t>
            </w:r>
            <w:r w:rsidRPr="00540490">
              <w:rPr>
                <w:spacing w:val="-3"/>
              </w:rPr>
              <w:t xml:space="preserve"> </w:t>
            </w:r>
            <w:r w:rsidRPr="00540490">
              <w:t>времени</w:t>
            </w:r>
          </w:p>
        </w:tc>
        <w:tc>
          <w:tcPr>
            <w:tcW w:w="117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38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41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rPr>
          <w:jc w:val="center"/>
        </w:trPr>
        <w:tc>
          <w:tcPr>
            <w:tcW w:w="1047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42-43</w:t>
            </w:r>
          </w:p>
        </w:tc>
        <w:tc>
          <w:tcPr>
            <w:tcW w:w="8221" w:type="dxa"/>
          </w:tcPr>
          <w:p w:rsidR="001269C7" w:rsidRPr="00540490" w:rsidRDefault="001269C7" w:rsidP="00CC610B">
            <w:pPr>
              <w:pStyle w:val="TableParagraph"/>
              <w:spacing w:line="234" w:lineRule="exact"/>
              <w:ind w:left="110"/>
            </w:pPr>
            <w:r w:rsidRPr="00540490">
              <w:t>Повторение</w:t>
            </w:r>
            <w:r w:rsidRPr="00540490">
              <w:rPr>
                <w:spacing w:val="-3"/>
              </w:rPr>
              <w:t xml:space="preserve"> </w:t>
            </w:r>
            <w:r w:rsidRPr="00540490">
              <w:t>изученного</w:t>
            </w:r>
            <w:r w:rsidRPr="00540490">
              <w:rPr>
                <w:spacing w:val="-2"/>
              </w:rPr>
              <w:t xml:space="preserve"> </w:t>
            </w:r>
            <w:r w:rsidRPr="00540490">
              <w:t>материала</w:t>
            </w:r>
            <w:r w:rsidRPr="00540490">
              <w:rPr>
                <w:spacing w:val="-2"/>
              </w:rPr>
              <w:t xml:space="preserve"> </w:t>
            </w:r>
            <w:r w:rsidRPr="00540490">
              <w:t>по</w:t>
            </w:r>
            <w:r w:rsidRPr="00540490">
              <w:rPr>
                <w:spacing w:val="-2"/>
              </w:rPr>
              <w:t xml:space="preserve"> </w:t>
            </w:r>
            <w:r w:rsidRPr="00540490">
              <w:t>теме</w:t>
            </w:r>
            <w:r w:rsidRPr="00540490">
              <w:rPr>
                <w:spacing w:val="-2"/>
              </w:rPr>
              <w:t xml:space="preserve"> </w:t>
            </w:r>
            <w:r w:rsidRPr="00540490">
              <w:t>«Причастие»</w:t>
            </w:r>
          </w:p>
        </w:tc>
        <w:tc>
          <w:tcPr>
            <w:tcW w:w="117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38" w:type="dxa"/>
          </w:tcPr>
          <w:p w:rsidR="001269C7" w:rsidRPr="00540490" w:rsidRDefault="00217A3C" w:rsidP="00CC610B">
            <w:pPr>
              <w:shd w:val="clear" w:color="auto" w:fill="FFFFFF"/>
              <w:spacing w:after="150" w:line="240" w:lineRule="auto"/>
              <w:jc w:val="center"/>
              <w:rPr>
                <w:rStyle w:val="ab"/>
                <w:rFonts w:ascii="Times New Roman" w:hAnsi="Times New Roman"/>
                <w:sz w:val="24"/>
                <w:szCs w:val="24"/>
                <w:lang w:eastAsia="ru-RU"/>
              </w:rPr>
            </w:pPr>
            <w:hyperlink r:id="rId442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  <w:lang w:eastAsia="ru-RU"/>
                </w:rPr>
                <w:t>http://gramma.ru/RUS/</w:t>
              </w:r>
            </w:hyperlink>
          </w:p>
          <w:p w:rsidR="001269C7" w:rsidRPr="00540490" w:rsidRDefault="00217A3C" w:rsidP="00CC610B">
            <w:pPr>
              <w:spacing w:after="15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443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  <w:lang w:eastAsia="ru-RU"/>
                </w:rPr>
                <w:t>http://school-collection.edu.ru/catalog/</w:t>
              </w:r>
            </w:hyperlink>
          </w:p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44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  <w:lang w:eastAsia="ru-RU"/>
                </w:rPr>
                <w:t>https://prosv.ru/static/tsok</w:t>
              </w:r>
            </w:hyperlink>
          </w:p>
        </w:tc>
      </w:tr>
      <w:tr w:rsidR="001269C7" w:rsidRPr="00540490" w:rsidTr="00CC610B">
        <w:trPr>
          <w:jc w:val="center"/>
        </w:trPr>
        <w:tc>
          <w:tcPr>
            <w:tcW w:w="1047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8221" w:type="dxa"/>
          </w:tcPr>
          <w:p w:rsidR="001269C7" w:rsidRPr="00540490" w:rsidRDefault="001269C7" w:rsidP="00CC610B">
            <w:pPr>
              <w:pStyle w:val="TableParagraph"/>
              <w:spacing w:line="232" w:lineRule="exact"/>
              <w:ind w:left="110"/>
            </w:pPr>
            <w:r w:rsidRPr="00540490">
              <w:rPr>
                <w:b/>
                <w:bCs/>
              </w:rPr>
              <w:t>И.К.</w:t>
            </w:r>
            <w:r w:rsidRPr="00540490">
              <w:t xml:space="preserve"> Контрольный диктант с грамматическим заданием</w:t>
            </w:r>
          </w:p>
        </w:tc>
        <w:tc>
          <w:tcPr>
            <w:tcW w:w="117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38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45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rPr>
          <w:jc w:val="center"/>
        </w:trPr>
        <w:tc>
          <w:tcPr>
            <w:tcW w:w="1047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1" w:type="dxa"/>
          </w:tcPr>
          <w:p w:rsidR="001269C7" w:rsidRPr="00540490" w:rsidRDefault="001269C7" w:rsidP="00CC610B">
            <w:pPr>
              <w:pStyle w:val="TableParagraph"/>
              <w:spacing w:line="234" w:lineRule="exact"/>
              <w:ind w:left="110"/>
            </w:pPr>
            <w:r w:rsidRPr="00540490">
              <w:rPr>
                <w:b/>
                <w:bCs/>
              </w:rPr>
              <w:t>Деепричастие</w:t>
            </w:r>
            <w:r w:rsidRPr="00540490">
              <w:rPr>
                <w:b/>
                <w:bCs/>
                <w:spacing w:val="-4"/>
              </w:rPr>
              <w:t xml:space="preserve"> </w:t>
            </w:r>
          </w:p>
        </w:tc>
        <w:tc>
          <w:tcPr>
            <w:tcW w:w="117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10+1</w:t>
            </w:r>
          </w:p>
        </w:tc>
        <w:tc>
          <w:tcPr>
            <w:tcW w:w="4238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9C7" w:rsidRPr="00540490" w:rsidTr="00CC610B">
        <w:trPr>
          <w:jc w:val="center"/>
        </w:trPr>
        <w:tc>
          <w:tcPr>
            <w:tcW w:w="1047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8221" w:type="dxa"/>
          </w:tcPr>
          <w:p w:rsidR="001269C7" w:rsidRPr="00540490" w:rsidRDefault="001269C7" w:rsidP="00CC610B">
            <w:pPr>
              <w:pStyle w:val="TableParagraph"/>
              <w:spacing w:line="232" w:lineRule="exact"/>
              <w:ind w:left="103"/>
            </w:pPr>
            <w:r w:rsidRPr="00540490">
              <w:t>Деепричастие</w:t>
            </w:r>
            <w:r w:rsidRPr="00540490">
              <w:rPr>
                <w:spacing w:val="-1"/>
              </w:rPr>
              <w:t xml:space="preserve"> </w:t>
            </w:r>
            <w:r w:rsidRPr="00540490">
              <w:t>как речи</w:t>
            </w:r>
          </w:p>
        </w:tc>
        <w:tc>
          <w:tcPr>
            <w:tcW w:w="117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38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46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217A3C" w:rsidTr="00CC610B">
        <w:trPr>
          <w:jc w:val="center"/>
        </w:trPr>
        <w:tc>
          <w:tcPr>
            <w:tcW w:w="1047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46-48</w:t>
            </w:r>
          </w:p>
        </w:tc>
        <w:tc>
          <w:tcPr>
            <w:tcW w:w="8221" w:type="dxa"/>
          </w:tcPr>
          <w:p w:rsidR="001269C7" w:rsidRPr="00540490" w:rsidRDefault="001269C7" w:rsidP="00CC610B">
            <w:pPr>
              <w:pStyle w:val="TableParagraph"/>
              <w:spacing w:line="234" w:lineRule="exact"/>
              <w:ind w:left="103"/>
            </w:pPr>
            <w:r w:rsidRPr="00540490">
              <w:t>Деепричастный</w:t>
            </w:r>
            <w:r w:rsidRPr="00540490">
              <w:rPr>
                <w:spacing w:val="-3"/>
              </w:rPr>
              <w:t xml:space="preserve"> </w:t>
            </w:r>
            <w:r w:rsidRPr="00540490">
              <w:t>оборот.</w:t>
            </w:r>
            <w:r w:rsidRPr="00540490">
              <w:rPr>
                <w:spacing w:val="-1"/>
              </w:rPr>
              <w:t xml:space="preserve"> </w:t>
            </w:r>
            <w:r w:rsidRPr="00540490">
              <w:t>Запятые</w:t>
            </w:r>
            <w:r w:rsidRPr="00540490">
              <w:rPr>
                <w:spacing w:val="-2"/>
              </w:rPr>
              <w:t xml:space="preserve"> </w:t>
            </w:r>
            <w:r w:rsidRPr="00540490">
              <w:t>при</w:t>
            </w:r>
            <w:r w:rsidRPr="00540490">
              <w:rPr>
                <w:spacing w:val="-2"/>
              </w:rPr>
              <w:t xml:space="preserve"> </w:t>
            </w:r>
            <w:r w:rsidRPr="00540490">
              <w:t>деепричастном</w:t>
            </w:r>
            <w:r w:rsidRPr="00540490">
              <w:rPr>
                <w:spacing w:val="-2"/>
              </w:rPr>
              <w:t xml:space="preserve"> </w:t>
            </w:r>
            <w:r w:rsidRPr="00540490">
              <w:t>обороте</w:t>
            </w:r>
          </w:p>
        </w:tc>
        <w:tc>
          <w:tcPr>
            <w:tcW w:w="117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38" w:type="dxa"/>
          </w:tcPr>
          <w:p w:rsidR="001269C7" w:rsidRPr="00540490" w:rsidRDefault="001269C7" w:rsidP="00CC610B">
            <w:pPr>
              <w:spacing w:after="15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0490">
              <w:rPr>
                <w:rStyle w:val="ab"/>
                <w:rFonts w:ascii="Times New Roman" w:hAnsi="Times New Roman"/>
                <w:sz w:val="24"/>
                <w:szCs w:val="24"/>
              </w:rPr>
              <w:t>https://resh.edu.ru/subject/13</w:t>
            </w:r>
            <w:r w:rsidRPr="00540490">
              <w:rPr>
                <w:rStyle w:val="ab"/>
                <w:rFonts w:ascii="Times New Roman" w:hAnsi="Times New Roman"/>
                <w:sz w:val="24"/>
                <w:szCs w:val="24"/>
              </w:rPr>
              <w:fldChar w:fldCharType="begin"/>
            </w:r>
            <w:r w:rsidRPr="00540490">
              <w:rPr>
                <w:rStyle w:val="ab"/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Pr="00540490">
              <w:rPr>
                <w:rStyle w:val="ab"/>
                <w:rFonts w:ascii="Times New Roman" w:hAnsi="Times New Roman"/>
                <w:sz w:val="24"/>
                <w:szCs w:val="24"/>
                <w:lang w:val="en-US"/>
              </w:rPr>
              <w:instrText>HYPERLINK</w:instrText>
            </w:r>
            <w:r w:rsidRPr="00540490">
              <w:rPr>
                <w:rStyle w:val="ab"/>
                <w:rFonts w:ascii="Times New Roman" w:hAnsi="Times New Roman"/>
                <w:sz w:val="24"/>
                <w:szCs w:val="24"/>
              </w:rPr>
              <w:instrText xml:space="preserve"> "</w:instrText>
            </w:r>
            <w:r w:rsidRPr="00540490">
              <w:rPr>
                <w:rStyle w:val="ab"/>
                <w:rFonts w:ascii="Times New Roman" w:hAnsi="Times New Roman"/>
                <w:sz w:val="24"/>
                <w:szCs w:val="24"/>
                <w:lang w:val="en-US"/>
              </w:rPr>
              <w:instrText>https</w:instrText>
            </w:r>
            <w:r w:rsidRPr="00540490">
              <w:rPr>
                <w:rStyle w:val="ab"/>
                <w:rFonts w:ascii="Times New Roman" w:hAnsi="Times New Roman"/>
                <w:sz w:val="24"/>
                <w:szCs w:val="24"/>
              </w:rPr>
              <w:instrText>://</w:instrText>
            </w:r>
            <w:r w:rsidRPr="00540490">
              <w:rPr>
                <w:rStyle w:val="ab"/>
                <w:rFonts w:ascii="Times New Roman" w:hAnsi="Times New Roman"/>
                <w:sz w:val="24"/>
                <w:szCs w:val="24"/>
                <w:lang w:val="en-US"/>
              </w:rPr>
              <w:instrText>resh</w:instrText>
            </w:r>
            <w:r w:rsidRPr="00540490">
              <w:rPr>
                <w:rStyle w:val="ab"/>
                <w:rFonts w:ascii="Times New Roman" w:hAnsi="Times New Roman"/>
                <w:sz w:val="24"/>
                <w:szCs w:val="24"/>
              </w:rPr>
              <w:instrText>.</w:instrText>
            </w:r>
            <w:r w:rsidRPr="00540490">
              <w:rPr>
                <w:rStyle w:val="ab"/>
                <w:rFonts w:ascii="Times New Roman" w:hAnsi="Times New Roman"/>
                <w:sz w:val="24"/>
                <w:szCs w:val="24"/>
                <w:lang w:val="en-US"/>
              </w:rPr>
              <w:instrText>edu</w:instrText>
            </w:r>
            <w:r w:rsidRPr="00540490">
              <w:rPr>
                <w:rStyle w:val="ab"/>
                <w:rFonts w:ascii="Times New Roman" w:hAnsi="Times New Roman"/>
                <w:sz w:val="24"/>
                <w:szCs w:val="24"/>
              </w:rPr>
              <w:instrText>.</w:instrText>
            </w:r>
            <w:r w:rsidRPr="00540490">
              <w:rPr>
                <w:rStyle w:val="ab"/>
                <w:rFonts w:ascii="Times New Roman" w:hAnsi="Times New Roman"/>
                <w:sz w:val="24"/>
                <w:szCs w:val="24"/>
                <w:lang w:val="en-US"/>
              </w:rPr>
              <w:instrText>ru</w:instrText>
            </w:r>
            <w:r w:rsidRPr="00540490">
              <w:rPr>
                <w:rStyle w:val="ab"/>
                <w:rFonts w:ascii="Times New Roman" w:hAnsi="Times New Roman"/>
                <w:sz w:val="24"/>
                <w:szCs w:val="24"/>
              </w:rPr>
              <w:instrText>/</w:instrText>
            </w:r>
            <w:r w:rsidRPr="00540490">
              <w:rPr>
                <w:rStyle w:val="ab"/>
                <w:rFonts w:ascii="Times New Roman" w:hAnsi="Times New Roman"/>
                <w:sz w:val="24"/>
                <w:szCs w:val="24"/>
                <w:lang w:val="en-US"/>
              </w:rPr>
              <w:instrText>subject</w:instrText>
            </w:r>
            <w:r w:rsidRPr="00540490">
              <w:rPr>
                <w:rStyle w:val="ab"/>
                <w:rFonts w:ascii="Times New Roman" w:hAnsi="Times New Roman"/>
                <w:sz w:val="24"/>
                <w:szCs w:val="24"/>
              </w:rPr>
              <w:instrText xml:space="preserve">/13/" </w:instrText>
            </w:r>
            <w:r w:rsidRPr="00540490">
              <w:rPr>
                <w:rStyle w:val="ab"/>
                <w:rFonts w:ascii="Times New Roman" w:hAnsi="Times New Roman"/>
                <w:sz w:val="24"/>
                <w:szCs w:val="24"/>
              </w:rPr>
              <w:fldChar w:fldCharType="separate"/>
            </w:r>
          </w:p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40490">
              <w:rPr>
                <w:rStyle w:val="ab"/>
                <w:rFonts w:ascii="Times New Roman" w:hAnsi="Times New Roman"/>
                <w:sz w:val="24"/>
                <w:szCs w:val="24"/>
                <w:lang w:val="en-US"/>
              </w:rPr>
              <w:t>tps://resh.edu.ru/subject/13/</w:t>
            </w:r>
            <w:r w:rsidRPr="00540490">
              <w:rPr>
                <w:rStyle w:val="ab"/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:rsidR="001269C7" w:rsidRPr="00540490" w:rsidTr="00CC610B">
        <w:trPr>
          <w:jc w:val="center"/>
        </w:trPr>
        <w:tc>
          <w:tcPr>
            <w:tcW w:w="1047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8221" w:type="dxa"/>
          </w:tcPr>
          <w:p w:rsidR="001269C7" w:rsidRPr="00540490" w:rsidRDefault="001269C7" w:rsidP="00CC610B">
            <w:pPr>
              <w:pStyle w:val="TableParagraph"/>
              <w:spacing w:line="232" w:lineRule="exact"/>
              <w:ind w:left="103"/>
            </w:pPr>
            <w:r w:rsidRPr="00540490">
              <w:t>Раздельное</w:t>
            </w:r>
            <w:r w:rsidRPr="00540490">
              <w:rPr>
                <w:spacing w:val="-3"/>
              </w:rPr>
              <w:t xml:space="preserve"> </w:t>
            </w:r>
            <w:r w:rsidRPr="00540490">
              <w:t>написание</w:t>
            </w:r>
            <w:r w:rsidRPr="00540490">
              <w:rPr>
                <w:spacing w:val="-2"/>
              </w:rPr>
              <w:t xml:space="preserve"> </w:t>
            </w:r>
            <w:r w:rsidRPr="00540490">
              <w:t>НЕ</w:t>
            </w:r>
            <w:r w:rsidRPr="00540490">
              <w:rPr>
                <w:spacing w:val="-6"/>
              </w:rPr>
              <w:t xml:space="preserve"> </w:t>
            </w:r>
            <w:r w:rsidRPr="00540490">
              <w:t>с</w:t>
            </w:r>
            <w:r w:rsidRPr="00540490">
              <w:rPr>
                <w:spacing w:val="-2"/>
              </w:rPr>
              <w:t xml:space="preserve"> </w:t>
            </w:r>
            <w:r w:rsidRPr="00540490">
              <w:t>деепричастиями</w:t>
            </w:r>
          </w:p>
        </w:tc>
        <w:tc>
          <w:tcPr>
            <w:tcW w:w="117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38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47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rPr>
          <w:jc w:val="center"/>
        </w:trPr>
        <w:tc>
          <w:tcPr>
            <w:tcW w:w="1047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221" w:type="dxa"/>
          </w:tcPr>
          <w:p w:rsidR="001269C7" w:rsidRPr="00540490" w:rsidRDefault="001269C7" w:rsidP="00CC610B">
            <w:pPr>
              <w:pStyle w:val="TableParagraph"/>
              <w:spacing w:line="234" w:lineRule="exact"/>
              <w:ind w:left="103"/>
            </w:pPr>
            <w:r w:rsidRPr="00540490">
              <w:t>Деепричастия</w:t>
            </w:r>
            <w:r w:rsidRPr="00540490">
              <w:rPr>
                <w:spacing w:val="-6"/>
              </w:rPr>
              <w:t xml:space="preserve"> </w:t>
            </w:r>
            <w:r w:rsidRPr="00540490">
              <w:t>несовершенного</w:t>
            </w:r>
            <w:r w:rsidRPr="00540490">
              <w:rPr>
                <w:spacing w:val="-3"/>
              </w:rPr>
              <w:t xml:space="preserve"> </w:t>
            </w:r>
            <w:r w:rsidRPr="00540490">
              <w:t>вида</w:t>
            </w:r>
          </w:p>
        </w:tc>
        <w:tc>
          <w:tcPr>
            <w:tcW w:w="117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38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48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rPr>
          <w:jc w:val="center"/>
        </w:trPr>
        <w:tc>
          <w:tcPr>
            <w:tcW w:w="1047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8221" w:type="dxa"/>
          </w:tcPr>
          <w:p w:rsidR="001269C7" w:rsidRPr="00540490" w:rsidRDefault="001269C7" w:rsidP="00CC610B">
            <w:pPr>
              <w:pStyle w:val="TableParagraph"/>
              <w:spacing w:line="234" w:lineRule="exact"/>
              <w:ind w:left="103"/>
            </w:pPr>
            <w:r w:rsidRPr="00540490">
              <w:t>Деепричастия</w:t>
            </w:r>
            <w:r w:rsidRPr="00540490">
              <w:rPr>
                <w:spacing w:val="-5"/>
              </w:rPr>
              <w:t xml:space="preserve"> </w:t>
            </w:r>
            <w:r w:rsidRPr="00540490">
              <w:t>совершенного</w:t>
            </w:r>
            <w:r w:rsidRPr="00540490">
              <w:rPr>
                <w:spacing w:val="-2"/>
              </w:rPr>
              <w:t xml:space="preserve"> </w:t>
            </w:r>
            <w:r w:rsidRPr="00540490">
              <w:t>вида</w:t>
            </w:r>
          </w:p>
        </w:tc>
        <w:tc>
          <w:tcPr>
            <w:tcW w:w="117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38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49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rPr>
          <w:jc w:val="center"/>
        </w:trPr>
        <w:tc>
          <w:tcPr>
            <w:tcW w:w="1047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8221" w:type="dxa"/>
          </w:tcPr>
          <w:p w:rsidR="001269C7" w:rsidRPr="00540490" w:rsidRDefault="001269C7" w:rsidP="00CC610B">
            <w:pPr>
              <w:pStyle w:val="TableParagraph"/>
              <w:spacing w:line="232" w:lineRule="exact"/>
              <w:ind w:left="103"/>
            </w:pPr>
            <w:r w:rsidRPr="00540490">
              <w:t>Морфологический</w:t>
            </w:r>
            <w:r w:rsidRPr="00540490">
              <w:rPr>
                <w:spacing w:val="-3"/>
              </w:rPr>
              <w:t xml:space="preserve"> </w:t>
            </w:r>
            <w:r w:rsidRPr="00540490">
              <w:t>разбор</w:t>
            </w:r>
            <w:r w:rsidRPr="00540490">
              <w:rPr>
                <w:spacing w:val="-5"/>
              </w:rPr>
              <w:t xml:space="preserve"> </w:t>
            </w:r>
            <w:r w:rsidRPr="00540490">
              <w:t>деепричастий</w:t>
            </w:r>
          </w:p>
        </w:tc>
        <w:tc>
          <w:tcPr>
            <w:tcW w:w="117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38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50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rPr>
          <w:jc w:val="center"/>
        </w:trPr>
        <w:tc>
          <w:tcPr>
            <w:tcW w:w="1047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53-54</w:t>
            </w:r>
          </w:p>
        </w:tc>
        <w:tc>
          <w:tcPr>
            <w:tcW w:w="8221" w:type="dxa"/>
          </w:tcPr>
          <w:p w:rsidR="001269C7" w:rsidRPr="00540490" w:rsidRDefault="001269C7" w:rsidP="00CC610B">
            <w:pPr>
              <w:pStyle w:val="TableParagraph"/>
              <w:spacing w:line="234" w:lineRule="exact"/>
              <w:ind w:left="103"/>
            </w:pPr>
            <w:r w:rsidRPr="00540490">
              <w:t>Повторение</w:t>
            </w:r>
            <w:r w:rsidRPr="00540490">
              <w:rPr>
                <w:spacing w:val="-3"/>
              </w:rPr>
              <w:t xml:space="preserve"> </w:t>
            </w:r>
            <w:r w:rsidRPr="00540490">
              <w:t>изученного</w:t>
            </w:r>
            <w:r w:rsidRPr="00540490">
              <w:rPr>
                <w:spacing w:val="-3"/>
              </w:rPr>
              <w:t xml:space="preserve"> </w:t>
            </w:r>
            <w:r w:rsidRPr="00540490">
              <w:t>по</w:t>
            </w:r>
            <w:r w:rsidRPr="00540490">
              <w:rPr>
                <w:spacing w:val="-3"/>
              </w:rPr>
              <w:t xml:space="preserve"> </w:t>
            </w:r>
            <w:r w:rsidRPr="00540490">
              <w:t>теме</w:t>
            </w:r>
            <w:r w:rsidRPr="00540490">
              <w:rPr>
                <w:spacing w:val="-3"/>
              </w:rPr>
              <w:t xml:space="preserve"> </w:t>
            </w:r>
            <w:r w:rsidRPr="00540490">
              <w:t>«Деепричастие»</w:t>
            </w:r>
          </w:p>
        </w:tc>
        <w:tc>
          <w:tcPr>
            <w:tcW w:w="117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38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51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rPr>
          <w:jc w:val="center"/>
        </w:trPr>
        <w:tc>
          <w:tcPr>
            <w:tcW w:w="1047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8221" w:type="dxa"/>
          </w:tcPr>
          <w:p w:rsidR="001269C7" w:rsidRPr="00540490" w:rsidRDefault="001269C7" w:rsidP="00CC610B">
            <w:pPr>
              <w:pStyle w:val="TableParagraph"/>
              <w:spacing w:line="232" w:lineRule="exact"/>
              <w:ind w:left="103"/>
            </w:pPr>
            <w:r w:rsidRPr="00540490">
              <w:rPr>
                <w:b/>
                <w:bCs/>
              </w:rPr>
              <w:t>И.К</w:t>
            </w:r>
            <w:r w:rsidRPr="00540490">
              <w:t>. Контрольная</w:t>
            </w:r>
            <w:r w:rsidRPr="00540490">
              <w:rPr>
                <w:spacing w:val="-3"/>
              </w:rPr>
              <w:t xml:space="preserve"> </w:t>
            </w:r>
            <w:r w:rsidRPr="00540490">
              <w:t>работа</w:t>
            </w:r>
            <w:r w:rsidRPr="00540490">
              <w:rPr>
                <w:spacing w:val="-3"/>
              </w:rPr>
              <w:t xml:space="preserve"> </w:t>
            </w:r>
            <w:r w:rsidRPr="00540490">
              <w:t>по</w:t>
            </w:r>
            <w:r w:rsidRPr="00540490">
              <w:rPr>
                <w:spacing w:val="-2"/>
              </w:rPr>
              <w:t xml:space="preserve"> </w:t>
            </w:r>
            <w:r w:rsidRPr="00540490">
              <w:t>теме</w:t>
            </w:r>
            <w:r w:rsidRPr="00540490">
              <w:rPr>
                <w:spacing w:val="-3"/>
              </w:rPr>
              <w:t xml:space="preserve"> </w:t>
            </w:r>
            <w:r w:rsidRPr="00540490">
              <w:t>«Деепричастие»</w:t>
            </w:r>
          </w:p>
        </w:tc>
        <w:tc>
          <w:tcPr>
            <w:tcW w:w="117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38" w:type="dxa"/>
          </w:tcPr>
          <w:p w:rsidR="001269C7" w:rsidRPr="00540490" w:rsidRDefault="00217A3C" w:rsidP="00CC610B">
            <w:pPr>
              <w:shd w:val="clear" w:color="auto" w:fill="FFFFFF"/>
              <w:spacing w:after="150" w:line="240" w:lineRule="auto"/>
              <w:jc w:val="center"/>
              <w:rPr>
                <w:rStyle w:val="ab"/>
                <w:rFonts w:ascii="Times New Roman" w:hAnsi="Times New Roman"/>
                <w:sz w:val="24"/>
                <w:szCs w:val="24"/>
                <w:lang w:eastAsia="ru-RU"/>
              </w:rPr>
            </w:pPr>
            <w:hyperlink r:id="rId452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  <w:lang w:eastAsia="ru-RU"/>
                </w:rPr>
                <w:t>http://gramma.ru/RUS/</w:t>
              </w:r>
            </w:hyperlink>
          </w:p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53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rPr>
          <w:jc w:val="center"/>
        </w:trPr>
        <w:tc>
          <w:tcPr>
            <w:tcW w:w="1047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1" w:type="dxa"/>
          </w:tcPr>
          <w:p w:rsidR="001269C7" w:rsidRPr="00540490" w:rsidRDefault="001269C7" w:rsidP="00CC610B">
            <w:pPr>
              <w:pStyle w:val="TableParagraph"/>
              <w:spacing w:line="232" w:lineRule="exact"/>
              <w:ind w:left="103"/>
            </w:pPr>
            <w:r w:rsidRPr="00540490">
              <w:rPr>
                <w:b/>
                <w:bCs/>
              </w:rPr>
              <w:t>Наречие</w:t>
            </w:r>
            <w:r w:rsidRPr="00540490">
              <w:rPr>
                <w:b/>
                <w:bCs/>
                <w:spacing w:val="-2"/>
              </w:rPr>
              <w:t xml:space="preserve"> </w:t>
            </w:r>
          </w:p>
        </w:tc>
        <w:tc>
          <w:tcPr>
            <w:tcW w:w="117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21+2</w:t>
            </w:r>
          </w:p>
        </w:tc>
        <w:tc>
          <w:tcPr>
            <w:tcW w:w="4238" w:type="dxa"/>
          </w:tcPr>
          <w:p w:rsidR="001269C7" w:rsidRPr="00540490" w:rsidRDefault="001269C7" w:rsidP="00CC610B">
            <w:pPr>
              <w:shd w:val="clear" w:color="auto" w:fill="FFFFFF"/>
              <w:spacing w:after="15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9C7" w:rsidRPr="00540490" w:rsidTr="00CC610B">
        <w:trPr>
          <w:jc w:val="center"/>
        </w:trPr>
        <w:tc>
          <w:tcPr>
            <w:tcW w:w="1047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8221" w:type="dxa"/>
          </w:tcPr>
          <w:p w:rsidR="001269C7" w:rsidRPr="00540490" w:rsidRDefault="001269C7" w:rsidP="00CC610B">
            <w:pPr>
              <w:pStyle w:val="TableParagraph"/>
              <w:spacing w:line="232" w:lineRule="exact"/>
              <w:ind w:left="129"/>
            </w:pPr>
            <w:r w:rsidRPr="00540490">
              <w:t>Наречие</w:t>
            </w:r>
            <w:r w:rsidRPr="00540490">
              <w:rPr>
                <w:spacing w:val="-1"/>
              </w:rPr>
              <w:t xml:space="preserve"> </w:t>
            </w:r>
            <w:r w:rsidRPr="00540490">
              <w:t>как часть речи</w:t>
            </w:r>
          </w:p>
        </w:tc>
        <w:tc>
          <w:tcPr>
            <w:tcW w:w="117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38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54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rPr>
          <w:jc w:val="center"/>
        </w:trPr>
        <w:tc>
          <w:tcPr>
            <w:tcW w:w="1047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57-58</w:t>
            </w:r>
          </w:p>
        </w:tc>
        <w:tc>
          <w:tcPr>
            <w:tcW w:w="8221" w:type="dxa"/>
          </w:tcPr>
          <w:p w:rsidR="001269C7" w:rsidRPr="00540490" w:rsidRDefault="001269C7" w:rsidP="00CC610B">
            <w:pPr>
              <w:pStyle w:val="TableParagraph"/>
              <w:spacing w:line="234" w:lineRule="exact"/>
              <w:ind w:left="129"/>
            </w:pPr>
            <w:r w:rsidRPr="00540490">
              <w:t>Разряды</w:t>
            </w:r>
            <w:r w:rsidRPr="00540490">
              <w:rPr>
                <w:spacing w:val="52"/>
              </w:rPr>
              <w:t xml:space="preserve"> </w:t>
            </w:r>
            <w:r w:rsidRPr="00540490">
              <w:t>наречий</w:t>
            </w:r>
            <w:r w:rsidRPr="00540490">
              <w:rPr>
                <w:spacing w:val="-2"/>
              </w:rPr>
              <w:t xml:space="preserve"> </w:t>
            </w:r>
            <w:r w:rsidRPr="00540490">
              <w:t>по</w:t>
            </w:r>
            <w:r w:rsidRPr="00540490">
              <w:rPr>
                <w:spacing w:val="-1"/>
              </w:rPr>
              <w:t xml:space="preserve"> </w:t>
            </w:r>
            <w:r w:rsidRPr="00540490">
              <w:t>значению</w:t>
            </w:r>
          </w:p>
        </w:tc>
        <w:tc>
          <w:tcPr>
            <w:tcW w:w="117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38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Style w:val="ab"/>
                <w:rFonts w:ascii="Times New Roman" w:hAnsi="Times New Roman"/>
                <w:sz w:val="24"/>
                <w:szCs w:val="24"/>
              </w:rPr>
            </w:pPr>
            <w:hyperlink r:id="rId455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  <w:p w:rsidR="001269C7" w:rsidRPr="00540490" w:rsidRDefault="00217A3C" w:rsidP="00CC610B">
            <w:pPr>
              <w:spacing w:after="15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456" w:history="1">
              <w:r w:rsidR="001269C7" w:rsidRPr="00540490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http://school-collection.edu.ru/catalog/</w:t>
              </w:r>
            </w:hyperlink>
          </w:p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9C7" w:rsidRPr="00540490" w:rsidTr="00CC610B">
        <w:trPr>
          <w:jc w:val="center"/>
        </w:trPr>
        <w:tc>
          <w:tcPr>
            <w:tcW w:w="1047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59-60</w:t>
            </w:r>
          </w:p>
        </w:tc>
        <w:tc>
          <w:tcPr>
            <w:tcW w:w="8221" w:type="dxa"/>
          </w:tcPr>
          <w:p w:rsidR="001269C7" w:rsidRPr="00540490" w:rsidRDefault="001269C7" w:rsidP="00CC610B">
            <w:pPr>
              <w:pStyle w:val="TableParagraph"/>
              <w:spacing w:line="234" w:lineRule="exact"/>
              <w:ind w:left="129"/>
            </w:pPr>
            <w:r w:rsidRPr="00540490">
              <w:t>Степени</w:t>
            </w:r>
            <w:r w:rsidRPr="00540490">
              <w:rPr>
                <w:spacing w:val="-2"/>
              </w:rPr>
              <w:t xml:space="preserve"> </w:t>
            </w:r>
            <w:r w:rsidRPr="00540490">
              <w:t>сравнения</w:t>
            </w:r>
            <w:r w:rsidRPr="00540490">
              <w:rPr>
                <w:spacing w:val="-4"/>
              </w:rPr>
              <w:t xml:space="preserve"> </w:t>
            </w:r>
            <w:r w:rsidRPr="00540490">
              <w:t>наречий</w:t>
            </w:r>
          </w:p>
        </w:tc>
        <w:tc>
          <w:tcPr>
            <w:tcW w:w="117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38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57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rPr>
          <w:jc w:val="center"/>
        </w:trPr>
        <w:tc>
          <w:tcPr>
            <w:tcW w:w="1047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8221" w:type="dxa"/>
          </w:tcPr>
          <w:p w:rsidR="001269C7" w:rsidRPr="00540490" w:rsidRDefault="001269C7" w:rsidP="00CC610B">
            <w:pPr>
              <w:pStyle w:val="TableParagraph"/>
              <w:spacing w:line="232" w:lineRule="exact"/>
              <w:ind w:left="129"/>
            </w:pPr>
            <w:r w:rsidRPr="00540490">
              <w:t>Морфологический</w:t>
            </w:r>
            <w:r w:rsidRPr="00540490">
              <w:rPr>
                <w:spacing w:val="-4"/>
              </w:rPr>
              <w:t xml:space="preserve"> </w:t>
            </w:r>
            <w:r w:rsidRPr="00540490">
              <w:t>разбор</w:t>
            </w:r>
            <w:r w:rsidRPr="00540490">
              <w:rPr>
                <w:spacing w:val="-5"/>
              </w:rPr>
              <w:t xml:space="preserve"> </w:t>
            </w:r>
            <w:r w:rsidRPr="00540490">
              <w:t>наречия</w:t>
            </w:r>
          </w:p>
        </w:tc>
        <w:tc>
          <w:tcPr>
            <w:tcW w:w="117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38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58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rPr>
          <w:jc w:val="center"/>
        </w:trPr>
        <w:tc>
          <w:tcPr>
            <w:tcW w:w="1047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 xml:space="preserve">62 </w:t>
            </w:r>
          </w:p>
        </w:tc>
        <w:tc>
          <w:tcPr>
            <w:tcW w:w="8221" w:type="dxa"/>
          </w:tcPr>
          <w:p w:rsidR="001269C7" w:rsidRPr="00540490" w:rsidRDefault="001269C7" w:rsidP="00CC610B">
            <w:pPr>
              <w:pStyle w:val="TableParagraph"/>
              <w:spacing w:line="232" w:lineRule="exact"/>
              <w:ind w:left="129"/>
            </w:pPr>
            <w:r w:rsidRPr="00540490">
              <w:t>Словообразование наречий</w:t>
            </w:r>
          </w:p>
        </w:tc>
        <w:tc>
          <w:tcPr>
            <w:tcW w:w="117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38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59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rPr>
          <w:jc w:val="center"/>
        </w:trPr>
        <w:tc>
          <w:tcPr>
            <w:tcW w:w="1047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63-64</w:t>
            </w:r>
          </w:p>
        </w:tc>
        <w:tc>
          <w:tcPr>
            <w:tcW w:w="8221" w:type="dxa"/>
          </w:tcPr>
          <w:p w:rsidR="001269C7" w:rsidRPr="00540490" w:rsidRDefault="001269C7" w:rsidP="00CC610B">
            <w:pPr>
              <w:pStyle w:val="TableParagraph"/>
              <w:spacing w:line="232" w:lineRule="exact"/>
              <w:ind w:left="129"/>
            </w:pPr>
            <w:r w:rsidRPr="00540490">
              <w:t>Слитное</w:t>
            </w:r>
            <w:r w:rsidRPr="00540490">
              <w:rPr>
                <w:spacing w:val="-2"/>
              </w:rPr>
              <w:t xml:space="preserve"> </w:t>
            </w:r>
            <w:r w:rsidRPr="00540490">
              <w:t>и</w:t>
            </w:r>
            <w:r w:rsidRPr="00540490">
              <w:rPr>
                <w:spacing w:val="-3"/>
              </w:rPr>
              <w:t xml:space="preserve"> </w:t>
            </w:r>
            <w:r w:rsidRPr="00540490">
              <w:t>раздельное</w:t>
            </w:r>
            <w:r w:rsidRPr="00540490">
              <w:rPr>
                <w:spacing w:val="52"/>
              </w:rPr>
              <w:t xml:space="preserve"> </w:t>
            </w:r>
            <w:r w:rsidRPr="00540490">
              <w:t>написание</w:t>
            </w:r>
            <w:r w:rsidRPr="00540490">
              <w:rPr>
                <w:spacing w:val="-1"/>
              </w:rPr>
              <w:t xml:space="preserve"> </w:t>
            </w:r>
            <w:r w:rsidRPr="00540490">
              <w:t>Не</w:t>
            </w:r>
            <w:r w:rsidRPr="00540490">
              <w:rPr>
                <w:spacing w:val="-1"/>
              </w:rPr>
              <w:t xml:space="preserve"> </w:t>
            </w:r>
            <w:r w:rsidRPr="00540490">
              <w:t>с</w:t>
            </w:r>
            <w:r w:rsidRPr="00540490">
              <w:rPr>
                <w:spacing w:val="-2"/>
              </w:rPr>
              <w:t xml:space="preserve"> </w:t>
            </w:r>
            <w:r w:rsidRPr="00540490">
              <w:t>наречиями</w:t>
            </w:r>
            <w:r w:rsidRPr="00540490">
              <w:rPr>
                <w:spacing w:val="-5"/>
              </w:rPr>
              <w:t xml:space="preserve"> </w:t>
            </w:r>
            <w:r w:rsidRPr="00540490">
              <w:t>на</w:t>
            </w:r>
            <w:r w:rsidRPr="00540490">
              <w:rPr>
                <w:spacing w:val="-1"/>
              </w:rPr>
              <w:t xml:space="preserve"> </w:t>
            </w:r>
            <w:proofErr w:type="gramStart"/>
            <w:r>
              <w:t>-</w:t>
            </w:r>
            <w:r w:rsidRPr="00540490">
              <w:t>О</w:t>
            </w:r>
            <w:proofErr w:type="gramEnd"/>
            <w:r w:rsidRPr="00540490">
              <w:t>,</w:t>
            </w:r>
            <w:r w:rsidRPr="00540490">
              <w:rPr>
                <w:spacing w:val="-2"/>
              </w:rPr>
              <w:t xml:space="preserve"> </w:t>
            </w:r>
            <w:r w:rsidRPr="00540490">
              <w:t>-Е</w:t>
            </w:r>
          </w:p>
        </w:tc>
        <w:tc>
          <w:tcPr>
            <w:tcW w:w="117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38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60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rPr>
          <w:jc w:val="center"/>
        </w:trPr>
        <w:tc>
          <w:tcPr>
            <w:tcW w:w="1047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8221" w:type="dxa"/>
          </w:tcPr>
          <w:p w:rsidR="001269C7" w:rsidRPr="00540490" w:rsidRDefault="001269C7" w:rsidP="00CC610B">
            <w:pPr>
              <w:pStyle w:val="TableParagraph"/>
              <w:spacing w:line="234" w:lineRule="exact"/>
              <w:ind w:left="129"/>
            </w:pPr>
            <w:r w:rsidRPr="00540490">
              <w:t>Буквы</w:t>
            </w:r>
            <w:proofErr w:type="gramStart"/>
            <w:r w:rsidRPr="00540490">
              <w:rPr>
                <w:spacing w:val="-2"/>
              </w:rPr>
              <w:t xml:space="preserve"> </w:t>
            </w:r>
            <w:r w:rsidRPr="00540490">
              <w:t>Е</w:t>
            </w:r>
            <w:proofErr w:type="gramEnd"/>
            <w:r w:rsidRPr="00540490">
              <w:rPr>
                <w:spacing w:val="-1"/>
              </w:rPr>
              <w:t xml:space="preserve"> </w:t>
            </w:r>
            <w:r w:rsidRPr="00540490">
              <w:t>и</w:t>
            </w:r>
            <w:r w:rsidRPr="00540490">
              <w:rPr>
                <w:spacing w:val="-1"/>
              </w:rPr>
              <w:t xml:space="preserve"> </w:t>
            </w:r>
            <w:proofErr w:type="spellStart"/>
            <w:r w:rsidRPr="00540490">
              <w:t>И</w:t>
            </w:r>
            <w:proofErr w:type="spellEnd"/>
            <w:r w:rsidRPr="00540490">
              <w:rPr>
                <w:spacing w:val="-4"/>
              </w:rPr>
              <w:t xml:space="preserve"> </w:t>
            </w:r>
            <w:r w:rsidRPr="00540490">
              <w:t>в</w:t>
            </w:r>
            <w:r w:rsidRPr="00540490">
              <w:rPr>
                <w:spacing w:val="-2"/>
              </w:rPr>
              <w:t xml:space="preserve"> </w:t>
            </w:r>
            <w:r w:rsidRPr="00540490">
              <w:t>приставках</w:t>
            </w:r>
            <w:r w:rsidRPr="00540490">
              <w:rPr>
                <w:spacing w:val="-3"/>
              </w:rPr>
              <w:t xml:space="preserve"> </w:t>
            </w:r>
            <w:r w:rsidRPr="00540490">
              <w:t>НЕ</w:t>
            </w:r>
            <w:r w:rsidRPr="00540490">
              <w:rPr>
                <w:spacing w:val="-1"/>
              </w:rPr>
              <w:t xml:space="preserve"> </w:t>
            </w:r>
            <w:r w:rsidRPr="00540490">
              <w:t>и</w:t>
            </w:r>
            <w:r w:rsidRPr="00540490">
              <w:rPr>
                <w:spacing w:val="-3"/>
              </w:rPr>
              <w:t xml:space="preserve"> </w:t>
            </w:r>
            <w:r w:rsidRPr="00540490">
              <w:t>НИ</w:t>
            </w:r>
            <w:r w:rsidRPr="00540490">
              <w:rPr>
                <w:spacing w:val="-2"/>
              </w:rPr>
              <w:t xml:space="preserve"> </w:t>
            </w:r>
            <w:r w:rsidRPr="00540490">
              <w:t>отрицательных</w:t>
            </w:r>
            <w:r w:rsidRPr="00540490">
              <w:rPr>
                <w:spacing w:val="-4"/>
              </w:rPr>
              <w:t xml:space="preserve"> </w:t>
            </w:r>
            <w:r w:rsidRPr="00540490">
              <w:t>наречий</w:t>
            </w:r>
          </w:p>
        </w:tc>
        <w:tc>
          <w:tcPr>
            <w:tcW w:w="117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38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61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rPr>
          <w:jc w:val="center"/>
        </w:trPr>
        <w:tc>
          <w:tcPr>
            <w:tcW w:w="1047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66-67</w:t>
            </w:r>
          </w:p>
        </w:tc>
        <w:tc>
          <w:tcPr>
            <w:tcW w:w="8221" w:type="dxa"/>
          </w:tcPr>
          <w:p w:rsidR="001269C7" w:rsidRPr="00540490" w:rsidRDefault="001269C7" w:rsidP="00CC610B">
            <w:pPr>
              <w:pStyle w:val="TableParagraph"/>
              <w:spacing w:line="232" w:lineRule="exact"/>
              <w:ind w:left="129"/>
            </w:pPr>
            <w:r w:rsidRPr="00540490">
              <w:t>Н</w:t>
            </w:r>
            <w:r w:rsidRPr="00540490">
              <w:rPr>
                <w:spacing w:val="-3"/>
              </w:rPr>
              <w:t xml:space="preserve"> </w:t>
            </w:r>
            <w:r w:rsidRPr="00540490">
              <w:t>и</w:t>
            </w:r>
            <w:r w:rsidRPr="00540490">
              <w:rPr>
                <w:spacing w:val="-1"/>
              </w:rPr>
              <w:t xml:space="preserve"> </w:t>
            </w:r>
            <w:r w:rsidRPr="00540490">
              <w:t>НН</w:t>
            </w:r>
            <w:r w:rsidRPr="00540490">
              <w:rPr>
                <w:spacing w:val="-2"/>
              </w:rPr>
              <w:t xml:space="preserve"> </w:t>
            </w:r>
            <w:r w:rsidRPr="00540490">
              <w:t>в</w:t>
            </w:r>
            <w:r w:rsidRPr="00540490">
              <w:rPr>
                <w:spacing w:val="-2"/>
              </w:rPr>
              <w:t xml:space="preserve"> </w:t>
            </w:r>
            <w:r w:rsidRPr="00540490">
              <w:t>наречиях</w:t>
            </w:r>
            <w:r w:rsidRPr="00540490">
              <w:rPr>
                <w:spacing w:val="-1"/>
              </w:rPr>
              <w:t xml:space="preserve"> </w:t>
            </w:r>
            <w:r w:rsidRPr="00540490">
              <w:t>на</w:t>
            </w:r>
            <w:r w:rsidRPr="00540490">
              <w:rPr>
                <w:spacing w:val="-1"/>
              </w:rPr>
              <w:t xml:space="preserve"> </w:t>
            </w:r>
            <w:proofErr w:type="gramStart"/>
            <w:r>
              <w:t>-</w:t>
            </w:r>
            <w:r w:rsidRPr="00540490">
              <w:t>О</w:t>
            </w:r>
            <w:proofErr w:type="gramEnd"/>
            <w:r w:rsidRPr="00540490">
              <w:t>,</w:t>
            </w:r>
            <w:r w:rsidRPr="00540490">
              <w:rPr>
                <w:spacing w:val="-1"/>
              </w:rPr>
              <w:t xml:space="preserve"> </w:t>
            </w:r>
            <w:r w:rsidRPr="00540490">
              <w:t>-Е</w:t>
            </w:r>
          </w:p>
        </w:tc>
        <w:tc>
          <w:tcPr>
            <w:tcW w:w="117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38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62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rPr>
          <w:jc w:val="center"/>
        </w:trPr>
        <w:tc>
          <w:tcPr>
            <w:tcW w:w="1047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8221" w:type="dxa"/>
          </w:tcPr>
          <w:p w:rsidR="001269C7" w:rsidRPr="00540490" w:rsidRDefault="001269C7" w:rsidP="00CC610B">
            <w:pPr>
              <w:pStyle w:val="TableParagraph"/>
              <w:tabs>
                <w:tab w:val="left" w:pos="705"/>
              </w:tabs>
              <w:spacing w:line="252" w:lineRule="exact"/>
              <w:ind w:left="129" w:right="97"/>
            </w:pPr>
            <w:r w:rsidRPr="00540490">
              <w:rPr>
                <w:b/>
                <w:bCs/>
              </w:rPr>
              <w:t>Р.4</w:t>
            </w:r>
            <w:r>
              <w:rPr>
                <w:b/>
                <w:bCs/>
              </w:rPr>
              <w:t>.</w:t>
            </w:r>
            <w:r w:rsidRPr="00540490">
              <w:rPr>
                <w:b/>
                <w:bCs/>
              </w:rPr>
              <w:tab/>
            </w:r>
            <w:r w:rsidRPr="00540490">
              <w:t>Описание</w:t>
            </w:r>
            <w:r w:rsidRPr="00540490">
              <w:rPr>
                <w:spacing w:val="23"/>
              </w:rPr>
              <w:t xml:space="preserve"> </w:t>
            </w:r>
            <w:r w:rsidRPr="00540490">
              <w:t>действий.</w:t>
            </w:r>
            <w:r w:rsidRPr="00540490">
              <w:rPr>
                <w:spacing w:val="26"/>
              </w:rPr>
              <w:t xml:space="preserve"> </w:t>
            </w:r>
            <w:r w:rsidRPr="00540490">
              <w:t>Сочинение</w:t>
            </w:r>
            <w:r w:rsidRPr="00540490">
              <w:rPr>
                <w:spacing w:val="27"/>
              </w:rPr>
              <w:t xml:space="preserve"> </w:t>
            </w:r>
            <w:r w:rsidRPr="00540490">
              <w:t>в</w:t>
            </w:r>
            <w:r w:rsidRPr="00540490">
              <w:rPr>
                <w:spacing w:val="23"/>
              </w:rPr>
              <w:t xml:space="preserve"> </w:t>
            </w:r>
            <w:r w:rsidRPr="00540490">
              <w:t>форме</w:t>
            </w:r>
            <w:r w:rsidRPr="00540490">
              <w:rPr>
                <w:spacing w:val="26"/>
              </w:rPr>
              <w:t xml:space="preserve"> </w:t>
            </w:r>
            <w:r w:rsidRPr="00540490">
              <w:t>заметки</w:t>
            </w:r>
            <w:r w:rsidRPr="00540490">
              <w:rPr>
                <w:spacing w:val="27"/>
              </w:rPr>
              <w:t xml:space="preserve"> </w:t>
            </w:r>
            <w:r w:rsidRPr="00540490">
              <w:t>или</w:t>
            </w:r>
            <w:r w:rsidRPr="00540490">
              <w:rPr>
                <w:spacing w:val="25"/>
              </w:rPr>
              <w:t xml:space="preserve"> </w:t>
            </w:r>
            <w:r w:rsidRPr="00540490">
              <w:t>интервью</w:t>
            </w:r>
            <w:r w:rsidRPr="00540490">
              <w:rPr>
                <w:spacing w:val="24"/>
              </w:rPr>
              <w:t xml:space="preserve"> </w:t>
            </w:r>
            <w:r>
              <w:rPr>
                <w:spacing w:val="24"/>
              </w:rPr>
              <w:t xml:space="preserve">              </w:t>
            </w:r>
            <w:r w:rsidRPr="00540490">
              <w:t xml:space="preserve">о </w:t>
            </w:r>
            <w:r w:rsidRPr="00540490">
              <w:rPr>
                <w:spacing w:val="-52"/>
              </w:rPr>
              <w:t xml:space="preserve"> </w:t>
            </w:r>
            <w:r w:rsidRPr="00540490">
              <w:t>процессе</w:t>
            </w:r>
            <w:r w:rsidRPr="00540490">
              <w:rPr>
                <w:spacing w:val="-3"/>
              </w:rPr>
              <w:t xml:space="preserve"> </w:t>
            </w:r>
            <w:r w:rsidRPr="00540490">
              <w:t>труда по личным наблюдениям</w:t>
            </w:r>
          </w:p>
        </w:tc>
        <w:tc>
          <w:tcPr>
            <w:tcW w:w="117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38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63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rPr>
          <w:jc w:val="center"/>
        </w:trPr>
        <w:tc>
          <w:tcPr>
            <w:tcW w:w="1047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69</w:t>
            </w:r>
          </w:p>
        </w:tc>
        <w:tc>
          <w:tcPr>
            <w:tcW w:w="8221" w:type="dxa"/>
          </w:tcPr>
          <w:p w:rsidR="001269C7" w:rsidRPr="00540490" w:rsidRDefault="001269C7" w:rsidP="00CC610B">
            <w:pPr>
              <w:pStyle w:val="TableParagraph"/>
              <w:spacing w:line="234" w:lineRule="exact"/>
              <w:ind w:left="129"/>
            </w:pPr>
            <w:r w:rsidRPr="00540490">
              <w:t>Буквы</w:t>
            </w:r>
            <w:r w:rsidRPr="00540490">
              <w:rPr>
                <w:spacing w:val="-1"/>
              </w:rPr>
              <w:t xml:space="preserve"> </w:t>
            </w:r>
            <w:proofErr w:type="gramStart"/>
            <w:r>
              <w:t>-</w:t>
            </w:r>
            <w:r w:rsidRPr="00540490">
              <w:t>О</w:t>
            </w:r>
            <w:proofErr w:type="gramEnd"/>
            <w:r w:rsidRPr="00540490">
              <w:rPr>
                <w:spacing w:val="-2"/>
              </w:rPr>
              <w:t xml:space="preserve"> </w:t>
            </w:r>
            <w:r w:rsidRPr="00540490">
              <w:t>и</w:t>
            </w:r>
            <w:r w:rsidRPr="00540490">
              <w:rPr>
                <w:spacing w:val="-2"/>
              </w:rPr>
              <w:t xml:space="preserve"> </w:t>
            </w:r>
            <w:r>
              <w:t>-</w:t>
            </w:r>
            <w:r w:rsidRPr="00540490">
              <w:t>Е</w:t>
            </w:r>
            <w:r w:rsidRPr="00540490">
              <w:rPr>
                <w:spacing w:val="-1"/>
              </w:rPr>
              <w:t xml:space="preserve"> </w:t>
            </w:r>
            <w:r w:rsidRPr="00540490">
              <w:t>после</w:t>
            </w:r>
            <w:r w:rsidRPr="00540490">
              <w:rPr>
                <w:spacing w:val="-3"/>
              </w:rPr>
              <w:t xml:space="preserve"> </w:t>
            </w:r>
            <w:r w:rsidRPr="00540490">
              <w:t>шипящих</w:t>
            </w:r>
            <w:r w:rsidRPr="00540490">
              <w:rPr>
                <w:spacing w:val="-1"/>
              </w:rPr>
              <w:t xml:space="preserve"> </w:t>
            </w:r>
            <w:r w:rsidRPr="00540490">
              <w:t>на</w:t>
            </w:r>
            <w:r w:rsidRPr="00540490">
              <w:rPr>
                <w:spacing w:val="-1"/>
              </w:rPr>
              <w:t xml:space="preserve"> </w:t>
            </w:r>
            <w:r w:rsidRPr="00540490">
              <w:t>конце</w:t>
            </w:r>
            <w:r w:rsidRPr="00540490">
              <w:rPr>
                <w:spacing w:val="-2"/>
              </w:rPr>
              <w:t xml:space="preserve"> </w:t>
            </w:r>
            <w:r w:rsidRPr="00540490">
              <w:t>наречий</w:t>
            </w:r>
          </w:p>
        </w:tc>
        <w:tc>
          <w:tcPr>
            <w:tcW w:w="117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38" w:type="dxa"/>
          </w:tcPr>
          <w:p w:rsidR="001269C7" w:rsidRPr="00540490" w:rsidRDefault="00217A3C" w:rsidP="00CC610B">
            <w:pPr>
              <w:shd w:val="clear" w:color="auto" w:fill="FFFFFF"/>
              <w:spacing w:after="150" w:line="240" w:lineRule="auto"/>
              <w:jc w:val="center"/>
              <w:rPr>
                <w:rFonts w:ascii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</w:pPr>
            <w:hyperlink r:id="rId464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  <w:lang w:val="en-US" w:eastAsia="ru-RU"/>
                </w:rPr>
                <w:t>http://gramma.ru/RUS/</w:t>
              </w:r>
            </w:hyperlink>
          </w:p>
        </w:tc>
      </w:tr>
      <w:tr w:rsidR="001269C7" w:rsidRPr="00540490" w:rsidTr="00CC610B">
        <w:trPr>
          <w:jc w:val="center"/>
        </w:trPr>
        <w:tc>
          <w:tcPr>
            <w:tcW w:w="1047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8221" w:type="dxa"/>
          </w:tcPr>
          <w:p w:rsidR="001269C7" w:rsidRPr="00540490" w:rsidRDefault="001269C7" w:rsidP="00CC610B">
            <w:pPr>
              <w:pStyle w:val="TableParagraph"/>
              <w:spacing w:line="234" w:lineRule="exact"/>
              <w:ind w:left="129"/>
            </w:pPr>
            <w:r w:rsidRPr="00540490">
              <w:t xml:space="preserve">Буквы </w:t>
            </w:r>
            <w:proofErr w:type="gramStart"/>
            <w:r>
              <w:t>-</w:t>
            </w:r>
            <w:r w:rsidRPr="00540490">
              <w:t>О</w:t>
            </w:r>
            <w:proofErr w:type="gramEnd"/>
            <w:r w:rsidRPr="00540490">
              <w:rPr>
                <w:spacing w:val="-2"/>
              </w:rPr>
              <w:t xml:space="preserve"> </w:t>
            </w:r>
            <w:r w:rsidRPr="00540490">
              <w:t>и</w:t>
            </w:r>
            <w:r w:rsidRPr="00540490">
              <w:rPr>
                <w:spacing w:val="-1"/>
              </w:rPr>
              <w:t xml:space="preserve"> </w:t>
            </w:r>
            <w:r>
              <w:t>-</w:t>
            </w:r>
            <w:r w:rsidRPr="00540490">
              <w:t>А</w:t>
            </w:r>
            <w:r w:rsidRPr="00540490">
              <w:rPr>
                <w:spacing w:val="-2"/>
              </w:rPr>
              <w:t xml:space="preserve"> </w:t>
            </w:r>
            <w:r w:rsidRPr="00540490">
              <w:t>на</w:t>
            </w:r>
            <w:r w:rsidRPr="00540490">
              <w:rPr>
                <w:spacing w:val="-1"/>
              </w:rPr>
              <w:t xml:space="preserve"> </w:t>
            </w:r>
            <w:r w:rsidRPr="00540490">
              <w:t>конце</w:t>
            </w:r>
            <w:r w:rsidRPr="00540490">
              <w:rPr>
                <w:spacing w:val="-5"/>
              </w:rPr>
              <w:t xml:space="preserve"> </w:t>
            </w:r>
            <w:r w:rsidRPr="00540490">
              <w:t>наречий</w:t>
            </w:r>
          </w:p>
        </w:tc>
        <w:tc>
          <w:tcPr>
            <w:tcW w:w="117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38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Style w:val="ab"/>
                <w:rFonts w:ascii="Times New Roman" w:hAnsi="Times New Roman"/>
                <w:sz w:val="24"/>
                <w:szCs w:val="24"/>
              </w:rPr>
            </w:pPr>
            <w:hyperlink r:id="rId465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66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  <w:lang w:eastAsia="ru-RU"/>
                </w:rPr>
                <w:t>https://prosv.ru/static/tsok</w:t>
              </w:r>
            </w:hyperlink>
          </w:p>
        </w:tc>
      </w:tr>
      <w:tr w:rsidR="001269C7" w:rsidRPr="00540490" w:rsidTr="00CC610B">
        <w:trPr>
          <w:jc w:val="center"/>
        </w:trPr>
        <w:tc>
          <w:tcPr>
            <w:tcW w:w="1047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8221" w:type="dxa"/>
          </w:tcPr>
          <w:p w:rsidR="001269C7" w:rsidRPr="00540490" w:rsidRDefault="001269C7" w:rsidP="00CC610B">
            <w:pPr>
              <w:pStyle w:val="TableParagraph"/>
              <w:spacing w:line="246" w:lineRule="exact"/>
              <w:ind w:left="129"/>
            </w:pPr>
            <w:r w:rsidRPr="00540490">
              <w:rPr>
                <w:b/>
                <w:bCs/>
              </w:rPr>
              <w:t>И.К.</w:t>
            </w:r>
            <w:r w:rsidRPr="00540490">
              <w:rPr>
                <w:b/>
                <w:bCs/>
                <w:spacing w:val="33"/>
              </w:rPr>
              <w:t xml:space="preserve"> </w:t>
            </w:r>
            <w:r w:rsidRPr="00540490">
              <w:t>Описание</w:t>
            </w:r>
            <w:r w:rsidRPr="00540490">
              <w:rPr>
                <w:spacing w:val="15"/>
              </w:rPr>
              <w:t xml:space="preserve"> </w:t>
            </w:r>
            <w:r w:rsidRPr="00540490">
              <w:t>внешности</w:t>
            </w:r>
            <w:r w:rsidRPr="00540490">
              <w:rPr>
                <w:spacing w:val="15"/>
              </w:rPr>
              <w:t xml:space="preserve"> </w:t>
            </w:r>
            <w:r w:rsidRPr="00540490">
              <w:t>и</w:t>
            </w:r>
            <w:r w:rsidRPr="00540490">
              <w:rPr>
                <w:spacing w:val="15"/>
              </w:rPr>
              <w:t xml:space="preserve"> </w:t>
            </w:r>
            <w:r w:rsidRPr="00540490">
              <w:t>действий</w:t>
            </w:r>
            <w:r w:rsidRPr="00540490">
              <w:rPr>
                <w:spacing w:val="14"/>
              </w:rPr>
              <w:t xml:space="preserve"> </w:t>
            </w:r>
            <w:r w:rsidRPr="00540490">
              <w:t>человека</w:t>
            </w:r>
            <w:r w:rsidRPr="00540490">
              <w:rPr>
                <w:spacing w:val="16"/>
              </w:rPr>
              <w:t xml:space="preserve"> </w:t>
            </w:r>
            <w:r w:rsidRPr="00540490">
              <w:t>по</w:t>
            </w:r>
            <w:r w:rsidRPr="00540490">
              <w:rPr>
                <w:spacing w:val="12"/>
              </w:rPr>
              <w:t xml:space="preserve"> </w:t>
            </w:r>
            <w:r w:rsidRPr="00540490">
              <w:t>картине</w:t>
            </w:r>
            <w:r w:rsidRPr="00540490">
              <w:rPr>
                <w:spacing w:val="16"/>
              </w:rPr>
              <w:t xml:space="preserve"> </w:t>
            </w:r>
            <w:r>
              <w:rPr>
                <w:spacing w:val="16"/>
              </w:rPr>
              <w:t xml:space="preserve"> </w:t>
            </w:r>
            <w:r w:rsidRPr="00540490">
              <w:t>Е.</w:t>
            </w:r>
            <w:r>
              <w:t xml:space="preserve"> </w:t>
            </w:r>
            <w:r w:rsidRPr="00540490">
              <w:t>Н.</w:t>
            </w:r>
            <w:r w:rsidRPr="00540490">
              <w:rPr>
                <w:spacing w:val="14"/>
              </w:rPr>
              <w:t xml:space="preserve"> </w:t>
            </w:r>
            <w:r w:rsidRPr="00540490">
              <w:t>Широкова «Друзья»</w:t>
            </w:r>
          </w:p>
        </w:tc>
        <w:tc>
          <w:tcPr>
            <w:tcW w:w="117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38" w:type="dxa"/>
          </w:tcPr>
          <w:p w:rsidR="001269C7" w:rsidRPr="00540490" w:rsidRDefault="00217A3C" w:rsidP="00CC610B">
            <w:pPr>
              <w:shd w:val="clear" w:color="auto" w:fill="FFFFFF"/>
              <w:spacing w:after="15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467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  <w:lang w:eastAsia="ru-RU"/>
                </w:rPr>
                <w:t>http://www.gramota.ru/</w:t>
              </w:r>
            </w:hyperlink>
          </w:p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68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rPr>
          <w:jc w:val="center"/>
        </w:trPr>
        <w:tc>
          <w:tcPr>
            <w:tcW w:w="1047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72-73</w:t>
            </w:r>
          </w:p>
        </w:tc>
        <w:tc>
          <w:tcPr>
            <w:tcW w:w="8221" w:type="dxa"/>
          </w:tcPr>
          <w:p w:rsidR="001269C7" w:rsidRPr="00540490" w:rsidRDefault="001269C7" w:rsidP="00CC610B">
            <w:pPr>
              <w:pStyle w:val="TableParagraph"/>
              <w:spacing w:line="232" w:lineRule="exact"/>
              <w:ind w:left="129"/>
            </w:pPr>
            <w:r w:rsidRPr="00540490">
              <w:t>Дефис</w:t>
            </w:r>
            <w:r w:rsidRPr="00540490">
              <w:rPr>
                <w:spacing w:val="-2"/>
              </w:rPr>
              <w:t xml:space="preserve"> </w:t>
            </w:r>
            <w:r w:rsidRPr="00540490">
              <w:t>между</w:t>
            </w:r>
            <w:r w:rsidRPr="00540490">
              <w:rPr>
                <w:spacing w:val="-3"/>
              </w:rPr>
              <w:t xml:space="preserve"> </w:t>
            </w:r>
            <w:r w:rsidRPr="00540490">
              <w:t>частями</w:t>
            </w:r>
            <w:r w:rsidRPr="00540490">
              <w:rPr>
                <w:spacing w:val="-2"/>
              </w:rPr>
              <w:t xml:space="preserve"> </w:t>
            </w:r>
            <w:r w:rsidRPr="00540490">
              <w:t>слова</w:t>
            </w:r>
            <w:r w:rsidRPr="00540490">
              <w:rPr>
                <w:spacing w:val="-1"/>
              </w:rPr>
              <w:t xml:space="preserve"> </w:t>
            </w:r>
            <w:r w:rsidRPr="00540490">
              <w:t>в</w:t>
            </w:r>
            <w:r w:rsidRPr="00540490">
              <w:rPr>
                <w:spacing w:val="-1"/>
              </w:rPr>
              <w:t xml:space="preserve"> </w:t>
            </w:r>
            <w:r w:rsidRPr="00540490">
              <w:t>наречиях</w:t>
            </w:r>
          </w:p>
        </w:tc>
        <w:tc>
          <w:tcPr>
            <w:tcW w:w="117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38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69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rPr>
          <w:jc w:val="center"/>
        </w:trPr>
        <w:tc>
          <w:tcPr>
            <w:tcW w:w="1047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74-75</w:t>
            </w:r>
          </w:p>
        </w:tc>
        <w:tc>
          <w:tcPr>
            <w:tcW w:w="8221" w:type="dxa"/>
          </w:tcPr>
          <w:p w:rsidR="001269C7" w:rsidRPr="00540490" w:rsidRDefault="001269C7" w:rsidP="00CC610B">
            <w:pPr>
              <w:pStyle w:val="TableParagraph"/>
              <w:spacing w:line="247" w:lineRule="exact"/>
              <w:ind w:left="129"/>
            </w:pPr>
            <w:r w:rsidRPr="00540490">
              <w:t>Слитное</w:t>
            </w:r>
            <w:r w:rsidRPr="00540490">
              <w:rPr>
                <w:spacing w:val="32"/>
              </w:rPr>
              <w:t xml:space="preserve"> </w:t>
            </w:r>
            <w:r w:rsidRPr="00540490">
              <w:t>и</w:t>
            </w:r>
            <w:r w:rsidRPr="00540490">
              <w:rPr>
                <w:spacing w:val="33"/>
              </w:rPr>
              <w:t xml:space="preserve"> </w:t>
            </w:r>
            <w:r w:rsidRPr="00540490">
              <w:t>раздельное</w:t>
            </w:r>
            <w:r w:rsidRPr="00540490">
              <w:rPr>
                <w:spacing w:val="34"/>
              </w:rPr>
              <w:t xml:space="preserve"> </w:t>
            </w:r>
            <w:r w:rsidRPr="00540490">
              <w:t>написание</w:t>
            </w:r>
            <w:r w:rsidRPr="00540490">
              <w:rPr>
                <w:spacing w:val="34"/>
              </w:rPr>
              <w:t xml:space="preserve"> </w:t>
            </w:r>
            <w:r w:rsidRPr="00540490">
              <w:t>приставок</w:t>
            </w:r>
            <w:r w:rsidRPr="00540490">
              <w:rPr>
                <w:spacing w:val="34"/>
              </w:rPr>
              <w:t xml:space="preserve"> </w:t>
            </w:r>
            <w:r w:rsidRPr="00540490">
              <w:t>в</w:t>
            </w:r>
            <w:r w:rsidRPr="00540490">
              <w:rPr>
                <w:spacing w:val="32"/>
              </w:rPr>
              <w:t xml:space="preserve"> </w:t>
            </w:r>
            <w:r w:rsidRPr="00540490">
              <w:t>наречиях,</w:t>
            </w:r>
            <w:r w:rsidRPr="00540490">
              <w:rPr>
                <w:spacing w:val="33"/>
              </w:rPr>
              <w:t xml:space="preserve"> </w:t>
            </w:r>
            <w:r w:rsidRPr="00540490">
              <w:t>образованных</w:t>
            </w:r>
            <w:r w:rsidRPr="00540490">
              <w:rPr>
                <w:spacing w:val="34"/>
              </w:rPr>
              <w:t xml:space="preserve"> </w:t>
            </w:r>
            <w:r w:rsidRPr="00540490">
              <w:t>от существительных</w:t>
            </w:r>
            <w:r w:rsidRPr="00540490">
              <w:rPr>
                <w:spacing w:val="-2"/>
              </w:rPr>
              <w:t xml:space="preserve"> </w:t>
            </w:r>
            <w:r w:rsidRPr="00540490">
              <w:t>и</w:t>
            </w:r>
            <w:r w:rsidRPr="00540490">
              <w:rPr>
                <w:spacing w:val="-5"/>
              </w:rPr>
              <w:t xml:space="preserve"> </w:t>
            </w:r>
            <w:r w:rsidRPr="00540490">
              <w:t>количественных</w:t>
            </w:r>
            <w:r w:rsidRPr="00540490">
              <w:rPr>
                <w:spacing w:val="-1"/>
              </w:rPr>
              <w:t xml:space="preserve"> </w:t>
            </w:r>
            <w:r w:rsidRPr="00540490">
              <w:t>числительных</w:t>
            </w:r>
          </w:p>
        </w:tc>
        <w:tc>
          <w:tcPr>
            <w:tcW w:w="117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38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70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rPr>
          <w:jc w:val="center"/>
        </w:trPr>
        <w:tc>
          <w:tcPr>
            <w:tcW w:w="1047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8221" w:type="dxa"/>
          </w:tcPr>
          <w:p w:rsidR="001269C7" w:rsidRPr="00540490" w:rsidRDefault="001269C7" w:rsidP="00CC610B">
            <w:pPr>
              <w:pStyle w:val="TableParagraph"/>
              <w:spacing w:line="234" w:lineRule="exact"/>
              <w:ind w:left="129"/>
            </w:pPr>
            <w:r w:rsidRPr="00540490">
              <w:t>Ь</w:t>
            </w:r>
            <w:r w:rsidRPr="00540490">
              <w:rPr>
                <w:spacing w:val="-2"/>
              </w:rPr>
              <w:t xml:space="preserve"> </w:t>
            </w:r>
            <w:r w:rsidRPr="00540490">
              <w:t>после</w:t>
            </w:r>
            <w:r w:rsidRPr="00540490">
              <w:rPr>
                <w:spacing w:val="-3"/>
              </w:rPr>
              <w:t xml:space="preserve"> </w:t>
            </w:r>
            <w:r w:rsidRPr="00540490">
              <w:t>шипящих</w:t>
            </w:r>
            <w:r w:rsidRPr="00540490">
              <w:rPr>
                <w:spacing w:val="-1"/>
              </w:rPr>
              <w:t xml:space="preserve"> </w:t>
            </w:r>
            <w:r w:rsidRPr="00540490">
              <w:t>на</w:t>
            </w:r>
            <w:r w:rsidRPr="00540490">
              <w:rPr>
                <w:spacing w:val="-3"/>
              </w:rPr>
              <w:t xml:space="preserve"> </w:t>
            </w:r>
            <w:r w:rsidRPr="00540490">
              <w:t>конце</w:t>
            </w:r>
            <w:r w:rsidRPr="00540490">
              <w:rPr>
                <w:spacing w:val="-1"/>
              </w:rPr>
              <w:t xml:space="preserve"> </w:t>
            </w:r>
            <w:r w:rsidRPr="00540490">
              <w:t>наречий</w:t>
            </w:r>
          </w:p>
        </w:tc>
        <w:tc>
          <w:tcPr>
            <w:tcW w:w="117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38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71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rPr>
          <w:jc w:val="center"/>
        </w:trPr>
        <w:tc>
          <w:tcPr>
            <w:tcW w:w="1047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77-78</w:t>
            </w:r>
          </w:p>
        </w:tc>
        <w:tc>
          <w:tcPr>
            <w:tcW w:w="8221" w:type="dxa"/>
          </w:tcPr>
          <w:p w:rsidR="001269C7" w:rsidRPr="00540490" w:rsidRDefault="001269C7" w:rsidP="00CC610B">
            <w:pPr>
              <w:pStyle w:val="TableParagraph"/>
              <w:spacing w:line="232" w:lineRule="exact"/>
              <w:ind w:left="129"/>
            </w:pPr>
            <w:r w:rsidRPr="00540490">
              <w:t>Повторение</w:t>
            </w:r>
            <w:r w:rsidRPr="00540490">
              <w:rPr>
                <w:spacing w:val="-2"/>
              </w:rPr>
              <w:t xml:space="preserve"> </w:t>
            </w:r>
            <w:r w:rsidRPr="00540490">
              <w:t>изученного</w:t>
            </w:r>
            <w:r w:rsidRPr="00540490">
              <w:rPr>
                <w:spacing w:val="-2"/>
              </w:rPr>
              <w:t xml:space="preserve"> </w:t>
            </w:r>
            <w:r w:rsidRPr="00540490">
              <w:t>по</w:t>
            </w:r>
            <w:r w:rsidRPr="00540490">
              <w:rPr>
                <w:spacing w:val="-2"/>
              </w:rPr>
              <w:t xml:space="preserve"> </w:t>
            </w:r>
            <w:r w:rsidRPr="00540490">
              <w:t>теме</w:t>
            </w:r>
            <w:r w:rsidRPr="00540490">
              <w:rPr>
                <w:spacing w:val="-2"/>
              </w:rPr>
              <w:t xml:space="preserve"> </w:t>
            </w:r>
            <w:r w:rsidRPr="00540490">
              <w:t>«Наречие»</w:t>
            </w:r>
          </w:p>
        </w:tc>
        <w:tc>
          <w:tcPr>
            <w:tcW w:w="117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38" w:type="dxa"/>
          </w:tcPr>
          <w:p w:rsidR="001269C7" w:rsidRPr="00540490" w:rsidRDefault="00217A3C" w:rsidP="00CC610B">
            <w:pPr>
              <w:shd w:val="clear" w:color="auto" w:fill="FFFFFF"/>
              <w:spacing w:after="15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472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  <w:lang w:eastAsia="ru-RU"/>
                </w:rPr>
                <w:t>http://www.gramota.ru/</w:t>
              </w:r>
            </w:hyperlink>
          </w:p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73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rPr>
          <w:jc w:val="center"/>
        </w:trPr>
        <w:tc>
          <w:tcPr>
            <w:tcW w:w="1047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8221" w:type="dxa"/>
          </w:tcPr>
          <w:p w:rsidR="001269C7" w:rsidRPr="00540490" w:rsidRDefault="001269C7" w:rsidP="00CC610B">
            <w:pPr>
              <w:pStyle w:val="TableParagraph"/>
              <w:spacing w:line="232" w:lineRule="exact"/>
            </w:pPr>
            <w:r w:rsidRPr="00540490">
              <w:rPr>
                <w:b/>
                <w:bCs/>
              </w:rPr>
              <w:t>И.К</w:t>
            </w:r>
            <w:r w:rsidRPr="00316731">
              <w:rPr>
                <w:b/>
              </w:rPr>
              <w:t>.</w:t>
            </w:r>
            <w:r w:rsidRPr="00540490">
              <w:t xml:space="preserve"> </w:t>
            </w:r>
            <w:r>
              <w:t>К</w:t>
            </w:r>
            <w:r w:rsidRPr="00540490">
              <w:t>онтрольный диктант с грамматическим заданием</w:t>
            </w:r>
          </w:p>
        </w:tc>
        <w:tc>
          <w:tcPr>
            <w:tcW w:w="117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38" w:type="dxa"/>
          </w:tcPr>
          <w:p w:rsidR="001269C7" w:rsidRPr="00540490" w:rsidRDefault="00217A3C" w:rsidP="00CC610B">
            <w:pPr>
              <w:shd w:val="clear" w:color="auto" w:fill="FFFFFF"/>
              <w:spacing w:after="15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474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  <w:lang w:eastAsia="ru-RU"/>
                </w:rPr>
                <w:t>http://www.gramota.ru/</w:t>
              </w:r>
            </w:hyperlink>
          </w:p>
        </w:tc>
      </w:tr>
      <w:tr w:rsidR="001269C7" w:rsidRPr="00540490" w:rsidTr="00CC610B">
        <w:trPr>
          <w:jc w:val="center"/>
        </w:trPr>
        <w:tc>
          <w:tcPr>
            <w:tcW w:w="1047" w:type="dxa"/>
          </w:tcPr>
          <w:p w:rsidR="001269C7" w:rsidRPr="00540490" w:rsidRDefault="001269C7" w:rsidP="00CC61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1" w:type="dxa"/>
          </w:tcPr>
          <w:p w:rsidR="001269C7" w:rsidRPr="00540490" w:rsidRDefault="001269C7" w:rsidP="00CC610B">
            <w:pPr>
              <w:pStyle w:val="TableParagraph"/>
              <w:spacing w:line="234" w:lineRule="exact"/>
              <w:ind w:left="129"/>
              <w:rPr>
                <w:b/>
                <w:bCs/>
              </w:rPr>
            </w:pPr>
            <w:r w:rsidRPr="00540490">
              <w:rPr>
                <w:b/>
                <w:bCs/>
              </w:rPr>
              <w:t>Слова категории состояния</w:t>
            </w:r>
          </w:p>
        </w:tc>
        <w:tc>
          <w:tcPr>
            <w:tcW w:w="117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238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9C7" w:rsidRPr="00540490" w:rsidTr="00CC610B">
        <w:trPr>
          <w:jc w:val="center"/>
        </w:trPr>
        <w:tc>
          <w:tcPr>
            <w:tcW w:w="1047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80-81</w:t>
            </w:r>
          </w:p>
        </w:tc>
        <w:tc>
          <w:tcPr>
            <w:tcW w:w="8221" w:type="dxa"/>
          </w:tcPr>
          <w:p w:rsidR="001269C7" w:rsidRPr="00540490" w:rsidRDefault="001269C7" w:rsidP="00CC610B">
            <w:pPr>
              <w:pStyle w:val="TableParagraph"/>
              <w:spacing w:line="232" w:lineRule="exact"/>
              <w:ind w:left="129"/>
            </w:pPr>
            <w:r w:rsidRPr="00540490">
              <w:t>Категория</w:t>
            </w:r>
            <w:r w:rsidRPr="00540490">
              <w:rPr>
                <w:spacing w:val="-3"/>
              </w:rPr>
              <w:t xml:space="preserve"> </w:t>
            </w:r>
            <w:r w:rsidRPr="00540490">
              <w:t>состояния</w:t>
            </w:r>
            <w:r w:rsidRPr="00540490">
              <w:rPr>
                <w:spacing w:val="-1"/>
              </w:rPr>
              <w:t xml:space="preserve"> </w:t>
            </w:r>
            <w:r w:rsidRPr="00540490">
              <w:t>как</w:t>
            </w:r>
            <w:r w:rsidRPr="00540490">
              <w:rPr>
                <w:spacing w:val="-2"/>
              </w:rPr>
              <w:t xml:space="preserve"> </w:t>
            </w:r>
            <w:r w:rsidRPr="00540490">
              <w:t>часть речи</w:t>
            </w:r>
          </w:p>
        </w:tc>
        <w:tc>
          <w:tcPr>
            <w:tcW w:w="117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38" w:type="dxa"/>
          </w:tcPr>
          <w:p w:rsidR="001269C7" w:rsidRPr="00540490" w:rsidRDefault="00217A3C" w:rsidP="00CC610B">
            <w:pPr>
              <w:shd w:val="clear" w:color="auto" w:fill="FFFFFF"/>
              <w:spacing w:after="150" w:line="240" w:lineRule="auto"/>
              <w:jc w:val="center"/>
              <w:rPr>
                <w:rFonts w:ascii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</w:pPr>
            <w:hyperlink r:id="rId475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  <w:p w:rsidR="001269C7" w:rsidRPr="00540490" w:rsidRDefault="00217A3C" w:rsidP="00CC610B">
            <w:pPr>
              <w:shd w:val="clear" w:color="auto" w:fill="FFFFFF"/>
              <w:spacing w:after="15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476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  <w:lang w:eastAsia="ru-RU"/>
                </w:rPr>
                <w:t>http://www.gramota.ru/</w:t>
              </w:r>
            </w:hyperlink>
          </w:p>
        </w:tc>
      </w:tr>
      <w:tr w:rsidR="001269C7" w:rsidRPr="00540490" w:rsidTr="00CC610B">
        <w:trPr>
          <w:jc w:val="center"/>
        </w:trPr>
        <w:tc>
          <w:tcPr>
            <w:tcW w:w="1047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8221" w:type="dxa"/>
          </w:tcPr>
          <w:p w:rsidR="001269C7" w:rsidRPr="00540490" w:rsidRDefault="001269C7" w:rsidP="00CC610B">
            <w:pPr>
              <w:pStyle w:val="TableParagraph"/>
              <w:spacing w:line="246" w:lineRule="exact"/>
            </w:pPr>
            <w:r w:rsidRPr="00540490">
              <w:rPr>
                <w:b/>
                <w:bCs/>
              </w:rPr>
              <w:t>Р.3</w:t>
            </w:r>
            <w:r w:rsidRPr="00316731">
              <w:rPr>
                <w:b/>
              </w:rPr>
              <w:t>.</w:t>
            </w:r>
            <w:r w:rsidRPr="00540490">
              <w:t xml:space="preserve"> Сжатое изложение</w:t>
            </w:r>
            <w:r w:rsidRPr="00540490">
              <w:rPr>
                <w:spacing w:val="1"/>
              </w:rPr>
              <w:t xml:space="preserve"> </w:t>
            </w:r>
            <w:r w:rsidRPr="00540490">
              <w:t>текста публицистического стиля (упр.</w:t>
            </w:r>
            <w:r>
              <w:t xml:space="preserve"> </w:t>
            </w:r>
            <w:r w:rsidRPr="00540490">
              <w:t>320)</w:t>
            </w:r>
          </w:p>
        </w:tc>
        <w:tc>
          <w:tcPr>
            <w:tcW w:w="117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38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77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rPr>
          <w:jc w:val="center"/>
        </w:trPr>
        <w:tc>
          <w:tcPr>
            <w:tcW w:w="1047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8221" w:type="dxa"/>
          </w:tcPr>
          <w:p w:rsidR="001269C7" w:rsidRPr="00540490" w:rsidRDefault="001269C7" w:rsidP="00CC610B">
            <w:pPr>
              <w:pStyle w:val="TableParagraph"/>
              <w:spacing w:line="246" w:lineRule="exact"/>
              <w:ind w:left="129"/>
              <w:rPr>
                <w:b/>
                <w:bCs/>
              </w:rPr>
            </w:pPr>
            <w:r w:rsidRPr="00540490">
              <w:rPr>
                <w:b/>
                <w:bCs/>
              </w:rPr>
              <w:t>Служебные</w:t>
            </w:r>
            <w:r w:rsidRPr="00540490">
              <w:rPr>
                <w:b/>
                <w:bCs/>
                <w:spacing w:val="-1"/>
              </w:rPr>
              <w:t xml:space="preserve"> </w:t>
            </w:r>
            <w:r w:rsidRPr="00540490">
              <w:rPr>
                <w:b/>
                <w:bCs/>
              </w:rPr>
              <w:t>части</w:t>
            </w:r>
            <w:r w:rsidRPr="00540490">
              <w:rPr>
                <w:b/>
                <w:bCs/>
                <w:spacing w:val="-2"/>
              </w:rPr>
              <w:t xml:space="preserve"> </w:t>
            </w:r>
            <w:r w:rsidRPr="00540490">
              <w:rPr>
                <w:b/>
                <w:bCs/>
              </w:rPr>
              <w:t>речи</w:t>
            </w:r>
          </w:p>
        </w:tc>
        <w:tc>
          <w:tcPr>
            <w:tcW w:w="117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238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78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rPr>
          <w:jc w:val="center"/>
        </w:trPr>
        <w:tc>
          <w:tcPr>
            <w:tcW w:w="1047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1" w:type="dxa"/>
          </w:tcPr>
          <w:p w:rsidR="001269C7" w:rsidRPr="00540490" w:rsidRDefault="001269C7" w:rsidP="00CC610B">
            <w:pPr>
              <w:pStyle w:val="TableParagraph"/>
              <w:spacing w:line="246" w:lineRule="exact"/>
            </w:pPr>
            <w:r w:rsidRPr="00540490">
              <w:rPr>
                <w:b/>
                <w:bCs/>
              </w:rPr>
              <w:t>Предлог</w:t>
            </w:r>
          </w:p>
        </w:tc>
        <w:tc>
          <w:tcPr>
            <w:tcW w:w="117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4238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9C7" w:rsidRPr="00540490" w:rsidTr="00CC610B">
        <w:trPr>
          <w:jc w:val="center"/>
        </w:trPr>
        <w:tc>
          <w:tcPr>
            <w:tcW w:w="1047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8221" w:type="dxa"/>
          </w:tcPr>
          <w:p w:rsidR="001269C7" w:rsidRPr="00540490" w:rsidRDefault="001269C7" w:rsidP="00CC610B">
            <w:pPr>
              <w:pStyle w:val="TableParagraph"/>
              <w:spacing w:line="232" w:lineRule="exact"/>
              <w:ind w:left="103"/>
            </w:pPr>
            <w:r w:rsidRPr="00540490">
              <w:t>Предлог</w:t>
            </w:r>
            <w:r w:rsidRPr="00540490">
              <w:rPr>
                <w:spacing w:val="-2"/>
              </w:rPr>
              <w:t xml:space="preserve"> </w:t>
            </w:r>
            <w:r w:rsidRPr="00540490">
              <w:t>как часть</w:t>
            </w:r>
            <w:r w:rsidRPr="00540490">
              <w:rPr>
                <w:spacing w:val="-2"/>
              </w:rPr>
              <w:t xml:space="preserve"> </w:t>
            </w:r>
            <w:r w:rsidRPr="00540490">
              <w:t>речи</w:t>
            </w:r>
          </w:p>
        </w:tc>
        <w:tc>
          <w:tcPr>
            <w:tcW w:w="117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38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79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rPr>
          <w:jc w:val="center"/>
        </w:trPr>
        <w:tc>
          <w:tcPr>
            <w:tcW w:w="1047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85-86</w:t>
            </w:r>
          </w:p>
        </w:tc>
        <w:tc>
          <w:tcPr>
            <w:tcW w:w="8221" w:type="dxa"/>
          </w:tcPr>
          <w:p w:rsidR="001269C7" w:rsidRPr="00540490" w:rsidRDefault="001269C7" w:rsidP="00CC610B">
            <w:pPr>
              <w:pStyle w:val="TableParagraph"/>
              <w:spacing w:line="234" w:lineRule="exact"/>
              <w:ind w:left="103"/>
            </w:pPr>
            <w:r w:rsidRPr="00540490">
              <w:t>Употребление</w:t>
            </w:r>
            <w:r w:rsidRPr="00540490">
              <w:rPr>
                <w:spacing w:val="-2"/>
              </w:rPr>
              <w:t xml:space="preserve"> </w:t>
            </w:r>
            <w:r w:rsidRPr="00540490">
              <w:t>предлогов</w:t>
            </w:r>
          </w:p>
        </w:tc>
        <w:tc>
          <w:tcPr>
            <w:tcW w:w="117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38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Style w:val="ab"/>
                <w:rFonts w:ascii="Times New Roman" w:hAnsi="Times New Roman"/>
                <w:sz w:val="24"/>
                <w:szCs w:val="24"/>
              </w:rPr>
            </w:pPr>
            <w:hyperlink r:id="rId480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rPr>
          <w:jc w:val="center"/>
        </w:trPr>
        <w:tc>
          <w:tcPr>
            <w:tcW w:w="1047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87-88</w:t>
            </w:r>
          </w:p>
        </w:tc>
        <w:tc>
          <w:tcPr>
            <w:tcW w:w="8221" w:type="dxa"/>
          </w:tcPr>
          <w:p w:rsidR="001269C7" w:rsidRPr="00540490" w:rsidRDefault="001269C7" w:rsidP="00CC610B">
            <w:pPr>
              <w:pStyle w:val="TableParagraph"/>
              <w:spacing w:line="234" w:lineRule="exact"/>
              <w:ind w:left="103"/>
            </w:pPr>
            <w:r w:rsidRPr="00540490">
              <w:t>Непроизводные</w:t>
            </w:r>
            <w:r w:rsidRPr="00540490">
              <w:rPr>
                <w:spacing w:val="-3"/>
              </w:rPr>
              <w:t xml:space="preserve"> </w:t>
            </w:r>
            <w:r w:rsidRPr="00540490">
              <w:t>и</w:t>
            </w:r>
            <w:r w:rsidRPr="00540490">
              <w:rPr>
                <w:spacing w:val="-2"/>
              </w:rPr>
              <w:t xml:space="preserve"> </w:t>
            </w:r>
            <w:r w:rsidRPr="00540490">
              <w:t>производные</w:t>
            </w:r>
            <w:r w:rsidRPr="00540490">
              <w:rPr>
                <w:spacing w:val="-2"/>
              </w:rPr>
              <w:t xml:space="preserve"> </w:t>
            </w:r>
            <w:r w:rsidRPr="00540490">
              <w:t>предлоги</w:t>
            </w:r>
          </w:p>
        </w:tc>
        <w:tc>
          <w:tcPr>
            <w:tcW w:w="117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38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81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rPr>
          <w:jc w:val="center"/>
        </w:trPr>
        <w:tc>
          <w:tcPr>
            <w:tcW w:w="1047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89-90</w:t>
            </w:r>
          </w:p>
        </w:tc>
        <w:tc>
          <w:tcPr>
            <w:tcW w:w="8221" w:type="dxa"/>
          </w:tcPr>
          <w:p w:rsidR="001269C7" w:rsidRPr="00540490" w:rsidRDefault="001269C7" w:rsidP="00CC610B">
            <w:pPr>
              <w:pStyle w:val="TableParagraph"/>
              <w:spacing w:line="232" w:lineRule="exact"/>
              <w:ind w:left="103"/>
            </w:pPr>
            <w:r w:rsidRPr="00540490">
              <w:t>Простые</w:t>
            </w:r>
            <w:r w:rsidRPr="00540490">
              <w:rPr>
                <w:spacing w:val="-1"/>
              </w:rPr>
              <w:t xml:space="preserve"> </w:t>
            </w:r>
            <w:r w:rsidRPr="00540490">
              <w:t>и</w:t>
            </w:r>
            <w:r w:rsidRPr="00540490">
              <w:rPr>
                <w:spacing w:val="-4"/>
              </w:rPr>
              <w:t xml:space="preserve"> </w:t>
            </w:r>
            <w:r w:rsidRPr="00540490">
              <w:t>составные</w:t>
            </w:r>
            <w:r w:rsidRPr="00540490">
              <w:rPr>
                <w:spacing w:val="-1"/>
              </w:rPr>
              <w:t xml:space="preserve"> </w:t>
            </w:r>
            <w:r w:rsidRPr="00540490">
              <w:t>предлоги</w:t>
            </w:r>
          </w:p>
        </w:tc>
        <w:tc>
          <w:tcPr>
            <w:tcW w:w="117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38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82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rPr>
          <w:jc w:val="center"/>
        </w:trPr>
        <w:tc>
          <w:tcPr>
            <w:tcW w:w="1047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8221" w:type="dxa"/>
          </w:tcPr>
          <w:p w:rsidR="001269C7" w:rsidRPr="00540490" w:rsidRDefault="001269C7" w:rsidP="00CC610B">
            <w:pPr>
              <w:pStyle w:val="TableParagraph"/>
              <w:spacing w:line="234" w:lineRule="exact"/>
              <w:ind w:left="103"/>
            </w:pPr>
            <w:r w:rsidRPr="00540490">
              <w:t>Морфологический</w:t>
            </w:r>
            <w:r w:rsidRPr="00540490">
              <w:rPr>
                <w:spacing w:val="-4"/>
              </w:rPr>
              <w:t xml:space="preserve"> </w:t>
            </w:r>
            <w:r w:rsidRPr="00540490">
              <w:t>разбор</w:t>
            </w:r>
            <w:r w:rsidRPr="00540490">
              <w:rPr>
                <w:spacing w:val="-6"/>
              </w:rPr>
              <w:t xml:space="preserve"> </w:t>
            </w:r>
            <w:r w:rsidRPr="00540490">
              <w:t>предлога</w:t>
            </w:r>
          </w:p>
        </w:tc>
        <w:tc>
          <w:tcPr>
            <w:tcW w:w="117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38" w:type="dxa"/>
          </w:tcPr>
          <w:p w:rsidR="001269C7" w:rsidRPr="00540490" w:rsidRDefault="00217A3C" w:rsidP="00CC610B">
            <w:pPr>
              <w:spacing w:after="15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83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  <w:lang w:eastAsia="ru-RU"/>
                </w:rPr>
                <w:t>https://prosv.ru/static/tsok</w:t>
              </w:r>
            </w:hyperlink>
          </w:p>
        </w:tc>
      </w:tr>
      <w:tr w:rsidR="001269C7" w:rsidRPr="00540490" w:rsidTr="00CC610B">
        <w:trPr>
          <w:jc w:val="center"/>
        </w:trPr>
        <w:tc>
          <w:tcPr>
            <w:tcW w:w="1047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8221" w:type="dxa"/>
          </w:tcPr>
          <w:p w:rsidR="001269C7" w:rsidRPr="00540490" w:rsidRDefault="001269C7" w:rsidP="00CC610B">
            <w:pPr>
              <w:pStyle w:val="TableParagraph"/>
              <w:tabs>
                <w:tab w:val="left" w:pos="653"/>
              </w:tabs>
              <w:spacing w:line="246" w:lineRule="exact"/>
              <w:ind w:left="103"/>
            </w:pPr>
            <w:r w:rsidRPr="00540490">
              <w:rPr>
                <w:b/>
                <w:bCs/>
              </w:rPr>
              <w:t>Р.4</w:t>
            </w:r>
            <w:r>
              <w:rPr>
                <w:b/>
                <w:bCs/>
              </w:rPr>
              <w:t>.</w:t>
            </w:r>
            <w:r w:rsidRPr="00540490">
              <w:rPr>
                <w:b/>
                <w:bCs/>
              </w:rPr>
              <w:t xml:space="preserve"> </w:t>
            </w:r>
            <w:r w:rsidRPr="00540490">
              <w:t>Рассказ-репортаж</w:t>
            </w:r>
            <w:r w:rsidRPr="00540490">
              <w:rPr>
                <w:spacing w:val="53"/>
              </w:rPr>
              <w:t xml:space="preserve"> </w:t>
            </w:r>
            <w:r w:rsidRPr="00540490">
              <w:t>на</w:t>
            </w:r>
            <w:r w:rsidRPr="00540490">
              <w:rPr>
                <w:spacing w:val="2"/>
              </w:rPr>
              <w:t xml:space="preserve"> </w:t>
            </w:r>
            <w:r w:rsidRPr="00540490">
              <w:t>основе</w:t>
            </w:r>
            <w:r w:rsidRPr="00540490">
              <w:rPr>
                <w:spacing w:val="53"/>
              </w:rPr>
              <w:t xml:space="preserve"> </w:t>
            </w:r>
            <w:proofErr w:type="gramStart"/>
            <w:r w:rsidRPr="00540490">
              <w:t>увиденного</w:t>
            </w:r>
            <w:proofErr w:type="gramEnd"/>
            <w:r w:rsidRPr="00540490">
              <w:rPr>
                <w:spacing w:val="55"/>
              </w:rPr>
              <w:t xml:space="preserve"> </w:t>
            </w:r>
            <w:r w:rsidRPr="00540490">
              <w:t>по</w:t>
            </w:r>
            <w:r w:rsidRPr="00540490">
              <w:rPr>
                <w:spacing w:val="52"/>
              </w:rPr>
              <w:t xml:space="preserve"> </w:t>
            </w:r>
            <w:r w:rsidRPr="00540490">
              <w:t>картине</w:t>
            </w:r>
            <w:r w:rsidRPr="00540490">
              <w:rPr>
                <w:spacing w:val="54"/>
              </w:rPr>
              <w:t xml:space="preserve"> </w:t>
            </w:r>
            <w:r w:rsidRPr="00540490">
              <w:t>А.</w:t>
            </w:r>
            <w:r>
              <w:t xml:space="preserve"> </w:t>
            </w:r>
            <w:r w:rsidRPr="00540490">
              <w:t>В.</w:t>
            </w:r>
            <w:r w:rsidRPr="00540490">
              <w:rPr>
                <w:spacing w:val="55"/>
              </w:rPr>
              <w:t xml:space="preserve"> </w:t>
            </w:r>
            <w:r w:rsidRPr="00540490">
              <w:t>Сайкиной  «Детская</w:t>
            </w:r>
            <w:r w:rsidRPr="00540490">
              <w:rPr>
                <w:spacing w:val="-3"/>
              </w:rPr>
              <w:t xml:space="preserve"> </w:t>
            </w:r>
            <w:r w:rsidRPr="00540490">
              <w:t>спортивная</w:t>
            </w:r>
            <w:r w:rsidRPr="00540490">
              <w:rPr>
                <w:spacing w:val="-3"/>
              </w:rPr>
              <w:t xml:space="preserve"> </w:t>
            </w:r>
            <w:r w:rsidRPr="00540490">
              <w:t>школа») (упр. 364,</w:t>
            </w:r>
            <w:r>
              <w:t xml:space="preserve"> </w:t>
            </w:r>
            <w:r w:rsidRPr="00540490">
              <w:t>365)</w:t>
            </w:r>
          </w:p>
        </w:tc>
        <w:tc>
          <w:tcPr>
            <w:tcW w:w="117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38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84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  <w:lang w:eastAsia="ru-RU"/>
                </w:rPr>
                <w:t>https://prosv.ru/static/tsok</w:t>
              </w:r>
            </w:hyperlink>
          </w:p>
        </w:tc>
      </w:tr>
      <w:tr w:rsidR="001269C7" w:rsidRPr="00540490" w:rsidTr="00CC610B">
        <w:trPr>
          <w:jc w:val="center"/>
        </w:trPr>
        <w:tc>
          <w:tcPr>
            <w:tcW w:w="1047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93-96</w:t>
            </w:r>
          </w:p>
        </w:tc>
        <w:tc>
          <w:tcPr>
            <w:tcW w:w="8221" w:type="dxa"/>
          </w:tcPr>
          <w:p w:rsidR="001269C7" w:rsidRPr="00540490" w:rsidRDefault="001269C7" w:rsidP="00CC610B">
            <w:pPr>
              <w:pStyle w:val="TableParagraph"/>
              <w:spacing w:line="232" w:lineRule="exact"/>
              <w:ind w:left="103"/>
            </w:pPr>
            <w:r w:rsidRPr="00540490">
              <w:t>Слитное</w:t>
            </w:r>
            <w:r w:rsidRPr="00540490">
              <w:rPr>
                <w:spacing w:val="-3"/>
              </w:rPr>
              <w:t xml:space="preserve"> </w:t>
            </w:r>
            <w:r w:rsidRPr="00540490">
              <w:t>и</w:t>
            </w:r>
            <w:r w:rsidRPr="00540490">
              <w:rPr>
                <w:spacing w:val="-4"/>
              </w:rPr>
              <w:t xml:space="preserve"> </w:t>
            </w:r>
            <w:r w:rsidRPr="00540490">
              <w:t>раздельное</w:t>
            </w:r>
            <w:r w:rsidRPr="00540490">
              <w:rPr>
                <w:spacing w:val="-3"/>
              </w:rPr>
              <w:t xml:space="preserve"> </w:t>
            </w:r>
            <w:r w:rsidRPr="00540490">
              <w:t>написание</w:t>
            </w:r>
            <w:r w:rsidRPr="00540490">
              <w:rPr>
                <w:spacing w:val="-3"/>
              </w:rPr>
              <w:t xml:space="preserve"> </w:t>
            </w:r>
            <w:r w:rsidRPr="00540490">
              <w:t>предлогов</w:t>
            </w:r>
          </w:p>
        </w:tc>
        <w:tc>
          <w:tcPr>
            <w:tcW w:w="117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38" w:type="dxa"/>
          </w:tcPr>
          <w:p w:rsidR="001269C7" w:rsidRPr="00540490" w:rsidRDefault="00217A3C" w:rsidP="00CC610B">
            <w:pPr>
              <w:spacing w:after="15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485" w:history="1">
              <w:r w:rsidR="001269C7" w:rsidRPr="00540490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http://school-collection.edu.ru/catalog/</w:t>
              </w:r>
            </w:hyperlink>
          </w:p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86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rPr>
          <w:jc w:val="center"/>
        </w:trPr>
        <w:tc>
          <w:tcPr>
            <w:tcW w:w="1047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1" w:type="dxa"/>
          </w:tcPr>
          <w:p w:rsidR="001269C7" w:rsidRPr="00540490" w:rsidRDefault="001269C7" w:rsidP="00CC610B">
            <w:pPr>
              <w:pStyle w:val="TableParagraph"/>
              <w:spacing w:line="232" w:lineRule="exact"/>
              <w:rPr>
                <w:b/>
                <w:bCs/>
              </w:rPr>
            </w:pPr>
            <w:r w:rsidRPr="00540490">
              <w:rPr>
                <w:b/>
                <w:bCs/>
              </w:rPr>
              <w:t xml:space="preserve">Союз </w:t>
            </w:r>
          </w:p>
        </w:tc>
        <w:tc>
          <w:tcPr>
            <w:tcW w:w="117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12+1</w:t>
            </w:r>
          </w:p>
        </w:tc>
        <w:tc>
          <w:tcPr>
            <w:tcW w:w="4238" w:type="dxa"/>
          </w:tcPr>
          <w:p w:rsidR="001269C7" w:rsidRPr="00540490" w:rsidRDefault="001269C7" w:rsidP="00CC610B">
            <w:pPr>
              <w:spacing w:after="15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9C7" w:rsidRPr="00540490" w:rsidTr="00CC610B">
        <w:trPr>
          <w:jc w:val="center"/>
        </w:trPr>
        <w:tc>
          <w:tcPr>
            <w:tcW w:w="1047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8221" w:type="dxa"/>
          </w:tcPr>
          <w:p w:rsidR="001269C7" w:rsidRPr="00540490" w:rsidRDefault="001269C7" w:rsidP="00CC610B">
            <w:pPr>
              <w:pStyle w:val="TableParagraph"/>
              <w:spacing w:line="232" w:lineRule="exact"/>
              <w:ind w:left="103"/>
            </w:pPr>
            <w:r w:rsidRPr="00540490">
              <w:t>Союз</w:t>
            </w:r>
            <w:r w:rsidRPr="00540490">
              <w:rPr>
                <w:spacing w:val="-1"/>
              </w:rPr>
              <w:t xml:space="preserve"> </w:t>
            </w:r>
            <w:r w:rsidRPr="00540490">
              <w:t>как часть</w:t>
            </w:r>
            <w:r w:rsidRPr="00540490">
              <w:rPr>
                <w:spacing w:val="-2"/>
              </w:rPr>
              <w:t xml:space="preserve"> </w:t>
            </w:r>
            <w:r w:rsidRPr="00540490">
              <w:t>речи</w:t>
            </w:r>
          </w:p>
        </w:tc>
        <w:tc>
          <w:tcPr>
            <w:tcW w:w="117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38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87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rPr>
          <w:jc w:val="center"/>
        </w:trPr>
        <w:tc>
          <w:tcPr>
            <w:tcW w:w="1047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8221" w:type="dxa"/>
          </w:tcPr>
          <w:p w:rsidR="001269C7" w:rsidRPr="00540490" w:rsidRDefault="001269C7" w:rsidP="00CC610B">
            <w:pPr>
              <w:pStyle w:val="TableParagraph"/>
              <w:spacing w:line="234" w:lineRule="exact"/>
              <w:ind w:left="103"/>
            </w:pPr>
            <w:r w:rsidRPr="00540490">
              <w:t>Простые</w:t>
            </w:r>
            <w:r w:rsidRPr="00540490">
              <w:rPr>
                <w:spacing w:val="-2"/>
              </w:rPr>
              <w:t xml:space="preserve"> </w:t>
            </w:r>
            <w:r w:rsidRPr="00540490">
              <w:t>и</w:t>
            </w:r>
            <w:r w:rsidRPr="00540490">
              <w:rPr>
                <w:spacing w:val="-4"/>
              </w:rPr>
              <w:t xml:space="preserve"> </w:t>
            </w:r>
            <w:r w:rsidRPr="00540490">
              <w:t>составные</w:t>
            </w:r>
            <w:r w:rsidRPr="00540490">
              <w:rPr>
                <w:spacing w:val="-1"/>
              </w:rPr>
              <w:t xml:space="preserve"> </w:t>
            </w:r>
            <w:r w:rsidRPr="00540490">
              <w:t>союзы</w:t>
            </w:r>
          </w:p>
        </w:tc>
        <w:tc>
          <w:tcPr>
            <w:tcW w:w="117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38" w:type="dxa"/>
          </w:tcPr>
          <w:p w:rsidR="001269C7" w:rsidRPr="00540490" w:rsidRDefault="00217A3C" w:rsidP="00CC610B">
            <w:pPr>
              <w:shd w:val="clear" w:color="auto" w:fill="FFFFFF"/>
              <w:spacing w:after="150" w:line="240" w:lineRule="auto"/>
              <w:jc w:val="center"/>
              <w:rPr>
                <w:rStyle w:val="ab"/>
                <w:rFonts w:ascii="Times New Roman" w:hAnsi="Times New Roman"/>
                <w:sz w:val="24"/>
                <w:szCs w:val="24"/>
                <w:lang w:eastAsia="ru-RU"/>
              </w:rPr>
            </w:pPr>
            <w:hyperlink r:id="rId488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  <w:lang w:eastAsia="ru-RU"/>
                </w:rPr>
                <w:t>http://gramma.ru/RUS/</w:t>
              </w:r>
            </w:hyperlink>
          </w:p>
          <w:p w:rsidR="001269C7" w:rsidRPr="00540490" w:rsidRDefault="00217A3C" w:rsidP="00CC610B">
            <w:pPr>
              <w:spacing w:after="15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89" w:history="1">
              <w:r w:rsidR="001269C7" w:rsidRPr="00540490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http://school-collection.edu.ru/catalog/</w:t>
              </w:r>
            </w:hyperlink>
          </w:p>
        </w:tc>
      </w:tr>
      <w:tr w:rsidR="001269C7" w:rsidRPr="00540490" w:rsidTr="00CC610B">
        <w:trPr>
          <w:jc w:val="center"/>
        </w:trPr>
        <w:tc>
          <w:tcPr>
            <w:tcW w:w="1047" w:type="dxa"/>
          </w:tcPr>
          <w:p w:rsidR="001269C7" w:rsidRPr="00540490" w:rsidRDefault="001269C7" w:rsidP="00CC61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99</w:t>
            </w:r>
          </w:p>
        </w:tc>
        <w:tc>
          <w:tcPr>
            <w:tcW w:w="8221" w:type="dxa"/>
          </w:tcPr>
          <w:p w:rsidR="001269C7" w:rsidRPr="00540490" w:rsidRDefault="001269C7" w:rsidP="00CC610B">
            <w:pPr>
              <w:pStyle w:val="TableParagraph"/>
              <w:spacing w:line="234" w:lineRule="exact"/>
              <w:ind w:left="103"/>
            </w:pPr>
            <w:r w:rsidRPr="00540490">
              <w:t>Сочинительные</w:t>
            </w:r>
            <w:r w:rsidRPr="00540490">
              <w:rPr>
                <w:spacing w:val="-3"/>
              </w:rPr>
              <w:t xml:space="preserve"> </w:t>
            </w:r>
            <w:r w:rsidRPr="00540490">
              <w:t>и</w:t>
            </w:r>
            <w:r w:rsidRPr="00540490">
              <w:rPr>
                <w:spacing w:val="-3"/>
              </w:rPr>
              <w:t xml:space="preserve"> </w:t>
            </w:r>
            <w:r w:rsidRPr="00540490">
              <w:t>подчинительные</w:t>
            </w:r>
            <w:r w:rsidRPr="00540490">
              <w:rPr>
                <w:spacing w:val="-6"/>
              </w:rPr>
              <w:t xml:space="preserve"> </w:t>
            </w:r>
            <w:r w:rsidRPr="00540490">
              <w:t>союзы</w:t>
            </w:r>
          </w:p>
        </w:tc>
        <w:tc>
          <w:tcPr>
            <w:tcW w:w="117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38" w:type="dxa"/>
          </w:tcPr>
          <w:p w:rsidR="001269C7" w:rsidRPr="00540490" w:rsidRDefault="00217A3C" w:rsidP="00CC610B">
            <w:pPr>
              <w:shd w:val="clear" w:color="auto" w:fill="FFFFFF"/>
              <w:spacing w:after="150" w:line="240" w:lineRule="auto"/>
              <w:jc w:val="center"/>
              <w:rPr>
                <w:rFonts w:ascii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</w:pPr>
            <w:hyperlink r:id="rId490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  <w:lang w:eastAsia="ru-RU"/>
                </w:rPr>
                <w:t>https://prosv.ru/static/tsok</w:t>
              </w:r>
            </w:hyperlink>
          </w:p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91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rPr>
          <w:jc w:val="center"/>
        </w:trPr>
        <w:tc>
          <w:tcPr>
            <w:tcW w:w="1047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221" w:type="dxa"/>
          </w:tcPr>
          <w:p w:rsidR="001269C7" w:rsidRPr="00540490" w:rsidRDefault="001269C7" w:rsidP="00CC610B">
            <w:pPr>
              <w:pStyle w:val="TableParagraph"/>
              <w:tabs>
                <w:tab w:val="left" w:pos="1101"/>
                <w:tab w:val="left" w:pos="1987"/>
                <w:tab w:val="left" w:pos="3201"/>
                <w:tab w:val="left" w:pos="4976"/>
                <w:tab w:val="left" w:pos="5355"/>
                <w:tab w:val="left" w:pos="6459"/>
              </w:tabs>
              <w:spacing w:line="246" w:lineRule="exact"/>
              <w:ind w:left="103"/>
            </w:pPr>
            <w:r w:rsidRPr="00540490">
              <w:t>Запятая</w:t>
            </w:r>
            <w:r w:rsidRPr="00540490">
              <w:tab/>
              <w:t>между</w:t>
            </w:r>
            <w:r w:rsidRPr="00540490">
              <w:tab/>
              <w:t>простыми предложениями и в союзном сложном предложении</w:t>
            </w:r>
          </w:p>
        </w:tc>
        <w:tc>
          <w:tcPr>
            <w:tcW w:w="117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38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92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rPr>
          <w:jc w:val="center"/>
        </w:trPr>
        <w:tc>
          <w:tcPr>
            <w:tcW w:w="1047" w:type="dxa"/>
          </w:tcPr>
          <w:p w:rsidR="001269C7" w:rsidRPr="00540490" w:rsidRDefault="001269C7" w:rsidP="00CC610B">
            <w:pPr>
              <w:spacing w:after="0" w:line="240" w:lineRule="auto"/>
              <w:ind w:left="-54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101-102</w:t>
            </w:r>
          </w:p>
        </w:tc>
        <w:tc>
          <w:tcPr>
            <w:tcW w:w="8221" w:type="dxa"/>
          </w:tcPr>
          <w:p w:rsidR="001269C7" w:rsidRPr="00540490" w:rsidRDefault="001269C7" w:rsidP="00CC610B">
            <w:pPr>
              <w:pStyle w:val="TableParagraph"/>
              <w:spacing w:line="232" w:lineRule="exact"/>
              <w:ind w:left="110"/>
            </w:pPr>
            <w:r w:rsidRPr="00540490">
              <w:t>Сочинительные</w:t>
            </w:r>
            <w:r w:rsidRPr="00540490">
              <w:rPr>
                <w:spacing w:val="-3"/>
              </w:rPr>
              <w:t xml:space="preserve"> </w:t>
            </w:r>
            <w:r w:rsidRPr="00540490">
              <w:t>союзы</w:t>
            </w:r>
          </w:p>
        </w:tc>
        <w:tc>
          <w:tcPr>
            <w:tcW w:w="117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38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93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rPr>
          <w:jc w:val="center"/>
        </w:trPr>
        <w:tc>
          <w:tcPr>
            <w:tcW w:w="1047" w:type="dxa"/>
          </w:tcPr>
          <w:p w:rsidR="001269C7" w:rsidRPr="00540490" w:rsidRDefault="001269C7" w:rsidP="00CC610B">
            <w:pPr>
              <w:spacing w:after="0" w:line="240" w:lineRule="auto"/>
              <w:ind w:left="-54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 xml:space="preserve"> 103-104</w:t>
            </w:r>
          </w:p>
        </w:tc>
        <w:tc>
          <w:tcPr>
            <w:tcW w:w="8221" w:type="dxa"/>
          </w:tcPr>
          <w:p w:rsidR="001269C7" w:rsidRPr="00540490" w:rsidRDefault="001269C7" w:rsidP="00CC610B">
            <w:pPr>
              <w:pStyle w:val="TableParagraph"/>
              <w:spacing w:line="234" w:lineRule="exact"/>
              <w:ind w:left="110"/>
            </w:pPr>
            <w:r w:rsidRPr="00540490">
              <w:t>Подчинительные</w:t>
            </w:r>
            <w:r w:rsidRPr="00540490">
              <w:rPr>
                <w:spacing w:val="-3"/>
              </w:rPr>
              <w:t xml:space="preserve"> </w:t>
            </w:r>
            <w:r w:rsidRPr="00540490">
              <w:t>союзы</w:t>
            </w:r>
          </w:p>
        </w:tc>
        <w:tc>
          <w:tcPr>
            <w:tcW w:w="117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38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94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rPr>
          <w:jc w:val="center"/>
        </w:trPr>
        <w:tc>
          <w:tcPr>
            <w:tcW w:w="1047" w:type="dxa"/>
          </w:tcPr>
          <w:p w:rsidR="001269C7" w:rsidRPr="00540490" w:rsidRDefault="001269C7" w:rsidP="00CC610B">
            <w:pPr>
              <w:spacing w:after="0" w:line="240" w:lineRule="auto"/>
              <w:ind w:left="-54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8221" w:type="dxa"/>
          </w:tcPr>
          <w:p w:rsidR="001269C7" w:rsidRPr="00540490" w:rsidRDefault="001269C7" w:rsidP="00CC610B">
            <w:pPr>
              <w:pStyle w:val="TableParagraph"/>
              <w:spacing w:line="232" w:lineRule="exact"/>
              <w:ind w:left="110"/>
            </w:pPr>
            <w:r w:rsidRPr="00540490">
              <w:t>Морфологический</w:t>
            </w:r>
            <w:r w:rsidRPr="00540490">
              <w:rPr>
                <w:spacing w:val="-3"/>
              </w:rPr>
              <w:t xml:space="preserve"> </w:t>
            </w:r>
            <w:r w:rsidRPr="00540490">
              <w:t>разбор</w:t>
            </w:r>
            <w:r w:rsidRPr="00540490">
              <w:rPr>
                <w:spacing w:val="-4"/>
              </w:rPr>
              <w:t xml:space="preserve"> </w:t>
            </w:r>
            <w:r w:rsidRPr="00540490">
              <w:t>союзов</w:t>
            </w:r>
          </w:p>
        </w:tc>
        <w:tc>
          <w:tcPr>
            <w:tcW w:w="117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38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95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rPr>
          <w:jc w:val="center"/>
        </w:trPr>
        <w:tc>
          <w:tcPr>
            <w:tcW w:w="1047" w:type="dxa"/>
          </w:tcPr>
          <w:p w:rsidR="001269C7" w:rsidRPr="00540490" w:rsidRDefault="001269C7" w:rsidP="00CC610B">
            <w:pPr>
              <w:spacing w:after="0" w:line="240" w:lineRule="auto"/>
              <w:ind w:left="-54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8221" w:type="dxa"/>
          </w:tcPr>
          <w:p w:rsidR="001269C7" w:rsidRDefault="001269C7" w:rsidP="00CC610B">
            <w:pPr>
              <w:pStyle w:val="TableParagraph"/>
              <w:spacing w:line="234" w:lineRule="exact"/>
              <w:ind w:left="110"/>
            </w:pPr>
            <w:r w:rsidRPr="00540490">
              <w:rPr>
                <w:b/>
                <w:bCs/>
              </w:rPr>
              <w:t>Р.3</w:t>
            </w:r>
            <w:r>
              <w:rPr>
                <w:b/>
                <w:bCs/>
              </w:rPr>
              <w:t>.</w:t>
            </w:r>
            <w:r w:rsidRPr="00540490">
              <w:rPr>
                <w:b/>
                <w:bCs/>
                <w:spacing w:val="48"/>
              </w:rPr>
              <w:t xml:space="preserve"> </w:t>
            </w:r>
            <w:r w:rsidRPr="00540490">
              <w:t>Сочинение-рассуждение</w:t>
            </w:r>
            <w:r w:rsidRPr="00540490">
              <w:rPr>
                <w:spacing w:val="-3"/>
              </w:rPr>
              <w:t xml:space="preserve"> </w:t>
            </w:r>
            <w:r w:rsidRPr="00540490">
              <w:t>на</w:t>
            </w:r>
            <w:r w:rsidRPr="00540490">
              <w:rPr>
                <w:spacing w:val="-3"/>
              </w:rPr>
              <w:t xml:space="preserve"> </w:t>
            </w:r>
            <w:r w:rsidRPr="00540490">
              <w:t>дискуссионную</w:t>
            </w:r>
            <w:r w:rsidRPr="00540490">
              <w:rPr>
                <w:spacing w:val="-3"/>
              </w:rPr>
              <w:t xml:space="preserve"> </w:t>
            </w:r>
            <w:r w:rsidRPr="00540490">
              <w:t>тему (упр. 402)</w:t>
            </w:r>
          </w:p>
          <w:p w:rsidR="001269C7" w:rsidRPr="00540490" w:rsidRDefault="001269C7" w:rsidP="00CC610B">
            <w:pPr>
              <w:pStyle w:val="TableParagraph"/>
              <w:spacing w:line="234" w:lineRule="exact"/>
              <w:ind w:left="110"/>
            </w:pPr>
            <w:r w:rsidRPr="00540490">
              <w:t xml:space="preserve"> Может ли современный человек обойтись без книг?</w:t>
            </w:r>
          </w:p>
        </w:tc>
        <w:tc>
          <w:tcPr>
            <w:tcW w:w="117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38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96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rPr>
          <w:jc w:val="center"/>
        </w:trPr>
        <w:tc>
          <w:tcPr>
            <w:tcW w:w="1047" w:type="dxa"/>
          </w:tcPr>
          <w:p w:rsidR="001269C7" w:rsidRPr="00540490" w:rsidRDefault="001269C7" w:rsidP="00CC610B">
            <w:pPr>
              <w:spacing w:after="0" w:line="240" w:lineRule="auto"/>
              <w:ind w:left="-54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107-108</w:t>
            </w:r>
          </w:p>
        </w:tc>
        <w:tc>
          <w:tcPr>
            <w:tcW w:w="8221" w:type="dxa"/>
          </w:tcPr>
          <w:p w:rsidR="001269C7" w:rsidRPr="00540490" w:rsidRDefault="001269C7" w:rsidP="00CC610B">
            <w:pPr>
              <w:pStyle w:val="TableParagraph"/>
              <w:spacing w:line="234" w:lineRule="exact"/>
              <w:ind w:left="110"/>
              <w:rPr>
                <w:i/>
                <w:iCs/>
              </w:rPr>
            </w:pPr>
            <w:r w:rsidRPr="00540490">
              <w:t>Слитное</w:t>
            </w:r>
            <w:r w:rsidRPr="00540490">
              <w:rPr>
                <w:spacing w:val="-2"/>
              </w:rPr>
              <w:t xml:space="preserve"> </w:t>
            </w:r>
            <w:r w:rsidRPr="00540490">
              <w:t>написание</w:t>
            </w:r>
            <w:r w:rsidRPr="00540490">
              <w:rPr>
                <w:spacing w:val="-3"/>
              </w:rPr>
              <w:t xml:space="preserve"> </w:t>
            </w:r>
            <w:r w:rsidRPr="00540490">
              <w:t>союзов</w:t>
            </w:r>
            <w:r w:rsidRPr="00540490">
              <w:rPr>
                <w:spacing w:val="-2"/>
              </w:rPr>
              <w:t xml:space="preserve"> </w:t>
            </w:r>
            <w:r w:rsidRPr="00540490">
              <w:rPr>
                <w:i/>
                <w:iCs/>
              </w:rPr>
              <w:t>тоже,</w:t>
            </w:r>
            <w:r w:rsidRPr="00540490">
              <w:rPr>
                <w:i/>
                <w:iCs/>
                <w:spacing w:val="-1"/>
              </w:rPr>
              <w:t xml:space="preserve"> </w:t>
            </w:r>
            <w:r w:rsidRPr="00540490">
              <w:rPr>
                <w:i/>
                <w:iCs/>
              </w:rPr>
              <w:t>также,</w:t>
            </w:r>
            <w:r w:rsidRPr="00540490">
              <w:rPr>
                <w:i/>
                <w:iCs/>
                <w:spacing w:val="-3"/>
              </w:rPr>
              <w:t xml:space="preserve"> </w:t>
            </w:r>
            <w:r w:rsidRPr="00540490">
              <w:rPr>
                <w:i/>
                <w:iCs/>
              </w:rPr>
              <w:t>чтобы</w:t>
            </w:r>
          </w:p>
        </w:tc>
        <w:tc>
          <w:tcPr>
            <w:tcW w:w="117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38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97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rPr>
          <w:jc w:val="center"/>
        </w:trPr>
        <w:tc>
          <w:tcPr>
            <w:tcW w:w="1047" w:type="dxa"/>
          </w:tcPr>
          <w:p w:rsidR="001269C7" w:rsidRPr="00540490" w:rsidRDefault="001269C7" w:rsidP="00CC610B">
            <w:pPr>
              <w:spacing w:after="0" w:line="240" w:lineRule="auto"/>
              <w:ind w:left="-54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8221" w:type="dxa"/>
          </w:tcPr>
          <w:p w:rsidR="001269C7" w:rsidRPr="00540490" w:rsidRDefault="001269C7" w:rsidP="00CC610B">
            <w:pPr>
              <w:pStyle w:val="TableParagraph"/>
              <w:spacing w:line="232" w:lineRule="exact"/>
              <w:ind w:left="110"/>
            </w:pPr>
            <w:r w:rsidRPr="00540490">
              <w:t>Повторение</w:t>
            </w:r>
            <w:r w:rsidRPr="00540490">
              <w:rPr>
                <w:spacing w:val="-2"/>
              </w:rPr>
              <w:t xml:space="preserve"> </w:t>
            </w:r>
            <w:r w:rsidRPr="00540490">
              <w:t>сведений</w:t>
            </w:r>
            <w:r w:rsidRPr="00540490">
              <w:rPr>
                <w:spacing w:val="-1"/>
              </w:rPr>
              <w:t xml:space="preserve"> </w:t>
            </w:r>
            <w:r w:rsidRPr="00540490">
              <w:t>о</w:t>
            </w:r>
            <w:r w:rsidRPr="00540490">
              <w:rPr>
                <w:spacing w:val="-1"/>
              </w:rPr>
              <w:t xml:space="preserve"> </w:t>
            </w:r>
            <w:r w:rsidRPr="00540490">
              <w:t>предлогах</w:t>
            </w:r>
            <w:r w:rsidRPr="00540490">
              <w:rPr>
                <w:spacing w:val="-1"/>
              </w:rPr>
              <w:t xml:space="preserve"> </w:t>
            </w:r>
            <w:r w:rsidRPr="00540490">
              <w:t>и</w:t>
            </w:r>
            <w:r w:rsidRPr="00540490">
              <w:rPr>
                <w:spacing w:val="-4"/>
              </w:rPr>
              <w:t xml:space="preserve"> </w:t>
            </w:r>
            <w:r w:rsidRPr="00540490">
              <w:t>союзах</w:t>
            </w:r>
          </w:p>
        </w:tc>
        <w:tc>
          <w:tcPr>
            <w:tcW w:w="117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38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98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rPr>
          <w:jc w:val="center"/>
        </w:trPr>
        <w:tc>
          <w:tcPr>
            <w:tcW w:w="1047" w:type="dxa"/>
          </w:tcPr>
          <w:p w:rsidR="001269C7" w:rsidRPr="00540490" w:rsidRDefault="001269C7" w:rsidP="00CC610B">
            <w:pPr>
              <w:spacing w:after="0" w:line="240" w:lineRule="auto"/>
              <w:ind w:left="-54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8221" w:type="dxa"/>
          </w:tcPr>
          <w:p w:rsidR="001269C7" w:rsidRPr="00540490" w:rsidRDefault="001269C7" w:rsidP="00CC610B">
            <w:pPr>
              <w:pStyle w:val="TableParagraph"/>
              <w:spacing w:line="232" w:lineRule="exact"/>
              <w:ind w:left="110"/>
              <w:rPr>
                <w:b/>
                <w:bCs/>
              </w:rPr>
            </w:pPr>
            <w:r w:rsidRPr="00540490">
              <w:rPr>
                <w:b/>
                <w:bCs/>
              </w:rPr>
              <w:t xml:space="preserve">И.К. </w:t>
            </w:r>
            <w:r w:rsidRPr="00540490">
              <w:t>Контрольная работа по темам «Предлог» и «Союз»</w:t>
            </w:r>
          </w:p>
        </w:tc>
        <w:tc>
          <w:tcPr>
            <w:tcW w:w="117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38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99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rPr>
          <w:jc w:val="center"/>
        </w:trPr>
        <w:tc>
          <w:tcPr>
            <w:tcW w:w="1047" w:type="dxa"/>
          </w:tcPr>
          <w:p w:rsidR="001269C7" w:rsidRPr="00540490" w:rsidRDefault="001269C7" w:rsidP="00CC610B">
            <w:pPr>
              <w:spacing w:after="0" w:line="240" w:lineRule="auto"/>
              <w:ind w:left="-54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1" w:type="dxa"/>
          </w:tcPr>
          <w:p w:rsidR="001269C7" w:rsidRPr="00540490" w:rsidRDefault="001269C7" w:rsidP="00CC610B">
            <w:pPr>
              <w:pStyle w:val="TableParagraph"/>
              <w:spacing w:line="232" w:lineRule="exact"/>
              <w:ind w:left="110"/>
            </w:pPr>
            <w:r w:rsidRPr="00540490">
              <w:rPr>
                <w:b/>
                <w:bCs/>
              </w:rPr>
              <w:t>Частица</w:t>
            </w:r>
          </w:p>
        </w:tc>
        <w:tc>
          <w:tcPr>
            <w:tcW w:w="117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12+1</w:t>
            </w:r>
          </w:p>
        </w:tc>
        <w:tc>
          <w:tcPr>
            <w:tcW w:w="4238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9C7" w:rsidRPr="00540490" w:rsidTr="00CC610B">
        <w:trPr>
          <w:jc w:val="center"/>
        </w:trPr>
        <w:tc>
          <w:tcPr>
            <w:tcW w:w="1047" w:type="dxa"/>
          </w:tcPr>
          <w:p w:rsidR="001269C7" w:rsidRPr="00540490" w:rsidRDefault="001269C7" w:rsidP="00CC610B">
            <w:pPr>
              <w:spacing w:after="0" w:line="240" w:lineRule="auto"/>
              <w:ind w:left="-54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8221" w:type="dxa"/>
          </w:tcPr>
          <w:p w:rsidR="001269C7" w:rsidRPr="00540490" w:rsidRDefault="001269C7" w:rsidP="00CC610B">
            <w:pPr>
              <w:pStyle w:val="TableParagraph"/>
              <w:spacing w:line="232" w:lineRule="exact"/>
              <w:ind w:left="110"/>
            </w:pPr>
            <w:r w:rsidRPr="00540490">
              <w:t>Частица</w:t>
            </w:r>
            <w:r w:rsidRPr="00540490">
              <w:rPr>
                <w:spacing w:val="-3"/>
              </w:rPr>
              <w:t xml:space="preserve"> </w:t>
            </w:r>
            <w:r w:rsidRPr="00540490">
              <w:t>как</w:t>
            </w:r>
            <w:r w:rsidRPr="00540490">
              <w:rPr>
                <w:spacing w:val="-2"/>
              </w:rPr>
              <w:t xml:space="preserve"> </w:t>
            </w:r>
            <w:r w:rsidRPr="00540490">
              <w:t>часть речи</w:t>
            </w:r>
          </w:p>
        </w:tc>
        <w:tc>
          <w:tcPr>
            <w:tcW w:w="117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38" w:type="dxa"/>
          </w:tcPr>
          <w:p w:rsidR="001269C7" w:rsidRPr="00540490" w:rsidRDefault="00217A3C" w:rsidP="00CC610B">
            <w:pPr>
              <w:shd w:val="clear" w:color="auto" w:fill="FFFFFF"/>
              <w:spacing w:after="150" w:line="240" w:lineRule="auto"/>
              <w:jc w:val="center"/>
              <w:rPr>
                <w:rStyle w:val="ab"/>
                <w:rFonts w:ascii="Times New Roman" w:hAnsi="Times New Roman"/>
                <w:sz w:val="24"/>
                <w:szCs w:val="24"/>
                <w:lang w:eastAsia="ru-RU"/>
              </w:rPr>
            </w:pPr>
            <w:hyperlink r:id="rId500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  <w:lang w:eastAsia="ru-RU"/>
                </w:rPr>
                <w:t>http://gramma.ru/RUS/</w:t>
              </w:r>
            </w:hyperlink>
          </w:p>
          <w:p w:rsidR="001269C7" w:rsidRPr="00540490" w:rsidRDefault="00217A3C" w:rsidP="00CC610B">
            <w:pPr>
              <w:shd w:val="clear" w:color="auto" w:fill="FFFFFF"/>
              <w:spacing w:after="150" w:line="240" w:lineRule="auto"/>
              <w:jc w:val="center"/>
              <w:rPr>
                <w:rStyle w:val="ab"/>
                <w:rFonts w:ascii="Times New Roman" w:hAnsi="Times New Roman"/>
                <w:sz w:val="24"/>
                <w:szCs w:val="24"/>
                <w:lang w:eastAsia="ru-RU"/>
              </w:rPr>
            </w:pPr>
            <w:hyperlink r:id="rId501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9C7" w:rsidRPr="00540490" w:rsidTr="00CC610B">
        <w:trPr>
          <w:jc w:val="center"/>
        </w:trPr>
        <w:tc>
          <w:tcPr>
            <w:tcW w:w="1047" w:type="dxa"/>
          </w:tcPr>
          <w:p w:rsidR="001269C7" w:rsidRPr="00540490" w:rsidRDefault="001269C7" w:rsidP="00CC610B">
            <w:pPr>
              <w:spacing w:after="0" w:line="240" w:lineRule="auto"/>
              <w:ind w:left="-54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8221" w:type="dxa"/>
          </w:tcPr>
          <w:p w:rsidR="001269C7" w:rsidRPr="00540490" w:rsidRDefault="001269C7" w:rsidP="00CC610B">
            <w:pPr>
              <w:pStyle w:val="TableParagraph"/>
              <w:spacing w:line="234" w:lineRule="exact"/>
              <w:ind w:left="110"/>
            </w:pPr>
            <w:r w:rsidRPr="00540490">
              <w:t>Разряды</w:t>
            </w:r>
            <w:r w:rsidRPr="00540490">
              <w:rPr>
                <w:spacing w:val="-2"/>
              </w:rPr>
              <w:t xml:space="preserve"> </w:t>
            </w:r>
            <w:r w:rsidRPr="00540490">
              <w:t>частиц.</w:t>
            </w:r>
            <w:r w:rsidRPr="00540490">
              <w:rPr>
                <w:spacing w:val="-4"/>
              </w:rPr>
              <w:t xml:space="preserve"> </w:t>
            </w:r>
            <w:r w:rsidRPr="00540490">
              <w:t>Формообразующие</w:t>
            </w:r>
            <w:r w:rsidRPr="00540490">
              <w:rPr>
                <w:spacing w:val="-2"/>
              </w:rPr>
              <w:t xml:space="preserve"> </w:t>
            </w:r>
            <w:r w:rsidRPr="00540490">
              <w:t>частицы</w:t>
            </w:r>
          </w:p>
        </w:tc>
        <w:tc>
          <w:tcPr>
            <w:tcW w:w="117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38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02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rPr>
          <w:jc w:val="center"/>
        </w:trPr>
        <w:tc>
          <w:tcPr>
            <w:tcW w:w="1047" w:type="dxa"/>
          </w:tcPr>
          <w:p w:rsidR="001269C7" w:rsidRPr="00540490" w:rsidRDefault="001269C7" w:rsidP="00CC610B">
            <w:pPr>
              <w:spacing w:after="0" w:line="240" w:lineRule="auto"/>
              <w:ind w:left="-54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113-114</w:t>
            </w:r>
          </w:p>
        </w:tc>
        <w:tc>
          <w:tcPr>
            <w:tcW w:w="8221" w:type="dxa"/>
          </w:tcPr>
          <w:p w:rsidR="001269C7" w:rsidRPr="00540490" w:rsidRDefault="001269C7" w:rsidP="00CC610B">
            <w:pPr>
              <w:pStyle w:val="TableParagraph"/>
              <w:spacing w:line="234" w:lineRule="exact"/>
              <w:ind w:left="110"/>
            </w:pPr>
            <w:r w:rsidRPr="00540490">
              <w:t>Смыслоразличительные</w:t>
            </w:r>
            <w:r w:rsidRPr="00540490">
              <w:rPr>
                <w:spacing w:val="-1"/>
              </w:rPr>
              <w:t xml:space="preserve"> </w:t>
            </w:r>
            <w:r w:rsidRPr="00540490">
              <w:t>частицы</w:t>
            </w:r>
          </w:p>
        </w:tc>
        <w:tc>
          <w:tcPr>
            <w:tcW w:w="117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38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03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rPr>
          <w:jc w:val="center"/>
        </w:trPr>
        <w:tc>
          <w:tcPr>
            <w:tcW w:w="1047" w:type="dxa"/>
          </w:tcPr>
          <w:p w:rsidR="001269C7" w:rsidRPr="00540490" w:rsidRDefault="001269C7" w:rsidP="00CC610B">
            <w:pPr>
              <w:spacing w:after="0" w:line="240" w:lineRule="auto"/>
              <w:ind w:left="-54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8221" w:type="dxa"/>
          </w:tcPr>
          <w:p w:rsidR="001269C7" w:rsidRPr="00540490" w:rsidRDefault="001269C7" w:rsidP="00CC610B">
            <w:pPr>
              <w:pStyle w:val="TableParagraph"/>
              <w:spacing w:line="234" w:lineRule="exact"/>
              <w:ind w:left="110"/>
              <w:rPr>
                <w:b/>
                <w:bCs/>
              </w:rPr>
            </w:pPr>
            <w:r w:rsidRPr="00540490">
              <w:rPr>
                <w:b/>
                <w:bCs/>
              </w:rPr>
              <w:t>Р.3</w:t>
            </w:r>
            <w:r>
              <w:rPr>
                <w:b/>
                <w:bCs/>
              </w:rPr>
              <w:t>.</w:t>
            </w:r>
            <w:r w:rsidRPr="00540490">
              <w:rPr>
                <w:b/>
                <w:bCs/>
              </w:rPr>
              <w:t xml:space="preserve"> </w:t>
            </w:r>
            <w:r w:rsidRPr="00540490">
              <w:t>Сочинение-рассуждение на тему «Зачем нужно заниматься спортом?»</w:t>
            </w:r>
          </w:p>
        </w:tc>
        <w:tc>
          <w:tcPr>
            <w:tcW w:w="117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38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04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rPr>
          <w:jc w:val="center"/>
        </w:trPr>
        <w:tc>
          <w:tcPr>
            <w:tcW w:w="1047" w:type="dxa"/>
          </w:tcPr>
          <w:p w:rsidR="001269C7" w:rsidRPr="00540490" w:rsidRDefault="001269C7" w:rsidP="00CC610B">
            <w:pPr>
              <w:spacing w:after="0" w:line="240" w:lineRule="auto"/>
              <w:ind w:left="-54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8221" w:type="dxa"/>
          </w:tcPr>
          <w:p w:rsidR="001269C7" w:rsidRPr="00540490" w:rsidRDefault="001269C7" w:rsidP="00CC610B">
            <w:pPr>
              <w:pStyle w:val="TableParagraph"/>
              <w:spacing w:line="232" w:lineRule="exact"/>
              <w:ind w:left="110"/>
            </w:pPr>
            <w:r w:rsidRPr="00540490">
              <w:t>Раздельное</w:t>
            </w:r>
            <w:r w:rsidRPr="00540490">
              <w:rPr>
                <w:spacing w:val="-3"/>
              </w:rPr>
              <w:t xml:space="preserve"> </w:t>
            </w:r>
            <w:r w:rsidRPr="00540490">
              <w:t>и</w:t>
            </w:r>
            <w:r w:rsidRPr="00540490">
              <w:rPr>
                <w:spacing w:val="-2"/>
              </w:rPr>
              <w:t xml:space="preserve"> </w:t>
            </w:r>
            <w:r w:rsidRPr="00540490">
              <w:t>дефисное</w:t>
            </w:r>
            <w:r w:rsidRPr="00540490">
              <w:rPr>
                <w:spacing w:val="-2"/>
              </w:rPr>
              <w:t xml:space="preserve"> </w:t>
            </w:r>
            <w:r w:rsidRPr="00540490">
              <w:t>написание</w:t>
            </w:r>
            <w:r w:rsidRPr="00540490">
              <w:rPr>
                <w:spacing w:val="-3"/>
              </w:rPr>
              <w:t xml:space="preserve"> </w:t>
            </w:r>
            <w:r w:rsidRPr="00540490">
              <w:t>частиц</w:t>
            </w:r>
          </w:p>
        </w:tc>
        <w:tc>
          <w:tcPr>
            <w:tcW w:w="117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38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05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rPr>
          <w:jc w:val="center"/>
        </w:trPr>
        <w:tc>
          <w:tcPr>
            <w:tcW w:w="1047" w:type="dxa"/>
          </w:tcPr>
          <w:p w:rsidR="001269C7" w:rsidRPr="00540490" w:rsidRDefault="001269C7" w:rsidP="00CC610B">
            <w:pPr>
              <w:spacing w:after="0" w:line="240" w:lineRule="auto"/>
              <w:ind w:left="-54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8221" w:type="dxa"/>
          </w:tcPr>
          <w:p w:rsidR="001269C7" w:rsidRPr="00540490" w:rsidRDefault="001269C7" w:rsidP="00CC610B">
            <w:pPr>
              <w:pStyle w:val="TableParagraph"/>
              <w:spacing w:line="234" w:lineRule="exact"/>
              <w:ind w:left="110"/>
            </w:pPr>
            <w:r w:rsidRPr="00540490">
              <w:t>Морфологический</w:t>
            </w:r>
            <w:r w:rsidRPr="00540490">
              <w:rPr>
                <w:spacing w:val="-4"/>
              </w:rPr>
              <w:t xml:space="preserve"> </w:t>
            </w:r>
            <w:r w:rsidRPr="00540490">
              <w:t>разбор</w:t>
            </w:r>
            <w:r w:rsidRPr="00540490">
              <w:rPr>
                <w:spacing w:val="-4"/>
              </w:rPr>
              <w:t xml:space="preserve"> </w:t>
            </w:r>
            <w:r w:rsidRPr="00540490">
              <w:t>частицы</w:t>
            </w:r>
          </w:p>
        </w:tc>
        <w:tc>
          <w:tcPr>
            <w:tcW w:w="117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38" w:type="dxa"/>
          </w:tcPr>
          <w:p w:rsidR="001269C7" w:rsidRPr="00540490" w:rsidRDefault="00217A3C" w:rsidP="00CC610B">
            <w:pPr>
              <w:shd w:val="clear" w:color="auto" w:fill="FFFFFF"/>
              <w:spacing w:after="15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506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  <w:lang w:eastAsia="ru-RU"/>
                </w:rPr>
                <w:t>http://www.gramota.ru/</w:t>
              </w:r>
            </w:hyperlink>
          </w:p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07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rPr>
          <w:jc w:val="center"/>
        </w:trPr>
        <w:tc>
          <w:tcPr>
            <w:tcW w:w="1047" w:type="dxa"/>
          </w:tcPr>
          <w:p w:rsidR="001269C7" w:rsidRPr="00540490" w:rsidRDefault="001269C7" w:rsidP="00CC610B">
            <w:pPr>
              <w:spacing w:after="0" w:line="240" w:lineRule="auto"/>
              <w:ind w:left="-54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8221" w:type="dxa"/>
          </w:tcPr>
          <w:p w:rsidR="001269C7" w:rsidRPr="00540490" w:rsidRDefault="001269C7" w:rsidP="00CC610B">
            <w:pPr>
              <w:pStyle w:val="TableParagraph"/>
              <w:spacing w:line="232" w:lineRule="exact"/>
              <w:ind w:left="110"/>
            </w:pPr>
            <w:r w:rsidRPr="00540490">
              <w:t>Отрицательные</w:t>
            </w:r>
            <w:r w:rsidRPr="00540490">
              <w:rPr>
                <w:spacing w:val="-5"/>
              </w:rPr>
              <w:t xml:space="preserve"> </w:t>
            </w:r>
            <w:r w:rsidRPr="00540490">
              <w:t>частицы</w:t>
            </w:r>
            <w:r w:rsidRPr="00540490">
              <w:rPr>
                <w:spacing w:val="-4"/>
              </w:rPr>
              <w:t xml:space="preserve"> </w:t>
            </w:r>
            <w:r w:rsidRPr="00540490">
              <w:t>НЕ</w:t>
            </w:r>
            <w:r w:rsidRPr="00540490">
              <w:rPr>
                <w:spacing w:val="-3"/>
              </w:rPr>
              <w:t xml:space="preserve"> </w:t>
            </w:r>
            <w:r w:rsidRPr="00540490">
              <w:t>и</w:t>
            </w:r>
            <w:r w:rsidRPr="00540490">
              <w:rPr>
                <w:spacing w:val="-3"/>
              </w:rPr>
              <w:t xml:space="preserve"> </w:t>
            </w:r>
            <w:r w:rsidRPr="00540490">
              <w:t>НИ</w:t>
            </w:r>
          </w:p>
        </w:tc>
        <w:tc>
          <w:tcPr>
            <w:tcW w:w="117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38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08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rPr>
          <w:jc w:val="center"/>
        </w:trPr>
        <w:tc>
          <w:tcPr>
            <w:tcW w:w="1047" w:type="dxa"/>
          </w:tcPr>
          <w:p w:rsidR="001269C7" w:rsidRPr="00540490" w:rsidRDefault="001269C7" w:rsidP="00CC610B">
            <w:pPr>
              <w:spacing w:after="0" w:line="240" w:lineRule="auto"/>
              <w:ind w:left="-54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119-120</w:t>
            </w:r>
          </w:p>
        </w:tc>
        <w:tc>
          <w:tcPr>
            <w:tcW w:w="8221" w:type="dxa"/>
          </w:tcPr>
          <w:p w:rsidR="001269C7" w:rsidRPr="00540490" w:rsidRDefault="001269C7" w:rsidP="00CC610B">
            <w:pPr>
              <w:pStyle w:val="TableParagraph"/>
              <w:spacing w:line="234" w:lineRule="exact"/>
              <w:ind w:left="110"/>
            </w:pPr>
            <w:r w:rsidRPr="00540490">
              <w:t>Различение</w:t>
            </w:r>
            <w:r w:rsidRPr="00540490">
              <w:rPr>
                <w:spacing w:val="-2"/>
              </w:rPr>
              <w:t xml:space="preserve"> </w:t>
            </w:r>
            <w:r w:rsidRPr="00540490">
              <w:t>частицы</w:t>
            </w:r>
            <w:r w:rsidRPr="00540490">
              <w:rPr>
                <w:spacing w:val="-2"/>
              </w:rPr>
              <w:t xml:space="preserve"> </w:t>
            </w:r>
            <w:r w:rsidRPr="00540490">
              <w:t>и</w:t>
            </w:r>
            <w:r w:rsidRPr="00540490">
              <w:rPr>
                <w:spacing w:val="-2"/>
              </w:rPr>
              <w:t xml:space="preserve"> </w:t>
            </w:r>
            <w:r w:rsidRPr="00540490">
              <w:t>приставки</w:t>
            </w:r>
            <w:r w:rsidRPr="00540490">
              <w:rPr>
                <w:spacing w:val="-2"/>
              </w:rPr>
              <w:t xml:space="preserve"> </w:t>
            </w:r>
            <w:r w:rsidRPr="00540490">
              <w:t>НЕ</w:t>
            </w:r>
          </w:p>
        </w:tc>
        <w:tc>
          <w:tcPr>
            <w:tcW w:w="117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38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09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rPr>
          <w:jc w:val="center"/>
        </w:trPr>
        <w:tc>
          <w:tcPr>
            <w:tcW w:w="1047" w:type="dxa"/>
          </w:tcPr>
          <w:p w:rsidR="001269C7" w:rsidRPr="00540490" w:rsidRDefault="001269C7" w:rsidP="00CC610B">
            <w:pPr>
              <w:spacing w:after="0" w:line="240" w:lineRule="auto"/>
              <w:ind w:left="-54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121-122</w:t>
            </w:r>
          </w:p>
        </w:tc>
        <w:tc>
          <w:tcPr>
            <w:tcW w:w="8221" w:type="dxa"/>
          </w:tcPr>
          <w:p w:rsidR="001269C7" w:rsidRPr="00540490" w:rsidRDefault="001269C7" w:rsidP="00CC610B">
            <w:pPr>
              <w:pStyle w:val="TableParagraph"/>
              <w:spacing w:line="232" w:lineRule="exact"/>
              <w:ind w:left="110"/>
            </w:pPr>
            <w:r w:rsidRPr="00540490">
              <w:t>Частица</w:t>
            </w:r>
            <w:r w:rsidRPr="00540490">
              <w:rPr>
                <w:spacing w:val="-2"/>
              </w:rPr>
              <w:t xml:space="preserve"> </w:t>
            </w:r>
            <w:r w:rsidRPr="00540490">
              <w:t>НИ,</w:t>
            </w:r>
            <w:r w:rsidRPr="00540490">
              <w:rPr>
                <w:spacing w:val="-2"/>
              </w:rPr>
              <w:t xml:space="preserve"> </w:t>
            </w:r>
            <w:r w:rsidRPr="00540490">
              <w:t>приставка</w:t>
            </w:r>
            <w:r w:rsidRPr="00540490">
              <w:rPr>
                <w:spacing w:val="-2"/>
              </w:rPr>
              <w:t xml:space="preserve"> </w:t>
            </w:r>
            <w:r w:rsidRPr="00540490">
              <w:t>НИ,</w:t>
            </w:r>
            <w:r w:rsidRPr="00540490">
              <w:rPr>
                <w:spacing w:val="-2"/>
              </w:rPr>
              <w:t xml:space="preserve"> </w:t>
            </w:r>
            <w:r w:rsidRPr="00540490">
              <w:t>союз</w:t>
            </w:r>
            <w:r w:rsidRPr="00540490">
              <w:rPr>
                <w:spacing w:val="-3"/>
              </w:rPr>
              <w:t xml:space="preserve"> </w:t>
            </w:r>
            <w:r w:rsidRPr="00540490">
              <w:t>НИ-НИ</w:t>
            </w:r>
          </w:p>
        </w:tc>
        <w:tc>
          <w:tcPr>
            <w:tcW w:w="117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38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10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rPr>
          <w:jc w:val="center"/>
        </w:trPr>
        <w:tc>
          <w:tcPr>
            <w:tcW w:w="1047" w:type="dxa"/>
          </w:tcPr>
          <w:p w:rsidR="001269C7" w:rsidRPr="00540490" w:rsidRDefault="001269C7" w:rsidP="00CC610B">
            <w:pPr>
              <w:spacing w:after="0" w:line="240" w:lineRule="auto"/>
              <w:ind w:left="-54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8221" w:type="dxa"/>
          </w:tcPr>
          <w:p w:rsidR="001269C7" w:rsidRPr="00540490" w:rsidRDefault="001269C7" w:rsidP="00CC610B">
            <w:pPr>
              <w:pStyle w:val="TableParagraph"/>
              <w:spacing w:line="234" w:lineRule="exact"/>
              <w:ind w:left="110"/>
            </w:pPr>
            <w:r w:rsidRPr="00540490">
              <w:t>Повторение</w:t>
            </w:r>
            <w:r w:rsidRPr="00540490">
              <w:rPr>
                <w:spacing w:val="-3"/>
              </w:rPr>
              <w:t xml:space="preserve"> </w:t>
            </w:r>
            <w:r w:rsidRPr="00540490">
              <w:t>изученного</w:t>
            </w:r>
            <w:r w:rsidRPr="00540490">
              <w:rPr>
                <w:spacing w:val="-2"/>
              </w:rPr>
              <w:t xml:space="preserve"> </w:t>
            </w:r>
            <w:r w:rsidRPr="00540490">
              <w:t>по</w:t>
            </w:r>
            <w:r w:rsidRPr="00540490">
              <w:rPr>
                <w:spacing w:val="-2"/>
              </w:rPr>
              <w:t xml:space="preserve"> </w:t>
            </w:r>
            <w:r w:rsidRPr="00540490">
              <w:t>теме</w:t>
            </w:r>
            <w:r w:rsidRPr="00540490">
              <w:rPr>
                <w:spacing w:val="-2"/>
              </w:rPr>
              <w:t xml:space="preserve"> </w:t>
            </w:r>
            <w:r w:rsidRPr="00540490">
              <w:t>«Частица»</w:t>
            </w:r>
          </w:p>
        </w:tc>
        <w:tc>
          <w:tcPr>
            <w:tcW w:w="117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38" w:type="dxa"/>
          </w:tcPr>
          <w:p w:rsidR="001269C7" w:rsidRPr="00540490" w:rsidRDefault="00217A3C" w:rsidP="00CC610B">
            <w:pPr>
              <w:shd w:val="clear" w:color="auto" w:fill="FFFFFF"/>
              <w:spacing w:after="150" w:line="240" w:lineRule="auto"/>
              <w:jc w:val="center"/>
              <w:rPr>
                <w:rFonts w:ascii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</w:pPr>
            <w:hyperlink r:id="rId511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  <w:p w:rsidR="001269C7" w:rsidRPr="00540490" w:rsidRDefault="00217A3C" w:rsidP="00CC610B">
            <w:pPr>
              <w:shd w:val="clear" w:color="auto" w:fill="FFFFFF"/>
              <w:spacing w:after="15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12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  <w:lang w:eastAsia="ru-RU"/>
                </w:rPr>
                <w:t>http://www.gramota.ru/</w:t>
              </w:r>
            </w:hyperlink>
          </w:p>
        </w:tc>
      </w:tr>
      <w:tr w:rsidR="001269C7" w:rsidRPr="00540490" w:rsidTr="00CC610B">
        <w:trPr>
          <w:jc w:val="center"/>
        </w:trPr>
        <w:tc>
          <w:tcPr>
            <w:tcW w:w="1047" w:type="dxa"/>
          </w:tcPr>
          <w:p w:rsidR="001269C7" w:rsidRPr="00540490" w:rsidRDefault="001269C7" w:rsidP="00CC610B">
            <w:pPr>
              <w:spacing w:after="0" w:line="240" w:lineRule="auto"/>
              <w:ind w:left="-54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8221" w:type="dxa"/>
          </w:tcPr>
          <w:p w:rsidR="001269C7" w:rsidRPr="00540490" w:rsidRDefault="001269C7" w:rsidP="00CC610B">
            <w:pPr>
              <w:pStyle w:val="TableParagraph"/>
              <w:spacing w:line="232" w:lineRule="exact"/>
              <w:ind w:left="110"/>
            </w:pPr>
            <w:r w:rsidRPr="00540490">
              <w:rPr>
                <w:b/>
                <w:bCs/>
              </w:rPr>
              <w:t>И.К</w:t>
            </w:r>
            <w:r w:rsidRPr="00540490">
              <w:t>.</w:t>
            </w:r>
            <w:r>
              <w:t xml:space="preserve"> </w:t>
            </w:r>
            <w:r w:rsidRPr="00540490">
              <w:t>Контрольная</w:t>
            </w:r>
            <w:r w:rsidRPr="00540490">
              <w:rPr>
                <w:spacing w:val="-2"/>
              </w:rPr>
              <w:t xml:space="preserve"> </w:t>
            </w:r>
            <w:r w:rsidRPr="00540490">
              <w:t>работа  по теме «Частица»</w:t>
            </w:r>
          </w:p>
        </w:tc>
        <w:tc>
          <w:tcPr>
            <w:tcW w:w="117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38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13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rPr>
          <w:jc w:val="center"/>
        </w:trPr>
        <w:tc>
          <w:tcPr>
            <w:tcW w:w="1047" w:type="dxa"/>
          </w:tcPr>
          <w:p w:rsidR="001269C7" w:rsidRPr="00540490" w:rsidRDefault="001269C7" w:rsidP="00CC610B">
            <w:pPr>
              <w:spacing w:after="0" w:line="240" w:lineRule="auto"/>
              <w:ind w:left="-54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1" w:type="dxa"/>
          </w:tcPr>
          <w:p w:rsidR="001269C7" w:rsidRPr="00540490" w:rsidRDefault="001269C7" w:rsidP="00CC610B">
            <w:pPr>
              <w:pStyle w:val="TableParagraph"/>
              <w:spacing w:line="234" w:lineRule="exact"/>
              <w:ind w:left="110"/>
            </w:pPr>
            <w:r w:rsidRPr="00540490">
              <w:rPr>
                <w:b/>
                <w:bCs/>
              </w:rPr>
              <w:t>Междометия и звукоподражательные слова</w:t>
            </w:r>
            <w:r w:rsidRPr="00540490">
              <w:rPr>
                <w:b/>
                <w:bCs/>
                <w:spacing w:val="-3"/>
              </w:rPr>
              <w:t xml:space="preserve"> </w:t>
            </w:r>
          </w:p>
        </w:tc>
        <w:tc>
          <w:tcPr>
            <w:tcW w:w="117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238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9C7" w:rsidRPr="00217A3C" w:rsidTr="00CC610B">
        <w:trPr>
          <w:jc w:val="center"/>
        </w:trPr>
        <w:tc>
          <w:tcPr>
            <w:tcW w:w="1047" w:type="dxa"/>
          </w:tcPr>
          <w:p w:rsidR="001269C7" w:rsidRPr="00540490" w:rsidRDefault="001269C7" w:rsidP="00CC610B">
            <w:pPr>
              <w:spacing w:after="0" w:line="240" w:lineRule="auto"/>
              <w:ind w:left="-54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8221" w:type="dxa"/>
          </w:tcPr>
          <w:p w:rsidR="001269C7" w:rsidRPr="00540490" w:rsidRDefault="001269C7" w:rsidP="00CC610B">
            <w:pPr>
              <w:pStyle w:val="TableParagraph"/>
              <w:spacing w:line="234" w:lineRule="exact"/>
              <w:ind w:left="110"/>
            </w:pPr>
            <w:r w:rsidRPr="00540490">
              <w:t>Междометие</w:t>
            </w:r>
            <w:r w:rsidRPr="00540490">
              <w:rPr>
                <w:spacing w:val="-4"/>
              </w:rPr>
              <w:t xml:space="preserve"> </w:t>
            </w:r>
            <w:r w:rsidRPr="00540490">
              <w:t>как</w:t>
            </w:r>
            <w:r w:rsidRPr="00540490">
              <w:rPr>
                <w:spacing w:val="-1"/>
              </w:rPr>
              <w:t xml:space="preserve"> </w:t>
            </w:r>
            <w:r w:rsidRPr="00540490">
              <w:t>часть</w:t>
            </w:r>
            <w:r w:rsidRPr="00540490">
              <w:rPr>
                <w:spacing w:val="-2"/>
              </w:rPr>
              <w:t xml:space="preserve"> </w:t>
            </w:r>
            <w:r w:rsidRPr="00540490">
              <w:t>речи</w:t>
            </w:r>
          </w:p>
        </w:tc>
        <w:tc>
          <w:tcPr>
            <w:tcW w:w="117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38" w:type="dxa"/>
          </w:tcPr>
          <w:p w:rsidR="001269C7" w:rsidRPr="00540490" w:rsidRDefault="00217A3C" w:rsidP="00CC610B">
            <w:pPr>
              <w:shd w:val="clear" w:color="auto" w:fill="FFFFFF"/>
              <w:spacing w:after="150" w:line="240" w:lineRule="auto"/>
              <w:jc w:val="center"/>
              <w:rPr>
                <w:rStyle w:val="ab"/>
                <w:rFonts w:ascii="Times New Roman" w:hAnsi="Times New Roman"/>
                <w:sz w:val="24"/>
                <w:szCs w:val="24"/>
                <w:lang w:val="en-US"/>
              </w:rPr>
            </w:pPr>
            <w:hyperlink r:id="rId514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  <w:lang w:val="en-US"/>
                </w:rPr>
                <w:t>ttps://resh.edu.ru/subject/13/</w:t>
              </w:r>
            </w:hyperlink>
          </w:p>
          <w:p w:rsidR="001269C7" w:rsidRPr="00540490" w:rsidRDefault="00217A3C" w:rsidP="00CC610B">
            <w:pPr>
              <w:spacing w:after="15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hyperlink r:id="rId515" w:history="1">
              <w:r w:rsidR="001269C7" w:rsidRPr="00540490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http://school-collection.edu.ru/catalog/</w:t>
              </w:r>
            </w:hyperlink>
          </w:p>
        </w:tc>
      </w:tr>
      <w:tr w:rsidR="001269C7" w:rsidRPr="00540490" w:rsidTr="00CC610B">
        <w:trPr>
          <w:jc w:val="center"/>
        </w:trPr>
        <w:tc>
          <w:tcPr>
            <w:tcW w:w="1047" w:type="dxa"/>
          </w:tcPr>
          <w:p w:rsidR="001269C7" w:rsidRPr="00540490" w:rsidRDefault="001269C7" w:rsidP="00CC610B">
            <w:pPr>
              <w:spacing w:after="0" w:line="240" w:lineRule="auto"/>
              <w:ind w:left="-54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126</w:t>
            </w:r>
          </w:p>
        </w:tc>
        <w:tc>
          <w:tcPr>
            <w:tcW w:w="8221" w:type="dxa"/>
          </w:tcPr>
          <w:p w:rsidR="001269C7" w:rsidRPr="00540490" w:rsidRDefault="001269C7" w:rsidP="00CC610B">
            <w:pPr>
              <w:pStyle w:val="TableParagraph"/>
              <w:spacing w:line="232" w:lineRule="exact"/>
              <w:ind w:left="110"/>
            </w:pPr>
            <w:r w:rsidRPr="00540490">
              <w:t>Дефис</w:t>
            </w:r>
            <w:r w:rsidRPr="00540490">
              <w:rPr>
                <w:spacing w:val="-2"/>
              </w:rPr>
              <w:t xml:space="preserve"> </w:t>
            </w:r>
            <w:r w:rsidRPr="00540490">
              <w:t>в</w:t>
            </w:r>
            <w:r w:rsidRPr="00540490">
              <w:rPr>
                <w:spacing w:val="-2"/>
              </w:rPr>
              <w:t xml:space="preserve"> </w:t>
            </w:r>
            <w:r w:rsidRPr="00540490">
              <w:t>междометиях.</w:t>
            </w:r>
            <w:r w:rsidRPr="00540490">
              <w:rPr>
                <w:spacing w:val="-2"/>
              </w:rPr>
              <w:t xml:space="preserve"> </w:t>
            </w:r>
            <w:r w:rsidRPr="00540490">
              <w:t>Знаки</w:t>
            </w:r>
            <w:r w:rsidRPr="00540490">
              <w:rPr>
                <w:spacing w:val="-2"/>
              </w:rPr>
              <w:t xml:space="preserve"> </w:t>
            </w:r>
            <w:r w:rsidRPr="00540490">
              <w:t>препинания</w:t>
            </w:r>
            <w:r w:rsidRPr="00540490">
              <w:rPr>
                <w:spacing w:val="-4"/>
              </w:rPr>
              <w:t xml:space="preserve"> </w:t>
            </w:r>
            <w:r w:rsidRPr="00540490">
              <w:t>при</w:t>
            </w:r>
            <w:r w:rsidRPr="00540490">
              <w:rPr>
                <w:spacing w:val="-3"/>
              </w:rPr>
              <w:t xml:space="preserve"> </w:t>
            </w:r>
            <w:r w:rsidRPr="00540490">
              <w:t>междометиях</w:t>
            </w:r>
          </w:p>
        </w:tc>
        <w:tc>
          <w:tcPr>
            <w:tcW w:w="117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38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16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rPr>
          <w:jc w:val="center"/>
        </w:trPr>
        <w:tc>
          <w:tcPr>
            <w:tcW w:w="1047" w:type="dxa"/>
          </w:tcPr>
          <w:p w:rsidR="001269C7" w:rsidRPr="00540490" w:rsidRDefault="001269C7" w:rsidP="00CC610B">
            <w:pPr>
              <w:spacing w:after="0" w:line="240" w:lineRule="auto"/>
              <w:ind w:left="-54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8221" w:type="dxa"/>
          </w:tcPr>
          <w:p w:rsidR="001269C7" w:rsidRPr="00540490" w:rsidRDefault="001269C7" w:rsidP="00CC610B">
            <w:pPr>
              <w:pStyle w:val="TableParagraph"/>
              <w:spacing w:line="232" w:lineRule="exact"/>
              <w:ind w:left="110"/>
            </w:pPr>
            <w:r w:rsidRPr="00540490">
              <w:t xml:space="preserve">Звукоподражательные слова </w:t>
            </w:r>
          </w:p>
        </w:tc>
        <w:tc>
          <w:tcPr>
            <w:tcW w:w="117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38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17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rPr>
          <w:jc w:val="center"/>
        </w:trPr>
        <w:tc>
          <w:tcPr>
            <w:tcW w:w="1047" w:type="dxa"/>
          </w:tcPr>
          <w:p w:rsidR="001269C7" w:rsidRPr="00540490" w:rsidRDefault="001269C7" w:rsidP="00CC610B">
            <w:pPr>
              <w:spacing w:after="0" w:line="240" w:lineRule="auto"/>
              <w:ind w:left="-54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8221" w:type="dxa"/>
          </w:tcPr>
          <w:p w:rsidR="001269C7" w:rsidRPr="00540490" w:rsidRDefault="001269C7" w:rsidP="00CC610B">
            <w:pPr>
              <w:pStyle w:val="TableParagraph"/>
              <w:spacing w:line="232" w:lineRule="exact"/>
              <w:ind w:left="110"/>
            </w:pPr>
            <w:r w:rsidRPr="00540490">
              <w:t>Использование междометий и звукоподражательных слов в разговорной и  художественной  речи</w:t>
            </w:r>
          </w:p>
        </w:tc>
        <w:tc>
          <w:tcPr>
            <w:tcW w:w="117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38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18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rPr>
          <w:jc w:val="center"/>
        </w:trPr>
        <w:tc>
          <w:tcPr>
            <w:tcW w:w="1047" w:type="dxa"/>
          </w:tcPr>
          <w:p w:rsidR="001269C7" w:rsidRPr="00540490" w:rsidRDefault="001269C7" w:rsidP="00CC610B">
            <w:pPr>
              <w:spacing w:after="0" w:line="240" w:lineRule="auto"/>
              <w:ind w:left="-54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8221" w:type="dxa"/>
          </w:tcPr>
          <w:p w:rsidR="001269C7" w:rsidRPr="00540490" w:rsidRDefault="001269C7" w:rsidP="00CC610B">
            <w:pPr>
              <w:pStyle w:val="TableParagraph"/>
              <w:spacing w:line="232" w:lineRule="exact"/>
              <w:ind w:left="110"/>
              <w:rPr>
                <w:b/>
                <w:bCs/>
              </w:rPr>
            </w:pPr>
            <w:r w:rsidRPr="00540490">
              <w:rPr>
                <w:b/>
                <w:bCs/>
              </w:rPr>
              <w:t>Р</w:t>
            </w:r>
            <w:r>
              <w:rPr>
                <w:b/>
                <w:bCs/>
              </w:rPr>
              <w:t>.</w:t>
            </w:r>
            <w:r w:rsidRPr="00540490">
              <w:rPr>
                <w:b/>
                <w:bCs/>
              </w:rPr>
              <w:t>3</w:t>
            </w:r>
            <w:r>
              <w:rPr>
                <w:b/>
                <w:bCs/>
              </w:rPr>
              <w:t>.</w:t>
            </w:r>
            <w:r w:rsidRPr="00540490">
              <w:rPr>
                <w:b/>
                <w:bCs/>
              </w:rPr>
              <w:t xml:space="preserve"> </w:t>
            </w:r>
            <w:r w:rsidRPr="00540490">
              <w:t>Сочинение-рассуждение на тему «Почему День Победы является святым дн</w:t>
            </w:r>
            <w:r>
              <w:t>ё</w:t>
            </w:r>
            <w:r w:rsidRPr="00540490">
              <w:t>м для нашей Родины?»</w:t>
            </w:r>
          </w:p>
        </w:tc>
        <w:tc>
          <w:tcPr>
            <w:tcW w:w="117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38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19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</w:t>
              </w:r>
            </w:hyperlink>
          </w:p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9C7" w:rsidRPr="00540490" w:rsidTr="00CC610B">
        <w:trPr>
          <w:jc w:val="center"/>
        </w:trPr>
        <w:tc>
          <w:tcPr>
            <w:tcW w:w="1047" w:type="dxa"/>
          </w:tcPr>
          <w:p w:rsidR="001269C7" w:rsidRPr="00540490" w:rsidRDefault="001269C7" w:rsidP="00CC610B">
            <w:pPr>
              <w:spacing w:after="0" w:line="240" w:lineRule="auto"/>
              <w:ind w:left="-54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1" w:type="dxa"/>
          </w:tcPr>
          <w:p w:rsidR="001269C7" w:rsidRPr="00540490" w:rsidRDefault="001269C7" w:rsidP="00CC610B">
            <w:pPr>
              <w:pStyle w:val="TableParagraph"/>
              <w:spacing w:line="232" w:lineRule="exact"/>
              <w:ind w:left="110"/>
              <w:rPr>
                <w:b/>
                <w:bCs/>
              </w:rPr>
            </w:pPr>
            <w:r w:rsidRPr="00540490">
              <w:rPr>
                <w:b/>
                <w:bCs/>
              </w:rPr>
              <w:t>Омонимия слов разных частей речи</w:t>
            </w:r>
          </w:p>
        </w:tc>
        <w:tc>
          <w:tcPr>
            <w:tcW w:w="117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238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9C7" w:rsidRPr="00540490" w:rsidTr="00CC610B">
        <w:trPr>
          <w:jc w:val="center"/>
        </w:trPr>
        <w:tc>
          <w:tcPr>
            <w:tcW w:w="1047" w:type="dxa"/>
          </w:tcPr>
          <w:p w:rsidR="001269C7" w:rsidRPr="00540490" w:rsidRDefault="001269C7" w:rsidP="00CC610B">
            <w:pPr>
              <w:spacing w:after="0" w:line="240" w:lineRule="auto"/>
              <w:ind w:left="-54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8221" w:type="dxa"/>
          </w:tcPr>
          <w:p w:rsidR="001269C7" w:rsidRPr="00540490" w:rsidRDefault="001269C7" w:rsidP="00CC610B">
            <w:pPr>
              <w:pStyle w:val="TableParagraph"/>
              <w:spacing w:line="232" w:lineRule="exact"/>
              <w:ind w:left="110"/>
            </w:pPr>
            <w:r w:rsidRPr="00540490">
              <w:t>Грамматическая омонимия</w:t>
            </w:r>
          </w:p>
        </w:tc>
        <w:tc>
          <w:tcPr>
            <w:tcW w:w="117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38" w:type="dxa"/>
          </w:tcPr>
          <w:p w:rsidR="001269C7" w:rsidRPr="00540490" w:rsidRDefault="00217A3C" w:rsidP="00CC610B">
            <w:pPr>
              <w:shd w:val="clear" w:color="auto" w:fill="FFFFFF"/>
              <w:spacing w:after="15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520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  <w:lang w:eastAsia="ru-RU"/>
                </w:rPr>
                <w:t>http://www.gramota.ru/</w:t>
              </w:r>
            </w:hyperlink>
          </w:p>
        </w:tc>
      </w:tr>
      <w:tr w:rsidR="001269C7" w:rsidRPr="00540490" w:rsidTr="00CC610B">
        <w:trPr>
          <w:jc w:val="center"/>
        </w:trPr>
        <w:tc>
          <w:tcPr>
            <w:tcW w:w="1047" w:type="dxa"/>
          </w:tcPr>
          <w:p w:rsidR="001269C7" w:rsidRPr="00540490" w:rsidRDefault="001269C7" w:rsidP="00CC610B">
            <w:pPr>
              <w:spacing w:after="0" w:line="240" w:lineRule="auto"/>
              <w:ind w:left="-54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8221" w:type="dxa"/>
          </w:tcPr>
          <w:p w:rsidR="001269C7" w:rsidRPr="00540490" w:rsidRDefault="001269C7" w:rsidP="00CC610B">
            <w:pPr>
              <w:pStyle w:val="TableParagraph"/>
              <w:spacing w:line="232" w:lineRule="exact"/>
              <w:ind w:left="110"/>
            </w:pPr>
            <w:r w:rsidRPr="00540490">
              <w:t>Использование грамматических омонимов в речи</w:t>
            </w:r>
          </w:p>
        </w:tc>
        <w:tc>
          <w:tcPr>
            <w:tcW w:w="117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38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21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rPr>
          <w:jc w:val="center"/>
        </w:trPr>
        <w:tc>
          <w:tcPr>
            <w:tcW w:w="1047" w:type="dxa"/>
          </w:tcPr>
          <w:p w:rsidR="001269C7" w:rsidRPr="00540490" w:rsidRDefault="001269C7" w:rsidP="00CC610B">
            <w:pPr>
              <w:spacing w:after="0" w:line="240" w:lineRule="auto"/>
              <w:ind w:left="-54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1" w:type="dxa"/>
          </w:tcPr>
          <w:p w:rsidR="001269C7" w:rsidRPr="00540490" w:rsidRDefault="001269C7" w:rsidP="00CC610B">
            <w:pPr>
              <w:pStyle w:val="TableParagraph"/>
              <w:spacing w:line="232" w:lineRule="exact"/>
              <w:ind w:left="110"/>
              <w:rPr>
                <w:b/>
                <w:bCs/>
              </w:rPr>
            </w:pPr>
            <w:r w:rsidRPr="00540490">
              <w:rPr>
                <w:b/>
                <w:bCs/>
              </w:rPr>
              <w:t xml:space="preserve">Повторение </w:t>
            </w:r>
            <w:proofErr w:type="gramStart"/>
            <w:r w:rsidRPr="00540490">
              <w:rPr>
                <w:b/>
                <w:bCs/>
              </w:rPr>
              <w:t>изученного</w:t>
            </w:r>
            <w:proofErr w:type="gramEnd"/>
            <w:r w:rsidRPr="00540490">
              <w:rPr>
                <w:b/>
                <w:bCs/>
              </w:rPr>
              <w:t xml:space="preserve"> в 7 классе</w:t>
            </w:r>
          </w:p>
        </w:tc>
        <w:tc>
          <w:tcPr>
            <w:tcW w:w="117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3+2</w:t>
            </w:r>
          </w:p>
        </w:tc>
        <w:tc>
          <w:tcPr>
            <w:tcW w:w="4238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9C7" w:rsidRPr="00540490" w:rsidTr="00CC610B">
        <w:trPr>
          <w:jc w:val="center"/>
        </w:trPr>
        <w:tc>
          <w:tcPr>
            <w:tcW w:w="1047" w:type="dxa"/>
          </w:tcPr>
          <w:p w:rsidR="001269C7" w:rsidRPr="00540490" w:rsidRDefault="001269C7" w:rsidP="00CC610B">
            <w:pPr>
              <w:spacing w:after="0" w:line="240" w:lineRule="auto"/>
              <w:ind w:left="-54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132-133</w:t>
            </w:r>
          </w:p>
        </w:tc>
        <w:tc>
          <w:tcPr>
            <w:tcW w:w="8221" w:type="dxa"/>
          </w:tcPr>
          <w:p w:rsidR="001269C7" w:rsidRPr="00540490" w:rsidRDefault="001269C7" w:rsidP="00CC610B">
            <w:pPr>
              <w:pStyle w:val="TableParagraph"/>
              <w:spacing w:line="234" w:lineRule="exact"/>
              <w:ind w:left="110"/>
            </w:pPr>
            <w:r w:rsidRPr="00540490">
              <w:t>Морфология и орфография</w:t>
            </w:r>
          </w:p>
        </w:tc>
        <w:tc>
          <w:tcPr>
            <w:tcW w:w="117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38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Style w:val="ab"/>
                <w:rFonts w:ascii="Times New Roman" w:hAnsi="Times New Roman"/>
                <w:sz w:val="24"/>
                <w:szCs w:val="24"/>
              </w:rPr>
            </w:pPr>
            <w:hyperlink r:id="rId522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rPr>
          <w:jc w:val="center"/>
        </w:trPr>
        <w:tc>
          <w:tcPr>
            <w:tcW w:w="1047" w:type="dxa"/>
          </w:tcPr>
          <w:p w:rsidR="001269C7" w:rsidRPr="00540490" w:rsidRDefault="001269C7" w:rsidP="00CC610B">
            <w:pPr>
              <w:spacing w:after="0" w:line="240" w:lineRule="auto"/>
              <w:ind w:left="-54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8221" w:type="dxa"/>
          </w:tcPr>
          <w:p w:rsidR="001269C7" w:rsidRPr="00540490" w:rsidRDefault="001269C7" w:rsidP="00CC610B">
            <w:pPr>
              <w:pStyle w:val="TableParagraph"/>
              <w:spacing w:line="232" w:lineRule="exact"/>
              <w:ind w:left="110"/>
            </w:pPr>
            <w:r w:rsidRPr="00540490">
              <w:rPr>
                <w:b/>
                <w:bCs/>
              </w:rPr>
              <w:t>К.Р</w:t>
            </w:r>
            <w:r w:rsidRPr="00316731">
              <w:rPr>
                <w:b/>
              </w:rPr>
              <w:t>.</w:t>
            </w:r>
            <w:r w:rsidRPr="00540490">
              <w:t xml:space="preserve">  Итоговая  контрольная работа</w:t>
            </w:r>
          </w:p>
        </w:tc>
        <w:tc>
          <w:tcPr>
            <w:tcW w:w="117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38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23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rPr>
          <w:jc w:val="center"/>
        </w:trPr>
        <w:tc>
          <w:tcPr>
            <w:tcW w:w="1047" w:type="dxa"/>
          </w:tcPr>
          <w:p w:rsidR="001269C7" w:rsidRPr="00540490" w:rsidRDefault="001269C7" w:rsidP="00CC610B">
            <w:pPr>
              <w:spacing w:after="0" w:line="240" w:lineRule="auto"/>
              <w:ind w:left="-54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8221" w:type="dxa"/>
          </w:tcPr>
          <w:p w:rsidR="001269C7" w:rsidRPr="00540490" w:rsidRDefault="001269C7" w:rsidP="00CC610B">
            <w:pPr>
              <w:pStyle w:val="TableParagraph"/>
              <w:spacing w:line="234" w:lineRule="exact"/>
              <w:ind w:left="110"/>
            </w:pPr>
            <w:r w:rsidRPr="00540490">
              <w:rPr>
                <w:b/>
                <w:bCs/>
              </w:rPr>
              <w:t xml:space="preserve">К.Р.  </w:t>
            </w:r>
            <w:r w:rsidRPr="00540490">
              <w:t>Изложение текста публицистического стиля (упр. 488)</w:t>
            </w:r>
          </w:p>
        </w:tc>
        <w:tc>
          <w:tcPr>
            <w:tcW w:w="117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38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24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  <w:lang w:val="en-US"/>
                </w:rPr>
                <w:t>https</w:t>
              </w:r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://</w:t>
              </w:r>
              <w:proofErr w:type="spellStart"/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  <w:lang w:val="en-US"/>
                </w:rPr>
                <w:t>resh</w:t>
              </w:r>
              <w:proofErr w:type="spellEnd"/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/</w:t>
              </w:r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  <w:lang w:val="en-US"/>
                </w:rPr>
                <w:t>subject</w:t>
              </w:r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/13/</w:t>
              </w:r>
            </w:hyperlink>
          </w:p>
        </w:tc>
      </w:tr>
      <w:tr w:rsidR="001269C7" w:rsidRPr="00540490" w:rsidTr="00CC610B">
        <w:trPr>
          <w:jc w:val="center"/>
        </w:trPr>
        <w:tc>
          <w:tcPr>
            <w:tcW w:w="1047" w:type="dxa"/>
          </w:tcPr>
          <w:p w:rsidR="001269C7" w:rsidRPr="00540490" w:rsidRDefault="001269C7" w:rsidP="00CC610B">
            <w:pPr>
              <w:spacing w:after="0" w:line="240" w:lineRule="auto"/>
              <w:ind w:left="-54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8221" w:type="dxa"/>
          </w:tcPr>
          <w:p w:rsidR="001269C7" w:rsidRPr="00540490" w:rsidRDefault="001269C7" w:rsidP="00CC610B">
            <w:pPr>
              <w:pStyle w:val="TableParagraph"/>
              <w:spacing w:line="232" w:lineRule="exact"/>
              <w:ind w:left="110"/>
            </w:pPr>
            <w:r w:rsidRPr="00540490">
              <w:t>Текст и стили речи</w:t>
            </w:r>
          </w:p>
        </w:tc>
        <w:tc>
          <w:tcPr>
            <w:tcW w:w="117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38" w:type="dxa"/>
          </w:tcPr>
          <w:p w:rsidR="001269C7" w:rsidRPr="00540490" w:rsidRDefault="00217A3C" w:rsidP="00CC610B">
            <w:pPr>
              <w:spacing w:after="15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25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  <w:lang w:eastAsia="ru-RU"/>
                </w:rPr>
                <w:t>https://prosv.ru/static/tsok</w:t>
              </w:r>
            </w:hyperlink>
          </w:p>
        </w:tc>
      </w:tr>
    </w:tbl>
    <w:p w:rsidR="001269C7" w:rsidRPr="00540490" w:rsidRDefault="001269C7" w:rsidP="001269C7">
      <w:pPr>
        <w:jc w:val="both"/>
        <w:rPr>
          <w:rFonts w:ascii="Times New Roman" w:hAnsi="Times New Roman" w:cs="Times New Roman"/>
          <w:sz w:val="24"/>
          <w:szCs w:val="24"/>
        </w:rPr>
      </w:pPr>
      <w:r w:rsidRPr="00540490">
        <w:rPr>
          <w:rFonts w:ascii="Times New Roman" w:hAnsi="Times New Roman" w:cs="Times New Roman"/>
          <w:sz w:val="24"/>
          <w:szCs w:val="24"/>
        </w:rPr>
        <w:tab/>
      </w:r>
    </w:p>
    <w:p w:rsidR="001269C7" w:rsidRPr="00540490" w:rsidRDefault="001269C7" w:rsidP="001269C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  <w:r w:rsidRPr="00540490">
        <w:rPr>
          <w:rFonts w:ascii="Times New Roman" w:hAnsi="Times New Roman" w:cs="Times New Roman"/>
          <w:b/>
          <w:bCs/>
          <w:sz w:val="24"/>
          <w:szCs w:val="24"/>
        </w:rPr>
        <w:lastRenderedPageBreak/>
        <w:t>8 класс. 102 часа</w:t>
      </w:r>
    </w:p>
    <w:p w:rsidR="001269C7" w:rsidRPr="00540490" w:rsidRDefault="001269C7" w:rsidP="001269C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40490">
        <w:rPr>
          <w:rFonts w:ascii="Times New Roman" w:hAnsi="Times New Roman" w:cs="Times New Roman"/>
          <w:b/>
          <w:bCs/>
          <w:sz w:val="24"/>
          <w:szCs w:val="24"/>
        </w:rPr>
        <w:t>(Повторение – 8 часов, итоговый контроль – 9 часов)</w:t>
      </w:r>
    </w:p>
    <w:p w:rsidR="001269C7" w:rsidRPr="00540490" w:rsidRDefault="001269C7" w:rsidP="001269C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678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2"/>
        <w:gridCol w:w="8591"/>
        <w:gridCol w:w="1276"/>
        <w:gridCol w:w="3709"/>
      </w:tblGrid>
      <w:tr w:rsidR="001269C7" w:rsidRPr="00540490" w:rsidTr="00CC610B">
        <w:trPr>
          <w:jc w:val="center"/>
        </w:trPr>
        <w:tc>
          <w:tcPr>
            <w:tcW w:w="110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урока</w:t>
            </w:r>
          </w:p>
        </w:tc>
        <w:tc>
          <w:tcPr>
            <w:tcW w:w="8591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</w:t>
            </w:r>
          </w:p>
        </w:tc>
        <w:tc>
          <w:tcPr>
            <w:tcW w:w="1276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Кол-во часов</w:t>
            </w:r>
          </w:p>
        </w:tc>
        <w:tc>
          <w:tcPr>
            <w:tcW w:w="3709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Электронные образовательные ресурсы</w:t>
            </w:r>
          </w:p>
        </w:tc>
      </w:tr>
      <w:tr w:rsidR="001269C7" w:rsidRPr="00540490" w:rsidTr="00CC610B">
        <w:trPr>
          <w:jc w:val="center"/>
        </w:trPr>
        <w:tc>
          <w:tcPr>
            <w:tcW w:w="110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91" w:type="dxa"/>
          </w:tcPr>
          <w:p w:rsidR="001269C7" w:rsidRPr="00540490" w:rsidRDefault="001269C7" w:rsidP="00CC610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Раздел 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5404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Общие сведения о языке              </w:t>
            </w:r>
          </w:p>
        </w:tc>
        <w:tc>
          <w:tcPr>
            <w:tcW w:w="1276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709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9C7" w:rsidRPr="00540490" w:rsidTr="00CC610B">
        <w:trPr>
          <w:jc w:val="center"/>
        </w:trPr>
        <w:tc>
          <w:tcPr>
            <w:tcW w:w="110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91" w:type="dxa"/>
          </w:tcPr>
          <w:p w:rsidR="001269C7" w:rsidRPr="00540490" w:rsidRDefault="001269C7" w:rsidP="00CC61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Русский язык в кругу других славянских языков</w:t>
            </w:r>
          </w:p>
        </w:tc>
        <w:tc>
          <w:tcPr>
            <w:tcW w:w="1276" w:type="dxa"/>
          </w:tcPr>
          <w:p w:rsidR="001269C7" w:rsidRPr="00540490" w:rsidRDefault="001269C7" w:rsidP="00CC610B">
            <w:pPr>
              <w:spacing w:after="15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09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26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rPr>
          <w:jc w:val="center"/>
        </w:trPr>
        <w:tc>
          <w:tcPr>
            <w:tcW w:w="110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91" w:type="dxa"/>
          </w:tcPr>
          <w:p w:rsidR="001269C7" w:rsidRPr="00540490" w:rsidRDefault="001269C7" w:rsidP="00CC61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</w:t>
            </w:r>
            <w:r w:rsidRPr="00540490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gramStart"/>
            <w:r w:rsidRPr="00540490">
              <w:rPr>
                <w:rFonts w:ascii="Times New Roman" w:hAnsi="Times New Roman" w:cs="Times New Roman"/>
                <w:b/>
                <w:sz w:val="24"/>
                <w:szCs w:val="24"/>
              </w:rPr>
              <w:t>изученного</w:t>
            </w:r>
            <w:proofErr w:type="gramEnd"/>
            <w:r w:rsidRPr="00540490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540490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Pr="00540490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540490">
              <w:rPr>
                <w:rFonts w:ascii="Times New Roman" w:hAnsi="Times New Roman" w:cs="Times New Roman"/>
                <w:b/>
                <w:sz w:val="24"/>
                <w:szCs w:val="24"/>
              </w:rPr>
              <w:t>5-7</w:t>
            </w:r>
            <w:r w:rsidRPr="00540490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540490">
              <w:rPr>
                <w:rFonts w:ascii="Times New Roman" w:hAnsi="Times New Roman" w:cs="Times New Roman"/>
                <w:b/>
                <w:sz w:val="24"/>
                <w:szCs w:val="24"/>
              </w:rPr>
              <w:t>классах</w:t>
            </w:r>
            <w:r w:rsidRPr="00540490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1269C7" w:rsidRPr="00540490" w:rsidRDefault="001269C7" w:rsidP="00CC610B">
            <w:pPr>
              <w:spacing w:after="15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709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9C7" w:rsidRPr="00540490" w:rsidTr="00CC610B">
        <w:trPr>
          <w:jc w:val="center"/>
        </w:trPr>
        <w:tc>
          <w:tcPr>
            <w:tcW w:w="110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91" w:type="dxa"/>
          </w:tcPr>
          <w:p w:rsidR="001269C7" w:rsidRPr="00540490" w:rsidRDefault="001269C7" w:rsidP="00CC610B">
            <w:pPr>
              <w:spacing w:after="0" w:line="240" w:lineRule="auto"/>
              <w:ind w:left="6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Фонетика</w:t>
            </w:r>
            <w:r w:rsidRPr="0054049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4049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графика.</w:t>
            </w:r>
            <w:r w:rsidRPr="0054049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Орфография</w:t>
            </w:r>
          </w:p>
        </w:tc>
        <w:tc>
          <w:tcPr>
            <w:tcW w:w="1276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09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27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rPr>
          <w:jc w:val="center"/>
        </w:trPr>
        <w:tc>
          <w:tcPr>
            <w:tcW w:w="110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91" w:type="dxa"/>
          </w:tcPr>
          <w:p w:rsidR="001269C7" w:rsidRPr="00540490" w:rsidRDefault="001269C7" w:rsidP="00CC610B">
            <w:pPr>
              <w:pStyle w:val="TableParagraph"/>
              <w:spacing w:line="256" w:lineRule="exact"/>
              <w:ind w:left="108"/>
            </w:pPr>
            <w:proofErr w:type="spellStart"/>
            <w:r w:rsidRPr="00540490">
              <w:t>Морфемика</w:t>
            </w:r>
            <w:proofErr w:type="spellEnd"/>
            <w:r w:rsidRPr="00540490">
              <w:rPr>
                <w:spacing w:val="-5"/>
              </w:rPr>
              <w:t xml:space="preserve"> </w:t>
            </w:r>
            <w:r w:rsidRPr="00540490">
              <w:t>и</w:t>
            </w:r>
            <w:r w:rsidRPr="00540490">
              <w:rPr>
                <w:spacing w:val="-4"/>
              </w:rPr>
              <w:t xml:space="preserve"> </w:t>
            </w:r>
            <w:r w:rsidRPr="00540490">
              <w:t>словообразование.</w:t>
            </w:r>
            <w:r w:rsidRPr="00540490">
              <w:rPr>
                <w:spacing w:val="-4"/>
              </w:rPr>
              <w:t xml:space="preserve"> </w:t>
            </w:r>
            <w:r w:rsidRPr="00540490">
              <w:t>Орфография</w:t>
            </w:r>
          </w:p>
        </w:tc>
        <w:tc>
          <w:tcPr>
            <w:tcW w:w="1276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09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28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rPr>
          <w:jc w:val="center"/>
        </w:trPr>
        <w:tc>
          <w:tcPr>
            <w:tcW w:w="110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91" w:type="dxa"/>
          </w:tcPr>
          <w:p w:rsidR="001269C7" w:rsidRPr="00540490" w:rsidRDefault="001269C7" w:rsidP="00CC610B">
            <w:pPr>
              <w:pStyle w:val="TableParagraph"/>
              <w:spacing w:line="256" w:lineRule="exact"/>
              <w:ind w:left="108"/>
            </w:pPr>
            <w:r w:rsidRPr="00540490">
              <w:t>Лексика</w:t>
            </w:r>
            <w:r w:rsidRPr="00540490">
              <w:rPr>
                <w:spacing w:val="-2"/>
              </w:rPr>
              <w:t xml:space="preserve"> </w:t>
            </w:r>
            <w:r w:rsidRPr="00540490">
              <w:t>и</w:t>
            </w:r>
            <w:r w:rsidRPr="00540490">
              <w:rPr>
                <w:spacing w:val="-1"/>
              </w:rPr>
              <w:t xml:space="preserve"> </w:t>
            </w:r>
            <w:r w:rsidRPr="00540490">
              <w:t>фразеология</w:t>
            </w:r>
          </w:p>
        </w:tc>
        <w:tc>
          <w:tcPr>
            <w:tcW w:w="1276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09" w:type="dxa"/>
          </w:tcPr>
          <w:p w:rsidR="001269C7" w:rsidRPr="00540490" w:rsidRDefault="001269C7" w:rsidP="00CC610B">
            <w:pPr>
              <w:shd w:val="clear" w:color="auto" w:fill="FFFFFF"/>
              <w:spacing w:after="15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hyperlink r:id="rId529" w:history="1">
              <w:r w:rsidRPr="00540490">
                <w:rPr>
                  <w:rStyle w:val="ab"/>
                  <w:rFonts w:ascii="Times New Roman" w:hAnsi="Times New Roman"/>
                  <w:sz w:val="24"/>
                  <w:szCs w:val="24"/>
                  <w:lang w:eastAsia="ru-RU"/>
                </w:rPr>
                <w:t>http://www.gramota.ru/</w:t>
              </w:r>
            </w:hyperlink>
            <w:r w:rsidRPr="00540490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</w:p>
        </w:tc>
      </w:tr>
      <w:tr w:rsidR="001269C7" w:rsidRPr="00540490" w:rsidTr="00CC610B">
        <w:trPr>
          <w:jc w:val="center"/>
        </w:trPr>
        <w:tc>
          <w:tcPr>
            <w:tcW w:w="110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91" w:type="dxa"/>
          </w:tcPr>
          <w:p w:rsidR="001269C7" w:rsidRPr="00540490" w:rsidRDefault="001269C7" w:rsidP="00CC610B">
            <w:pPr>
              <w:pStyle w:val="TableParagraph"/>
              <w:spacing w:line="256" w:lineRule="exact"/>
              <w:ind w:left="108"/>
            </w:pPr>
            <w:r w:rsidRPr="00540490">
              <w:t>Морфология.</w:t>
            </w:r>
            <w:r w:rsidRPr="00540490">
              <w:rPr>
                <w:spacing w:val="-4"/>
              </w:rPr>
              <w:t xml:space="preserve"> </w:t>
            </w:r>
            <w:r w:rsidRPr="00540490">
              <w:t xml:space="preserve"> Орфография</w:t>
            </w:r>
          </w:p>
        </w:tc>
        <w:tc>
          <w:tcPr>
            <w:tcW w:w="1276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09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30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rPr>
          <w:jc w:val="center"/>
        </w:trPr>
        <w:tc>
          <w:tcPr>
            <w:tcW w:w="110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91" w:type="dxa"/>
          </w:tcPr>
          <w:p w:rsidR="001269C7" w:rsidRPr="00540490" w:rsidRDefault="001269C7" w:rsidP="00CC610B">
            <w:pPr>
              <w:pStyle w:val="TableParagraph"/>
              <w:spacing w:line="256" w:lineRule="exact"/>
              <w:ind w:left="108"/>
              <w:rPr>
                <w:b/>
              </w:rPr>
            </w:pPr>
            <w:r w:rsidRPr="00540490">
              <w:rPr>
                <w:b/>
              </w:rPr>
              <w:t>Раздел 2. Язык и речь</w:t>
            </w:r>
          </w:p>
        </w:tc>
        <w:tc>
          <w:tcPr>
            <w:tcW w:w="1276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709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9C7" w:rsidRPr="00540490" w:rsidTr="00CC610B">
        <w:trPr>
          <w:jc w:val="center"/>
        </w:trPr>
        <w:tc>
          <w:tcPr>
            <w:tcW w:w="110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91" w:type="dxa"/>
          </w:tcPr>
          <w:p w:rsidR="001269C7" w:rsidRPr="00540490" w:rsidRDefault="001269C7" w:rsidP="00CC610B">
            <w:pPr>
              <w:pStyle w:val="TableParagraph"/>
              <w:spacing w:line="256" w:lineRule="exact"/>
              <w:ind w:left="108"/>
            </w:pPr>
            <w:r w:rsidRPr="00540490">
              <w:rPr>
                <w:b/>
              </w:rPr>
              <w:t>Р.2</w:t>
            </w:r>
            <w:r>
              <w:rPr>
                <w:b/>
              </w:rPr>
              <w:t>.</w:t>
            </w:r>
            <w:r w:rsidRPr="00540490">
              <w:rPr>
                <w:b/>
              </w:rPr>
              <w:t xml:space="preserve"> </w:t>
            </w:r>
            <w:r w:rsidRPr="00540490">
              <w:t xml:space="preserve">Монолог и диалог (повторение </w:t>
            </w:r>
            <w:proofErr w:type="gramStart"/>
            <w:r w:rsidRPr="00540490">
              <w:t>изученного</w:t>
            </w:r>
            <w:proofErr w:type="gramEnd"/>
            <w:r w:rsidRPr="00540490">
              <w:t xml:space="preserve"> в 5-7 классах) </w:t>
            </w:r>
          </w:p>
        </w:tc>
        <w:tc>
          <w:tcPr>
            <w:tcW w:w="1276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09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31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rPr>
          <w:jc w:val="center"/>
        </w:trPr>
        <w:tc>
          <w:tcPr>
            <w:tcW w:w="110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91" w:type="dxa"/>
          </w:tcPr>
          <w:p w:rsidR="001269C7" w:rsidRPr="00540490" w:rsidRDefault="001269C7" w:rsidP="00CC610B">
            <w:pPr>
              <w:pStyle w:val="TableParagraph"/>
              <w:spacing w:line="256" w:lineRule="exact"/>
              <w:ind w:left="108"/>
            </w:pPr>
            <w:r w:rsidRPr="00540490">
              <w:rPr>
                <w:b/>
              </w:rPr>
              <w:t>Р.2</w:t>
            </w:r>
            <w:r>
              <w:rPr>
                <w:b/>
              </w:rPr>
              <w:t>.</w:t>
            </w:r>
            <w:r w:rsidRPr="00540490">
              <w:rPr>
                <w:b/>
              </w:rPr>
              <w:t xml:space="preserve"> </w:t>
            </w:r>
            <w:r w:rsidRPr="00540490">
              <w:t>Монолог-описание (параграф 6)</w:t>
            </w:r>
          </w:p>
        </w:tc>
        <w:tc>
          <w:tcPr>
            <w:tcW w:w="1276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09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32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rPr>
          <w:jc w:val="center"/>
        </w:trPr>
        <w:tc>
          <w:tcPr>
            <w:tcW w:w="110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91" w:type="dxa"/>
          </w:tcPr>
          <w:p w:rsidR="001269C7" w:rsidRPr="00540490" w:rsidRDefault="001269C7" w:rsidP="00CC610B">
            <w:pPr>
              <w:pStyle w:val="TableParagraph"/>
              <w:spacing w:line="256" w:lineRule="exact"/>
              <w:ind w:left="108"/>
              <w:rPr>
                <w:b/>
              </w:rPr>
            </w:pPr>
            <w:r w:rsidRPr="00540490">
              <w:rPr>
                <w:b/>
              </w:rPr>
              <w:t>Раздел 3. Текст</w:t>
            </w:r>
          </w:p>
        </w:tc>
        <w:tc>
          <w:tcPr>
            <w:tcW w:w="1276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3709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9C7" w:rsidRPr="00540490" w:rsidTr="00CC610B">
        <w:trPr>
          <w:jc w:val="center"/>
        </w:trPr>
        <w:tc>
          <w:tcPr>
            <w:tcW w:w="110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91" w:type="dxa"/>
          </w:tcPr>
          <w:p w:rsidR="001269C7" w:rsidRPr="00540490" w:rsidRDefault="001269C7" w:rsidP="00CC610B">
            <w:pPr>
              <w:pStyle w:val="TableParagraph"/>
              <w:spacing w:line="256" w:lineRule="exact"/>
              <w:ind w:left="108"/>
            </w:pPr>
            <w:r w:rsidRPr="00540490">
              <w:rPr>
                <w:b/>
              </w:rPr>
              <w:t>Р.3</w:t>
            </w:r>
            <w:r>
              <w:rPr>
                <w:b/>
              </w:rPr>
              <w:t>.</w:t>
            </w:r>
            <w:r w:rsidRPr="00540490">
              <w:rPr>
                <w:b/>
                <w:spacing w:val="-2"/>
              </w:rPr>
              <w:t xml:space="preserve"> </w:t>
            </w:r>
            <w:r w:rsidRPr="00540490">
              <w:t>Строение</w:t>
            </w:r>
            <w:r w:rsidRPr="00540490">
              <w:rPr>
                <w:spacing w:val="-2"/>
              </w:rPr>
              <w:t xml:space="preserve"> </w:t>
            </w:r>
            <w:r w:rsidRPr="00540490">
              <w:t>текста.</w:t>
            </w:r>
            <w:r w:rsidRPr="00540490">
              <w:rPr>
                <w:spacing w:val="-1"/>
              </w:rPr>
              <w:t xml:space="preserve"> </w:t>
            </w:r>
            <w:r w:rsidRPr="00540490">
              <w:t>Типы</w:t>
            </w:r>
            <w:r w:rsidRPr="00540490">
              <w:rPr>
                <w:spacing w:val="-1"/>
              </w:rPr>
              <w:t xml:space="preserve"> </w:t>
            </w:r>
            <w:r w:rsidRPr="00540490">
              <w:t>связи</w:t>
            </w:r>
            <w:r w:rsidRPr="00540490">
              <w:rPr>
                <w:spacing w:val="-3"/>
              </w:rPr>
              <w:t xml:space="preserve"> </w:t>
            </w:r>
            <w:r w:rsidRPr="00540490">
              <w:t>предложений</w:t>
            </w:r>
            <w:r w:rsidRPr="00540490">
              <w:rPr>
                <w:spacing w:val="-2"/>
              </w:rPr>
              <w:t xml:space="preserve"> </w:t>
            </w:r>
            <w:r w:rsidRPr="00540490">
              <w:t>в</w:t>
            </w:r>
            <w:r w:rsidRPr="00540490">
              <w:rPr>
                <w:spacing w:val="-2"/>
              </w:rPr>
              <w:t xml:space="preserve"> </w:t>
            </w:r>
            <w:r w:rsidRPr="00540490">
              <w:t>тексте</w:t>
            </w:r>
          </w:p>
        </w:tc>
        <w:tc>
          <w:tcPr>
            <w:tcW w:w="1276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09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33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rPr>
          <w:jc w:val="center"/>
        </w:trPr>
        <w:tc>
          <w:tcPr>
            <w:tcW w:w="110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91" w:type="dxa"/>
          </w:tcPr>
          <w:p w:rsidR="001269C7" w:rsidRPr="00540490" w:rsidRDefault="001269C7" w:rsidP="00CC610B">
            <w:pPr>
              <w:pStyle w:val="TableParagraph"/>
              <w:spacing w:line="256" w:lineRule="exact"/>
              <w:ind w:left="108"/>
              <w:rPr>
                <w:b/>
              </w:rPr>
            </w:pPr>
            <w:r w:rsidRPr="00540490">
              <w:rPr>
                <w:b/>
              </w:rPr>
              <w:t>Раздел 4. Функциональные разновидности языка</w:t>
            </w:r>
          </w:p>
        </w:tc>
        <w:tc>
          <w:tcPr>
            <w:tcW w:w="1276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b/>
                <w:sz w:val="24"/>
                <w:szCs w:val="24"/>
              </w:rPr>
              <w:t>5+1</w:t>
            </w:r>
          </w:p>
        </w:tc>
        <w:tc>
          <w:tcPr>
            <w:tcW w:w="3709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9C7" w:rsidRPr="00540490" w:rsidTr="00CC610B">
        <w:trPr>
          <w:jc w:val="center"/>
        </w:trPr>
        <w:tc>
          <w:tcPr>
            <w:tcW w:w="110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91" w:type="dxa"/>
          </w:tcPr>
          <w:p w:rsidR="001269C7" w:rsidRPr="00540490" w:rsidRDefault="001269C7" w:rsidP="00CC610B">
            <w:pPr>
              <w:pStyle w:val="TableParagraph"/>
              <w:spacing w:line="258" w:lineRule="exact"/>
              <w:ind w:left="108"/>
            </w:pPr>
            <w:r w:rsidRPr="00540490">
              <w:rPr>
                <w:b/>
              </w:rPr>
              <w:t>Р</w:t>
            </w:r>
            <w:r>
              <w:rPr>
                <w:b/>
              </w:rPr>
              <w:t>.</w:t>
            </w:r>
            <w:r w:rsidRPr="00540490">
              <w:rPr>
                <w:b/>
              </w:rPr>
              <w:t>4</w:t>
            </w:r>
            <w:r>
              <w:rPr>
                <w:b/>
              </w:rPr>
              <w:t>.</w:t>
            </w:r>
            <w:r w:rsidRPr="00540490">
              <w:rPr>
                <w:b/>
              </w:rPr>
              <w:t xml:space="preserve">  </w:t>
            </w:r>
            <w:r w:rsidRPr="00540490">
              <w:t>Официально-деловой стиль.   Основные стилистические особенности и жанры (заявление, объяснительная записка)</w:t>
            </w:r>
          </w:p>
        </w:tc>
        <w:tc>
          <w:tcPr>
            <w:tcW w:w="1276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09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34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rPr>
          <w:jc w:val="center"/>
        </w:trPr>
        <w:tc>
          <w:tcPr>
            <w:tcW w:w="110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91" w:type="dxa"/>
          </w:tcPr>
          <w:p w:rsidR="001269C7" w:rsidRPr="00540490" w:rsidRDefault="001269C7" w:rsidP="00CC610B">
            <w:pPr>
              <w:pStyle w:val="TableParagraph"/>
              <w:spacing w:line="256" w:lineRule="exact"/>
              <w:ind w:left="108"/>
            </w:pPr>
          </w:p>
          <w:p w:rsidR="001269C7" w:rsidRPr="00540490" w:rsidRDefault="001269C7" w:rsidP="00CC610B">
            <w:pPr>
              <w:pStyle w:val="TableParagraph"/>
              <w:spacing w:line="256" w:lineRule="exact"/>
              <w:ind w:left="108"/>
            </w:pPr>
            <w:r w:rsidRPr="00540490">
              <w:rPr>
                <w:b/>
              </w:rPr>
              <w:t>Р.4</w:t>
            </w:r>
            <w:r>
              <w:rPr>
                <w:b/>
              </w:rPr>
              <w:t>.</w:t>
            </w:r>
            <w:r w:rsidRPr="00540490">
              <w:t xml:space="preserve"> Автобиография как жанр официально-делового стиля</w:t>
            </w:r>
          </w:p>
        </w:tc>
        <w:tc>
          <w:tcPr>
            <w:tcW w:w="1276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09" w:type="dxa"/>
          </w:tcPr>
          <w:p w:rsidR="001269C7" w:rsidRPr="00540490" w:rsidRDefault="001269C7" w:rsidP="00CC610B">
            <w:pPr>
              <w:shd w:val="clear" w:color="auto" w:fill="FFFFFF"/>
              <w:spacing w:after="150" w:line="240" w:lineRule="auto"/>
              <w:rPr>
                <w:rFonts w:ascii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hyperlink r:id="rId535" w:history="1">
              <w:r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  <w:r w:rsidRPr="00540490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</w:p>
        </w:tc>
      </w:tr>
      <w:tr w:rsidR="001269C7" w:rsidRPr="00540490" w:rsidTr="00CC610B">
        <w:trPr>
          <w:jc w:val="center"/>
        </w:trPr>
        <w:tc>
          <w:tcPr>
            <w:tcW w:w="110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91" w:type="dxa"/>
          </w:tcPr>
          <w:p w:rsidR="001269C7" w:rsidRPr="00540490" w:rsidRDefault="001269C7" w:rsidP="00CC610B">
            <w:pPr>
              <w:pStyle w:val="TableParagraph"/>
              <w:spacing w:line="256" w:lineRule="exact"/>
              <w:ind w:left="108"/>
            </w:pPr>
            <w:r w:rsidRPr="00540490">
              <w:rPr>
                <w:b/>
              </w:rPr>
              <w:t>Р.4</w:t>
            </w:r>
            <w:r>
              <w:rPr>
                <w:b/>
              </w:rPr>
              <w:t>.</w:t>
            </w:r>
            <w:r w:rsidRPr="00540490">
              <w:t xml:space="preserve"> Научный  стиль.   Основные стилистические особенности и жанры</w:t>
            </w:r>
          </w:p>
        </w:tc>
        <w:tc>
          <w:tcPr>
            <w:tcW w:w="1276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1269C7" w:rsidRPr="00540490" w:rsidRDefault="001269C7" w:rsidP="00CC61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9" w:type="dxa"/>
          </w:tcPr>
          <w:p w:rsidR="001269C7" w:rsidRPr="00540490" w:rsidRDefault="001269C7" w:rsidP="00CC610B">
            <w:pPr>
              <w:shd w:val="clear" w:color="auto" w:fill="FFFFFF"/>
              <w:spacing w:after="15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hyperlink r:id="rId536" w:history="1">
              <w:r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rPr>
          <w:jc w:val="center"/>
        </w:trPr>
        <w:tc>
          <w:tcPr>
            <w:tcW w:w="110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91" w:type="dxa"/>
          </w:tcPr>
          <w:p w:rsidR="001269C7" w:rsidRPr="00540490" w:rsidRDefault="001269C7" w:rsidP="00CC610B">
            <w:pPr>
              <w:pStyle w:val="TableParagraph"/>
              <w:spacing w:line="256" w:lineRule="exact"/>
              <w:ind w:left="108"/>
            </w:pPr>
            <w:r w:rsidRPr="00540490">
              <w:rPr>
                <w:b/>
              </w:rPr>
              <w:t>Р.4</w:t>
            </w:r>
            <w:r>
              <w:rPr>
                <w:b/>
              </w:rPr>
              <w:t>.</w:t>
            </w:r>
            <w:r w:rsidRPr="00540490">
              <w:rPr>
                <w:b/>
              </w:rPr>
              <w:t xml:space="preserve"> </w:t>
            </w:r>
            <w:r w:rsidRPr="00540490">
              <w:t>Основные жанры научного стиля: реферат, доклад</w:t>
            </w:r>
          </w:p>
        </w:tc>
        <w:tc>
          <w:tcPr>
            <w:tcW w:w="1276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09" w:type="dxa"/>
          </w:tcPr>
          <w:p w:rsidR="001269C7" w:rsidRPr="00540490" w:rsidRDefault="001269C7" w:rsidP="00CC610B">
            <w:pPr>
              <w:shd w:val="clear" w:color="auto" w:fill="FFFFFF"/>
              <w:spacing w:after="15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hyperlink r:id="rId537" w:history="1">
              <w:r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rPr>
          <w:jc w:val="center"/>
        </w:trPr>
        <w:tc>
          <w:tcPr>
            <w:tcW w:w="110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91" w:type="dxa"/>
          </w:tcPr>
          <w:p w:rsidR="001269C7" w:rsidRPr="00540490" w:rsidRDefault="001269C7" w:rsidP="00CC610B">
            <w:pPr>
              <w:pStyle w:val="TableParagraph"/>
              <w:spacing w:line="256" w:lineRule="exact"/>
              <w:ind w:left="108"/>
              <w:rPr>
                <w:b/>
              </w:rPr>
            </w:pPr>
            <w:r w:rsidRPr="00540490">
              <w:rPr>
                <w:b/>
              </w:rPr>
              <w:t xml:space="preserve">И.К. </w:t>
            </w:r>
            <w:r w:rsidRPr="00540490">
              <w:t>Комплексная работа с текстом научного стиля: указание стилистических особенностей, составление плана текста, орфографический, пунктуационный, морфемный, словообразовательный, морфологический и синтаксический анализ.</w:t>
            </w:r>
          </w:p>
        </w:tc>
        <w:tc>
          <w:tcPr>
            <w:tcW w:w="1276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09" w:type="dxa"/>
          </w:tcPr>
          <w:p w:rsidR="001269C7" w:rsidRPr="00540490" w:rsidRDefault="001269C7" w:rsidP="00CC610B">
            <w:pPr>
              <w:shd w:val="clear" w:color="auto" w:fill="FFFFFF"/>
              <w:spacing w:after="15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hyperlink r:id="rId538" w:history="1">
              <w:r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</w:tbl>
    <w:p w:rsidR="001269C7" w:rsidRDefault="001269C7" w:rsidP="001269C7">
      <w:r>
        <w:br w:type="page"/>
      </w:r>
    </w:p>
    <w:tbl>
      <w:tblPr>
        <w:tblW w:w="14678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2"/>
        <w:gridCol w:w="8308"/>
        <w:gridCol w:w="1559"/>
        <w:gridCol w:w="3709"/>
      </w:tblGrid>
      <w:tr w:rsidR="001269C7" w:rsidRPr="00540490" w:rsidTr="00CC610B">
        <w:trPr>
          <w:jc w:val="center"/>
        </w:trPr>
        <w:tc>
          <w:tcPr>
            <w:tcW w:w="110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8" w:type="dxa"/>
          </w:tcPr>
          <w:p w:rsidR="001269C7" w:rsidRPr="00540490" w:rsidRDefault="001269C7" w:rsidP="00CC610B">
            <w:pPr>
              <w:pStyle w:val="TableParagraph"/>
              <w:spacing w:line="256" w:lineRule="exact"/>
              <w:ind w:left="108"/>
              <w:rPr>
                <w:b/>
              </w:rPr>
            </w:pPr>
            <w:r w:rsidRPr="00540490">
              <w:rPr>
                <w:b/>
              </w:rPr>
              <w:t>Раздел 5.  Система языка. Синта</w:t>
            </w:r>
            <w:r>
              <w:rPr>
                <w:b/>
              </w:rPr>
              <w:t>ксис. Культура речи. Пунктуация</w:t>
            </w:r>
          </w:p>
        </w:tc>
        <w:tc>
          <w:tcPr>
            <w:tcW w:w="1559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709" w:type="dxa"/>
          </w:tcPr>
          <w:p w:rsidR="001269C7" w:rsidRPr="00540490" w:rsidRDefault="001269C7" w:rsidP="00CC610B">
            <w:pPr>
              <w:shd w:val="clear" w:color="auto" w:fill="FFFFFF"/>
              <w:spacing w:after="15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9C7" w:rsidRPr="00540490" w:rsidTr="00CC610B">
        <w:trPr>
          <w:jc w:val="center"/>
        </w:trPr>
        <w:tc>
          <w:tcPr>
            <w:tcW w:w="110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8" w:type="dxa"/>
          </w:tcPr>
          <w:p w:rsidR="001269C7" w:rsidRPr="00540490" w:rsidRDefault="001269C7" w:rsidP="00CC610B">
            <w:pPr>
              <w:pStyle w:val="TableParagraph"/>
              <w:spacing w:line="256" w:lineRule="exact"/>
              <w:ind w:left="108"/>
            </w:pPr>
            <w:r w:rsidRPr="00540490">
              <w:t>Синтаксис как раздел лингвистики</w:t>
            </w:r>
          </w:p>
        </w:tc>
        <w:tc>
          <w:tcPr>
            <w:tcW w:w="1559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09" w:type="dxa"/>
          </w:tcPr>
          <w:p w:rsidR="001269C7" w:rsidRPr="00540490" w:rsidRDefault="001269C7" w:rsidP="00CC610B">
            <w:pPr>
              <w:shd w:val="clear" w:color="auto" w:fill="FFFFFF"/>
              <w:spacing w:after="15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hyperlink r:id="rId539" w:history="1">
              <w:r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rPr>
          <w:jc w:val="center"/>
        </w:trPr>
        <w:tc>
          <w:tcPr>
            <w:tcW w:w="110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308" w:type="dxa"/>
          </w:tcPr>
          <w:p w:rsidR="001269C7" w:rsidRPr="00540490" w:rsidRDefault="001269C7" w:rsidP="00CC610B">
            <w:pPr>
              <w:pStyle w:val="TableParagraph"/>
              <w:spacing w:line="256" w:lineRule="exact"/>
              <w:ind w:left="108"/>
            </w:pPr>
            <w:r w:rsidRPr="00540490">
              <w:t>Пунктуация. Функция знаков препинания</w:t>
            </w:r>
          </w:p>
        </w:tc>
        <w:tc>
          <w:tcPr>
            <w:tcW w:w="1559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09" w:type="dxa"/>
          </w:tcPr>
          <w:p w:rsidR="001269C7" w:rsidRPr="00540490" w:rsidRDefault="001269C7" w:rsidP="00CC610B">
            <w:pPr>
              <w:shd w:val="clear" w:color="auto" w:fill="FFFFFF"/>
              <w:spacing w:after="15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hyperlink r:id="rId540" w:history="1">
              <w:r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rPr>
          <w:jc w:val="center"/>
        </w:trPr>
        <w:tc>
          <w:tcPr>
            <w:tcW w:w="110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8" w:type="dxa"/>
          </w:tcPr>
          <w:p w:rsidR="001269C7" w:rsidRPr="00540490" w:rsidRDefault="001269C7" w:rsidP="00CC610B">
            <w:pPr>
              <w:pStyle w:val="TableParagraph"/>
              <w:spacing w:line="256" w:lineRule="exact"/>
              <w:ind w:left="108"/>
              <w:rPr>
                <w:b/>
              </w:rPr>
            </w:pPr>
            <w:r w:rsidRPr="00540490">
              <w:rPr>
                <w:b/>
              </w:rPr>
              <w:t>Раздел 6. Система языка. Словосочетание</w:t>
            </w:r>
          </w:p>
        </w:tc>
        <w:tc>
          <w:tcPr>
            <w:tcW w:w="1559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3709" w:type="dxa"/>
          </w:tcPr>
          <w:p w:rsidR="001269C7" w:rsidRPr="00540490" w:rsidRDefault="001269C7" w:rsidP="00CC610B">
            <w:pPr>
              <w:shd w:val="clear" w:color="auto" w:fill="FFFFFF"/>
              <w:spacing w:after="15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9C7" w:rsidRPr="00540490" w:rsidTr="00CC610B">
        <w:trPr>
          <w:jc w:val="center"/>
        </w:trPr>
        <w:tc>
          <w:tcPr>
            <w:tcW w:w="110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308" w:type="dxa"/>
          </w:tcPr>
          <w:p w:rsidR="001269C7" w:rsidRPr="00540490" w:rsidRDefault="001269C7" w:rsidP="00CC610B">
            <w:pPr>
              <w:pStyle w:val="TableParagraph"/>
              <w:spacing w:line="256" w:lineRule="exact"/>
              <w:ind w:left="108"/>
            </w:pPr>
            <w:r w:rsidRPr="00540490">
              <w:t>Строение</w:t>
            </w:r>
            <w:r w:rsidRPr="00540490">
              <w:rPr>
                <w:spacing w:val="-4"/>
              </w:rPr>
              <w:t xml:space="preserve">  </w:t>
            </w:r>
            <w:r>
              <w:t>словосочетаний</w:t>
            </w:r>
          </w:p>
        </w:tc>
        <w:tc>
          <w:tcPr>
            <w:tcW w:w="1559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09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41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rPr>
          <w:jc w:val="center"/>
        </w:trPr>
        <w:tc>
          <w:tcPr>
            <w:tcW w:w="110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308" w:type="dxa"/>
          </w:tcPr>
          <w:p w:rsidR="001269C7" w:rsidRPr="00540490" w:rsidRDefault="001269C7" w:rsidP="00CC610B">
            <w:pPr>
              <w:pStyle w:val="TableParagraph"/>
              <w:spacing w:line="256" w:lineRule="exact"/>
              <w:ind w:left="108"/>
            </w:pPr>
            <w:r w:rsidRPr="00540490">
              <w:t>Виды</w:t>
            </w:r>
            <w:r w:rsidRPr="00540490">
              <w:rPr>
                <w:spacing w:val="-2"/>
              </w:rPr>
              <w:t xml:space="preserve"> </w:t>
            </w:r>
            <w:r w:rsidRPr="00540490">
              <w:t>связи</w:t>
            </w:r>
            <w:r w:rsidRPr="00540490">
              <w:rPr>
                <w:spacing w:val="-2"/>
              </w:rPr>
              <w:t xml:space="preserve"> </w:t>
            </w:r>
            <w:r w:rsidRPr="00540490">
              <w:t>в</w:t>
            </w:r>
            <w:r w:rsidRPr="00540490">
              <w:rPr>
                <w:spacing w:val="-3"/>
              </w:rPr>
              <w:t xml:space="preserve"> </w:t>
            </w:r>
            <w:r>
              <w:t>словосочетании</w:t>
            </w:r>
          </w:p>
        </w:tc>
        <w:tc>
          <w:tcPr>
            <w:tcW w:w="1559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09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42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rPr>
          <w:jc w:val="center"/>
        </w:trPr>
        <w:tc>
          <w:tcPr>
            <w:tcW w:w="110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308" w:type="dxa"/>
          </w:tcPr>
          <w:p w:rsidR="001269C7" w:rsidRPr="00540490" w:rsidRDefault="001269C7" w:rsidP="00CC610B">
            <w:pPr>
              <w:pStyle w:val="TableParagraph"/>
              <w:spacing w:line="256" w:lineRule="exact"/>
              <w:ind w:left="108"/>
            </w:pPr>
            <w:r w:rsidRPr="00540490">
              <w:t>Грамматическое</w:t>
            </w:r>
            <w:r w:rsidRPr="00540490">
              <w:rPr>
                <w:spacing w:val="-5"/>
              </w:rPr>
              <w:t xml:space="preserve"> </w:t>
            </w:r>
            <w:r w:rsidRPr="00540490">
              <w:t>значение</w:t>
            </w:r>
            <w:r w:rsidRPr="00540490">
              <w:rPr>
                <w:spacing w:val="-5"/>
              </w:rPr>
              <w:t xml:space="preserve"> </w:t>
            </w:r>
            <w:r w:rsidRPr="00540490">
              <w:t>словосочетаний. Граммати</w:t>
            </w:r>
            <w:r>
              <w:t>ческая синонимия словосочетаний</w:t>
            </w:r>
          </w:p>
        </w:tc>
        <w:tc>
          <w:tcPr>
            <w:tcW w:w="1559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09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43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rPr>
          <w:jc w:val="center"/>
        </w:trPr>
        <w:tc>
          <w:tcPr>
            <w:tcW w:w="110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 xml:space="preserve">19 </w:t>
            </w:r>
          </w:p>
        </w:tc>
        <w:tc>
          <w:tcPr>
            <w:tcW w:w="8308" w:type="dxa"/>
          </w:tcPr>
          <w:p w:rsidR="001269C7" w:rsidRPr="00540490" w:rsidRDefault="001269C7" w:rsidP="00CC610B">
            <w:pPr>
              <w:pStyle w:val="TableParagraph"/>
              <w:spacing w:line="256" w:lineRule="exact"/>
              <w:ind w:left="108"/>
            </w:pPr>
            <w:r w:rsidRPr="00540490">
              <w:t>Нормы построения словосо</w:t>
            </w:r>
            <w:r>
              <w:t>четаний</w:t>
            </w:r>
          </w:p>
        </w:tc>
        <w:tc>
          <w:tcPr>
            <w:tcW w:w="1559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09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44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rPr>
          <w:jc w:val="center"/>
        </w:trPr>
        <w:tc>
          <w:tcPr>
            <w:tcW w:w="110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</w:p>
        </w:tc>
        <w:tc>
          <w:tcPr>
            <w:tcW w:w="8308" w:type="dxa"/>
          </w:tcPr>
          <w:p w:rsidR="001269C7" w:rsidRPr="00540490" w:rsidRDefault="001269C7" w:rsidP="00CC610B">
            <w:pPr>
              <w:pStyle w:val="TableParagraph"/>
              <w:spacing w:line="256" w:lineRule="exact"/>
              <w:ind w:left="108"/>
            </w:pPr>
            <w:r w:rsidRPr="00540490">
              <w:t>Синта</w:t>
            </w:r>
            <w:r>
              <w:t>ксический анализ словосочетаний</w:t>
            </w:r>
          </w:p>
        </w:tc>
        <w:tc>
          <w:tcPr>
            <w:tcW w:w="1559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09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45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rPr>
          <w:jc w:val="center"/>
        </w:trPr>
        <w:tc>
          <w:tcPr>
            <w:tcW w:w="110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8" w:type="dxa"/>
          </w:tcPr>
          <w:p w:rsidR="001269C7" w:rsidRPr="00540490" w:rsidRDefault="001269C7" w:rsidP="00CC610B">
            <w:pPr>
              <w:pStyle w:val="TableParagraph"/>
              <w:spacing w:line="256" w:lineRule="exact"/>
              <w:ind w:left="108"/>
            </w:pPr>
            <w:r w:rsidRPr="00540490">
              <w:rPr>
                <w:b/>
              </w:rPr>
              <w:t>Разде</w:t>
            </w:r>
            <w:r>
              <w:rPr>
                <w:b/>
              </w:rPr>
              <w:t>л 6. Система языка. Предложение</w:t>
            </w:r>
          </w:p>
        </w:tc>
        <w:tc>
          <w:tcPr>
            <w:tcW w:w="1559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b/>
                <w:sz w:val="24"/>
                <w:szCs w:val="24"/>
              </w:rPr>
              <w:t>63+7</w:t>
            </w:r>
          </w:p>
        </w:tc>
        <w:tc>
          <w:tcPr>
            <w:tcW w:w="3709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9C7" w:rsidRPr="00540490" w:rsidTr="00CC610B">
        <w:trPr>
          <w:jc w:val="center"/>
        </w:trPr>
        <w:tc>
          <w:tcPr>
            <w:tcW w:w="110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8" w:type="dxa"/>
          </w:tcPr>
          <w:p w:rsidR="001269C7" w:rsidRPr="00540490" w:rsidRDefault="001269C7" w:rsidP="00CC610B">
            <w:pPr>
              <w:pStyle w:val="TableParagraph"/>
              <w:spacing w:line="256" w:lineRule="exact"/>
              <w:ind w:left="108"/>
              <w:rPr>
                <w:b/>
              </w:rPr>
            </w:pPr>
            <w:r w:rsidRPr="00540490">
              <w:rPr>
                <w:b/>
              </w:rPr>
              <w:t>Предложение и его осно</w:t>
            </w:r>
            <w:r>
              <w:rPr>
                <w:b/>
              </w:rPr>
              <w:t>вные признаки. Виды предложений</w:t>
            </w:r>
          </w:p>
        </w:tc>
        <w:tc>
          <w:tcPr>
            <w:tcW w:w="1559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b/>
                <w:sz w:val="24"/>
                <w:szCs w:val="24"/>
              </w:rPr>
              <w:t>6+1</w:t>
            </w:r>
          </w:p>
        </w:tc>
        <w:tc>
          <w:tcPr>
            <w:tcW w:w="3709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9C7" w:rsidRPr="00217A3C" w:rsidTr="00CC610B">
        <w:trPr>
          <w:jc w:val="center"/>
        </w:trPr>
        <w:tc>
          <w:tcPr>
            <w:tcW w:w="110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21-22</w:t>
            </w:r>
          </w:p>
        </w:tc>
        <w:tc>
          <w:tcPr>
            <w:tcW w:w="8308" w:type="dxa"/>
          </w:tcPr>
          <w:p w:rsidR="001269C7" w:rsidRPr="00540490" w:rsidRDefault="001269C7" w:rsidP="00CC610B">
            <w:pPr>
              <w:pStyle w:val="TableParagraph"/>
              <w:tabs>
                <w:tab w:val="left" w:pos="1328"/>
                <w:tab w:val="left" w:pos="1705"/>
                <w:tab w:val="left" w:pos="3593"/>
                <w:tab w:val="left" w:pos="4760"/>
                <w:tab w:val="left" w:pos="6442"/>
              </w:tabs>
              <w:spacing w:line="268" w:lineRule="exact"/>
              <w:ind w:left="108"/>
            </w:pPr>
            <w:r w:rsidRPr="00540490">
              <w:t xml:space="preserve"> Предложение. Строение и грамм</w:t>
            </w:r>
            <w:r>
              <w:t>атическое значение предложений</w:t>
            </w:r>
          </w:p>
        </w:tc>
        <w:tc>
          <w:tcPr>
            <w:tcW w:w="1559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09" w:type="dxa"/>
          </w:tcPr>
          <w:p w:rsidR="001269C7" w:rsidRPr="00540490" w:rsidRDefault="001269C7" w:rsidP="00CC610B">
            <w:pPr>
              <w:shd w:val="clear" w:color="auto" w:fill="FFFFFF"/>
              <w:spacing w:after="150" w:line="240" w:lineRule="auto"/>
              <w:rPr>
                <w:rStyle w:val="ab"/>
                <w:rFonts w:ascii="Times New Roman" w:hAnsi="Times New Roman"/>
                <w:sz w:val="24"/>
                <w:szCs w:val="24"/>
                <w:lang w:val="en-US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  </w:t>
            </w:r>
            <w:hyperlink r:id="rId546" w:history="1">
              <w:r w:rsidRPr="00540490">
                <w:rPr>
                  <w:rStyle w:val="ab"/>
                  <w:rFonts w:ascii="Times New Roman" w:hAnsi="Times New Roman"/>
                  <w:sz w:val="24"/>
                  <w:szCs w:val="24"/>
                  <w:lang w:val="en-US"/>
                </w:rPr>
                <w:t>ttps://resh.edu.ru/subject/13/</w:t>
              </w:r>
            </w:hyperlink>
          </w:p>
          <w:p w:rsidR="001269C7" w:rsidRPr="00540490" w:rsidRDefault="001269C7" w:rsidP="00CC610B">
            <w:pPr>
              <w:spacing w:after="15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</w:t>
            </w:r>
            <w:hyperlink r:id="rId547" w:history="1">
              <w:r w:rsidRPr="00540490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http://school-collection.edu.ru/catalog/</w:t>
              </w:r>
            </w:hyperlink>
          </w:p>
        </w:tc>
      </w:tr>
      <w:tr w:rsidR="001269C7" w:rsidRPr="00540490" w:rsidTr="00CC610B">
        <w:trPr>
          <w:jc w:val="center"/>
        </w:trPr>
        <w:tc>
          <w:tcPr>
            <w:tcW w:w="110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308" w:type="dxa"/>
          </w:tcPr>
          <w:p w:rsidR="001269C7" w:rsidRPr="00540490" w:rsidRDefault="001269C7" w:rsidP="00CC610B">
            <w:pPr>
              <w:pStyle w:val="TableParagraph"/>
              <w:tabs>
                <w:tab w:val="left" w:pos="1328"/>
                <w:tab w:val="left" w:pos="1705"/>
                <w:tab w:val="left" w:pos="3593"/>
                <w:tab w:val="left" w:pos="4760"/>
                <w:tab w:val="left" w:pos="6442"/>
              </w:tabs>
              <w:spacing w:line="268" w:lineRule="exact"/>
              <w:ind w:left="108"/>
            </w:pPr>
            <w:r w:rsidRPr="00540490">
              <w:t>Средства оформления предложе</w:t>
            </w:r>
            <w:r>
              <w:t>ния в устной и письменной речи</w:t>
            </w:r>
          </w:p>
        </w:tc>
        <w:tc>
          <w:tcPr>
            <w:tcW w:w="1559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09" w:type="dxa"/>
          </w:tcPr>
          <w:p w:rsidR="001269C7" w:rsidRPr="00540490" w:rsidRDefault="001269C7" w:rsidP="00CC610B">
            <w:pPr>
              <w:shd w:val="clear" w:color="auto" w:fill="FFFFFF"/>
              <w:spacing w:after="15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9C7" w:rsidRPr="00540490" w:rsidTr="00CC610B">
        <w:trPr>
          <w:jc w:val="center"/>
        </w:trPr>
        <w:tc>
          <w:tcPr>
            <w:tcW w:w="110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308" w:type="dxa"/>
          </w:tcPr>
          <w:p w:rsidR="001269C7" w:rsidRPr="00540490" w:rsidRDefault="001269C7" w:rsidP="00CC610B">
            <w:pPr>
              <w:pStyle w:val="TableParagraph"/>
              <w:spacing w:line="256" w:lineRule="exact"/>
              <w:ind w:left="108"/>
            </w:pPr>
            <w:r w:rsidRPr="00540490">
              <w:t>Интонация</w:t>
            </w:r>
            <w:r w:rsidRPr="00540490">
              <w:rPr>
                <w:spacing w:val="-3"/>
              </w:rPr>
              <w:t xml:space="preserve"> </w:t>
            </w:r>
            <w:r w:rsidRPr="00540490">
              <w:t>предложения</w:t>
            </w:r>
          </w:p>
        </w:tc>
        <w:tc>
          <w:tcPr>
            <w:tcW w:w="1559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09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Style w:val="ab"/>
                <w:rFonts w:ascii="Times New Roman" w:hAnsi="Times New Roman"/>
                <w:sz w:val="24"/>
                <w:szCs w:val="24"/>
              </w:rPr>
            </w:pPr>
            <w:hyperlink r:id="rId548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rPr>
          <w:jc w:val="center"/>
        </w:trPr>
        <w:tc>
          <w:tcPr>
            <w:tcW w:w="110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308" w:type="dxa"/>
          </w:tcPr>
          <w:p w:rsidR="001269C7" w:rsidRPr="00540490" w:rsidRDefault="001269C7" w:rsidP="00CC610B">
            <w:pPr>
              <w:pStyle w:val="TableParagraph"/>
              <w:spacing w:line="256" w:lineRule="exact"/>
              <w:ind w:left="108"/>
            </w:pPr>
            <w:r w:rsidRPr="00540490">
              <w:t>Порядок</w:t>
            </w:r>
            <w:r w:rsidRPr="00540490">
              <w:rPr>
                <w:spacing w:val="-5"/>
              </w:rPr>
              <w:t xml:space="preserve"> </w:t>
            </w:r>
            <w:r w:rsidRPr="00540490">
              <w:t>слов</w:t>
            </w:r>
            <w:r w:rsidRPr="00540490">
              <w:rPr>
                <w:spacing w:val="-6"/>
              </w:rPr>
              <w:t xml:space="preserve"> </w:t>
            </w:r>
            <w:r w:rsidRPr="00540490">
              <w:t>в</w:t>
            </w:r>
            <w:r w:rsidRPr="00540490">
              <w:rPr>
                <w:spacing w:val="-5"/>
              </w:rPr>
              <w:t xml:space="preserve"> </w:t>
            </w:r>
            <w:r w:rsidRPr="00540490">
              <w:t>предложении.</w:t>
            </w:r>
            <w:r w:rsidRPr="00540490">
              <w:rPr>
                <w:spacing w:val="-5"/>
              </w:rPr>
              <w:t xml:space="preserve"> </w:t>
            </w:r>
            <w:r w:rsidRPr="00540490">
              <w:t>Логическое</w:t>
            </w:r>
            <w:r w:rsidRPr="00540490">
              <w:rPr>
                <w:spacing w:val="-3"/>
              </w:rPr>
              <w:t xml:space="preserve"> </w:t>
            </w:r>
            <w:r>
              <w:t>ударение</w:t>
            </w:r>
          </w:p>
        </w:tc>
        <w:tc>
          <w:tcPr>
            <w:tcW w:w="1559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09" w:type="dxa"/>
          </w:tcPr>
          <w:p w:rsidR="001269C7" w:rsidRPr="00540490" w:rsidRDefault="001269C7" w:rsidP="00CC61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hyperlink r:id="rId549" w:history="1">
              <w:r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rPr>
          <w:jc w:val="center"/>
        </w:trPr>
        <w:tc>
          <w:tcPr>
            <w:tcW w:w="110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8308" w:type="dxa"/>
          </w:tcPr>
          <w:p w:rsidR="001269C7" w:rsidRPr="00540490" w:rsidRDefault="001269C7" w:rsidP="00CC610B">
            <w:pPr>
              <w:pStyle w:val="TableParagraph"/>
              <w:spacing w:line="256" w:lineRule="exact"/>
              <w:ind w:left="108"/>
            </w:pPr>
            <w:r w:rsidRPr="00540490">
              <w:t>Виды простых предложений</w:t>
            </w:r>
          </w:p>
        </w:tc>
        <w:tc>
          <w:tcPr>
            <w:tcW w:w="1559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09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Style w:val="ab"/>
                <w:rFonts w:ascii="Times New Roman" w:hAnsi="Times New Roman"/>
                <w:sz w:val="24"/>
                <w:szCs w:val="24"/>
              </w:rPr>
            </w:pPr>
            <w:hyperlink r:id="rId550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rPr>
          <w:jc w:val="center"/>
        </w:trPr>
        <w:tc>
          <w:tcPr>
            <w:tcW w:w="110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308" w:type="dxa"/>
          </w:tcPr>
          <w:p w:rsidR="001269C7" w:rsidRPr="00540490" w:rsidRDefault="001269C7" w:rsidP="00CC610B">
            <w:pPr>
              <w:pStyle w:val="TableParagraph"/>
              <w:spacing w:line="256" w:lineRule="exact"/>
              <w:ind w:left="108"/>
            </w:pPr>
            <w:r w:rsidRPr="00540490">
              <w:rPr>
                <w:b/>
              </w:rPr>
              <w:t xml:space="preserve">И.К. </w:t>
            </w:r>
            <w:r w:rsidRPr="00540490">
              <w:t>Подробное</w:t>
            </w:r>
            <w:r w:rsidRPr="00540490">
              <w:rPr>
                <w:spacing w:val="-3"/>
              </w:rPr>
              <w:t xml:space="preserve"> </w:t>
            </w:r>
            <w:r w:rsidRPr="00540490">
              <w:t>изложение</w:t>
            </w:r>
            <w:r w:rsidRPr="00540490">
              <w:rPr>
                <w:spacing w:val="-4"/>
              </w:rPr>
              <w:t xml:space="preserve"> </w:t>
            </w:r>
            <w:r w:rsidRPr="00540490">
              <w:t>текста</w:t>
            </w:r>
            <w:r w:rsidRPr="00540490">
              <w:rPr>
                <w:spacing w:val="-2"/>
              </w:rPr>
              <w:t xml:space="preserve"> </w:t>
            </w:r>
            <w:r w:rsidRPr="00540490">
              <w:t>о</w:t>
            </w:r>
            <w:r w:rsidRPr="00540490">
              <w:rPr>
                <w:spacing w:val="-2"/>
              </w:rPr>
              <w:t xml:space="preserve"> </w:t>
            </w:r>
            <w:r w:rsidRPr="00540490">
              <w:t>памятнике</w:t>
            </w:r>
            <w:r w:rsidRPr="00540490">
              <w:rPr>
                <w:spacing w:val="-4"/>
              </w:rPr>
              <w:t xml:space="preserve"> </w:t>
            </w:r>
            <w:r w:rsidRPr="00540490">
              <w:t>архитектуры</w:t>
            </w:r>
            <w:r w:rsidRPr="00540490">
              <w:rPr>
                <w:spacing w:val="-2"/>
              </w:rPr>
              <w:t xml:space="preserve"> </w:t>
            </w:r>
          </w:p>
        </w:tc>
        <w:tc>
          <w:tcPr>
            <w:tcW w:w="1559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09" w:type="dxa"/>
          </w:tcPr>
          <w:p w:rsidR="001269C7" w:rsidRPr="00540490" w:rsidRDefault="001269C7" w:rsidP="00CC61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hyperlink r:id="rId551" w:history="1">
              <w:r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rPr>
          <w:jc w:val="center"/>
        </w:trPr>
        <w:tc>
          <w:tcPr>
            <w:tcW w:w="110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8308" w:type="dxa"/>
          </w:tcPr>
          <w:p w:rsidR="001269C7" w:rsidRPr="00540490" w:rsidRDefault="001269C7" w:rsidP="00CC610B">
            <w:pPr>
              <w:pStyle w:val="TableParagraph"/>
              <w:tabs>
                <w:tab w:val="left" w:pos="809"/>
                <w:tab w:val="left" w:pos="3047"/>
                <w:tab w:val="left" w:pos="5457"/>
                <w:tab w:val="left" w:pos="6841"/>
              </w:tabs>
              <w:spacing w:line="270" w:lineRule="exact"/>
              <w:ind w:left="108"/>
            </w:pPr>
            <w:r w:rsidRPr="00540490">
              <w:rPr>
                <w:b/>
              </w:rPr>
              <w:t>Р</w:t>
            </w:r>
            <w:r>
              <w:rPr>
                <w:b/>
              </w:rPr>
              <w:t>.</w:t>
            </w:r>
            <w:r w:rsidRPr="00540490">
              <w:rPr>
                <w:b/>
              </w:rPr>
              <w:t>3</w:t>
            </w:r>
            <w:r>
              <w:rPr>
                <w:b/>
              </w:rPr>
              <w:t>.</w:t>
            </w:r>
            <w:r w:rsidRPr="00540490">
              <w:rPr>
                <w:b/>
              </w:rPr>
              <w:t xml:space="preserve"> </w:t>
            </w:r>
            <w:r w:rsidRPr="00540490">
              <w:t>Публицистическое сочинение-описание памятника культуры (истории)</w:t>
            </w:r>
            <w:r w:rsidRPr="00540490">
              <w:rPr>
                <w:spacing w:val="-3"/>
              </w:rPr>
              <w:t xml:space="preserve"> </w:t>
            </w:r>
            <w:r w:rsidRPr="00540490">
              <w:t>своей</w:t>
            </w:r>
            <w:r w:rsidRPr="00540490">
              <w:rPr>
                <w:spacing w:val="-2"/>
              </w:rPr>
              <w:t xml:space="preserve"> </w:t>
            </w:r>
            <w:r w:rsidRPr="00540490">
              <w:t>местности</w:t>
            </w:r>
          </w:p>
        </w:tc>
        <w:tc>
          <w:tcPr>
            <w:tcW w:w="1559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09" w:type="dxa"/>
          </w:tcPr>
          <w:p w:rsidR="001269C7" w:rsidRPr="00540490" w:rsidRDefault="001269C7" w:rsidP="00CC610B">
            <w:pPr>
              <w:shd w:val="clear" w:color="auto" w:fill="FFFFFF"/>
              <w:spacing w:after="150" w:line="240" w:lineRule="auto"/>
              <w:rPr>
                <w:rStyle w:val="ab"/>
                <w:rFonts w:ascii="Times New Roman" w:hAnsi="Times New Roman"/>
                <w:sz w:val="24"/>
                <w:szCs w:val="24"/>
                <w:lang w:eastAsia="ru-RU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hyperlink r:id="rId552" w:history="1">
              <w:r w:rsidRPr="00540490">
                <w:rPr>
                  <w:rStyle w:val="ab"/>
                  <w:rFonts w:ascii="Times New Roman" w:hAnsi="Times New Roman"/>
                  <w:sz w:val="24"/>
                  <w:szCs w:val="24"/>
                  <w:lang w:eastAsia="ru-RU"/>
                </w:rPr>
                <w:t>http://gramma.ru/RUS/</w:t>
              </w:r>
            </w:hyperlink>
          </w:p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53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rPr>
          <w:jc w:val="center"/>
        </w:trPr>
        <w:tc>
          <w:tcPr>
            <w:tcW w:w="110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8" w:type="dxa"/>
          </w:tcPr>
          <w:p w:rsidR="001269C7" w:rsidRPr="00540490" w:rsidRDefault="001269C7" w:rsidP="00CC610B">
            <w:pPr>
              <w:pStyle w:val="TableParagraph"/>
              <w:tabs>
                <w:tab w:val="left" w:pos="809"/>
                <w:tab w:val="left" w:pos="3047"/>
                <w:tab w:val="left" w:pos="5457"/>
                <w:tab w:val="left" w:pos="6841"/>
              </w:tabs>
              <w:spacing w:line="270" w:lineRule="exact"/>
              <w:ind w:left="108"/>
              <w:rPr>
                <w:b/>
              </w:rPr>
            </w:pPr>
            <w:r w:rsidRPr="00540490">
              <w:rPr>
                <w:b/>
              </w:rPr>
              <w:t>Двусоставные</w:t>
            </w:r>
            <w:r w:rsidRPr="00540490">
              <w:rPr>
                <w:b/>
                <w:spacing w:val="-4"/>
              </w:rPr>
              <w:t xml:space="preserve"> </w:t>
            </w:r>
            <w:r w:rsidRPr="00540490">
              <w:rPr>
                <w:b/>
              </w:rPr>
              <w:t>предложения. Главные члены предложения</w:t>
            </w:r>
            <w:r w:rsidRPr="00540490">
              <w:rPr>
                <w:b/>
                <w:spacing w:val="-1"/>
              </w:rPr>
              <w:t xml:space="preserve"> </w:t>
            </w:r>
          </w:p>
        </w:tc>
        <w:tc>
          <w:tcPr>
            <w:tcW w:w="1559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3709" w:type="dxa"/>
          </w:tcPr>
          <w:p w:rsidR="001269C7" w:rsidRPr="00540490" w:rsidRDefault="001269C7" w:rsidP="00CC610B">
            <w:pPr>
              <w:spacing w:after="15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9C7" w:rsidRPr="00540490" w:rsidTr="00CC610B">
        <w:trPr>
          <w:jc w:val="center"/>
        </w:trPr>
        <w:tc>
          <w:tcPr>
            <w:tcW w:w="110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8308" w:type="dxa"/>
          </w:tcPr>
          <w:p w:rsidR="001269C7" w:rsidRPr="00540490" w:rsidRDefault="001269C7" w:rsidP="00CC610B">
            <w:pPr>
              <w:pStyle w:val="TableParagraph"/>
              <w:spacing w:line="256" w:lineRule="exact"/>
              <w:ind w:left="108"/>
            </w:pPr>
            <w:r>
              <w:t>Подлежащее</w:t>
            </w:r>
          </w:p>
        </w:tc>
        <w:tc>
          <w:tcPr>
            <w:tcW w:w="1559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09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54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rPr>
          <w:jc w:val="center"/>
        </w:trPr>
        <w:tc>
          <w:tcPr>
            <w:tcW w:w="110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308" w:type="dxa"/>
          </w:tcPr>
          <w:p w:rsidR="001269C7" w:rsidRPr="00540490" w:rsidRDefault="001269C7" w:rsidP="00CC610B">
            <w:pPr>
              <w:pStyle w:val="TableParagraph"/>
              <w:spacing w:line="268" w:lineRule="exact"/>
              <w:ind w:left="108"/>
            </w:pPr>
            <w:r w:rsidRPr="00540490">
              <w:t>Простое</w:t>
            </w:r>
            <w:r w:rsidRPr="00540490">
              <w:rPr>
                <w:spacing w:val="5"/>
              </w:rPr>
              <w:t xml:space="preserve"> </w:t>
            </w:r>
            <w:r w:rsidRPr="00540490">
              <w:t>глагольное</w:t>
            </w:r>
            <w:r w:rsidRPr="00540490">
              <w:rPr>
                <w:spacing w:val="62"/>
              </w:rPr>
              <w:t xml:space="preserve"> </w:t>
            </w:r>
            <w:r w:rsidRPr="00540490">
              <w:t>сказуемое.</w:t>
            </w:r>
            <w:r w:rsidRPr="00540490">
              <w:rPr>
                <w:spacing w:val="64"/>
              </w:rPr>
              <w:t xml:space="preserve"> </w:t>
            </w:r>
            <w:r w:rsidRPr="00540490">
              <w:t>(Повторение:</w:t>
            </w:r>
            <w:r w:rsidRPr="00540490">
              <w:rPr>
                <w:spacing w:val="64"/>
              </w:rPr>
              <w:t xml:space="preserve"> </w:t>
            </w:r>
            <w:r w:rsidRPr="00540490">
              <w:t>правописание</w:t>
            </w:r>
            <w:r w:rsidRPr="00540490">
              <w:rPr>
                <w:spacing w:val="61"/>
              </w:rPr>
              <w:t xml:space="preserve"> </w:t>
            </w:r>
            <w:r w:rsidRPr="00540490">
              <w:t>безударных личных</w:t>
            </w:r>
            <w:r w:rsidRPr="00540490">
              <w:rPr>
                <w:spacing w:val="-2"/>
              </w:rPr>
              <w:t xml:space="preserve"> </w:t>
            </w:r>
            <w:r w:rsidRPr="00540490">
              <w:t>окончаний</w:t>
            </w:r>
            <w:r w:rsidRPr="00540490">
              <w:rPr>
                <w:spacing w:val="-4"/>
              </w:rPr>
              <w:t xml:space="preserve"> </w:t>
            </w:r>
            <w:r w:rsidRPr="00540490">
              <w:t>глаголов)</w:t>
            </w:r>
          </w:p>
        </w:tc>
        <w:tc>
          <w:tcPr>
            <w:tcW w:w="1559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09" w:type="dxa"/>
          </w:tcPr>
          <w:p w:rsidR="001269C7" w:rsidRPr="00540490" w:rsidRDefault="00217A3C" w:rsidP="00CC610B">
            <w:pPr>
              <w:shd w:val="clear" w:color="auto" w:fill="FFFFFF"/>
              <w:spacing w:after="150" w:line="240" w:lineRule="auto"/>
              <w:jc w:val="center"/>
              <w:rPr>
                <w:rStyle w:val="ab"/>
                <w:rFonts w:ascii="Times New Roman" w:hAnsi="Times New Roman"/>
                <w:sz w:val="24"/>
                <w:szCs w:val="24"/>
                <w:lang w:eastAsia="ru-RU"/>
              </w:rPr>
            </w:pPr>
            <w:hyperlink r:id="rId555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  <w:lang w:eastAsia="ru-RU"/>
                </w:rPr>
                <w:t>http://gramma.ru/RUS/</w:t>
              </w:r>
            </w:hyperlink>
          </w:p>
          <w:p w:rsidR="001269C7" w:rsidRPr="00540490" w:rsidRDefault="00217A3C" w:rsidP="00CC610B">
            <w:pPr>
              <w:spacing w:after="15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56" w:history="1">
              <w:r w:rsidR="001269C7" w:rsidRPr="00540490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http://school-collection.edu.ru/catalog/</w:t>
              </w:r>
            </w:hyperlink>
          </w:p>
        </w:tc>
      </w:tr>
      <w:tr w:rsidR="001269C7" w:rsidRPr="00540490" w:rsidTr="00CC610B">
        <w:trPr>
          <w:jc w:val="center"/>
        </w:trPr>
        <w:tc>
          <w:tcPr>
            <w:tcW w:w="110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8308" w:type="dxa"/>
          </w:tcPr>
          <w:p w:rsidR="001269C7" w:rsidRPr="00540490" w:rsidRDefault="001269C7" w:rsidP="00CC610B">
            <w:pPr>
              <w:pStyle w:val="TableParagraph"/>
              <w:spacing w:line="256" w:lineRule="exact"/>
              <w:ind w:left="108"/>
            </w:pPr>
            <w:r w:rsidRPr="00540490">
              <w:t>Составное</w:t>
            </w:r>
            <w:r w:rsidRPr="00540490">
              <w:rPr>
                <w:spacing w:val="-5"/>
              </w:rPr>
              <w:t xml:space="preserve"> </w:t>
            </w:r>
            <w:r w:rsidRPr="00540490">
              <w:t>глагольное</w:t>
            </w:r>
            <w:r w:rsidRPr="00540490">
              <w:rPr>
                <w:spacing w:val="-5"/>
              </w:rPr>
              <w:t xml:space="preserve"> </w:t>
            </w:r>
            <w:r>
              <w:t>сказуемое</w:t>
            </w:r>
          </w:p>
        </w:tc>
        <w:tc>
          <w:tcPr>
            <w:tcW w:w="1559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09" w:type="dxa"/>
          </w:tcPr>
          <w:p w:rsidR="001269C7" w:rsidRPr="00540490" w:rsidRDefault="00217A3C" w:rsidP="00CC610B">
            <w:pPr>
              <w:shd w:val="clear" w:color="auto" w:fill="FFFFFF"/>
              <w:spacing w:after="150" w:line="240" w:lineRule="auto"/>
              <w:jc w:val="center"/>
              <w:rPr>
                <w:rFonts w:ascii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</w:pPr>
            <w:hyperlink r:id="rId557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  <w:lang w:eastAsia="ru-RU"/>
                </w:rPr>
                <w:t>https://prosv.ru/static/tsok</w:t>
              </w:r>
            </w:hyperlink>
          </w:p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58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rPr>
          <w:jc w:val="center"/>
        </w:trPr>
        <w:tc>
          <w:tcPr>
            <w:tcW w:w="110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8308" w:type="dxa"/>
          </w:tcPr>
          <w:p w:rsidR="001269C7" w:rsidRPr="00540490" w:rsidRDefault="001269C7" w:rsidP="00CC610B">
            <w:pPr>
              <w:pStyle w:val="TableParagraph"/>
              <w:spacing w:line="268" w:lineRule="exact"/>
              <w:ind w:left="108"/>
            </w:pPr>
            <w:r w:rsidRPr="00540490">
              <w:t>Составное</w:t>
            </w:r>
            <w:r w:rsidRPr="00540490">
              <w:rPr>
                <w:spacing w:val="19"/>
              </w:rPr>
              <w:t xml:space="preserve"> </w:t>
            </w:r>
            <w:r w:rsidRPr="00540490">
              <w:t>именное</w:t>
            </w:r>
            <w:r w:rsidRPr="00540490">
              <w:rPr>
                <w:spacing w:val="77"/>
              </w:rPr>
              <w:t xml:space="preserve"> </w:t>
            </w:r>
            <w:r w:rsidRPr="00540490">
              <w:t>сказуемое.</w:t>
            </w:r>
            <w:r w:rsidRPr="00540490">
              <w:rPr>
                <w:spacing w:val="79"/>
              </w:rPr>
              <w:t xml:space="preserve"> </w:t>
            </w:r>
            <w:r w:rsidRPr="00540490">
              <w:t>(Повторение:</w:t>
            </w:r>
            <w:r w:rsidRPr="00540490">
              <w:rPr>
                <w:spacing w:val="79"/>
              </w:rPr>
              <w:t xml:space="preserve"> </w:t>
            </w:r>
            <w:r w:rsidRPr="00540490">
              <w:t>правописание</w:t>
            </w:r>
            <w:r w:rsidRPr="00540490">
              <w:rPr>
                <w:spacing w:val="78"/>
              </w:rPr>
              <w:t xml:space="preserve"> </w:t>
            </w:r>
            <w:r w:rsidRPr="00540490">
              <w:t>Н</w:t>
            </w:r>
            <w:r w:rsidRPr="00540490">
              <w:rPr>
                <w:spacing w:val="75"/>
              </w:rPr>
              <w:t xml:space="preserve"> </w:t>
            </w:r>
            <w:r w:rsidRPr="00540490">
              <w:t>и</w:t>
            </w:r>
            <w:r w:rsidRPr="00540490">
              <w:rPr>
                <w:spacing w:val="77"/>
              </w:rPr>
              <w:t xml:space="preserve"> </w:t>
            </w:r>
            <w:r w:rsidRPr="00540490">
              <w:t>НН</w:t>
            </w:r>
            <w:r w:rsidRPr="00540490">
              <w:rPr>
                <w:spacing w:val="78"/>
              </w:rPr>
              <w:t xml:space="preserve"> </w:t>
            </w:r>
            <w:r w:rsidRPr="00540490">
              <w:t>в суффиксах</w:t>
            </w:r>
            <w:r w:rsidRPr="00540490">
              <w:rPr>
                <w:spacing w:val="-2"/>
              </w:rPr>
              <w:t xml:space="preserve"> </w:t>
            </w:r>
            <w:r w:rsidRPr="00540490">
              <w:t>полных</w:t>
            </w:r>
            <w:r w:rsidRPr="00540490">
              <w:rPr>
                <w:spacing w:val="-1"/>
              </w:rPr>
              <w:t xml:space="preserve"> </w:t>
            </w:r>
            <w:r w:rsidRPr="00540490">
              <w:t>и</w:t>
            </w:r>
            <w:r w:rsidRPr="00540490">
              <w:rPr>
                <w:spacing w:val="-5"/>
              </w:rPr>
              <w:t xml:space="preserve"> </w:t>
            </w:r>
            <w:r w:rsidRPr="00540490">
              <w:t>кратких</w:t>
            </w:r>
            <w:r w:rsidRPr="00540490">
              <w:rPr>
                <w:spacing w:val="-2"/>
              </w:rPr>
              <w:t xml:space="preserve"> </w:t>
            </w:r>
            <w:r w:rsidRPr="00540490">
              <w:t>прилагательных</w:t>
            </w:r>
            <w:r w:rsidRPr="00540490">
              <w:rPr>
                <w:spacing w:val="-4"/>
              </w:rPr>
              <w:t xml:space="preserve"> </w:t>
            </w:r>
            <w:r w:rsidRPr="00540490">
              <w:t>и</w:t>
            </w:r>
            <w:r w:rsidRPr="00540490">
              <w:rPr>
                <w:spacing w:val="-3"/>
              </w:rPr>
              <w:t xml:space="preserve"> </w:t>
            </w:r>
            <w:r w:rsidRPr="00540490">
              <w:t>причастий)</w:t>
            </w:r>
          </w:p>
        </w:tc>
        <w:tc>
          <w:tcPr>
            <w:tcW w:w="1559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09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59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rPr>
          <w:jc w:val="center"/>
        </w:trPr>
        <w:tc>
          <w:tcPr>
            <w:tcW w:w="110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8308" w:type="dxa"/>
          </w:tcPr>
          <w:p w:rsidR="001269C7" w:rsidRPr="00540490" w:rsidRDefault="001269C7" w:rsidP="00CC610B">
            <w:pPr>
              <w:pStyle w:val="TableParagraph"/>
              <w:spacing w:line="258" w:lineRule="exact"/>
              <w:ind w:left="108"/>
            </w:pPr>
            <w:r w:rsidRPr="00540490">
              <w:t>Тире</w:t>
            </w:r>
            <w:r w:rsidRPr="00540490">
              <w:rPr>
                <w:spacing w:val="-3"/>
              </w:rPr>
              <w:t xml:space="preserve"> </w:t>
            </w:r>
            <w:r w:rsidRPr="00540490">
              <w:t>между</w:t>
            </w:r>
            <w:r w:rsidRPr="00540490">
              <w:rPr>
                <w:spacing w:val="-6"/>
              </w:rPr>
              <w:t xml:space="preserve"> </w:t>
            </w:r>
            <w:r w:rsidRPr="00540490">
              <w:t>подлежащим</w:t>
            </w:r>
            <w:r w:rsidRPr="00540490">
              <w:rPr>
                <w:spacing w:val="-2"/>
              </w:rPr>
              <w:t xml:space="preserve"> </w:t>
            </w:r>
            <w:r w:rsidRPr="00540490">
              <w:t>и</w:t>
            </w:r>
            <w:r w:rsidRPr="00540490">
              <w:rPr>
                <w:spacing w:val="-1"/>
              </w:rPr>
              <w:t xml:space="preserve"> </w:t>
            </w:r>
            <w:r>
              <w:t>сказуемым</w:t>
            </w:r>
          </w:p>
        </w:tc>
        <w:tc>
          <w:tcPr>
            <w:tcW w:w="1559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09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60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rPr>
          <w:jc w:val="center"/>
        </w:trPr>
        <w:tc>
          <w:tcPr>
            <w:tcW w:w="110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8" w:type="dxa"/>
          </w:tcPr>
          <w:p w:rsidR="001269C7" w:rsidRPr="00540490" w:rsidRDefault="001269C7" w:rsidP="00CC610B">
            <w:pPr>
              <w:pStyle w:val="TableParagraph"/>
              <w:spacing w:line="258" w:lineRule="exact"/>
              <w:ind w:left="108"/>
              <w:rPr>
                <w:b/>
              </w:rPr>
            </w:pPr>
            <w:r w:rsidRPr="00540490">
              <w:rPr>
                <w:b/>
              </w:rPr>
              <w:t>В</w:t>
            </w:r>
            <w:r>
              <w:rPr>
                <w:b/>
              </w:rPr>
              <w:t>торостепенные члены предложения</w:t>
            </w:r>
          </w:p>
        </w:tc>
        <w:tc>
          <w:tcPr>
            <w:tcW w:w="1559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b/>
                <w:sz w:val="24"/>
                <w:szCs w:val="24"/>
              </w:rPr>
              <w:t>10+1</w:t>
            </w:r>
          </w:p>
        </w:tc>
        <w:tc>
          <w:tcPr>
            <w:tcW w:w="3709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9C7" w:rsidRPr="00540490" w:rsidTr="00CC610B">
        <w:trPr>
          <w:jc w:val="center"/>
        </w:trPr>
        <w:tc>
          <w:tcPr>
            <w:tcW w:w="110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34-35</w:t>
            </w:r>
          </w:p>
        </w:tc>
        <w:tc>
          <w:tcPr>
            <w:tcW w:w="8308" w:type="dxa"/>
          </w:tcPr>
          <w:p w:rsidR="001269C7" w:rsidRPr="00540490" w:rsidRDefault="001269C7" w:rsidP="00CC610B">
            <w:pPr>
              <w:pStyle w:val="TableParagraph"/>
              <w:tabs>
                <w:tab w:val="left" w:pos="2242"/>
                <w:tab w:val="left" w:pos="3913"/>
                <w:tab w:val="left" w:pos="5724"/>
                <w:tab w:val="left" w:pos="6105"/>
              </w:tabs>
              <w:ind w:left="108" w:right="96"/>
            </w:pPr>
            <w:r w:rsidRPr="00540490">
              <w:t>Дополнение.</w:t>
            </w:r>
            <w:r w:rsidRPr="00540490">
              <w:rPr>
                <w:spacing w:val="5"/>
              </w:rPr>
              <w:t xml:space="preserve"> </w:t>
            </w:r>
            <w:proofErr w:type="gramStart"/>
            <w:r w:rsidRPr="00540490">
              <w:t>(Повторение:</w:t>
            </w:r>
            <w:r w:rsidRPr="00540490">
              <w:rPr>
                <w:spacing w:val="5"/>
              </w:rPr>
              <w:t xml:space="preserve"> </w:t>
            </w:r>
            <w:r w:rsidRPr="00540490">
              <w:t>правописание</w:t>
            </w:r>
            <w:r w:rsidRPr="00540490">
              <w:rPr>
                <w:spacing w:val="4"/>
              </w:rPr>
              <w:t xml:space="preserve"> </w:t>
            </w:r>
            <w:r w:rsidRPr="00540490">
              <w:t>падежных</w:t>
            </w:r>
            <w:r w:rsidRPr="00540490">
              <w:rPr>
                <w:spacing w:val="7"/>
              </w:rPr>
              <w:t xml:space="preserve"> </w:t>
            </w:r>
            <w:r w:rsidRPr="00540490">
              <w:t>окончаний</w:t>
            </w:r>
            <w:r w:rsidRPr="00540490">
              <w:rPr>
                <w:spacing w:val="6"/>
              </w:rPr>
              <w:t xml:space="preserve"> </w:t>
            </w:r>
            <w:r w:rsidRPr="00540490">
              <w:t>имен существительных, правописание отрицательных и неопределенных</w:t>
            </w:r>
            <w:proofErr w:type="gramEnd"/>
          </w:p>
          <w:p w:rsidR="001269C7" w:rsidRPr="00540490" w:rsidRDefault="001269C7" w:rsidP="00CC610B">
            <w:pPr>
              <w:pStyle w:val="TableParagraph"/>
              <w:spacing w:line="264" w:lineRule="exact"/>
              <w:ind w:left="108"/>
            </w:pPr>
            <w:r w:rsidRPr="00540490">
              <w:t>местоимений)</w:t>
            </w:r>
          </w:p>
        </w:tc>
        <w:tc>
          <w:tcPr>
            <w:tcW w:w="1559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09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61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rPr>
          <w:jc w:val="center"/>
        </w:trPr>
        <w:tc>
          <w:tcPr>
            <w:tcW w:w="110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36-37</w:t>
            </w:r>
          </w:p>
        </w:tc>
        <w:tc>
          <w:tcPr>
            <w:tcW w:w="8308" w:type="dxa"/>
          </w:tcPr>
          <w:p w:rsidR="001269C7" w:rsidRPr="00540490" w:rsidRDefault="001269C7" w:rsidP="00CC610B">
            <w:pPr>
              <w:pStyle w:val="TableParagraph"/>
              <w:spacing w:line="256" w:lineRule="exact"/>
              <w:ind w:left="108"/>
            </w:pPr>
            <w:r w:rsidRPr="00540490">
              <w:t>Определение.</w:t>
            </w:r>
            <w:r w:rsidRPr="00540490">
              <w:rPr>
                <w:spacing w:val="-4"/>
              </w:rPr>
              <w:t xml:space="preserve">  Согласованные и несогласованные определения.</w:t>
            </w:r>
            <w:r>
              <w:rPr>
                <w:spacing w:val="-4"/>
              </w:rPr>
              <w:t xml:space="preserve"> </w:t>
            </w:r>
            <w:r w:rsidRPr="00540490">
              <w:t>(Повторение:</w:t>
            </w:r>
            <w:r w:rsidRPr="00540490">
              <w:rPr>
                <w:spacing w:val="-3"/>
              </w:rPr>
              <w:t xml:space="preserve"> </w:t>
            </w:r>
            <w:r w:rsidRPr="00540490">
              <w:t>правописание</w:t>
            </w:r>
            <w:r w:rsidRPr="00540490">
              <w:rPr>
                <w:spacing w:val="-5"/>
              </w:rPr>
              <w:t xml:space="preserve"> </w:t>
            </w:r>
            <w:r w:rsidRPr="00540490">
              <w:t>суффиксов</w:t>
            </w:r>
            <w:r w:rsidRPr="00540490">
              <w:rPr>
                <w:spacing w:val="-3"/>
              </w:rPr>
              <w:t xml:space="preserve"> </w:t>
            </w:r>
            <w:r w:rsidRPr="00540490">
              <w:t>причастий)</w:t>
            </w:r>
          </w:p>
        </w:tc>
        <w:tc>
          <w:tcPr>
            <w:tcW w:w="1559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09" w:type="dxa"/>
          </w:tcPr>
          <w:p w:rsidR="001269C7" w:rsidRPr="00540490" w:rsidRDefault="001269C7" w:rsidP="00CC61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hyperlink r:id="rId562" w:history="1">
              <w:r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rPr>
          <w:jc w:val="center"/>
        </w:trPr>
        <w:tc>
          <w:tcPr>
            <w:tcW w:w="110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38-39</w:t>
            </w:r>
          </w:p>
        </w:tc>
        <w:tc>
          <w:tcPr>
            <w:tcW w:w="8308" w:type="dxa"/>
          </w:tcPr>
          <w:p w:rsidR="001269C7" w:rsidRPr="00540490" w:rsidRDefault="001269C7" w:rsidP="00CC610B">
            <w:pPr>
              <w:pStyle w:val="TableParagraph"/>
              <w:spacing w:line="256" w:lineRule="exact"/>
              <w:ind w:left="108"/>
            </w:pPr>
            <w:r>
              <w:t>Приложение</w:t>
            </w:r>
          </w:p>
        </w:tc>
        <w:tc>
          <w:tcPr>
            <w:tcW w:w="1559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09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63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rPr>
          <w:jc w:val="center"/>
        </w:trPr>
        <w:tc>
          <w:tcPr>
            <w:tcW w:w="110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40-42</w:t>
            </w:r>
          </w:p>
        </w:tc>
        <w:tc>
          <w:tcPr>
            <w:tcW w:w="8308" w:type="dxa"/>
          </w:tcPr>
          <w:p w:rsidR="001269C7" w:rsidRPr="00540490" w:rsidRDefault="001269C7" w:rsidP="00CC610B">
            <w:pPr>
              <w:pStyle w:val="TableParagraph"/>
              <w:tabs>
                <w:tab w:val="left" w:pos="2185"/>
                <w:tab w:val="left" w:pos="3617"/>
                <w:tab w:val="left" w:pos="4538"/>
                <w:tab w:val="left" w:pos="6441"/>
              </w:tabs>
              <w:spacing w:line="268" w:lineRule="exact"/>
              <w:ind w:left="108"/>
            </w:pPr>
            <w:r w:rsidRPr="00540490">
              <w:t>Обстоятельство.</w:t>
            </w:r>
            <w:r w:rsidRPr="00540490">
              <w:tab/>
              <w:t>Основные</w:t>
            </w:r>
            <w:r w:rsidRPr="00540490">
              <w:tab/>
              <w:t>виды</w:t>
            </w:r>
            <w:r w:rsidRPr="00540490">
              <w:tab/>
              <w:t>обстоятельств. (Повторение: правописание</w:t>
            </w:r>
            <w:r w:rsidRPr="00540490">
              <w:rPr>
                <w:spacing w:val="-5"/>
              </w:rPr>
              <w:t xml:space="preserve"> </w:t>
            </w:r>
            <w:r w:rsidRPr="00540490">
              <w:t>наречий)</w:t>
            </w:r>
          </w:p>
        </w:tc>
        <w:tc>
          <w:tcPr>
            <w:tcW w:w="1559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09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64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rPr>
          <w:jc w:val="center"/>
        </w:trPr>
        <w:tc>
          <w:tcPr>
            <w:tcW w:w="110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8308" w:type="dxa"/>
          </w:tcPr>
          <w:p w:rsidR="001269C7" w:rsidRPr="00540490" w:rsidRDefault="001269C7" w:rsidP="00CC610B">
            <w:pPr>
              <w:pStyle w:val="TableParagraph"/>
              <w:tabs>
                <w:tab w:val="left" w:pos="2185"/>
                <w:tab w:val="left" w:pos="3617"/>
                <w:tab w:val="left" w:pos="4538"/>
                <w:tab w:val="left" w:pos="6441"/>
              </w:tabs>
              <w:spacing w:line="268" w:lineRule="exact"/>
              <w:ind w:left="108"/>
            </w:pPr>
            <w:r w:rsidRPr="00540490">
              <w:t xml:space="preserve">Повторение </w:t>
            </w:r>
            <w:proofErr w:type="gramStart"/>
            <w:r w:rsidRPr="00540490">
              <w:t>изученного</w:t>
            </w:r>
            <w:proofErr w:type="gramEnd"/>
            <w:r w:rsidRPr="00540490">
              <w:t xml:space="preserve"> по теме «Двусоставное предложение. Главные члены. Второстепенные члены»</w:t>
            </w:r>
          </w:p>
        </w:tc>
        <w:tc>
          <w:tcPr>
            <w:tcW w:w="1559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09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9C7" w:rsidRPr="00540490" w:rsidTr="00CC610B">
        <w:trPr>
          <w:jc w:val="center"/>
        </w:trPr>
        <w:tc>
          <w:tcPr>
            <w:tcW w:w="110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8308" w:type="dxa"/>
          </w:tcPr>
          <w:p w:rsidR="001269C7" w:rsidRPr="00540490" w:rsidRDefault="001269C7" w:rsidP="00CC610B">
            <w:pPr>
              <w:pStyle w:val="TableParagraph"/>
              <w:spacing w:line="256" w:lineRule="exact"/>
              <w:ind w:left="108"/>
            </w:pPr>
            <w:r w:rsidRPr="00540490">
              <w:rPr>
                <w:b/>
              </w:rPr>
              <w:t xml:space="preserve">И.К. </w:t>
            </w:r>
            <w:r w:rsidRPr="00540490">
              <w:t>Контрольная работа</w:t>
            </w:r>
            <w:r w:rsidRPr="00540490">
              <w:rPr>
                <w:spacing w:val="-4"/>
              </w:rPr>
              <w:t xml:space="preserve"> </w:t>
            </w:r>
            <w:r w:rsidRPr="00540490">
              <w:t>по</w:t>
            </w:r>
            <w:r w:rsidRPr="00540490">
              <w:rPr>
                <w:spacing w:val="-2"/>
              </w:rPr>
              <w:t xml:space="preserve"> </w:t>
            </w:r>
            <w:r w:rsidRPr="00540490">
              <w:t>теме «Двусоставные</w:t>
            </w:r>
            <w:r w:rsidRPr="00540490">
              <w:rPr>
                <w:spacing w:val="-5"/>
              </w:rPr>
              <w:t xml:space="preserve"> </w:t>
            </w:r>
            <w:r>
              <w:t>предложения»</w:t>
            </w:r>
          </w:p>
        </w:tc>
        <w:tc>
          <w:tcPr>
            <w:tcW w:w="1559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09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65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rPr>
          <w:jc w:val="center"/>
        </w:trPr>
        <w:tc>
          <w:tcPr>
            <w:tcW w:w="110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8308" w:type="dxa"/>
          </w:tcPr>
          <w:p w:rsidR="001269C7" w:rsidRDefault="001269C7" w:rsidP="00CC610B">
            <w:pPr>
              <w:pStyle w:val="TableParagraph"/>
              <w:tabs>
                <w:tab w:val="left" w:pos="783"/>
                <w:tab w:val="left" w:pos="2241"/>
                <w:tab w:val="left" w:pos="3762"/>
                <w:tab w:val="left" w:pos="4553"/>
                <w:tab w:val="left" w:pos="5045"/>
                <w:tab w:val="left" w:pos="6673"/>
              </w:tabs>
              <w:spacing w:line="270" w:lineRule="exact"/>
              <w:ind w:left="108"/>
            </w:pPr>
            <w:r w:rsidRPr="00540490">
              <w:rPr>
                <w:b/>
              </w:rPr>
              <w:t>Р.2</w:t>
            </w:r>
            <w:r>
              <w:rPr>
                <w:b/>
              </w:rPr>
              <w:t>.</w:t>
            </w:r>
            <w:r w:rsidRPr="00540490">
              <w:rPr>
                <w:b/>
              </w:rPr>
              <w:tab/>
            </w:r>
            <w:r w:rsidRPr="00540490">
              <w:t>Ораторская</w:t>
            </w:r>
            <w:r w:rsidRPr="00540490">
              <w:tab/>
              <w:t>(публичная)</w:t>
            </w:r>
            <w:r w:rsidRPr="00540490">
              <w:tab/>
              <w:t>речь, ее особенности</w:t>
            </w:r>
            <w:r>
              <w:t>.</w:t>
            </w:r>
            <w:r w:rsidRPr="00540490">
              <w:tab/>
            </w:r>
          </w:p>
          <w:p w:rsidR="001269C7" w:rsidRPr="00540490" w:rsidRDefault="001269C7" w:rsidP="00CC610B">
            <w:pPr>
              <w:pStyle w:val="TableParagraph"/>
              <w:tabs>
                <w:tab w:val="left" w:pos="783"/>
                <w:tab w:val="left" w:pos="2241"/>
                <w:tab w:val="left" w:pos="3762"/>
                <w:tab w:val="left" w:pos="4553"/>
                <w:tab w:val="left" w:pos="5045"/>
                <w:tab w:val="left" w:pos="6673"/>
              </w:tabs>
              <w:spacing w:line="270" w:lineRule="exact"/>
              <w:ind w:left="108"/>
            </w:pPr>
            <w:proofErr w:type="gramStart"/>
            <w:r w:rsidRPr="00540490">
              <w:t>Публичное</w:t>
            </w:r>
            <w:proofErr w:type="gramEnd"/>
            <w:r>
              <w:t xml:space="preserve"> </w:t>
            </w:r>
            <w:r w:rsidRPr="00540490">
              <w:t xml:space="preserve"> (монолог-рассу</w:t>
            </w:r>
            <w:r>
              <w:t>ждение, монолог-повествование)</w:t>
            </w:r>
          </w:p>
        </w:tc>
        <w:tc>
          <w:tcPr>
            <w:tcW w:w="1559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09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66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rPr>
          <w:jc w:val="center"/>
        </w:trPr>
        <w:tc>
          <w:tcPr>
            <w:tcW w:w="110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8" w:type="dxa"/>
          </w:tcPr>
          <w:p w:rsidR="001269C7" w:rsidRPr="00540490" w:rsidRDefault="001269C7" w:rsidP="00CC610B">
            <w:pPr>
              <w:pStyle w:val="TableParagraph"/>
              <w:tabs>
                <w:tab w:val="left" w:pos="783"/>
                <w:tab w:val="left" w:pos="2241"/>
                <w:tab w:val="left" w:pos="3762"/>
                <w:tab w:val="left" w:pos="4553"/>
                <w:tab w:val="left" w:pos="5045"/>
                <w:tab w:val="left" w:pos="6673"/>
              </w:tabs>
              <w:spacing w:line="270" w:lineRule="exact"/>
              <w:ind w:left="108"/>
              <w:rPr>
                <w:b/>
              </w:rPr>
            </w:pPr>
            <w:r w:rsidRPr="00540490">
              <w:rPr>
                <w:b/>
              </w:rPr>
              <w:t>Односоставные</w:t>
            </w:r>
            <w:r w:rsidRPr="00540490">
              <w:rPr>
                <w:b/>
                <w:spacing w:val="-4"/>
              </w:rPr>
              <w:t xml:space="preserve"> </w:t>
            </w:r>
            <w:r w:rsidRPr="00540490">
              <w:rPr>
                <w:b/>
              </w:rPr>
              <w:t>предложения.</w:t>
            </w:r>
            <w:r>
              <w:rPr>
                <w:b/>
              </w:rPr>
              <w:t xml:space="preserve"> Виды односоставных предложений</w:t>
            </w:r>
          </w:p>
        </w:tc>
        <w:tc>
          <w:tcPr>
            <w:tcW w:w="1559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b/>
                <w:sz w:val="24"/>
                <w:szCs w:val="24"/>
              </w:rPr>
              <w:t>10+1</w:t>
            </w:r>
          </w:p>
        </w:tc>
        <w:tc>
          <w:tcPr>
            <w:tcW w:w="3709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9C7" w:rsidRPr="00540490" w:rsidTr="00CC610B">
        <w:trPr>
          <w:jc w:val="center"/>
        </w:trPr>
        <w:tc>
          <w:tcPr>
            <w:tcW w:w="110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8308" w:type="dxa"/>
          </w:tcPr>
          <w:p w:rsidR="001269C7" w:rsidRPr="00540490" w:rsidRDefault="001269C7" w:rsidP="00CC610B">
            <w:pPr>
              <w:pStyle w:val="TableParagraph"/>
              <w:spacing w:line="256" w:lineRule="exact"/>
              <w:ind w:left="108"/>
            </w:pPr>
            <w:r w:rsidRPr="00540490">
              <w:t>Основные</w:t>
            </w:r>
            <w:r w:rsidRPr="00540490">
              <w:rPr>
                <w:spacing w:val="-5"/>
              </w:rPr>
              <w:t xml:space="preserve"> </w:t>
            </w:r>
            <w:r w:rsidRPr="00540490">
              <w:t>группы</w:t>
            </w:r>
            <w:r w:rsidRPr="00540490">
              <w:rPr>
                <w:spacing w:val="-3"/>
              </w:rPr>
              <w:t xml:space="preserve"> </w:t>
            </w:r>
            <w:r w:rsidRPr="00540490">
              <w:t>односоставных</w:t>
            </w:r>
            <w:r w:rsidRPr="00540490">
              <w:rPr>
                <w:spacing w:val="-2"/>
              </w:rPr>
              <w:t xml:space="preserve"> </w:t>
            </w:r>
            <w:r>
              <w:t>предложений</w:t>
            </w:r>
          </w:p>
        </w:tc>
        <w:tc>
          <w:tcPr>
            <w:tcW w:w="1559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09" w:type="dxa"/>
          </w:tcPr>
          <w:p w:rsidR="001269C7" w:rsidRPr="00540490" w:rsidRDefault="001269C7" w:rsidP="00CC610B">
            <w:pPr>
              <w:shd w:val="clear" w:color="auto" w:fill="FFFFFF"/>
              <w:spacing w:after="150" w:line="240" w:lineRule="auto"/>
              <w:rPr>
                <w:rStyle w:val="ab"/>
                <w:rFonts w:ascii="Times New Roman" w:hAnsi="Times New Roman"/>
                <w:sz w:val="24"/>
                <w:szCs w:val="24"/>
                <w:lang w:eastAsia="ru-RU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  <w:hyperlink r:id="rId567" w:history="1">
              <w:r w:rsidRPr="00540490">
                <w:rPr>
                  <w:rStyle w:val="ab"/>
                  <w:rFonts w:ascii="Times New Roman" w:hAnsi="Times New Roman"/>
                  <w:sz w:val="24"/>
                  <w:szCs w:val="24"/>
                  <w:lang w:eastAsia="ru-RU"/>
                </w:rPr>
                <w:t>http://gramma.ru/RUS/</w:t>
              </w:r>
            </w:hyperlink>
          </w:p>
          <w:p w:rsidR="001269C7" w:rsidRPr="00540490" w:rsidRDefault="001269C7" w:rsidP="00CC610B">
            <w:pPr>
              <w:shd w:val="clear" w:color="auto" w:fill="FFFFFF"/>
              <w:spacing w:after="15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hyperlink r:id="rId568" w:history="1">
              <w:r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rPr>
          <w:jc w:val="center"/>
        </w:trPr>
        <w:tc>
          <w:tcPr>
            <w:tcW w:w="110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47-48</w:t>
            </w:r>
          </w:p>
        </w:tc>
        <w:tc>
          <w:tcPr>
            <w:tcW w:w="8308" w:type="dxa"/>
          </w:tcPr>
          <w:p w:rsidR="001269C7" w:rsidRPr="00540490" w:rsidRDefault="001269C7" w:rsidP="00CC610B">
            <w:pPr>
              <w:pStyle w:val="TableParagraph"/>
              <w:tabs>
                <w:tab w:val="left" w:pos="1943"/>
                <w:tab w:val="left" w:pos="4589"/>
                <w:tab w:val="left" w:pos="6390"/>
              </w:tabs>
              <w:spacing w:line="268" w:lineRule="exact"/>
              <w:ind w:left="108"/>
            </w:pPr>
            <w:r w:rsidRPr="00540490">
              <w:t>Предложения</w:t>
            </w:r>
            <w:r w:rsidRPr="00540490">
              <w:tab/>
              <w:t>определенно-личные. (Повторение: правописание безударных</w:t>
            </w:r>
            <w:r w:rsidRPr="00540490">
              <w:rPr>
                <w:spacing w:val="-4"/>
              </w:rPr>
              <w:t xml:space="preserve"> </w:t>
            </w:r>
            <w:r w:rsidRPr="00540490">
              <w:t>личных</w:t>
            </w:r>
            <w:r w:rsidRPr="00540490">
              <w:rPr>
                <w:spacing w:val="-2"/>
              </w:rPr>
              <w:t xml:space="preserve"> </w:t>
            </w:r>
            <w:r w:rsidRPr="00540490">
              <w:t>окончаний</w:t>
            </w:r>
            <w:r w:rsidRPr="00540490">
              <w:rPr>
                <w:spacing w:val="-5"/>
              </w:rPr>
              <w:t xml:space="preserve"> </w:t>
            </w:r>
            <w:r w:rsidRPr="00540490">
              <w:t>глаголов)</w:t>
            </w:r>
          </w:p>
        </w:tc>
        <w:tc>
          <w:tcPr>
            <w:tcW w:w="1559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09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69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rPr>
          <w:jc w:val="center"/>
        </w:trPr>
        <w:tc>
          <w:tcPr>
            <w:tcW w:w="110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8308" w:type="dxa"/>
          </w:tcPr>
          <w:p w:rsidR="001269C7" w:rsidRPr="00540490" w:rsidRDefault="001269C7" w:rsidP="00CC610B">
            <w:pPr>
              <w:pStyle w:val="TableParagraph"/>
              <w:spacing w:line="256" w:lineRule="exact"/>
              <w:ind w:left="108"/>
            </w:pPr>
            <w:r w:rsidRPr="00540490">
              <w:t>Предложения</w:t>
            </w:r>
            <w:r w:rsidRPr="00540490">
              <w:rPr>
                <w:spacing w:val="-4"/>
              </w:rPr>
              <w:t xml:space="preserve"> </w:t>
            </w:r>
            <w:r>
              <w:t>неопределенно-личные</w:t>
            </w:r>
          </w:p>
        </w:tc>
        <w:tc>
          <w:tcPr>
            <w:tcW w:w="1559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09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70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rPr>
          <w:jc w:val="center"/>
        </w:trPr>
        <w:tc>
          <w:tcPr>
            <w:tcW w:w="110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50-51</w:t>
            </w:r>
          </w:p>
        </w:tc>
        <w:tc>
          <w:tcPr>
            <w:tcW w:w="8308" w:type="dxa"/>
          </w:tcPr>
          <w:p w:rsidR="001269C7" w:rsidRPr="00540490" w:rsidRDefault="001269C7" w:rsidP="00CC610B">
            <w:pPr>
              <w:pStyle w:val="TableParagraph"/>
              <w:spacing w:line="256" w:lineRule="exact"/>
              <w:ind w:left="108"/>
            </w:pPr>
            <w:r w:rsidRPr="00540490">
              <w:t>Безличные</w:t>
            </w:r>
            <w:r w:rsidRPr="00540490">
              <w:rPr>
                <w:spacing w:val="-5"/>
              </w:rPr>
              <w:t xml:space="preserve"> </w:t>
            </w:r>
            <w:r w:rsidRPr="00540490">
              <w:t>предложения</w:t>
            </w:r>
          </w:p>
        </w:tc>
        <w:tc>
          <w:tcPr>
            <w:tcW w:w="1559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09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71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rPr>
          <w:jc w:val="center"/>
        </w:trPr>
        <w:tc>
          <w:tcPr>
            <w:tcW w:w="110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8308" w:type="dxa"/>
          </w:tcPr>
          <w:p w:rsidR="001269C7" w:rsidRPr="00540490" w:rsidRDefault="001269C7" w:rsidP="00CC610B">
            <w:pPr>
              <w:pStyle w:val="TableParagraph"/>
              <w:spacing w:line="258" w:lineRule="exact"/>
              <w:ind w:left="108"/>
            </w:pPr>
            <w:r w:rsidRPr="00540490">
              <w:t>Назывные</w:t>
            </w:r>
            <w:r w:rsidRPr="00540490">
              <w:rPr>
                <w:spacing w:val="-4"/>
              </w:rPr>
              <w:t xml:space="preserve"> </w:t>
            </w:r>
            <w:r w:rsidRPr="00540490">
              <w:t>предложения</w:t>
            </w:r>
          </w:p>
        </w:tc>
        <w:tc>
          <w:tcPr>
            <w:tcW w:w="1559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09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72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rPr>
          <w:jc w:val="center"/>
        </w:trPr>
        <w:tc>
          <w:tcPr>
            <w:tcW w:w="110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8308" w:type="dxa"/>
          </w:tcPr>
          <w:p w:rsidR="001269C7" w:rsidRPr="00540490" w:rsidRDefault="001269C7" w:rsidP="00CC610B">
            <w:pPr>
              <w:pStyle w:val="TableParagraph"/>
              <w:spacing w:line="256" w:lineRule="exact"/>
              <w:ind w:left="108"/>
              <w:rPr>
                <w:b/>
              </w:rPr>
            </w:pPr>
            <w:r w:rsidRPr="00540490">
              <w:rPr>
                <w:b/>
              </w:rPr>
              <w:t>Р.3</w:t>
            </w:r>
            <w:r>
              <w:rPr>
                <w:b/>
              </w:rPr>
              <w:t>.</w:t>
            </w:r>
            <w:r w:rsidRPr="00540490">
              <w:rPr>
                <w:b/>
              </w:rPr>
              <w:t xml:space="preserve"> </w:t>
            </w:r>
            <w:r w:rsidRPr="00540490">
              <w:t>Подробное изложение (упр. 289)</w:t>
            </w:r>
          </w:p>
        </w:tc>
        <w:tc>
          <w:tcPr>
            <w:tcW w:w="1559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09" w:type="dxa"/>
          </w:tcPr>
          <w:p w:rsidR="001269C7" w:rsidRPr="00540490" w:rsidRDefault="001269C7" w:rsidP="00CC610B">
            <w:pPr>
              <w:shd w:val="clear" w:color="auto" w:fill="FFFFFF"/>
              <w:spacing w:after="15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hyperlink r:id="rId573" w:history="1">
              <w:r w:rsidRPr="00540490">
                <w:rPr>
                  <w:rStyle w:val="ab"/>
                  <w:rFonts w:ascii="Times New Roman" w:hAnsi="Times New Roman"/>
                  <w:sz w:val="24"/>
                  <w:szCs w:val="24"/>
                  <w:lang w:eastAsia="ru-RU"/>
                </w:rPr>
                <w:t>http://www.gramota.ru/</w:t>
              </w:r>
            </w:hyperlink>
          </w:p>
          <w:p w:rsidR="001269C7" w:rsidRPr="00540490" w:rsidRDefault="001269C7" w:rsidP="00CC61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hyperlink r:id="rId574" w:history="1">
              <w:r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rPr>
          <w:jc w:val="center"/>
        </w:trPr>
        <w:tc>
          <w:tcPr>
            <w:tcW w:w="110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54-55</w:t>
            </w:r>
          </w:p>
        </w:tc>
        <w:tc>
          <w:tcPr>
            <w:tcW w:w="8308" w:type="dxa"/>
          </w:tcPr>
          <w:p w:rsidR="001269C7" w:rsidRPr="00540490" w:rsidRDefault="001269C7" w:rsidP="00CC610B">
            <w:pPr>
              <w:pStyle w:val="TableParagraph"/>
              <w:spacing w:line="256" w:lineRule="exact"/>
              <w:ind w:left="108"/>
            </w:pPr>
            <w:r w:rsidRPr="00540490">
              <w:t>Неполные</w:t>
            </w:r>
            <w:r w:rsidRPr="00540490">
              <w:rPr>
                <w:spacing w:val="-4"/>
              </w:rPr>
              <w:t xml:space="preserve"> </w:t>
            </w:r>
            <w:r w:rsidRPr="00540490">
              <w:t>предложения</w:t>
            </w:r>
          </w:p>
        </w:tc>
        <w:tc>
          <w:tcPr>
            <w:tcW w:w="1559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09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75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rPr>
          <w:jc w:val="center"/>
        </w:trPr>
        <w:tc>
          <w:tcPr>
            <w:tcW w:w="110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8308" w:type="dxa"/>
          </w:tcPr>
          <w:p w:rsidR="001269C7" w:rsidRPr="00540490" w:rsidRDefault="001269C7" w:rsidP="00CC610B">
            <w:pPr>
              <w:pStyle w:val="TableParagraph"/>
              <w:spacing w:line="256" w:lineRule="exact"/>
              <w:ind w:left="108"/>
            </w:pPr>
            <w:proofErr w:type="gramStart"/>
            <w:r w:rsidRPr="00540490">
              <w:t>Обобщение</w:t>
            </w:r>
            <w:r w:rsidRPr="00540490">
              <w:rPr>
                <w:spacing w:val="-5"/>
              </w:rPr>
              <w:t xml:space="preserve"> </w:t>
            </w:r>
            <w:r w:rsidRPr="00540490">
              <w:t>изученного</w:t>
            </w:r>
            <w:r w:rsidRPr="00540490">
              <w:rPr>
                <w:spacing w:val="-4"/>
              </w:rPr>
              <w:t xml:space="preserve"> </w:t>
            </w:r>
            <w:r w:rsidRPr="00540490">
              <w:t>по</w:t>
            </w:r>
            <w:r w:rsidRPr="00540490">
              <w:rPr>
                <w:spacing w:val="-4"/>
              </w:rPr>
              <w:t xml:space="preserve"> </w:t>
            </w:r>
            <w:r w:rsidRPr="00540490">
              <w:t>теме</w:t>
            </w:r>
            <w:r w:rsidRPr="00540490">
              <w:rPr>
                <w:spacing w:val="3"/>
              </w:rPr>
              <w:t xml:space="preserve"> </w:t>
            </w:r>
            <w:r w:rsidRPr="00540490">
              <w:t>«Односоставные</w:t>
            </w:r>
            <w:r w:rsidRPr="00540490">
              <w:rPr>
                <w:spacing w:val="-5"/>
              </w:rPr>
              <w:t xml:space="preserve"> </w:t>
            </w:r>
            <w:r w:rsidRPr="00540490">
              <w:t>предложения»</w:t>
            </w:r>
            <w:proofErr w:type="gramEnd"/>
          </w:p>
        </w:tc>
        <w:tc>
          <w:tcPr>
            <w:tcW w:w="1559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09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9C7" w:rsidRPr="00540490" w:rsidTr="00CC610B">
        <w:trPr>
          <w:jc w:val="center"/>
        </w:trPr>
        <w:tc>
          <w:tcPr>
            <w:tcW w:w="110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8308" w:type="dxa"/>
          </w:tcPr>
          <w:p w:rsidR="001269C7" w:rsidRPr="00540490" w:rsidRDefault="001269C7" w:rsidP="00CC61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b/>
                <w:sz w:val="24"/>
                <w:szCs w:val="24"/>
              </w:rPr>
              <w:t>И.К.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Контрольная</w:t>
            </w:r>
            <w:r w:rsidRPr="0054049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r w:rsidRPr="0054049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54049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теме</w:t>
            </w:r>
            <w:r w:rsidRPr="0054049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«Односоставные</w:t>
            </w:r>
            <w:r w:rsidRPr="0054049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предложения» </w:t>
            </w:r>
          </w:p>
        </w:tc>
        <w:tc>
          <w:tcPr>
            <w:tcW w:w="1559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09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76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rPr>
          <w:jc w:val="center"/>
        </w:trPr>
        <w:tc>
          <w:tcPr>
            <w:tcW w:w="110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8" w:type="dxa"/>
          </w:tcPr>
          <w:p w:rsidR="001269C7" w:rsidRPr="00540490" w:rsidRDefault="001269C7" w:rsidP="00CC61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Осложненное предложение с однородными</w:t>
            </w:r>
            <w:r w:rsidRPr="00540490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540490">
              <w:rPr>
                <w:rFonts w:ascii="Times New Roman" w:hAnsi="Times New Roman" w:cs="Times New Roman"/>
                <w:b/>
                <w:sz w:val="24"/>
                <w:szCs w:val="24"/>
              </w:rPr>
              <w:t>членами</w:t>
            </w:r>
            <w:r w:rsidRPr="00540490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1269C7" w:rsidRPr="00540490" w:rsidRDefault="001269C7" w:rsidP="00CC610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10+1</w:t>
            </w:r>
          </w:p>
        </w:tc>
        <w:tc>
          <w:tcPr>
            <w:tcW w:w="3709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9C7" w:rsidRPr="00540490" w:rsidTr="00CC610B">
        <w:trPr>
          <w:jc w:val="center"/>
        </w:trPr>
        <w:tc>
          <w:tcPr>
            <w:tcW w:w="110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8308" w:type="dxa"/>
          </w:tcPr>
          <w:p w:rsidR="001269C7" w:rsidRPr="00540490" w:rsidRDefault="001269C7" w:rsidP="00CC610B">
            <w:pPr>
              <w:pStyle w:val="TableParagraph"/>
              <w:spacing w:line="256" w:lineRule="exact"/>
              <w:ind w:left="108"/>
            </w:pPr>
            <w:r w:rsidRPr="00540490">
              <w:t>Понятие</w:t>
            </w:r>
            <w:r w:rsidRPr="00540490">
              <w:rPr>
                <w:spacing w:val="-3"/>
              </w:rPr>
              <w:t xml:space="preserve"> </w:t>
            </w:r>
            <w:r w:rsidRPr="00540490">
              <w:t>об</w:t>
            </w:r>
            <w:r w:rsidRPr="00540490">
              <w:rPr>
                <w:spacing w:val="-2"/>
              </w:rPr>
              <w:t xml:space="preserve"> </w:t>
            </w:r>
            <w:r w:rsidRPr="00540490">
              <w:t>однородных</w:t>
            </w:r>
            <w:r w:rsidRPr="00540490">
              <w:rPr>
                <w:spacing w:val="1"/>
              </w:rPr>
              <w:t xml:space="preserve"> </w:t>
            </w:r>
            <w:r w:rsidRPr="00540490">
              <w:t>членах</w:t>
            </w:r>
          </w:p>
        </w:tc>
        <w:tc>
          <w:tcPr>
            <w:tcW w:w="1559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09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77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rPr>
          <w:jc w:val="center"/>
        </w:trPr>
        <w:tc>
          <w:tcPr>
            <w:tcW w:w="110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59-60</w:t>
            </w:r>
          </w:p>
        </w:tc>
        <w:tc>
          <w:tcPr>
            <w:tcW w:w="8308" w:type="dxa"/>
          </w:tcPr>
          <w:p w:rsidR="001269C7" w:rsidRPr="00540490" w:rsidRDefault="001269C7" w:rsidP="00CC610B">
            <w:pPr>
              <w:pStyle w:val="TableParagraph"/>
              <w:spacing w:line="268" w:lineRule="exact"/>
              <w:ind w:left="108"/>
            </w:pPr>
            <w:r w:rsidRPr="00540490">
              <w:t>Однородные</w:t>
            </w:r>
            <w:r w:rsidRPr="00540490">
              <w:rPr>
                <w:spacing w:val="4"/>
              </w:rPr>
              <w:t xml:space="preserve"> </w:t>
            </w:r>
            <w:r w:rsidRPr="00540490">
              <w:t>и</w:t>
            </w:r>
            <w:r w:rsidRPr="00540490">
              <w:rPr>
                <w:spacing w:val="64"/>
              </w:rPr>
              <w:t xml:space="preserve"> </w:t>
            </w:r>
            <w:r w:rsidRPr="00540490">
              <w:t>неоднородные</w:t>
            </w:r>
            <w:r w:rsidRPr="00540490">
              <w:rPr>
                <w:spacing w:val="63"/>
              </w:rPr>
              <w:t xml:space="preserve"> </w:t>
            </w:r>
            <w:r w:rsidRPr="00540490">
              <w:t>определения.</w:t>
            </w:r>
            <w:r w:rsidRPr="00540490">
              <w:rPr>
                <w:spacing w:val="65"/>
              </w:rPr>
              <w:t xml:space="preserve"> </w:t>
            </w:r>
            <w:r w:rsidRPr="00540490">
              <w:t>(Повторение:</w:t>
            </w:r>
            <w:r w:rsidRPr="00540490">
              <w:rPr>
                <w:spacing w:val="65"/>
              </w:rPr>
              <w:t xml:space="preserve"> </w:t>
            </w:r>
            <w:r w:rsidRPr="00540490">
              <w:t>правописание суффиксов</w:t>
            </w:r>
            <w:r w:rsidRPr="00540490">
              <w:rPr>
                <w:spacing w:val="-3"/>
              </w:rPr>
              <w:t xml:space="preserve"> </w:t>
            </w:r>
            <w:r w:rsidRPr="00540490">
              <w:t>прилагательных)</w:t>
            </w:r>
          </w:p>
        </w:tc>
        <w:tc>
          <w:tcPr>
            <w:tcW w:w="1559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09" w:type="dxa"/>
          </w:tcPr>
          <w:p w:rsidR="001269C7" w:rsidRPr="00540490" w:rsidRDefault="001269C7" w:rsidP="00CC610B">
            <w:pPr>
              <w:shd w:val="clear" w:color="auto" w:fill="FFFFFF"/>
              <w:spacing w:after="150" w:line="240" w:lineRule="auto"/>
              <w:rPr>
                <w:rFonts w:ascii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hyperlink r:id="rId578" w:history="1">
              <w:r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  <w:p w:rsidR="001269C7" w:rsidRPr="00540490" w:rsidRDefault="001269C7" w:rsidP="00CC610B">
            <w:pPr>
              <w:shd w:val="clear" w:color="auto" w:fill="FFFFFF"/>
              <w:spacing w:after="15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hyperlink r:id="rId579" w:history="1">
              <w:r w:rsidRPr="00540490">
                <w:rPr>
                  <w:rStyle w:val="ab"/>
                  <w:rFonts w:ascii="Times New Roman" w:hAnsi="Times New Roman"/>
                  <w:sz w:val="24"/>
                  <w:szCs w:val="24"/>
                  <w:lang w:eastAsia="ru-RU"/>
                </w:rPr>
                <w:t>http://www.gramota.ru/</w:t>
              </w:r>
            </w:hyperlink>
          </w:p>
        </w:tc>
      </w:tr>
      <w:tr w:rsidR="001269C7" w:rsidRPr="00540490" w:rsidTr="00CC610B">
        <w:trPr>
          <w:jc w:val="center"/>
        </w:trPr>
        <w:tc>
          <w:tcPr>
            <w:tcW w:w="110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61-63</w:t>
            </w:r>
          </w:p>
        </w:tc>
        <w:tc>
          <w:tcPr>
            <w:tcW w:w="8308" w:type="dxa"/>
          </w:tcPr>
          <w:p w:rsidR="001269C7" w:rsidRPr="00540490" w:rsidRDefault="001269C7" w:rsidP="00CC610B">
            <w:pPr>
              <w:pStyle w:val="TableParagraph"/>
              <w:spacing w:line="268" w:lineRule="exact"/>
              <w:ind w:left="108"/>
            </w:pPr>
            <w:r w:rsidRPr="00540490">
              <w:t>Однородные</w:t>
            </w:r>
            <w:r w:rsidRPr="00540490">
              <w:rPr>
                <w:spacing w:val="39"/>
              </w:rPr>
              <w:t xml:space="preserve"> </w:t>
            </w:r>
            <w:r w:rsidRPr="00540490">
              <w:t>члены,</w:t>
            </w:r>
            <w:r w:rsidRPr="00540490">
              <w:rPr>
                <w:spacing w:val="41"/>
              </w:rPr>
              <w:t xml:space="preserve"> </w:t>
            </w:r>
            <w:r w:rsidRPr="00540490">
              <w:t>связанные</w:t>
            </w:r>
            <w:r w:rsidRPr="00540490">
              <w:rPr>
                <w:spacing w:val="40"/>
              </w:rPr>
              <w:t xml:space="preserve"> </w:t>
            </w:r>
            <w:r w:rsidRPr="00540490">
              <w:t>сочинительными</w:t>
            </w:r>
            <w:r w:rsidRPr="00540490">
              <w:rPr>
                <w:spacing w:val="43"/>
              </w:rPr>
              <w:t xml:space="preserve"> </w:t>
            </w:r>
            <w:r w:rsidRPr="00540490">
              <w:t>союзами,</w:t>
            </w:r>
            <w:r w:rsidRPr="00540490">
              <w:rPr>
                <w:spacing w:val="41"/>
              </w:rPr>
              <w:t xml:space="preserve"> </w:t>
            </w:r>
            <w:r w:rsidRPr="00540490">
              <w:t>и</w:t>
            </w:r>
            <w:r w:rsidRPr="00540490">
              <w:rPr>
                <w:spacing w:val="43"/>
              </w:rPr>
              <w:t xml:space="preserve"> </w:t>
            </w:r>
            <w:r w:rsidRPr="00540490">
              <w:t>пунктуация при</w:t>
            </w:r>
            <w:r w:rsidRPr="00540490">
              <w:rPr>
                <w:spacing w:val="-3"/>
              </w:rPr>
              <w:t xml:space="preserve"> </w:t>
            </w:r>
            <w:r w:rsidRPr="00540490">
              <w:t>них.</w:t>
            </w:r>
            <w:r w:rsidRPr="00540490">
              <w:rPr>
                <w:spacing w:val="-2"/>
              </w:rPr>
              <w:t xml:space="preserve"> </w:t>
            </w:r>
            <w:r w:rsidRPr="00540490">
              <w:t>(Повторение:</w:t>
            </w:r>
            <w:r w:rsidRPr="00540490">
              <w:rPr>
                <w:spacing w:val="-4"/>
              </w:rPr>
              <w:t xml:space="preserve"> </w:t>
            </w:r>
            <w:r w:rsidRPr="00540490">
              <w:t>правописание</w:t>
            </w:r>
            <w:r w:rsidRPr="00540490">
              <w:rPr>
                <w:spacing w:val="-3"/>
              </w:rPr>
              <w:t xml:space="preserve"> </w:t>
            </w:r>
            <w:r w:rsidRPr="00540490">
              <w:t>союзов)</w:t>
            </w:r>
          </w:p>
        </w:tc>
        <w:tc>
          <w:tcPr>
            <w:tcW w:w="1559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09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80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rPr>
          <w:jc w:val="center"/>
        </w:trPr>
        <w:tc>
          <w:tcPr>
            <w:tcW w:w="110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64-66</w:t>
            </w:r>
          </w:p>
        </w:tc>
        <w:tc>
          <w:tcPr>
            <w:tcW w:w="8308" w:type="dxa"/>
          </w:tcPr>
          <w:p w:rsidR="001269C7" w:rsidRPr="00540490" w:rsidRDefault="001269C7" w:rsidP="00CC610B">
            <w:pPr>
              <w:pStyle w:val="TableParagraph"/>
              <w:spacing w:line="258" w:lineRule="exact"/>
              <w:ind w:left="108"/>
            </w:pPr>
            <w:r w:rsidRPr="00540490">
              <w:t>Обобщающие</w:t>
            </w:r>
            <w:r w:rsidRPr="00540490">
              <w:rPr>
                <w:spacing w:val="-4"/>
              </w:rPr>
              <w:t xml:space="preserve"> </w:t>
            </w:r>
            <w:r w:rsidRPr="00540490">
              <w:t>слова</w:t>
            </w:r>
            <w:r w:rsidRPr="00540490">
              <w:rPr>
                <w:spacing w:val="-4"/>
              </w:rPr>
              <w:t xml:space="preserve"> </w:t>
            </w:r>
            <w:r w:rsidRPr="00540490">
              <w:t>при</w:t>
            </w:r>
            <w:r w:rsidRPr="00540490">
              <w:rPr>
                <w:spacing w:val="-3"/>
              </w:rPr>
              <w:t xml:space="preserve"> </w:t>
            </w:r>
            <w:r w:rsidRPr="00540490">
              <w:t>однородных</w:t>
            </w:r>
            <w:r w:rsidRPr="00540490">
              <w:rPr>
                <w:spacing w:val="-1"/>
              </w:rPr>
              <w:t xml:space="preserve"> </w:t>
            </w:r>
            <w:r w:rsidRPr="00540490">
              <w:t>членах</w:t>
            </w:r>
            <w:r w:rsidRPr="00540490">
              <w:rPr>
                <w:spacing w:val="-1"/>
              </w:rPr>
              <w:t xml:space="preserve"> </w:t>
            </w:r>
            <w:r w:rsidRPr="00540490">
              <w:t>и</w:t>
            </w:r>
            <w:r w:rsidRPr="00540490">
              <w:rPr>
                <w:spacing w:val="-4"/>
              </w:rPr>
              <w:t xml:space="preserve"> </w:t>
            </w:r>
            <w:r w:rsidRPr="00540490">
              <w:t>знаки</w:t>
            </w:r>
            <w:r w:rsidRPr="00540490">
              <w:rPr>
                <w:spacing w:val="-4"/>
              </w:rPr>
              <w:t xml:space="preserve"> </w:t>
            </w:r>
            <w:r w:rsidRPr="00540490">
              <w:t>препинания</w:t>
            </w:r>
            <w:r w:rsidRPr="00540490">
              <w:rPr>
                <w:spacing w:val="-3"/>
              </w:rPr>
              <w:t xml:space="preserve"> </w:t>
            </w:r>
            <w:r w:rsidRPr="00540490">
              <w:t>при</w:t>
            </w:r>
            <w:r w:rsidRPr="00540490">
              <w:rPr>
                <w:spacing w:val="-4"/>
              </w:rPr>
              <w:t xml:space="preserve"> </w:t>
            </w:r>
            <w:r w:rsidRPr="00540490">
              <w:t>них.</w:t>
            </w:r>
          </w:p>
        </w:tc>
        <w:tc>
          <w:tcPr>
            <w:tcW w:w="1559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09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81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rPr>
          <w:jc w:val="center"/>
        </w:trPr>
        <w:tc>
          <w:tcPr>
            <w:tcW w:w="110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8308" w:type="dxa"/>
          </w:tcPr>
          <w:p w:rsidR="001269C7" w:rsidRPr="00540490" w:rsidRDefault="001269C7" w:rsidP="00CC610B">
            <w:pPr>
              <w:pStyle w:val="TableParagraph"/>
              <w:spacing w:line="258" w:lineRule="exact"/>
              <w:ind w:left="108"/>
            </w:pPr>
            <w:r w:rsidRPr="00540490">
              <w:t>Нормы построения предложений с однородными членами</w:t>
            </w:r>
          </w:p>
        </w:tc>
        <w:tc>
          <w:tcPr>
            <w:tcW w:w="1559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09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82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rPr>
          <w:jc w:val="center"/>
        </w:trPr>
        <w:tc>
          <w:tcPr>
            <w:tcW w:w="110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8308" w:type="dxa"/>
          </w:tcPr>
          <w:p w:rsidR="001269C7" w:rsidRPr="00540490" w:rsidRDefault="001269C7" w:rsidP="00CC610B">
            <w:pPr>
              <w:pStyle w:val="TableParagraph"/>
              <w:spacing w:line="258" w:lineRule="exact"/>
              <w:ind w:left="108"/>
            </w:pPr>
            <w:r w:rsidRPr="00540490">
              <w:rPr>
                <w:b/>
              </w:rPr>
              <w:t>И.К</w:t>
            </w:r>
            <w:r w:rsidRPr="00540490">
              <w:t>. Контрольная  работа по теме «Однородные члены предложения»</w:t>
            </w:r>
          </w:p>
        </w:tc>
        <w:tc>
          <w:tcPr>
            <w:tcW w:w="1559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09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83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217A3C" w:rsidTr="00CC610B">
        <w:trPr>
          <w:jc w:val="center"/>
        </w:trPr>
        <w:tc>
          <w:tcPr>
            <w:tcW w:w="110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8308" w:type="dxa"/>
          </w:tcPr>
          <w:p w:rsidR="001269C7" w:rsidRPr="00540490" w:rsidRDefault="001269C7" w:rsidP="00CC610B">
            <w:pPr>
              <w:pStyle w:val="TableParagraph"/>
              <w:spacing w:line="258" w:lineRule="exact"/>
              <w:ind w:left="108"/>
            </w:pPr>
            <w:r w:rsidRPr="00540490">
              <w:rPr>
                <w:b/>
              </w:rPr>
              <w:t>Р.3</w:t>
            </w:r>
            <w:r>
              <w:rPr>
                <w:b/>
              </w:rPr>
              <w:t>.</w:t>
            </w:r>
            <w:r w:rsidRPr="00540490">
              <w:rPr>
                <w:b/>
                <w:spacing w:val="-3"/>
              </w:rPr>
              <w:t xml:space="preserve"> </w:t>
            </w:r>
            <w:r w:rsidRPr="00540490">
              <w:t>Сочинение-рассуждение</w:t>
            </w:r>
            <w:r w:rsidRPr="00540490">
              <w:rPr>
                <w:spacing w:val="-4"/>
              </w:rPr>
              <w:t xml:space="preserve"> </w:t>
            </w:r>
            <w:r w:rsidRPr="00540490">
              <w:t xml:space="preserve"> (упр.344)</w:t>
            </w:r>
          </w:p>
        </w:tc>
        <w:tc>
          <w:tcPr>
            <w:tcW w:w="1559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09" w:type="dxa"/>
          </w:tcPr>
          <w:p w:rsidR="001269C7" w:rsidRPr="00FD5F03" w:rsidRDefault="00217A3C" w:rsidP="00CC610B">
            <w:pPr>
              <w:shd w:val="clear" w:color="auto" w:fill="FFFFFF"/>
              <w:spacing w:after="15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584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  <w:lang w:val="en-US"/>
                </w:rPr>
                <w:t>ttps</w:t>
              </w:r>
              <w:r w:rsidR="001269C7" w:rsidRPr="00FD5F03">
                <w:rPr>
                  <w:rStyle w:val="ab"/>
                  <w:rFonts w:ascii="Times New Roman" w:hAnsi="Times New Roman"/>
                  <w:sz w:val="24"/>
                  <w:szCs w:val="24"/>
                  <w:lang w:val="en-US"/>
                </w:rPr>
                <w:t>://</w:t>
              </w:r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  <w:lang w:val="en-US"/>
                </w:rPr>
                <w:t>resh</w:t>
              </w:r>
              <w:r w:rsidR="001269C7" w:rsidRPr="00FD5F03">
                <w:rPr>
                  <w:rStyle w:val="ab"/>
                  <w:rFonts w:ascii="Times New Roman" w:hAnsi="Times New Roman"/>
                  <w:sz w:val="24"/>
                  <w:szCs w:val="24"/>
                  <w:lang w:val="en-US"/>
                </w:rPr>
                <w:t>.</w:t>
              </w:r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  <w:lang w:val="en-US"/>
                </w:rPr>
                <w:t>edu</w:t>
              </w:r>
              <w:r w:rsidR="001269C7" w:rsidRPr="00FD5F03">
                <w:rPr>
                  <w:rStyle w:val="ab"/>
                  <w:rFonts w:ascii="Times New Roman" w:hAnsi="Times New Roman"/>
                  <w:sz w:val="24"/>
                  <w:szCs w:val="24"/>
                  <w:lang w:val="en-US"/>
                </w:rPr>
                <w:t>.</w:t>
              </w:r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r w:rsidR="001269C7" w:rsidRPr="00FD5F03">
                <w:rPr>
                  <w:rStyle w:val="ab"/>
                  <w:rFonts w:ascii="Times New Roman" w:hAnsi="Times New Roman"/>
                  <w:sz w:val="24"/>
                  <w:szCs w:val="24"/>
                  <w:lang w:val="en-US"/>
                </w:rPr>
                <w:t>/</w:t>
              </w:r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  <w:lang w:val="en-US"/>
                </w:rPr>
                <w:t>subject</w:t>
              </w:r>
              <w:r w:rsidR="001269C7" w:rsidRPr="00FD5F03">
                <w:rPr>
                  <w:rStyle w:val="ab"/>
                  <w:rFonts w:ascii="Times New Roman" w:hAnsi="Times New Roman"/>
                  <w:sz w:val="24"/>
                  <w:szCs w:val="24"/>
                  <w:lang w:val="en-US"/>
                </w:rPr>
                <w:t>/13/</w:t>
              </w:r>
            </w:hyperlink>
          </w:p>
        </w:tc>
      </w:tr>
      <w:tr w:rsidR="001269C7" w:rsidRPr="00540490" w:rsidTr="00CC610B">
        <w:trPr>
          <w:jc w:val="center"/>
        </w:trPr>
        <w:tc>
          <w:tcPr>
            <w:tcW w:w="1102" w:type="dxa"/>
          </w:tcPr>
          <w:p w:rsidR="001269C7" w:rsidRPr="00FD5F03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308" w:type="dxa"/>
          </w:tcPr>
          <w:p w:rsidR="001269C7" w:rsidRPr="00540490" w:rsidRDefault="001269C7" w:rsidP="00CC610B">
            <w:pPr>
              <w:pStyle w:val="TableParagraph"/>
              <w:spacing w:line="258" w:lineRule="exact"/>
              <w:ind w:left="108"/>
              <w:rPr>
                <w:b/>
              </w:rPr>
            </w:pPr>
            <w:r w:rsidRPr="00540490">
              <w:rPr>
                <w:b/>
              </w:rPr>
              <w:t>Предложения</w:t>
            </w:r>
            <w:r w:rsidRPr="00540490">
              <w:rPr>
                <w:b/>
                <w:spacing w:val="-1"/>
              </w:rPr>
              <w:t xml:space="preserve"> </w:t>
            </w:r>
            <w:r w:rsidRPr="00540490">
              <w:rPr>
                <w:b/>
              </w:rPr>
              <w:t>с</w:t>
            </w:r>
            <w:r w:rsidRPr="00540490">
              <w:rPr>
                <w:b/>
                <w:spacing w:val="-3"/>
              </w:rPr>
              <w:t xml:space="preserve"> </w:t>
            </w:r>
            <w:r w:rsidRPr="00540490">
              <w:rPr>
                <w:b/>
              </w:rPr>
              <w:t>обособленными</w:t>
            </w:r>
            <w:r w:rsidRPr="00540490">
              <w:rPr>
                <w:b/>
                <w:spacing w:val="-1"/>
              </w:rPr>
              <w:t xml:space="preserve"> </w:t>
            </w:r>
            <w:r w:rsidRPr="00540490">
              <w:rPr>
                <w:b/>
              </w:rPr>
              <w:t xml:space="preserve">членами. Виды обособленных членов предложения. Уточняющие члены предложения, пояснительные </w:t>
            </w:r>
            <w:r>
              <w:rPr>
                <w:b/>
              </w:rPr>
              <w:t xml:space="preserve">                     </w:t>
            </w:r>
            <w:r w:rsidRPr="00540490">
              <w:rPr>
                <w:b/>
              </w:rPr>
              <w:t>и присоединительные конструкции</w:t>
            </w:r>
            <w:r w:rsidRPr="00540490">
              <w:rPr>
                <w:b/>
                <w:spacing w:val="-1"/>
              </w:rPr>
              <w:t xml:space="preserve"> </w:t>
            </w:r>
          </w:p>
        </w:tc>
        <w:tc>
          <w:tcPr>
            <w:tcW w:w="1559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b/>
                <w:sz w:val="24"/>
                <w:szCs w:val="24"/>
              </w:rPr>
              <w:t>12+1</w:t>
            </w:r>
          </w:p>
        </w:tc>
        <w:tc>
          <w:tcPr>
            <w:tcW w:w="3709" w:type="dxa"/>
          </w:tcPr>
          <w:p w:rsidR="001269C7" w:rsidRPr="00540490" w:rsidRDefault="001269C7" w:rsidP="00CC610B">
            <w:pPr>
              <w:shd w:val="clear" w:color="auto" w:fill="FFFFFF"/>
              <w:spacing w:after="15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9C7" w:rsidRPr="00540490" w:rsidTr="00CC610B">
        <w:trPr>
          <w:jc w:val="center"/>
        </w:trPr>
        <w:tc>
          <w:tcPr>
            <w:tcW w:w="110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70-71</w:t>
            </w:r>
          </w:p>
        </w:tc>
        <w:tc>
          <w:tcPr>
            <w:tcW w:w="8308" w:type="dxa"/>
          </w:tcPr>
          <w:p w:rsidR="001269C7" w:rsidRPr="00540490" w:rsidRDefault="001269C7" w:rsidP="00CC610B">
            <w:pPr>
              <w:pStyle w:val="TableParagraph"/>
              <w:tabs>
                <w:tab w:val="left" w:pos="1852"/>
                <w:tab w:val="left" w:pos="3440"/>
                <w:tab w:val="left" w:pos="5035"/>
                <w:tab w:val="left" w:pos="6687"/>
              </w:tabs>
              <w:spacing w:line="268" w:lineRule="exact"/>
              <w:ind w:left="108"/>
            </w:pPr>
            <w:r w:rsidRPr="00540490">
              <w:t>Обособленные определения. (Повторение: правописание суффиксов причастий)</w:t>
            </w:r>
          </w:p>
        </w:tc>
        <w:tc>
          <w:tcPr>
            <w:tcW w:w="1559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09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85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rPr>
          <w:jc w:val="center"/>
        </w:trPr>
        <w:tc>
          <w:tcPr>
            <w:tcW w:w="110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72-73</w:t>
            </w:r>
          </w:p>
        </w:tc>
        <w:tc>
          <w:tcPr>
            <w:tcW w:w="8308" w:type="dxa"/>
          </w:tcPr>
          <w:p w:rsidR="001269C7" w:rsidRPr="00540490" w:rsidRDefault="001269C7" w:rsidP="00CC610B">
            <w:pPr>
              <w:pStyle w:val="TableParagraph"/>
              <w:spacing w:line="256" w:lineRule="exact"/>
              <w:ind w:left="108"/>
            </w:pPr>
            <w:r w:rsidRPr="00540490">
              <w:t>Обособленные</w:t>
            </w:r>
            <w:r w:rsidRPr="00540490">
              <w:rPr>
                <w:spacing w:val="-6"/>
              </w:rPr>
              <w:t xml:space="preserve"> </w:t>
            </w:r>
            <w:r w:rsidRPr="00540490">
              <w:t>приложения</w:t>
            </w:r>
          </w:p>
        </w:tc>
        <w:tc>
          <w:tcPr>
            <w:tcW w:w="1559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09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Style w:val="ab"/>
                <w:rFonts w:ascii="Times New Roman" w:hAnsi="Times New Roman"/>
                <w:sz w:val="24"/>
                <w:szCs w:val="24"/>
              </w:rPr>
            </w:pPr>
            <w:hyperlink r:id="rId586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rPr>
          <w:jc w:val="center"/>
        </w:trPr>
        <w:tc>
          <w:tcPr>
            <w:tcW w:w="110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74-76</w:t>
            </w:r>
          </w:p>
        </w:tc>
        <w:tc>
          <w:tcPr>
            <w:tcW w:w="8308" w:type="dxa"/>
          </w:tcPr>
          <w:p w:rsidR="001269C7" w:rsidRPr="00540490" w:rsidRDefault="001269C7" w:rsidP="00CC610B">
            <w:pPr>
              <w:pStyle w:val="TableParagraph"/>
              <w:spacing w:line="268" w:lineRule="exact"/>
              <w:ind w:left="108"/>
            </w:pPr>
            <w:r w:rsidRPr="00540490">
              <w:t>Обособленные</w:t>
            </w:r>
            <w:r w:rsidRPr="00540490">
              <w:rPr>
                <w:spacing w:val="39"/>
              </w:rPr>
              <w:t xml:space="preserve"> </w:t>
            </w:r>
            <w:r w:rsidRPr="00540490">
              <w:t>обстоятельства.</w:t>
            </w:r>
            <w:r w:rsidRPr="00540490">
              <w:rPr>
                <w:spacing w:val="42"/>
              </w:rPr>
              <w:t xml:space="preserve"> </w:t>
            </w:r>
            <w:r w:rsidRPr="00540490">
              <w:t>(Повторение:</w:t>
            </w:r>
            <w:r w:rsidRPr="00540490">
              <w:rPr>
                <w:spacing w:val="44"/>
              </w:rPr>
              <w:t xml:space="preserve"> </w:t>
            </w:r>
            <w:r w:rsidRPr="00540490">
              <w:t>правописание</w:t>
            </w:r>
            <w:r w:rsidRPr="00540490">
              <w:rPr>
                <w:spacing w:val="41"/>
              </w:rPr>
              <w:t xml:space="preserve"> </w:t>
            </w:r>
            <w:r w:rsidRPr="00540490">
              <w:t>производных предлогов)</w:t>
            </w:r>
          </w:p>
        </w:tc>
        <w:tc>
          <w:tcPr>
            <w:tcW w:w="1559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09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87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rPr>
          <w:jc w:val="center"/>
        </w:trPr>
        <w:tc>
          <w:tcPr>
            <w:tcW w:w="110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77-79</w:t>
            </w:r>
          </w:p>
        </w:tc>
        <w:tc>
          <w:tcPr>
            <w:tcW w:w="8308" w:type="dxa"/>
          </w:tcPr>
          <w:p w:rsidR="001269C7" w:rsidRPr="00540490" w:rsidRDefault="001269C7" w:rsidP="00CC610B">
            <w:pPr>
              <w:pStyle w:val="TableParagraph"/>
              <w:tabs>
                <w:tab w:val="left" w:pos="1770"/>
                <w:tab w:val="left" w:pos="3394"/>
                <w:tab w:val="left" w:pos="4408"/>
                <w:tab w:val="left" w:pos="6441"/>
              </w:tabs>
              <w:spacing w:line="270" w:lineRule="exact"/>
              <w:ind w:left="108"/>
            </w:pPr>
            <w:r w:rsidRPr="00540490">
              <w:t>Обособление</w:t>
            </w:r>
            <w:r w:rsidRPr="00540490">
              <w:tab/>
              <w:t>уточняющих членов предложения. (Повторение: правописание</w:t>
            </w:r>
            <w:r w:rsidRPr="00540490">
              <w:rPr>
                <w:spacing w:val="-4"/>
              </w:rPr>
              <w:t xml:space="preserve"> </w:t>
            </w:r>
            <w:r w:rsidRPr="00540490">
              <w:t>гласных</w:t>
            </w:r>
            <w:r w:rsidRPr="00540490">
              <w:rPr>
                <w:spacing w:val="-3"/>
              </w:rPr>
              <w:t xml:space="preserve"> </w:t>
            </w:r>
            <w:r w:rsidRPr="00540490">
              <w:t>после</w:t>
            </w:r>
            <w:r w:rsidRPr="00540490">
              <w:rPr>
                <w:spacing w:val="-3"/>
              </w:rPr>
              <w:t xml:space="preserve"> </w:t>
            </w:r>
            <w:r w:rsidRPr="00540490">
              <w:t>шипящих</w:t>
            </w:r>
            <w:r w:rsidRPr="00540490">
              <w:rPr>
                <w:spacing w:val="-3"/>
              </w:rPr>
              <w:t xml:space="preserve"> </w:t>
            </w:r>
            <w:r w:rsidRPr="00540490">
              <w:t>и</w:t>
            </w:r>
            <w:r w:rsidRPr="00540490">
              <w:rPr>
                <w:spacing w:val="-3"/>
              </w:rPr>
              <w:t xml:space="preserve"> </w:t>
            </w:r>
            <w:r w:rsidRPr="00540490">
              <w:t>Ц)</w:t>
            </w:r>
          </w:p>
        </w:tc>
        <w:tc>
          <w:tcPr>
            <w:tcW w:w="1559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09" w:type="dxa"/>
          </w:tcPr>
          <w:p w:rsidR="001269C7" w:rsidRPr="00540490" w:rsidRDefault="001269C7" w:rsidP="00CC61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hyperlink r:id="rId588" w:history="1">
              <w:r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rPr>
          <w:jc w:val="center"/>
        </w:trPr>
        <w:tc>
          <w:tcPr>
            <w:tcW w:w="110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8308" w:type="dxa"/>
          </w:tcPr>
          <w:p w:rsidR="001269C7" w:rsidRPr="00540490" w:rsidRDefault="001269C7" w:rsidP="00CC610B">
            <w:pPr>
              <w:pStyle w:val="TableParagraph"/>
              <w:tabs>
                <w:tab w:val="left" w:pos="1770"/>
                <w:tab w:val="left" w:pos="3394"/>
                <w:tab w:val="left" w:pos="4408"/>
                <w:tab w:val="left" w:pos="6441"/>
              </w:tabs>
              <w:spacing w:line="270" w:lineRule="exact"/>
              <w:ind w:left="108"/>
            </w:pPr>
            <w:r w:rsidRPr="00540490">
              <w:t>Пояснительные и присоединительные конструкции</w:t>
            </w:r>
          </w:p>
        </w:tc>
        <w:tc>
          <w:tcPr>
            <w:tcW w:w="1559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09" w:type="dxa"/>
          </w:tcPr>
          <w:p w:rsidR="001269C7" w:rsidRPr="00540490" w:rsidRDefault="001269C7" w:rsidP="00CC61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hyperlink r:id="rId589" w:history="1">
              <w:r w:rsidRPr="00540490">
                <w:rPr>
                  <w:rStyle w:val="ab"/>
                  <w:rFonts w:ascii="Times New Roman" w:hAnsi="Times New Roman"/>
                  <w:sz w:val="24"/>
                  <w:szCs w:val="24"/>
                  <w:lang w:eastAsia="ru-RU"/>
                </w:rPr>
                <w:t>https://prosv.ru/static/tsok</w:t>
              </w:r>
            </w:hyperlink>
          </w:p>
        </w:tc>
      </w:tr>
      <w:tr w:rsidR="001269C7" w:rsidRPr="00540490" w:rsidTr="00CC610B">
        <w:trPr>
          <w:jc w:val="center"/>
        </w:trPr>
        <w:tc>
          <w:tcPr>
            <w:tcW w:w="110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8308" w:type="dxa"/>
          </w:tcPr>
          <w:p w:rsidR="001269C7" w:rsidRPr="00540490" w:rsidRDefault="001269C7" w:rsidP="00CC610B">
            <w:pPr>
              <w:pStyle w:val="TableParagraph"/>
              <w:spacing w:line="268" w:lineRule="exact"/>
              <w:ind w:left="108"/>
            </w:pPr>
            <w:r w:rsidRPr="00540490">
              <w:t>Обобщение</w:t>
            </w:r>
            <w:r w:rsidRPr="00540490">
              <w:rPr>
                <w:spacing w:val="-2"/>
              </w:rPr>
              <w:t xml:space="preserve"> </w:t>
            </w:r>
            <w:r w:rsidRPr="00540490">
              <w:t>изученного по  теме «Предложения</w:t>
            </w:r>
            <w:r w:rsidRPr="00540490">
              <w:rPr>
                <w:spacing w:val="-1"/>
              </w:rPr>
              <w:t xml:space="preserve"> </w:t>
            </w:r>
            <w:r w:rsidRPr="00540490">
              <w:t>с</w:t>
            </w:r>
            <w:r w:rsidRPr="00540490">
              <w:rPr>
                <w:spacing w:val="-3"/>
              </w:rPr>
              <w:t xml:space="preserve"> </w:t>
            </w:r>
            <w:r w:rsidRPr="00540490">
              <w:t>обособленными</w:t>
            </w:r>
            <w:r w:rsidRPr="00540490">
              <w:rPr>
                <w:spacing w:val="-1"/>
              </w:rPr>
              <w:t xml:space="preserve"> </w:t>
            </w:r>
            <w:r w:rsidRPr="00540490">
              <w:t>членами. Виды обособленных членов предложения. Уточняющие члены предложения, пояснительные и присоединительные конструкции»</w:t>
            </w:r>
          </w:p>
        </w:tc>
        <w:tc>
          <w:tcPr>
            <w:tcW w:w="1559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09" w:type="dxa"/>
          </w:tcPr>
          <w:p w:rsidR="001269C7" w:rsidRPr="00540490" w:rsidRDefault="001269C7" w:rsidP="00CC610B">
            <w:pPr>
              <w:spacing w:after="15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hyperlink r:id="rId590" w:history="1">
              <w:r w:rsidRPr="00540490">
                <w:rPr>
                  <w:rStyle w:val="ab"/>
                  <w:rFonts w:ascii="Times New Roman" w:hAnsi="Times New Roman"/>
                  <w:sz w:val="24"/>
                  <w:szCs w:val="24"/>
                  <w:lang w:eastAsia="ru-RU"/>
                </w:rPr>
                <w:t>https://prosv.ru/static/tsok</w:t>
              </w:r>
            </w:hyperlink>
          </w:p>
        </w:tc>
      </w:tr>
      <w:tr w:rsidR="001269C7" w:rsidRPr="00540490" w:rsidTr="00CC610B">
        <w:trPr>
          <w:jc w:val="center"/>
        </w:trPr>
        <w:tc>
          <w:tcPr>
            <w:tcW w:w="110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8308" w:type="dxa"/>
          </w:tcPr>
          <w:p w:rsidR="001269C7" w:rsidRPr="00540490" w:rsidRDefault="001269C7" w:rsidP="00CC610B">
            <w:pPr>
              <w:pStyle w:val="TableParagraph"/>
              <w:spacing w:line="268" w:lineRule="exact"/>
              <w:ind w:left="108"/>
            </w:pPr>
            <w:r w:rsidRPr="00540490">
              <w:rPr>
                <w:b/>
              </w:rPr>
              <w:t>И.К</w:t>
            </w:r>
            <w:r w:rsidRPr="00540490">
              <w:t xml:space="preserve">. Контрольная работа по теме </w:t>
            </w:r>
            <w:r w:rsidRPr="00540490">
              <w:rPr>
                <w:spacing w:val="3"/>
              </w:rPr>
              <w:t xml:space="preserve"> </w:t>
            </w:r>
            <w:r w:rsidRPr="00540490">
              <w:t>«Предложения</w:t>
            </w:r>
            <w:r w:rsidRPr="00540490">
              <w:rPr>
                <w:spacing w:val="-1"/>
              </w:rPr>
              <w:t xml:space="preserve"> </w:t>
            </w:r>
            <w:r w:rsidRPr="00540490">
              <w:t>с</w:t>
            </w:r>
            <w:r w:rsidRPr="00540490">
              <w:rPr>
                <w:spacing w:val="-3"/>
              </w:rPr>
              <w:t xml:space="preserve"> </w:t>
            </w:r>
            <w:r w:rsidRPr="00540490">
              <w:t>обособленными</w:t>
            </w:r>
            <w:r w:rsidRPr="00540490">
              <w:rPr>
                <w:spacing w:val="-1"/>
              </w:rPr>
              <w:t xml:space="preserve"> </w:t>
            </w:r>
            <w:r w:rsidRPr="00540490">
              <w:t>членами. Виды обособленных членов предложения. Уточняющие члены предложения, пояснительные и присоединительные конструкции»</w:t>
            </w:r>
          </w:p>
          <w:p w:rsidR="001269C7" w:rsidRPr="00540490" w:rsidRDefault="001269C7" w:rsidP="00CC610B">
            <w:pPr>
              <w:pStyle w:val="TableParagraph"/>
              <w:spacing w:line="268" w:lineRule="exact"/>
              <w:ind w:left="108"/>
            </w:pPr>
          </w:p>
        </w:tc>
        <w:tc>
          <w:tcPr>
            <w:tcW w:w="1559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09" w:type="dxa"/>
          </w:tcPr>
          <w:p w:rsidR="001269C7" w:rsidRPr="00540490" w:rsidRDefault="001269C7" w:rsidP="00CC61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hyperlink r:id="rId591" w:history="1">
              <w:r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rPr>
          <w:jc w:val="center"/>
        </w:trPr>
        <w:tc>
          <w:tcPr>
            <w:tcW w:w="110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8308" w:type="dxa"/>
          </w:tcPr>
          <w:p w:rsidR="001269C7" w:rsidRPr="00540490" w:rsidRDefault="001269C7" w:rsidP="00CC610B">
            <w:pPr>
              <w:pStyle w:val="TableParagraph"/>
              <w:spacing w:line="256" w:lineRule="exact"/>
              <w:ind w:left="108"/>
            </w:pPr>
            <w:r w:rsidRPr="00540490">
              <w:rPr>
                <w:b/>
              </w:rPr>
              <w:t>Р.3</w:t>
            </w:r>
            <w:r>
              <w:rPr>
                <w:b/>
              </w:rPr>
              <w:t>.</w:t>
            </w:r>
            <w:r w:rsidRPr="00540490">
              <w:rPr>
                <w:b/>
                <w:spacing w:val="-3"/>
              </w:rPr>
              <w:t xml:space="preserve"> </w:t>
            </w:r>
            <w:r w:rsidRPr="00540490">
              <w:t>Подробное</w:t>
            </w:r>
            <w:r w:rsidRPr="00540490">
              <w:rPr>
                <w:spacing w:val="-4"/>
              </w:rPr>
              <w:t xml:space="preserve"> </w:t>
            </w:r>
            <w:r w:rsidRPr="00540490">
              <w:t>изложение</w:t>
            </w:r>
            <w:r w:rsidRPr="00540490">
              <w:rPr>
                <w:spacing w:val="-4"/>
              </w:rPr>
              <w:t xml:space="preserve"> </w:t>
            </w:r>
            <w:r w:rsidRPr="00540490">
              <w:t>(упр.</w:t>
            </w:r>
            <w:r w:rsidRPr="00540490">
              <w:rPr>
                <w:spacing w:val="-3"/>
              </w:rPr>
              <w:t xml:space="preserve"> </w:t>
            </w:r>
            <w:r w:rsidRPr="00540490">
              <w:t>413)</w:t>
            </w:r>
          </w:p>
        </w:tc>
        <w:tc>
          <w:tcPr>
            <w:tcW w:w="1559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09" w:type="dxa"/>
          </w:tcPr>
          <w:p w:rsidR="001269C7" w:rsidRPr="00540490" w:rsidRDefault="001269C7" w:rsidP="00CC610B">
            <w:pPr>
              <w:spacing w:after="15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hyperlink r:id="rId592" w:history="1">
              <w:r w:rsidRPr="00540490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http://school-collection.edu.ru/catalog/</w:t>
              </w:r>
            </w:hyperlink>
          </w:p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93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rPr>
          <w:jc w:val="center"/>
        </w:trPr>
        <w:tc>
          <w:tcPr>
            <w:tcW w:w="110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8" w:type="dxa"/>
          </w:tcPr>
          <w:p w:rsidR="001269C7" w:rsidRPr="00540490" w:rsidRDefault="001269C7" w:rsidP="00CC610B">
            <w:pPr>
              <w:pStyle w:val="TableParagraph"/>
              <w:spacing w:line="256" w:lineRule="exact"/>
              <w:ind w:left="108"/>
              <w:rPr>
                <w:b/>
              </w:rPr>
            </w:pPr>
            <w:r w:rsidRPr="00540490">
              <w:rPr>
                <w:b/>
              </w:rPr>
              <w:t>Предложения</w:t>
            </w:r>
            <w:r w:rsidRPr="00540490">
              <w:rPr>
                <w:b/>
                <w:spacing w:val="-2"/>
              </w:rPr>
              <w:t xml:space="preserve"> </w:t>
            </w:r>
            <w:r w:rsidRPr="00540490">
              <w:rPr>
                <w:b/>
              </w:rPr>
              <w:t>с</w:t>
            </w:r>
            <w:r w:rsidRPr="00540490">
              <w:rPr>
                <w:b/>
                <w:spacing w:val="-4"/>
              </w:rPr>
              <w:t xml:space="preserve"> </w:t>
            </w:r>
            <w:r w:rsidRPr="00540490">
              <w:rPr>
                <w:b/>
              </w:rPr>
              <w:t>обращениями,</w:t>
            </w:r>
            <w:r w:rsidRPr="00540490">
              <w:rPr>
                <w:b/>
                <w:spacing w:val="-2"/>
              </w:rPr>
              <w:t xml:space="preserve"> </w:t>
            </w:r>
            <w:r w:rsidRPr="00540490">
              <w:rPr>
                <w:b/>
              </w:rPr>
              <w:t>вводными</w:t>
            </w:r>
            <w:r w:rsidRPr="00540490">
              <w:rPr>
                <w:b/>
                <w:spacing w:val="-1"/>
              </w:rPr>
              <w:t xml:space="preserve"> </w:t>
            </w:r>
            <w:r w:rsidRPr="00540490">
              <w:rPr>
                <w:b/>
              </w:rPr>
              <w:t>словами</w:t>
            </w:r>
            <w:r w:rsidRPr="00540490">
              <w:rPr>
                <w:b/>
                <w:spacing w:val="-2"/>
              </w:rPr>
              <w:t xml:space="preserve"> </w:t>
            </w:r>
            <w:r>
              <w:rPr>
                <w:b/>
                <w:spacing w:val="-2"/>
              </w:rPr>
              <w:t xml:space="preserve">  </w:t>
            </w:r>
            <w:r w:rsidRPr="00540490">
              <w:rPr>
                <w:b/>
              </w:rPr>
              <w:t>и</w:t>
            </w:r>
            <w:r w:rsidRPr="00540490">
              <w:rPr>
                <w:b/>
                <w:spacing w:val="-2"/>
              </w:rPr>
              <w:t xml:space="preserve"> </w:t>
            </w:r>
            <w:r w:rsidRPr="00540490">
              <w:rPr>
                <w:b/>
              </w:rPr>
              <w:t xml:space="preserve">вставными </w:t>
            </w:r>
            <w:r w:rsidRPr="00540490">
              <w:rPr>
                <w:b/>
              </w:rPr>
              <w:lastRenderedPageBreak/>
              <w:t>конструкциями</w:t>
            </w:r>
          </w:p>
        </w:tc>
        <w:tc>
          <w:tcPr>
            <w:tcW w:w="1559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10+2</w:t>
            </w:r>
          </w:p>
        </w:tc>
        <w:tc>
          <w:tcPr>
            <w:tcW w:w="3709" w:type="dxa"/>
          </w:tcPr>
          <w:p w:rsidR="001269C7" w:rsidRPr="00540490" w:rsidRDefault="001269C7" w:rsidP="00CC610B">
            <w:pPr>
              <w:spacing w:after="15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9C7" w:rsidRPr="00540490" w:rsidTr="00CC610B">
        <w:trPr>
          <w:jc w:val="center"/>
        </w:trPr>
        <w:tc>
          <w:tcPr>
            <w:tcW w:w="110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84-86</w:t>
            </w:r>
          </w:p>
        </w:tc>
        <w:tc>
          <w:tcPr>
            <w:tcW w:w="8308" w:type="dxa"/>
          </w:tcPr>
          <w:p w:rsidR="001269C7" w:rsidRPr="00540490" w:rsidRDefault="001269C7" w:rsidP="00CC610B">
            <w:pPr>
              <w:pStyle w:val="TableParagraph"/>
              <w:spacing w:line="268" w:lineRule="exact"/>
              <w:ind w:left="108"/>
            </w:pPr>
            <w:r w:rsidRPr="00540490">
              <w:t xml:space="preserve">Обращение. Виды обращений </w:t>
            </w:r>
            <w:r w:rsidRPr="00540490">
              <w:rPr>
                <w:spacing w:val="18"/>
              </w:rPr>
              <w:t xml:space="preserve"> </w:t>
            </w:r>
            <w:r w:rsidRPr="00540490">
              <w:t>и</w:t>
            </w:r>
            <w:r w:rsidRPr="00540490">
              <w:rPr>
                <w:spacing w:val="78"/>
              </w:rPr>
              <w:t xml:space="preserve"> </w:t>
            </w:r>
            <w:r w:rsidRPr="00540490">
              <w:t>знаки</w:t>
            </w:r>
            <w:r w:rsidRPr="00540490">
              <w:rPr>
                <w:spacing w:val="79"/>
              </w:rPr>
              <w:t xml:space="preserve"> </w:t>
            </w:r>
            <w:r w:rsidRPr="00540490">
              <w:t>препинания</w:t>
            </w:r>
            <w:r w:rsidRPr="00540490">
              <w:rPr>
                <w:spacing w:val="78"/>
              </w:rPr>
              <w:t xml:space="preserve"> </w:t>
            </w:r>
            <w:r w:rsidRPr="00540490">
              <w:t>при</w:t>
            </w:r>
            <w:r w:rsidRPr="00540490">
              <w:rPr>
                <w:spacing w:val="79"/>
              </w:rPr>
              <w:t xml:space="preserve"> </w:t>
            </w:r>
            <w:r w:rsidRPr="00540490">
              <w:t>нем.</w:t>
            </w:r>
            <w:r w:rsidRPr="00540490">
              <w:rPr>
                <w:spacing w:val="78"/>
              </w:rPr>
              <w:t xml:space="preserve"> </w:t>
            </w:r>
            <w:r w:rsidRPr="00540490">
              <w:t>(Повторение:</w:t>
            </w:r>
            <w:r w:rsidRPr="00540490">
              <w:rPr>
                <w:spacing w:val="77"/>
              </w:rPr>
              <w:t xml:space="preserve"> </w:t>
            </w:r>
            <w:r w:rsidRPr="00540490">
              <w:t>правописание корней</w:t>
            </w:r>
            <w:r w:rsidRPr="00540490">
              <w:rPr>
                <w:spacing w:val="-3"/>
              </w:rPr>
              <w:t xml:space="preserve"> </w:t>
            </w:r>
            <w:r w:rsidRPr="00540490">
              <w:t>с</w:t>
            </w:r>
            <w:r w:rsidRPr="00540490">
              <w:rPr>
                <w:spacing w:val="-3"/>
              </w:rPr>
              <w:t xml:space="preserve"> </w:t>
            </w:r>
            <w:r w:rsidRPr="00540490">
              <w:t>чередованием</w:t>
            </w:r>
            <w:r w:rsidRPr="00540490">
              <w:rPr>
                <w:spacing w:val="-1"/>
              </w:rPr>
              <w:t xml:space="preserve"> </w:t>
            </w:r>
            <w:r w:rsidRPr="00540490">
              <w:t>гласных)</w:t>
            </w:r>
          </w:p>
        </w:tc>
        <w:tc>
          <w:tcPr>
            <w:tcW w:w="1559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09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94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rPr>
          <w:jc w:val="center"/>
        </w:trPr>
        <w:tc>
          <w:tcPr>
            <w:tcW w:w="110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87-90</w:t>
            </w:r>
          </w:p>
        </w:tc>
        <w:tc>
          <w:tcPr>
            <w:tcW w:w="8308" w:type="dxa"/>
          </w:tcPr>
          <w:p w:rsidR="001269C7" w:rsidRPr="00540490" w:rsidRDefault="001269C7" w:rsidP="00CC610B">
            <w:pPr>
              <w:pStyle w:val="TableParagraph"/>
              <w:spacing w:line="268" w:lineRule="exact"/>
              <w:ind w:left="108"/>
            </w:pPr>
            <w:r w:rsidRPr="00540490">
              <w:t>Вводные</w:t>
            </w:r>
            <w:r w:rsidRPr="00540490">
              <w:rPr>
                <w:spacing w:val="26"/>
              </w:rPr>
              <w:t xml:space="preserve"> </w:t>
            </w:r>
            <w:r w:rsidRPr="00540490">
              <w:t>слова</w:t>
            </w:r>
            <w:r w:rsidRPr="00540490">
              <w:rPr>
                <w:spacing w:val="85"/>
              </w:rPr>
              <w:t xml:space="preserve"> </w:t>
            </w:r>
            <w:r w:rsidRPr="00540490">
              <w:t>и</w:t>
            </w:r>
            <w:r w:rsidRPr="00540490">
              <w:rPr>
                <w:spacing w:val="87"/>
              </w:rPr>
              <w:t xml:space="preserve"> </w:t>
            </w:r>
            <w:r w:rsidRPr="00540490">
              <w:t>вводные</w:t>
            </w:r>
            <w:r w:rsidRPr="00540490">
              <w:rPr>
                <w:spacing w:val="86"/>
              </w:rPr>
              <w:t xml:space="preserve"> </w:t>
            </w:r>
            <w:r w:rsidRPr="00540490">
              <w:t>предложения.</w:t>
            </w:r>
            <w:r w:rsidRPr="00540490">
              <w:rPr>
                <w:spacing w:val="86"/>
              </w:rPr>
              <w:t xml:space="preserve"> </w:t>
            </w:r>
            <w:r w:rsidRPr="00540490">
              <w:t>Знаки</w:t>
            </w:r>
            <w:r w:rsidRPr="00540490">
              <w:rPr>
                <w:spacing w:val="85"/>
              </w:rPr>
              <w:t xml:space="preserve"> </w:t>
            </w:r>
            <w:r w:rsidRPr="00540490">
              <w:t>препинания</w:t>
            </w:r>
            <w:r w:rsidRPr="00540490">
              <w:rPr>
                <w:spacing w:val="85"/>
              </w:rPr>
              <w:t xml:space="preserve"> </w:t>
            </w:r>
            <w:r w:rsidRPr="00540490">
              <w:t>при</w:t>
            </w:r>
            <w:r w:rsidRPr="00540490">
              <w:rPr>
                <w:spacing w:val="85"/>
              </w:rPr>
              <w:t xml:space="preserve"> </w:t>
            </w:r>
            <w:r w:rsidRPr="00540490">
              <w:t>них.</w:t>
            </w:r>
            <w:r>
              <w:t xml:space="preserve"> </w:t>
            </w:r>
            <w:r w:rsidRPr="00540490">
              <w:t>(Повторение:</w:t>
            </w:r>
            <w:r w:rsidRPr="00540490">
              <w:rPr>
                <w:spacing w:val="-4"/>
              </w:rPr>
              <w:t xml:space="preserve"> </w:t>
            </w:r>
            <w:r w:rsidRPr="00540490">
              <w:t>правописание</w:t>
            </w:r>
            <w:r w:rsidRPr="00540490">
              <w:rPr>
                <w:spacing w:val="-3"/>
              </w:rPr>
              <w:t xml:space="preserve"> </w:t>
            </w:r>
            <w:r w:rsidRPr="00540490">
              <w:t>приставок)</w:t>
            </w:r>
          </w:p>
        </w:tc>
        <w:tc>
          <w:tcPr>
            <w:tcW w:w="1559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09" w:type="dxa"/>
          </w:tcPr>
          <w:p w:rsidR="001269C7" w:rsidRPr="00540490" w:rsidRDefault="001269C7" w:rsidP="00CC610B">
            <w:pPr>
              <w:shd w:val="clear" w:color="auto" w:fill="FFFFFF"/>
              <w:spacing w:after="150" w:line="240" w:lineRule="auto"/>
              <w:rPr>
                <w:rStyle w:val="ab"/>
                <w:rFonts w:ascii="Times New Roman" w:hAnsi="Times New Roman"/>
                <w:sz w:val="24"/>
                <w:szCs w:val="24"/>
                <w:lang w:eastAsia="ru-RU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hyperlink r:id="rId595" w:history="1">
              <w:r w:rsidRPr="00540490">
                <w:rPr>
                  <w:rStyle w:val="ab"/>
                  <w:rFonts w:ascii="Times New Roman" w:hAnsi="Times New Roman"/>
                  <w:sz w:val="24"/>
                  <w:szCs w:val="24"/>
                  <w:lang w:eastAsia="ru-RU"/>
                </w:rPr>
                <w:t>http://gramma.ru/RUS/</w:t>
              </w:r>
            </w:hyperlink>
          </w:p>
          <w:p w:rsidR="001269C7" w:rsidRPr="00540490" w:rsidRDefault="001269C7" w:rsidP="00CC610B">
            <w:pPr>
              <w:spacing w:after="15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hyperlink r:id="rId596" w:history="1">
              <w:r w:rsidRPr="00540490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http://school-collection.edu.ru/catalog/</w:t>
              </w:r>
            </w:hyperlink>
          </w:p>
        </w:tc>
      </w:tr>
      <w:tr w:rsidR="001269C7" w:rsidRPr="00540490" w:rsidTr="00CC610B">
        <w:trPr>
          <w:jc w:val="center"/>
        </w:trPr>
        <w:tc>
          <w:tcPr>
            <w:tcW w:w="110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8308" w:type="dxa"/>
          </w:tcPr>
          <w:p w:rsidR="001269C7" w:rsidRPr="00540490" w:rsidRDefault="001269C7" w:rsidP="00CC610B">
            <w:pPr>
              <w:pStyle w:val="TableParagraph"/>
              <w:spacing w:line="258" w:lineRule="exact"/>
              <w:ind w:left="108"/>
            </w:pPr>
            <w:r w:rsidRPr="00540490">
              <w:rPr>
                <w:b/>
              </w:rPr>
              <w:t>И.К.</w:t>
            </w:r>
            <w:r w:rsidRPr="00540490">
              <w:rPr>
                <w:b/>
                <w:spacing w:val="-3"/>
              </w:rPr>
              <w:t xml:space="preserve"> </w:t>
            </w:r>
            <w:r w:rsidRPr="00540490">
              <w:t>Сжатое</w:t>
            </w:r>
            <w:r w:rsidRPr="00540490">
              <w:rPr>
                <w:spacing w:val="-2"/>
              </w:rPr>
              <w:t xml:space="preserve"> </w:t>
            </w:r>
            <w:r w:rsidRPr="00540490">
              <w:t>изложение</w:t>
            </w:r>
            <w:r w:rsidRPr="00540490">
              <w:rPr>
                <w:spacing w:val="-3"/>
              </w:rPr>
              <w:t xml:space="preserve"> </w:t>
            </w:r>
            <w:r w:rsidRPr="00540490">
              <w:t>(упр.</w:t>
            </w:r>
            <w:r w:rsidRPr="00540490">
              <w:rPr>
                <w:spacing w:val="-2"/>
              </w:rPr>
              <w:t xml:space="preserve"> </w:t>
            </w:r>
            <w:r>
              <w:t>440)</w:t>
            </w:r>
          </w:p>
        </w:tc>
        <w:tc>
          <w:tcPr>
            <w:tcW w:w="1559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09" w:type="dxa"/>
          </w:tcPr>
          <w:p w:rsidR="001269C7" w:rsidRPr="00540490" w:rsidRDefault="001269C7" w:rsidP="00CC610B">
            <w:pPr>
              <w:shd w:val="clear" w:color="auto" w:fill="FFFFFF"/>
              <w:spacing w:after="150" w:line="240" w:lineRule="auto"/>
              <w:rPr>
                <w:rFonts w:ascii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hyperlink r:id="rId597" w:history="1">
              <w:r w:rsidRPr="00540490">
                <w:rPr>
                  <w:rStyle w:val="ab"/>
                  <w:rFonts w:ascii="Times New Roman" w:hAnsi="Times New Roman"/>
                  <w:sz w:val="24"/>
                  <w:szCs w:val="24"/>
                  <w:lang w:eastAsia="ru-RU"/>
                </w:rPr>
                <w:t>https://prosv.ru/static/tsok</w:t>
              </w:r>
            </w:hyperlink>
          </w:p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98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rPr>
          <w:jc w:val="center"/>
        </w:trPr>
        <w:tc>
          <w:tcPr>
            <w:tcW w:w="110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92-93</w:t>
            </w:r>
          </w:p>
        </w:tc>
        <w:tc>
          <w:tcPr>
            <w:tcW w:w="8308" w:type="dxa"/>
          </w:tcPr>
          <w:p w:rsidR="001269C7" w:rsidRPr="00540490" w:rsidRDefault="001269C7" w:rsidP="00CC610B">
            <w:pPr>
              <w:pStyle w:val="TableParagraph"/>
              <w:tabs>
                <w:tab w:val="left" w:pos="1297"/>
                <w:tab w:val="left" w:pos="2882"/>
                <w:tab w:val="left" w:pos="4453"/>
                <w:tab w:val="left" w:pos="6081"/>
                <w:tab w:val="left" w:pos="6604"/>
                <w:tab w:val="left" w:pos="6913"/>
              </w:tabs>
              <w:spacing w:line="268" w:lineRule="exact"/>
              <w:ind w:left="108"/>
            </w:pPr>
            <w:r w:rsidRPr="00540490">
              <w:t>Вставные</w:t>
            </w:r>
            <w:r w:rsidRPr="00540490">
              <w:tab/>
              <w:t>конструкции. (Правописание не с разными частями речи)</w:t>
            </w:r>
          </w:p>
        </w:tc>
        <w:tc>
          <w:tcPr>
            <w:tcW w:w="1559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09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99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rPr>
          <w:jc w:val="center"/>
        </w:trPr>
        <w:tc>
          <w:tcPr>
            <w:tcW w:w="110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8308" w:type="dxa"/>
          </w:tcPr>
          <w:p w:rsidR="001269C7" w:rsidRDefault="001269C7" w:rsidP="00CC610B">
            <w:pPr>
              <w:pStyle w:val="TableParagraph"/>
              <w:tabs>
                <w:tab w:val="left" w:pos="1297"/>
                <w:tab w:val="left" w:pos="2882"/>
                <w:tab w:val="left" w:pos="4453"/>
                <w:tab w:val="left" w:pos="6081"/>
                <w:tab w:val="left" w:pos="6604"/>
                <w:tab w:val="left" w:pos="6913"/>
              </w:tabs>
              <w:spacing w:line="268" w:lineRule="exact"/>
              <w:ind w:left="108"/>
              <w:rPr>
                <w:spacing w:val="-2"/>
              </w:rPr>
            </w:pPr>
            <w:r w:rsidRPr="00540490">
              <w:t>Обобщение</w:t>
            </w:r>
            <w:r w:rsidRPr="00540490">
              <w:rPr>
                <w:spacing w:val="-2"/>
              </w:rPr>
              <w:t xml:space="preserve"> </w:t>
            </w:r>
            <w:r w:rsidRPr="00540490">
              <w:t>изученного по  теме «Предложения</w:t>
            </w:r>
            <w:r w:rsidRPr="00540490">
              <w:rPr>
                <w:spacing w:val="-2"/>
              </w:rPr>
              <w:t xml:space="preserve"> </w:t>
            </w:r>
          </w:p>
          <w:p w:rsidR="001269C7" w:rsidRPr="00540490" w:rsidRDefault="001269C7" w:rsidP="00CC610B">
            <w:pPr>
              <w:pStyle w:val="TableParagraph"/>
              <w:tabs>
                <w:tab w:val="left" w:pos="1297"/>
                <w:tab w:val="left" w:pos="2882"/>
                <w:tab w:val="left" w:pos="4453"/>
                <w:tab w:val="left" w:pos="6081"/>
                <w:tab w:val="left" w:pos="6604"/>
                <w:tab w:val="left" w:pos="6913"/>
              </w:tabs>
              <w:spacing w:line="268" w:lineRule="exact"/>
              <w:ind w:left="108"/>
            </w:pPr>
            <w:r w:rsidRPr="00540490">
              <w:t>с</w:t>
            </w:r>
            <w:r w:rsidRPr="00540490">
              <w:rPr>
                <w:spacing w:val="-4"/>
              </w:rPr>
              <w:t xml:space="preserve"> </w:t>
            </w:r>
            <w:r w:rsidRPr="00540490">
              <w:t>обращениями,</w:t>
            </w:r>
            <w:r w:rsidRPr="00540490">
              <w:rPr>
                <w:spacing w:val="-2"/>
              </w:rPr>
              <w:t xml:space="preserve"> </w:t>
            </w:r>
            <w:r w:rsidRPr="00540490">
              <w:t>вводными</w:t>
            </w:r>
            <w:r w:rsidRPr="00540490">
              <w:rPr>
                <w:spacing w:val="-1"/>
              </w:rPr>
              <w:t xml:space="preserve"> </w:t>
            </w:r>
            <w:r w:rsidRPr="00540490">
              <w:t>словами</w:t>
            </w:r>
            <w:r w:rsidRPr="00540490">
              <w:rPr>
                <w:spacing w:val="-2"/>
              </w:rPr>
              <w:t xml:space="preserve"> </w:t>
            </w:r>
            <w:r w:rsidRPr="00540490">
              <w:t>и</w:t>
            </w:r>
            <w:r w:rsidRPr="00540490">
              <w:rPr>
                <w:spacing w:val="-2"/>
              </w:rPr>
              <w:t xml:space="preserve"> </w:t>
            </w:r>
            <w:r w:rsidRPr="00540490">
              <w:t>вставными конструкциями»</w:t>
            </w:r>
          </w:p>
        </w:tc>
        <w:tc>
          <w:tcPr>
            <w:tcW w:w="1559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09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00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rPr>
          <w:jc w:val="center"/>
        </w:trPr>
        <w:tc>
          <w:tcPr>
            <w:tcW w:w="110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8308" w:type="dxa"/>
          </w:tcPr>
          <w:p w:rsidR="001269C7" w:rsidRDefault="001269C7" w:rsidP="00CC610B">
            <w:pPr>
              <w:pStyle w:val="TableParagraph"/>
              <w:spacing w:line="256" w:lineRule="exact"/>
              <w:ind w:left="108"/>
              <w:rPr>
                <w:spacing w:val="-2"/>
              </w:rPr>
            </w:pPr>
            <w:r w:rsidRPr="00540490">
              <w:rPr>
                <w:b/>
              </w:rPr>
              <w:t>И.К</w:t>
            </w:r>
            <w:r w:rsidRPr="00316731">
              <w:rPr>
                <w:b/>
              </w:rPr>
              <w:t>.</w:t>
            </w:r>
            <w:r>
              <w:t xml:space="preserve"> </w:t>
            </w:r>
            <w:r w:rsidRPr="00540490">
              <w:t xml:space="preserve">Контрольная </w:t>
            </w:r>
            <w:r w:rsidRPr="00540490">
              <w:rPr>
                <w:spacing w:val="-3"/>
              </w:rPr>
              <w:t xml:space="preserve"> </w:t>
            </w:r>
            <w:r w:rsidRPr="00540490">
              <w:t>работа</w:t>
            </w:r>
            <w:r w:rsidRPr="00540490">
              <w:rPr>
                <w:spacing w:val="-3"/>
              </w:rPr>
              <w:t xml:space="preserve"> </w:t>
            </w:r>
            <w:r w:rsidRPr="00540490">
              <w:t>по</w:t>
            </w:r>
            <w:r w:rsidRPr="00540490">
              <w:rPr>
                <w:spacing w:val="-2"/>
              </w:rPr>
              <w:t xml:space="preserve"> </w:t>
            </w:r>
            <w:r w:rsidRPr="00540490">
              <w:t>теме «Предложения</w:t>
            </w:r>
            <w:r w:rsidRPr="00540490">
              <w:rPr>
                <w:spacing w:val="-2"/>
              </w:rPr>
              <w:t xml:space="preserve"> </w:t>
            </w:r>
          </w:p>
          <w:p w:rsidR="001269C7" w:rsidRPr="00540490" w:rsidRDefault="001269C7" w:rsidP="00CC610B">
            <w:pPr>
              <w:pStyle w:val="TableParagraph"/>
              <w:spacing w:line="256" w:lineRule="exact"/>
              <w:ind w:left="108"/>
            </w:pPr>
            <w:r w:rsidRPr="00540490">
              <w:t>с</w:t>
            </w:r>
            <w:r w:rsidRPr="00540490">
              <w:rPr>
                <w:spacing w:val="-4"/>
              </w:rPr>
              <w:t xml:space="preserve"> </w:t>
            </w:r>
            <w:r w:rsidRPr="00540490">
              <w:t>обращениями,</w:t>
            </w:r>
            <w:r w:rsidRPr="00540490">
              <w:rPr>
                <w:spacing w:val="-2"/>
              </w:rPr>
              <w:t xml:space="preserve"> </w:t>
            </w:r>
            <w:r w:rsidRPr="00540490">
              <w:t>вводными</w:t>
            </w:r>
            <w:r w:rsidRPr="00540490">
              <w:rPr>
                <w:spacing w:val="-1"/>
              </w:rPr>
              <w:t xml:space="preserve"> </w:t>
            </w:r>
            <w:r w:rsidRPr="00540490">
              <w:t>словами</w:t>
            </w:r>
            <w:r w:rsidRPr="00540490">
              <w:rPr>
                <w:spacing w:val="-2"/>
              </w:rPr>
              <w:t xml:space="preserve"> </w:t>
            </w:r>
            <w:r w:rsidRPr="00540490">
              <w:t>и</w:t>
            </w:r>
            <w:r w:rsidRPr="00540490">
              <w:rPr>
                <w:spacing w:val="-2"/>
              </w:rPr>
              <w:t xml:space="preserve"> </w:t>
            </w:r>
            <w:r w:rsidRPr="00540490">
              <w:t>вставными конструкциями»</w:t>
            </w:r>
          </w:p>
        </w:tc>
        <w:tc>
          <w:tcPr>
            <w:tcW w:w="1559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09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01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rPr>
          <w:jc w:val="center"/>
        </w:trPr>
        <w:tc>
          <w:tcPr>
            <w:tcW w:w="110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8" w:type="dxa"/>
          </w:tcPr>
          <w:p w:rsidR="001269C7" w:rsidRPr="00540490" w:rsidRDefault="001269C7" w:rsidP="00CC610B">
            <w:pPr>
              <w:pStyle w:val="TableParagraph"/>
              <w:spacing w:line="256" w:lineRule="exact"/>
              <w:ind w:left="108"/>
              <w:rPr>
                <w:b/>
              </w:rPr>
            </w:pPr>
            <w:r w:rsidRPr="00540490">
              <w:rPr>
                <w:b/>
              </w:rPr>
              <w:t>Повторение</w:t>
            </w:r>
            <w:r w:rsidRPr="00540490">
              <w:rPr>
                <w:b/>
                <w:spacing w:val="-3"/>
              </w:rPr>
              <w:t xml:space="preserve"> </w:t>
            </w:r>
            <w:proofErr w:type="gramStart"/>
            <w:r w:rsidRPr="00540490">
              <w:rPr>
                <w:b/>
              </w:rPr>
              <w:t>изученного</w:t>
            </w:r>
            <w:proofErr w:type="gramEnd"/>
            <w:r w:rsidRPr="00540490">
              <w:rPr>
                <w:b/>
                <w:spacing w:val="-1"/>
              </w:rPr>
              <w:t xml:space="preserve"> </w:t>
            </w:r>
            <w:r w:rsidRPr="00540490">
              <w:rPr>
                <w:b/>
              </w:rPr>
              <w:t>в</w:t>
            </w:r>
            <w:r w:rsidRPr="00540490">
              <w:rPr>
                <w:b/>
                <w:spacing w:val="-2"/>
              </w:rPr>
              <w:t xml:space="preserve"> </w:t>
            </w:r>
            <w:r w:rsidRPr="00540490">
              <w:rPr>
                <w:b/>
              </w:rPr>
              <w:t>8</w:t>
            </w:r>
            <w:r w:rsidRPr="00540490">
              <w:rPr>
                <w:b/>
                <w:spacing w:val="-2"/>
              </w:rPr>
              <w:t xml:space="preserve"> </w:t>
            </w:r>
            <w:r w:rsidRPr="00540490">
              <w:rPr>
                <w:b/>
              </w:rPr>
              <w:t xml:space="preserve">классе </w:t>
            </w:r>
          </w:p>
        </w:tc>
        <w:tc>
          <w:tcPr>
            <w:tcW w:w="1559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b/>
                <w:sz w:val="24"/>
                <w:szCs w:val="24"/>
              </w:rPr>
              <w:t>4+1</w:t>
            </w:r>
          </w:p>
        </w:tc>
        <w:tc>
          <w:tcPr>
            <w:tcW w:w="3709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9C7" w:rsidRPr="00540490" w:rsidTr="00CC610B">
        <w:trPr>
          <w:jc w:val="center"/>
        </w:trPr>
        <w:tc>
          <w:tcPr>
            <w:tcW w:w="110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8308" w:type="dxa"/>
          </w:tcPr>
          <w:p w:rsidR="001269C7" w:rsidRPr="00540490" w:rsidRDefault="001269C7" w:rsidP="00CC610B">
            <w:pPr>
              <w:pStyle w:val="TableParagraph"/>
              <w:tabs>
                <w:tab w:val="left" w:pos="1863"/>
                <w:tab w:val="left" w:pos="3590"/>
                <w:tab w:val="left" w:pos="4770"/>
                <w:tab w:val="left" w:pos="5206"/>
                <w:tab w:val="left" w:pos="7168"/>
              </w:tabs>
              <w:spacing w:line="268" w:lineRule="exact"/>
              <w:ind w:left="108"/>
            </w:pPr>
            <w:r w:rsidRPr="00540490">
              <w:t>Двусоставные</w:t>
            </w:r>
            <w:r w:rsidRPr="00540490">
              <w:tab/>
              <w:t>предложения. Главные и второстепенные члены предложения</w:t>
            </w:r>
            <w:r w:rsidRPr="00540490">
              <w:tab/>
            </w:r>
          </w:p>
          <w:p w:rsidR="001269C7" w:rsidRPr="00540490" w:rsidRDefault="001269C7" w:rsidP="00CC610B">
            <w:pPr>
              <w:pStyle w:val="TableParagraph"/>
              <w:spacing w:line="264" w:lineRule="exact"/>
              <w:ind w:left="108"/>
            </w:pPr>
          </w:p>
        </w:tc>
        <w:tc>
          <w:tcPr>
            <w:tcW w:w="1559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09" w:type="dxa"/>
          </w:tcPr>
          <w:p w:rsidR="001269C7" w:rsidRPr="00540490" w:rsidRDefault="001269C7" w:rsidP="00CC610B">
            <w:pPr>
              <w:shd w:val="clear" w:color="auto" w:fill="FFFFFF"/>
              <w:spacing w:after="150" w:line="240" w:lineRule="auto"/>
              <w:rPr>
                <w:rStyle w:val="ab"/>
                <w:rFonts w:ascii="Times New Roman" w:hAnsi="Times New Roman"/>
                <w:sz w:val="24"/>
                <w:szCs w:val="24"/>
                <w:lang w:eastAsia="ru-RU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hyperlink r:id="rId602" w:history="1">
              <w:r w:rsidRPr="00540490">
                <w:rPr>
                  <w:rStyle w:val="ab"/>
                  <w:rFonts w:ascii="Times New Roman" w:hAnsi="Times New Roman"/>
                  <w:sz w:val="24"/>
                  <w:szCs w:val="24"/>
                  <w:lang w:eastAsia="ru-RU"/>
                </w:rPr>
                <w:t>http://gramma.ru/RUS/</w:t>
              </w:r>
            </w:hyperlink>
          </w:p>
          <w:p w:rsidR="001269C7" w:rsidRPr="00540490" w:rsidRDefault="00217A3C" w:rsidP="00CC610B">
            <w:pPr>
              <w:spacing w:after="15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03" w:history="1">
              <w:r w:rsidR="001269C7" w:rsidRPr="00540490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http://school-collection.edu.ru/catalog/</w:t>
              </w:r>
            </w:hyperlink>
          </w:p>
        </w:tc>
      </w:tr>
      <w:tr w:rsidR="001269C7" w:rsidRPr="00540490" w:rsidTr="00CC610B">
        <w:trPr>
          <w:jc w:val="center"/>
        </w:trPr>
        <w:tc>
          <w:tcPr>
            <w:tcW w:w="110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8308" w:type="dxa"/>
          </w:tcPr>
          <w:p w:rsidR="001269C7" w:rsidRPr="00540490" w:rsidRDefault="001269C7" w:rsidP="00CC610B">
            <w:pPr>
              <w:pStyle w:val="TableParagraph"/>
              <w:spacing w:line="256" w:lineRule="exact"/>
              <w:ind w:left="108"/>
            </w:pPr>
            <w:r w:rsidRPr="00540490">
              <w:t>Односоставные</w:t>
            </w:r>
            <w:r w:rsidRPr="00540490">
              <w:rPr>
                <w:spacing w:val="-5"/>
              </w:rPr>
              <w:t xml:space="preserve"> </w:t>
            </w:r>
            <w:r w:rsidRPr="00540490">
              <w:t>предложения</w:t>
            </w:r>
          </w:p>
        </w:tc>
        <w:tc>
          <w:tcPr>
            <w:tcW w:w="1559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09" w:type="dxa"/>
          </w:tcPr>
          <w:p w:rsidR="001269C7" w:rsidRPr="00540490" w:rsidRDefault="001269C7" w:rsidP="00CC610B">
            <w:pPr>
              <w:shd w:val="clear" w:color="auto" w:fill="FFFFFF"/>
              <w:spacing w:after="150" w:line="240" w:lineRule="auto"/>
              <w:rPr>
                <w:rFonts w:ascii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hyperlink r:id="rId604" w:history="1">
              <w:r w:rsidRPr="00540490">
                <w:rPr>
                  <w:rStyle w:val="ab"/>
                  <w:rFonts w:ascii="Times New Roman" w:hAnsi="Times New Roman"/>
                  <w:sz w:val="24"/>
                  <w:szCs w:val="24"/>
                  <w:lang w:eastAsia="ru-RU"/>
                </w:rPr>
                <w:t>https://prosv.ru/static/tsok</w:t>
              </w:r>
            </w:hyperlink>
          </w:p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05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rPr>
          <w:jc w:val="center"/>
        </w:trPr>
        <w:tc>
          <w:tcPr>
            <w:tcW w:w="110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98-99</w:t>
            </w:r>
          </w:p>
        </w:tc>
        <w:tc>
          <w:tcPr>
            <w:tcW w:w="8308" w:type="dxa"/>
          </w:tcPr>
          <w:p w:rsidR="001269C7" w:rsidRPr="00540490" w:rsidRDefault="001269C7" w:rsidP="00CC610B">
            <w:pPr>
              <w:pStyle w:val="TableParagraph"/>
              <w:spacing w:line="258" w:lineRule="exact"/>
            </w:pPr>
            <w:r w:rsidRPr="00540490">
              <w:t>Простое осложненное предложение. Знаки препинания в предложениях с однородными и обособленными членами, вводными словами и обращениями</w:t>
            </w:r>
          </w:p>
        </w:tc>
        <w:tc>
          <w:tcPr>
            <w:tcW w:w="1559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09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06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rPr>
          <w:jc w:val="center"/>
        </w:trPr>
        <w:tc>
          <w:tcPr>
            <w:tcW w:w="110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308" w:type="dxa"/>
          </w:tcPr>
          <w:p w:rsidR="001269C7" w:rsidRPr="00540490" w:rsidRDefault="001269C7" w:rsidP="00CC610B">
            <w:pPr>
              <w:pStyle w:val="TableParagraph"/>
              <w:spacing w:line="258" w:lineRule="exact"/>
            </w:pPr>
            <w:r w:rsidRPr="00540490">
              <w:rPr>
                <w:b/>
              </w:rPr>
              <w:t>И.К</w:t>
            </w:r>
            <w:r w:rsidRPr="00316731">
              <w:rPr>
                <w:b/>
              </w:rPr>
              <w:t>.</w:t>
            </w:r>
            <w:r w:rsidRPr="00540490">
              <w:t xml:space="preserve"> Итоговая </w:t>
            </w:r>
            <w:r w:rsidRPr="00540490">
              <w:rPr>
                <w:spacing w:val="-2"/>
              </w:rPr>
              <w:t xml:space="preserve"> </w:t>
            </w:r>
            <w:r w:rsidRPr="00540490">
              <w:t>контрольная работа</w:t>
            </w:r>
          </w:p>
        </w:tc>
        <w:tc>
          <w:tcPr>
            <w:tcW w:w="1559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09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07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rPr>
          <w:jc w:val="center"/>
        </w:trPr>
        <w:tc>
          <w:tcPr>
            <w:tcW w:w="110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8308" w:type="dxa"/>
          </w:tcPr>
          <w:p w:rsidR="001269C7" w:rsidRPr="00540490" w:rsidRDefault="001269C7" w:rsidP="00CC610B">
            <w:pPr>
              <w:pStyle w:val="TableParagraph"/>
              <w:spacing w:line="256" w:lineRule="exact"/>
            </w:pPr>
            <w:r w:rsidRPr="00540490">
              <w:rPr>
                <w:b/>
              </w:rPr>
              <w:t>Р.2</w:t>
            </w:r>
            <w:r>
              <w:rPr>
                <w:b/>
              </w:rPr>
              <w:t>.</w:t>
            </w:r>
            <w:r w:rsidRPr="00540490">
              <w:t xml:space="preserve"> Выступление с научным сообщением по теме «Синтаксис простого предложения»</w:t>
            </w:r>
          </w:p>
        </w:tc>
        <w:tc>
          <w:tcPr>
            <w:tcW w:w="1559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09" w:type="dxa"/>
          </w:tcPr>
          <w:p w:rsidR="001269C7" w:rsidRPr="00540490" w:rsidRDefault="001269C7" w:rsidP="00CC610B">
            <w:pPr>
              <w:shd w:val="clear" w:color="auto" w:fill="FFFFFF"/>
              <w:spacing w:after="150" w:line="240" w:lineRule="auto"/>
              <w:rPr>
                <w:rFonts w:ascii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hyperlink r:id="rId608" w:history="1">
              <w:r w:rsidRPr="00540490">
                <w:rPr>
                  <w:rStyle w:val="ab"/>
                  <w:rFonts w:ascii="Times New Roman" w:hAnsi="Times New Roman"/>
                  <w:sz w:val="24"/>
                  <w:szCs w:val="24"/>
                  <w:lang w:eastAsia="ru-RU"/>
                </w:rPr>
                <w:t>https://prosv.ru/static/tsok</w:t>
              </w:r>
            </w:hyperlink>
          </w:p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9C7" w:rsidRPr="00540490" w:rsidTr="00CC610B">
        <w:trPr>
          <w:jc w:val="center"/>
        </w:trPr>
        <w:tc>
          <w:tcPr>
            <w:tcW w:w="110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8308" w:type="dxa"/>
          </w:tcPr>
          <w:p w:rsidR="001269C7" w:rsidRDefault="001269C7" w:rsidP="00CC610B">
            <w:pPr>
              <w:pStyle w:val="TableParagraph"/>
              <w:spacing w:line="256" w:lineRule="exact"/>
              <w:rPr>
                <w:spacing w:val="73"/>
              </w:rPr>
            </w:pPr>
            <w:r w:rsidRPr="00540490">
              <w:rPr>
                <w:b/>
              </w:rPr>
              <w:t>Р.4</w:t>
            </w:r>
            <w:r w:rsidRPr="00316731">
              <w:rPr>
                <w:b/>
              </w:rPr>
              <w:t>.</w:t>
            </w:r>
            <w:r w:rsidRPr="00540490">
              <w:t>Защита</w:t>
            </w:r>
            <w:r w:rsidRPr="00540490">
              <w:rPr>
                <w:spacing w:val="15"/>
              </w:rPr>
              <w:t xml:space="preserve"> </w:t>
            </w:r>
            <w:r w:rsidRPr="00540490">
              <w:t>коллективных</w:t>
            </w:r>
            <w:r w:rsidRPr="00540490">
              <w:rPr>
                <w:spacing w:val="73"/>
              </w:rPr>
              <w:t xml:space="preserve"> </w:t>
            </w:r>
            <w:r w:rsidRPr="00540490">
              <w:t>и</w:t>
            </w:r>
            <w:r w:rsidRPr="00540490">
              <w:rPr>
                <w:spacing w:val="75"/>
              </w:rPr>
              <w:t xml:space="preserve"> </w:t>
            </w:r>
            <w:proofErr w:type="gramStart"/>
            <w:r w:rsidRPr="00540490">
              <w:t>индивидуальных</w:t>
            </w:r>
            <w:r w:rsidRPr="00540490">
              <w:rPr>
                <w:spacing w:val="76"/>
              </w:rPr>
              <w:t xml:space="preserve"> </w:t>
            </w:r>
            <w:r w:rsidRPr="00540490">
              <w:t>проектов</w:t>
            </w:r>
            <w:proofErr w:type="gramEnd"/>
            <w:r w:rsidRPr="00540490">
              <w:rPr>
                <w:spacing w:val="73"/>
              </w:rPr>
              <w:t xml:space="preserve"> </w:t>
            </w:r>
          </w:p>
          <w:p w:rsidR="001269C7" w:rsidRPr="00540490" w:rsidRDefault="001269C7" w:rsidP="00CC610B">
            <w:pPr>
              <w:pStyle w:val="TableParagraph"/>
              <w:spacing w:line="256" w:lineRule="exact"/>
            </w:pPr>
            <w:r w:rsidRPr="00540490">
              <w:t>по</w:t>
            </w:r>
            <w:r w:rsidRPr="00540490">
              <w:rPr>
                <w:spacing w:val="74"/>
              </w:rPr>
              <w:t xml:space="preserve"> </w:t>
            </w:r>
            <w:r w:rsidRPr="00540490">
              <w:t>тематике</w:t>
            </w:r>
            <w:r w:rsidRPr="00540490">
              <w:rPr>
                <w:spacing w:val="71"/>
              </w:rPr>
              <w:t xml:space="preserve"> </w:t>
            </w:r>
            <w:r w:rsidRPr="00540490">
              <w:t>курса</w:t>
            </w:r>
          </w:p>
        </w:tc>
        <w:tc>
          <w:tcPr>
            <w:tcW w:w="1559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09" w:type="dxa"/>
          </w:tcPr>
          <w:p w:rsidR="001269C7" w:rsidRPr="00540490" w:rsidRDefault="001269C7" w:rsidP="00CC610B">
            <w:pPr>
              <w:shd w:val="clear" w:color="auto" w:fill="FFFFFF"/>
              <w:spacing w:after="150" w:line="240" w:lineRule="auto"/>
              <w:rPr>
                <w:rFonts w:ascii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hyperlink r:id="rId609" w:history="1">
              <w:r w:rsidRPr="00540490">
                <w:rPr>
                  <w:rStyle w:val="ab"/>
                  <w:rFonts w:ascii="Times New Roman" w:hAnsi="Times New Roman"/>
                  <w:sz w:val="24"/>
                  <w:szCs w:val="24"/>
                  <w:lang w:eastAsia="ru-RU"/>
                </w:rPr>
                <w:t>https://prosv.ru/static/tsok</w:t>
              </w:r>
            </w:hyperlink>
          </w:p>
          <w:p w:rsidR="001269C7" w:rsidRPr="00540490" w:rsidRDefault="001269C7" w:rsidP="00CC610B">
            <w:pPr>
              <w:shd w:val="clear" w:color="auto" w:fill="FFFFFF"/>
              <w:spacing w:after="15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269C7" w:rsidRPr="00540490" w:rsidRDefault="001269C7" w:rsidP="001269C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269C7" w:rsidRPr="00540490" w:rsidRDefault="001269C7" w:rsidP="001269C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269C7" w:rsidRPr="00540490" w:rsidRDefault="001269C7" w:rsidP="001269C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40490">
        <w:rPr>
          <w:rFonts w:ascii="Times New Roman" w:hAnsi="Times New Roman" w:cs="Times New Roman"/>
          <w:b/>
          <w:bCs/>
          <w:sz w:val="24"/>
          <w:szCs w:val="24"/>
        </w:rPr>
        <w:t>9 класс. 102 часа</w:t>
      </w:r>
    </w:p>
    <w:p w:rsidR="001269C7" w:rsidRPr="00540490" w:rsidRDefault="001269C7" w:rsidP="001269C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40490">
        <w:rPr>
          <w:rFonts w:ascii="Times New Roman" w:hAnsi="Times New Roman" w:cs="Times New Roman"/>
          <w:b/>
          <w:bCs/>
          <w:sz w:val="24"/>
          <w:szCs w:val="24"/>
        </w:rPr>
        <w:lastRenderedPageBreak/>
        <w:t>(</w:t>
      </w:r>
      <w:r>
        <w:rPr>
          <w:rFonts w:ascii="Times New Roman" w:hAnsi="Times New Roman" w:cs="Times New Roman"/>
          <w:b/>
          <w:bCs/>
          <w:sz w:val="24"/>
          <w:szCs w:val="24"/>
        </w:rPr>
        <w:t>п</w:t>
      </w:r>
      <w:r w:rsidRPr="00540490">
        <w:rPr>
          <w:rFonts w:ascii="Times New Roman" w:hAnsi="Times New Roman" w:cs="Times New Roman"/>
          <w:b/>
          <w:bCs/>
          <w:sz w:val="24"/>
          <w:szCs w:val="24"/>
        </w:rPr>
        <w:t>овторение – 8 часов, итоговый контроль – 9 часов)</w:t>
      </w:r>
    </w:p>
    <w:p w:rsidR="001269C7" w:rsidRPr="00540490" w:rsidRDefault="001269C7" w:rsidP="001269C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678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2"/>
        <w:gridCol w:w="8733"/>
        <w:gridCol w:w="1134"/>
        <w:gridCol w:w="3709"/>
      </w:tblGrid>
      <w:tr w:rsidR="001269C7" w:rsidRPr="00540490" w:rsidTr="00CC610B">
        <w:trPr>
          <w:jc w:val="center"/>
        </w:trPr>
        <w:tc>
          <w:tcPr>
            <w:tcW w:w="110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урока</w:t>
            </w:r>
          </w:p>
        </w:tc>
        <w:tc>
          <w:tcPr>
            <w:tcW w:w="8733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</w:t>
            </w:r>
          </w:p>
        </w:tc>
        <w:tc>
          <w:tcPr>
            <w:tcW w:w="1134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Кол-во часов</w:t>
            </w:r>
          </w:p>
        </w:tc>
        <w:tc>
          <w:tcPr>
            <w:tcW w:w="3709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Электронные образовательные ресурсы</w:t>
            </w:r>
          </w:p>
        </w:tc>
      </w:tr>
      <w:tr w:rsidR="001269C7" w:rsidRPr="00540490" w:rsidTr="00CC610B">
        <w:trPr>
          <w:jc w:val="center"/>
        </w:trPr>
        <w:tc>
          <w:tcPr>
            <w:tcW w:w="110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33" w:type="dxa"/>
          </w:tcPr>
          <w:p w:rsidR="001269C7" w:rsidRPr="00540490" w:rsidRDefault="001269C7" w:rsidP="00CC610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1. Общие сведения о языке</w:t>
            </w:r>
          </w:p>
        </w:tc>
        <w:tc>
          <w:tcPr>
            <w:tcW w:w="1134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709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269C7" w:rsidRPr="00540490" w:rsidTr="00CC610B">
        <w:trPr>
          <w:jc w:val="center"/>
        </w:trPr>
        <w:tc>
          <w:tcPr>
            <w:tcW w:w="110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bCs/>
                <w:sz w:val="24"/>
                <w:szCs w:val="24"/>
              </w:rPr>
              <w:t>1-2</w:t>
            </w:r>
          </w:p>
        </w:tc>
        <w:tc>
          <w:tcPr>
            <w:tcW w:w="8733" w:type="dxa"/>
          </w:tcPr>
          <w:p w:rsidR="001269C7" w:rsidRPr="00540490" w:rsidRDefault="001269C7" w:rsidP="00CC610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bCs/>
                <w:sz w:val="24"/>
                <w:szCs w:val="24"/>
              </w:rPr>
              <w:t>Роль русского языка в Российской Федерации</w:t>
            </w:r>
          </w:p>
        </w:tc>
        <w:tc>
          <w:tcPr>
            <w:tcW w:w="1134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709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hyperlink r:id="rId610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rPr>
          <w:jc w:val="center"/>
        </w:trPr>
        <w:tc>
          <w:tcPr>
            <w:tcW w:w="110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3-4</w:t>
            </w:r>
          </w:p>
        </w:tc>
        <w:tc>
          <w:tcPr>
            <w:tcW w:w="8733" w:type="dxa"/>
          </w:tcPr>
          <w:p w:rsidR="001269C7" w:rsidRPr="00540490" w:rsidRDefault="001269C7" w:rsidP="00CC610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</w:t>
            </w: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Русский язык в современном мире</w:t>
            </w:r>
            <w:r w:rsidRPr="005404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</w:t>
            </w:r>
            <w:r w:rsidRPr="00540490">
              <w:rPr>
                <w:rFonts w:ascii="Times New Roman" w:hAnsi="Times New Roman" w:cs="Times New Roman"/>
                <w:bCs/>
                <w:sz w:val="24"/>
                <w:szCs w:val="24"/>
              </w:rPr>
              <w:t>(параграф 20)</w:t>
            </w:r>
            <w:r w:rsidRPr="005404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</w:t>
            </w:r>
          </w:p>
        </w:tc>
        <w:tc>
          <w:tcPr>
            <w:tcW w:w="1134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709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11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rPr>
          <w:jc w:val="center"/>
        </w:trPr>
        <w:tc>
          <w:tcPr>
            <w:tcW w:w="110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3" w:type="dxa"/>
          </w:tcPr>
          <w:p w:rsidR="001269C7" w:rsidRPr="00540490" w:rsidRDefault="001269C7" w:rsidP="00CC610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2. Язык и речь </w:t>
            </w:r>
          </w:p>
        </w:tc>
        <w:tc>
          <w:tcPr>
            <w:tcW w:w="1134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709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9C7" w:rsidRPr="00540490" w:rsidTr="00CC610B">
        <w:trPr>
          <w:jc w:val="center"/>
        </w:trPr>
        <w:tc>
          <w:tcPr>
            <w:tcW w:w="110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733" w:type="dxa"/>
          </w:tcPr>
          <w:p w:rsidR="001269C7" w:rsidRPr="00540490" w:rsidRDefault="001269C7" w:rsidP="00CC610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b/>
                <w:sz w:val="24"/>
                <w:szCs w:val="24"/>
              </w:rPr>
              <w:t>Р.2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540490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Сжатое</w:t>
            </w:r>
            <w:r w:rsidRPr="0054049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изложение</w:t>
            </w:r>
            <w:r w:rsidRPr="0054049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текста</w:t>
            </w:r>
            <w:r w:rsidRPr="0054049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(упр.</w:t>
            </w:r>
            <w:r w:rsidRPr="0054049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25 или упр.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40)</w:t>
            </w:r>
          </w:p>
        </w:tc>
        <w:tc>
          <w:tcPr>
            <w:tcW w:w="1134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709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12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rPr>
          <w:jc w:val="center"/>
        </w:trPr>
        <w:tc>
          <w:tcPr>
            <w:tcW w:w="110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3" w:type="dxa"/>
          </w:tcPr>
          <w:p w:rsidR="001269C7" w:rsidRPr="00540490" w:rsidRDefault="001269C7" w:rsidP="00CC61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</w:t>
            </w:r>
            <w:r w:rsidRPr="00540490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gramStart"/>
            <w:r w:rsidRPr="00540490">
              <w:rPr>
                <w:rFonts w:ascii="Times New Roman" w:hAnsi="Times New Roman" w:cs="Times New Roman"/>
                <w:b/>
                <w:sz w:val="24"/>
                <w:szCs w:val="24"/>
              </w:rPr>
              <w:t>изученного</w:t>
            </w:r>
            <w:proofErr w:type="gramEnd"/>
            <w:r w:rsidRPr="00540490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540490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Pr="00540490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540490">
              <w:rPr>
                <w:rFonts w:ascii="Times New Roman" w:hAnsi="Times New Roman" w:cs="Times New Roman"/>
                <w:b/>
                <w:sz w:val="24"/>
                <w:szCs w:val="24"/>
              </w:rPr>
              <w:t>5-8</w:t>
            </w:r>
            <w:r w:rsidRPr="00540490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540490">
              <w:rPr>
                <w:rFonts w:ascii="Times New Roman" w:hAnsi="Times New Roman" w:cs="Times New Roman"/>
                <w:b/>
                <w:sz w:val="24"/>
                <w:szCs w:val="24"/>
              </w:rPr>
              <w:t>классах</w:t>
            </w:r>
            <w:r w:rsidRPr="00540490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1269C7" w:rsidRPr="00540490" w:rsidRDefault="001269C7" w:rsidP="00CC610B">
            <w:pPr>
              <w:spacing w:after="15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b/>
                <w:sz w:val="24"/>
                <w:szCs w:val="24"/>
              </w:rPr>
              <w:t>4+1</w:t>
            </w:r>
          </w:p>
        </w:tc>
        <w:tc>
          <w:tcPr>
            <w:tcW w:w="3709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9C7" w:rsidRPr="00540490" w:rsidTr="00CC610B">
        <w:trPr>
          <w:jc w:val="center"/>
        </w:trPr>
        <w:tc>
          <w:tcPr>
            <w:tcW w:w="110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733" w:type="dxa"/>
          </w:tcPr>
          <w:p w:rsidR="001269C7" w:rsidRPr="00540490" w:rsidRDefault="001269C7" w:rsidP="00CC610B">
            <w:pPr>
              <w:pStyle w:val="TableParagraph"/>
              <w:spacing w:line="268" w:lineRule="exact"/>
              <w:ind w:left="107"/>
            </w:pPr>
            <w:r w:rsidRPr="00540490">
              <w:t>Фонетика.</w:t>
            </w:r>
            <w:r w:rsidRPr="00540490">
              <w:rPr>
                <w:spacing w:val="19"/>
              </w:rPr>
              <w:t xml:space="preserve"> </w:t>
            </w:r>
            <w:r w:rsidRPr="00540490">
              <w:t>Орфография.</w:t>
            </w:r>
            <w:r w:rsidRPr="00540490">
              <w:rPr>
                <w:spacing w:val="78"/>
              </w:rPr>
              <w:t xml:space="preserve"> </w:t>
            </w:r>
            <w:r w:rsidRPr="00540490">
              <w:t>Правописание</w:t>
            </w:r>
            <w:r w:rsidRPr="00540490">
              <w:rPr>
                <w:spacing w:val="77"/>
              </w:rPr>
              <w:t xml:space="preserve"> </w:t>
            </w:r>
            <w:r w:rsidRPr="00540490">
              <w:t>гласных</w:t>
            </w:r>
            <w:r w:rsidRPr="00540490">
              <w:rPr>
                <w:spacing w:val="80"/>
              </w:rPr>
              <w:t xml:space="preserve"> </w:t>
            </w:r>
            <w:r w:rsidRPr="00540490">
              <w:t>после</w:t>
            </w:r>
            <w:r w:rsidRPr="00540490">
              <w:rPr>
                <w:spacing w:val="77"/>
              </w:rPr>
              <w:t xml:space="preserve"> </w:t>
            </w:r>
            <w:r w:rsidRPr="00540490">
              <w:t>шипящих</w:t>
            </w:r>
            <w:r w:rsidRPr="00540490">
              <w:rPr>
                <w:spacing w:val="81"/>
              </w:rPr>
              <w:t xml:space="preserve"> </w:t>
            </w:r>
            <w:r w:rsidRPr="00540490">
              <w:t>и</w:t>
            </w:r>
            <w:r w:rsidRPr="00540490">
              <w:rPr>
                <w:spacing w:val="79"/>
              </w:rPr>
              <w:t xml:space="preserve"> </w:t>
            </w:r>
            <w:proofErr w:type="gramStart"/>
            <w:r>
              <w:t>Ц</w:t>
            </w:r>
            <w:proofErr w:type="gramEnd"/>
            <w:r w:rsidRPr="00540490">
              <w:t>, разделительного</w:t>
            </w:r>
            <w:r w:rsidRPr="00540490">
              <w:rPr>
                <w:spacing w:val="-4"/>
              </w:rPr>
              <w:t xml:space="preserve"> </w:t>
            </w:r>
            <w:r w:rsidRPr="00540490">
              <w:t>Ъ</w:t>
            </w:r>
            <w:r w:rsidRPr="00540490">
              <w:rPr>
                <w:spacing w:val="-1"/>
              </w:rPr>
              <w:t xml:space="preserve"> </w:t>
            </w:r>
            <w:r w:rsidRPr="00540490">
              <w:t>и</w:t>
            </w:r>
            <w:r w:rsidRPr="00540490">
              <w:rPr>
                <w:spacing w:val="-1"/>
              </w:rPr>
              <w:t xml:space="preserve"> </w:t>
            </w:r>
            <w:r w:rsidRPr="00540490">
              <w:t>Ь)</w:t>
            </w:r>
          </w:p>
        </w:tc>
        <w:tc>
          <w:tcPr>
            <w:tcW w:w="1134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09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13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rPr>
          <w:trHeight w:val="876"/>
          <w:jc w:val="center"/>
        </w:trPr>
        <w:tc>
          <w:tcPr>
            <w:tcW w:w="110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733" w:type="dxa"/>
          </w:tcPr>
          <w:p w:rsidR="001269C7" w:rsidRPr="00540490" w:rsidRDefault="001269C7" w:rsidP="00CC610B">
            <w:pPr>
              <w:pStyle w:val="TableParagraph"/>
              <w:spacing w:line="256" w:lineRule="exact"/>
              <w:ind w:left="107"/>
            </w:pPr>
            <w:proofErr w:type="spellStart"/>
            <w:r w:rsidRPr="00540490">
              <w:t>Морфемика</w:t>
            </w:r>
            <w:proofErr w:type="spellEnd"/>
            <w:r w:rsidRPr="00540490">
              <w:rPr>
                <w:spacing w:val="6"/>
              </w:rPr>
              <w:t xml:space="preserve"> </w:t>
            </w:r>
            <w:r w:rsidRPr="00540490">
              <w:t>и</w:t>
            </w:r>
            <w:r w:rsidRPr="00540490">
              <w:rPr>
                <w:spacing w:val="67"/>
              </w:rPr>
              <w:t xml:space="preserve"> </w:t>
            </w:r>
            <w:r w:rsidRPr="00540490">
              <w:t>словообразование.</w:t>
            </w:r>
            <w:r w:rsidRPr="00540490">
              <w:rPr>
                <w:spacing w:val="66"/>
              </w:rPr>
              <w:t xml:space="preserve"> </w:t>
            </w:r>
            <w:r w:rsidRPr="00540490">
              <w:t>Орфография.</w:t>
            </w:r>
            <w:r w:rsidRPr="00540490">
              <w:rPr>
                <w:spacing w:val="66"/>
              </w:rPr>
              <w:t xml:space="preserve"> </w:t>
            </w:r>
            <w:r w:rsidRPr="00540490">
              <w:t>Правописание</w:t>
            </w:r>
            <w:r w:rsidRPr="00540490">
              <w:rPr>
                <w:spacing w:val="65"/>
              </w:rPr>
              <w:t xml:space="preserve"> </w:t>
            </w:r>
            <w:r w:rsidRPr="00540490">
              <w:t>корней</w:t>
            </w:r>
            <w:r w:rsidRPr="00540490">
              <w:rPr>
                <w:spacing w:val="67"/>
              </w:rPr>
              <w:t xml:space="preserve"> </w:t>
            </w:r>
            <w:r w:rsidRPr="00540490">
              <w:t>и приставок</w:t>
            </w:r>
          </w:p>
        </w:tc>
        <w:tc>
          <w:tcPr>
            <w:tcW w:w="1134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09" w:type="dxa"/>
          </w:tcPr>
          <w:p w:rsidR="001269C7" w:rsidRPr="00540490" w:rsidRDefault="00217A3C" w:rsidP="00CC610B">
            <w:pPr>
              <w:shd w:val="clear" w:color="auto" w:fill="FFFFFF"/>
              <w:spacing w:after="15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614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  <w:lang w:eastAsia="ru-RU"/>
                </w:rPr>
                <w:t>http://www.gramota.ru/</w:t>
              </w:r>
            </w:hyperlink>
          </w:p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15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rPr>
          <w:jc w:val="center"/>
        </w:trPr>
        <w:tc>
          <w:tcPr>
            <w:tcW w:w="110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733" w:type="dxa"/>
          </w:tcPr>
          <w:p w:rsidR="001269C7" w:rsidRPr="00540490" w:rsidRDefault="001269C7" w:rsidP="00CC610B">
            <w:pPr>
              <w:pStyle w:val="TableParagraph"/>
              <w:spacing w:line="268" w:lineRule="exact"/>
              <w:ind w:left="107"/>
            </w:pPr>
            <w:r w:rsidRPr="00540490">
              <w:t>Морфология.</w:t>
            </w:r>
            <w:r w:rsidRPr="00540490">
              <w:rPr>
                <w:spacing w:val="1"/>
              </w:rPr>
              <w:t xml:space="preserve"> </w:t>
            </w:r>
            <w:r w:rsidRPr="00540490">
              <w:t>Орфография.</w:t>
            </w:r>
            <w:r w:rsidRPr="00540490">
              <w:rPr>
                <w:spacing w:val="1"/>
              </w:rPr>
              <w:t xml:space="preserve"> </w:t>
            </w:r>
            <w:r w:rsidRPr="00540490">
              <w:t>Правописание</w:t>
            </w:r>
            <w:r w:rsidRPr="00540490">
              <w:rPr>
                <w:spacing w:val="1"/>
              </w:rPr>
              <w:t xml:space="preserve"> </w:t>
            </w:r>
            <w:r w:rsidRPr="00540490">
              <w:t>омонимичных</w:t>
            </w:r>
            <w:r w:rsidRPr="00540490">
              <w:rPr>
                <w:spacing w:val="1"/>
              </w:rPr>
              <w:t xml:space="preserve"> </w:t>
            </w:r>
            <w:r w:rsidRPr="00540490">
              <w:t>частей</w:t>
            </w:r>
            <w:r w:rsidRPr="00540490">
              <w:rPr>
                <w:spacing w:val="1"/>
              </w:rPr>
              <w:t xml:space="preserve"> </w:t>
            </w:r>
            <w:r w:rsidRPr="00540490">
              <w:t>речи</w:t>
            </w:r>
            <w:r w:rsidRPr="00540490">
              <w:rPr>
                <w:spacing w:val="-57"/>
              </w:rPr>
              <w:t xml:space="preserve"> </w:t>
            </w:r>
            <w:r w:rsidRPr="00540490">
              <w:t>(различение</w:t>
            </w:r>
            <w:r w:rsidRPr="00540490">
              <w:rPr>
                <w:spacing w:val="1"/>
              </w:rPr>
              <w:t xml:space="preserve"> </w:t>
            </w:r>
            <w:r w:rsidRPr="00540490">
              <w:t>наречий</w:t>
            </w:r>
            <w:r w:rsidRPr="00540490">
              <w:rPr>
                <w:spacing w:val="1"/>
              </w:rPr>
              <w:t xml:space="preserve"> </w:t>
            </w:r>
            <w:r w:rsidRPr="00540490">
              <w:t>и</w:t>
            </w:r>
            <w:r w:rsidRPr="00540490">
              <w:rPr>
                <w:spacing w:val="1"/>
              </w:rPr>
              <w:t xml:space="preserve"> </w:t>
            </w:r>
            <w:r w:rsidRPr="00540490">
              <w:t>существительных</w:t>
            </w:r>
            <w:r w:rsidRPr="00540490">
              <w:rPr>
                <w:spacing w:val="1"/>
              </w:rPr>
              <w:t xml:space="preserve"> </w:t>
            </w:r>
            <w:r w:rsidRPr="00540490">
              <w:t>с</w:t>
            </w:r>
            <w:r w:rsidRPr="00540490">
              <w:rPr>
                <w:spacing w:val="1"/>
              </w:rPr>
              <w:t xml:space="preserve"> </w:t>
            </w:r>
            <w:r w:rsidRPr="00540490">
              <w:t>предлогами,</w:t>
            </w:r>
            <w:r w:rsidRPr="00540490">
              <w:rPr>
                <w:spacing w:val="1"/>
              </w:rPr>
              <w:t xml:space="preserve"> </w:t>
            </w:r>
            <w:r w:rsidRPr="00540490">
              <w:t>союзов</w:t>
            </w:r>
            <w:r w:rsidRPr="00540490">
              <w:rPr>
                <w:spacing w:val="1"/>
              </w:rPr>
              <w:t xml:space="preserve"> </w:t>
            </w:r>
            <w:r w:rsidRPr="00540490">
              <w:t>и</w:t>
            </w:r>
            <w:r w:rsidRPr="00540490">
              <w:rPr>
                <w:spacing w:val="1"/>
              </w:rPr>
              <w:t xml:space="preserve"> </w:t>
            </w:r>
            <w:r w:rsidRPr="00540490">
              <w:t>местоимений</w:t>
            </w:r>
            <w:r w:rsidRPr="00540490">
              <w:rPr>
                <w:spacing w:val="13"/>
              </w:rPr>
              <w:t xml:space="preserve"> </w:t>
            </w:r>
            <w:r w:rsidRPr="00540490">
              <w:t>(наречий)</w:t>
            </w:r>
            <w:r w:rsidRPr="00540490">
              <w:rPr>
                <w:spacing w:val="23"/>
              </w:rPr>
              <w:t xml:space="preserve"> </w:t>
            </w:r>
            <w:r>
              <w:rPr>
                <w:spacing w:val="23"/>
              </w:rPr>
              <w:t xml:space="preserve">                </w:t>
            </w:r>
            <w:r w:rsidRPr="00540490">
              <w:t>с</w:t>
            </w:r>
            <w:r w:rsidRPr="00540490">
              <w:rPr>
                <w:spacing w:val="11"/>
              </w:rPr>
              <w:t xml:space="preserve"> </w:t>
            </w:r>
            <w:r w:rsidRPr="00540490">
              <w:t>частицами,</w:t>
            </w:r>
            <w:r w:rsidRPr="00540490">
              <w:rPr>
                <w:spacing w:val="14"/>
              </w:rPr>
              <w:t xml:space="preserve"> </w:t>
            </w:r>
            <w:r w:rsidRPr="00540490">
              <w:t>производных</w:t>
            </w:r>
            <w:r w:rsidRPr="00540490">
              <w:rPr>
                <w:spacing w:val="14"/>
              </w:rPr>
              <w:t xml:space="preserve"> </w:t>
            </w:r>
            <w:r w:rsidRPr="00540490">
              <w:t>предлогов</w:t>
            </w:r>
            <w:r w:rsidRPr="00540490">
              <w:rPr>
                <w:spacing w:val="11"/>
              </w:rPr>
              <w:t xml:space="preserve"> </w:t>
            </w:r>
            <w:r w:rsidRPr="00540490">
              <w:t>и существительных)</w:t>
            </w:r>
          </w:p>
        </w:tc>
        <w:tc>
          <w:tcPr>
            <w:tcW w:w="1134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09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16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rPr>
          <w:jc w:val="center"/>
        </w:trPr>
        <w:tc>
          <w:tcPr>
            <w:tcW w:w="110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733" w:type="dxa"/>
          </w:tcPr>
          <w:p w:rsidR="001269C7" w:rsidRPr="00540490" w:rsidRDefault="001269C7" w:rsidP="00CC610B">
            <w:pPr>
              <w:pStyle w:val="TableParagraph"/>
              <w:ind w:left="107" w:right="100"/>
              <w:jc w:val="both"/>
            </w:pPr>
            <w:r w:rsidRPr="00540490">
              <w:t>Синтаксис</w:t>
            </w:r>
            <w:r w:rsidRPr="00540490">
              <w:rPr>
                <w:spacing w:val="-3"/>
              </w:rPr>
              <w:t xml:space="preserve"> </w:t>
            </w:r>
            <w:r w:rsidRPr="00540490">
              <w:t>словосочетания</w:t>
            </w:r>
            <w:r w:rsidRPr="00540490">
              <w:rPr>
                <w:spacing w:val="-2"/>
              </w:rPr>
              <w:t xml:space="preserve"> </w:t>
            </w:r>
            <w:r w:rsidRPr="00540490">
              <w:t>и</w:t>
            </w:r>
            <w:r w:rsidRPr="00540490">
              <w:rPr>
                <w:spacing w:val="-4"/>
              </w:rPr>
              <w:t xml:space="preserve"> </w:t>
            </w:r>
            <w:r w:rsidRPr="00540490">
              <w:t>простого</w:t>
            </w:r>
            <w:r w:rsidRPr="00540490">
              <w:rPr>
                <w:spacing w:val="-1"/>
              </w:rPr>
              <w:t xml:space="preserve"> </w:t>
            </w:r>
            <w:r w:rsidRPr="00540490">
              <w:t>предложения.</w:t>
            </w:r>
          </w:p>
        </w:tc>
        <w:tc>
          <w:tcPr>
            <w:tcW w:w="1134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09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17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rPr>
          <w:jc w:val="center"/>
        </w:trPr>
        <w:tc>
          <w:tcPr>
            <w:tcW w:w="110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733" w:type="dxa"/>
          </w:tcPr>
          <w:p w:rsidR="001269C7" w:rsidRPr="00540490" w:rsidRDefault="001269C7" w:rsidP="00CC610B">
            <w:pPr>
              <w:pStyle w:val="TableParagraph"/>
              <w:spacing w:line="256" w:lineRule="exact"/>
              <w:ind w:left="107"/>
            </w:pPr>
            <w:r w:rsidRPr="00540490">
              <w:rPr>
                <w:b/>
              </w:rPr>
              <w:t>И.К.</w:t>
            </w:r>
            <w:r w:rsidRPr="00540490">
              <w:rPr>
                <w:b/>
                <w:spacing w:val="-3"/>
              </w:rPr>
              <w:t xml:space="preserve"> </w:t>
            </w:r>
            <w:r w:rsidRPr="00540490">
              <w:t>Контрольная работа (стартовая диагностика)</w:t>
            </w:r>
          </w:p>
        </w:tc>
        <w:tc>
          <w:tcPr>
            <w:tcW w:w="1134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09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18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rPr>
          <w:jc w:val="center"/>
        </w:trPr>
        <w:tc>
          <w:tcPr>
            <w:tcW w:w="110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3" w:type="dxa"/>
          </w:tcPr>
          <w:p w:rsidR="001269C7" w:rsidRPr="00540490" w:rsidRDefault="001269C7" w:rsidP="00CC610B">
            <w:pPr>
              <w:pStyle w:val="TableParagraph"/>
              <w:spacing w:line="258" w:lineRule="exact"/>
              <w:ind w:left="107"/>
              <w:rPr>
                <w:b/>
              </w:rPr>
            </w:pPr>
            <w:r w:rsidRPr="00540490">
              <w:rPr>
                <w:b/>
              </w:rPr>
              <w:t>Раздел 3. Текст</w:t>
            </w:r>
          </w:p>
        </w:tc>
        <w:tc>
          <w:tcPr>
            <w:tcW w:w="1134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709" w:type="dxa"/>
          </w:tcPr>
          <w:p w:rsidR="001269C7" w:rsidRPr="00540490" w:rsidRDefault="001269C7" w:rsidP="00CC610B">
            <w:pPr>
              <w:shd w:val="clear" w:color="auto" w:fill="FFFFFF"/>
              <w:spacing w:after="15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9C7" w:rsidRPr="00540490" w:rsidTr="00CC610B">
        <w:trPr>
          <w:jc w:val="center"/>
        </w:trPr>
        <w:tc>
          <w:tcPr>
            <w:tcW w:w="110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733" w:type="dxa"/>
          </w:tcPr>
          <w:p w:rsidR="001269C7" w:rsidRPr="00540490" w:rsidRDefault="001269C7" w:rsidP="00CC610B">
            <w:pPr>
              <w:pStyle w:val="TableParagraph"/>
              <w:spacing w:line="258" w:lineRule="exact"/>
              <w:ind w:left="107"/>
            </w:pPr>
            <w:r w:rsidRPr="00540490">
              <w:rPr>
                <w:b/>
              </w:rPr>
              <w:t>Р.3</w:t>
            </w:r>
            <w:r>
              <w:rPr>
                <w:b/>
              </w:rPr>
              <w:t>.</w:t>
            </w:r>
            <w:r w:rsidRPr="00540490">
              <w:rPr>
                <w:b/>
              </w:rPr>
              <w:t xml:space="preserve"> </w:t>
            </w:r>
            <w:r w:rsidRPr="00540490">
              <w:t>Текст и его основные признаки. Сочетание разных функционально-смысловых типов в тексте</w:t>
            </w:r>
          </w:p>
        </w:tc>
        <w:tc>
          <w:tcPr>
            <w:tcW w:w="1134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09" w:type="dxa"/>
          </w:tcPr>
          <w:p w:rsidR="001269C7" w:rsidRPr="00540490" w:rsidRDefault="00217A3C" w:rsidP="00CC610B">
            <w:pPr>
              <w:shd w:val="clear" w:color="auto" w:fill="FFFFFF"/>
              <w:spacing w:after="15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19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rPr>
          <w:jc w:val="center"/>
        </w:trPr>
        <w:tc>
          <w:tcPr>
            <w:tcW w:w="110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3" w:type="dxa"/>
          </w:tcPr>
          <w:p w:rsidR="001269C7" w:rsidRPr="00540490" w:rsidRDefault="001269C7" w:rsidP="00CC610B">
            <w:pPr>
              <w:pStyle w:val="TableParagraph"/>
              <w:spacing w:line="258" w:lineRule="exact"/>
              <w:ind w:left="107"/>
              <w:rPr>
                <w:b/>
              </w:rPr>
            </w:pPr>
            <w:r w:rsidRPr="00540490">
              <w:rPr>
                <w:b/>
              </w:rPr>
              <w:t>Раздел 4. Функциональные разновидности языка</w:t>
            </w:r>
          </w:p>
        </w:tc>
        <w:tc>
          <w:tcPr>
            <w:tcW w:w="1134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b/>
                <w:sz w:val="24"/>
                <w:szCs w:val="24"/>
              </w:rPr>
              <w:t>5+1</w:t>
            </w:r>
          </w:p>
        </w:tc>
        <w:tc>
          <w:tcPr>
            <w:tcW w:w="3709" w:type="dxa"/>
          </w:tcPr>
          <w:p w:rsidR="001269C7" w:rsidRPr="00540490" w:rsidRDefault="001269C7" w:rsidP="00CC610B">
            <w:pPr>
              <w:shd w:val="clear" w:color="auto" w:fill="FFFFFF"/>
              <w:spacing w:after="15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9C7" w:rsidRPr="00540490" w:rsidTr="00CC610B">
        <w:trPr>
          <w:jc w:val="center"/>
        </w:trPr>
        <w:tc>
          <w:tcPr>
            <w:tcW w:w="110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12-13</w:t>
            </w:r>
          </w:p>
        </w:tc>
        <w:tc>
          <w:tcPr>
            <w:tcW w:w="8733" w:type="dxa"/>
          </w:tcPr>
          <w:p w:rsidR="001269C7" w:rsidRPr="00540490" w:rsidRDefault="001269C7" w:rsidP="00CC610B">
            <w:pPr>
              <w:pStyle w:val="TableParagraph"/>
              <w:spacing w:line="258" w:lineRule="exact"/>
              <w:ind w:left="107"/>
              <w:rPr>
                <w:b/>
              </w:rPr>
            </w:pPr>
            <w:r w:rsidRPr="00540490">
              <w:rPr>
                <w:b/>
              </w:rPr>
              <w:t>Р.4</w:t>
            </w:r>
            <w:r w:rsidRPr="00316731">
              <w:rPr>
                <w:b/>
              </w:rPr>
              <w:t>.</w:t>
            </w:r>
            <w:r>
              <w:t xml:space="preserve"> </w:t>
            </w:r>
            <w:r w:rsidRPr="00540490">
              <w:t>Язык художественной литературы и его отличия от других функциональных разновидностей современного русского языка</w:t>
            </w:r>
            <w:r>
              <w:t xml:space="preserve"> </w:t>
            </w:r>
            <w:r w:rsidRPr="00540490">
              <w:t>(параграф 21)</w:t>
            </w:r>
          </w:p>
        </w:tc>
        <w:tc>
          <w:tcPr>
            <w:tcW w:w="1134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09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hyperlink r:id="rId620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rPr>
          <w:jc w:val="center"/>
        </w:trPr>
        <w:tc>
          <w:tcPr>
            <w:tcW w:w="110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733" w:type="dxa"/>
          </w:tcPr>
          <w:p w:rsidR="001269C7" w:rsidRPr="00540490" w:rsidRDefault="001269C7" w:rsidP="00CC610B">
            <w:pPr>
              <w:pStyle w:val="TableParagraph"/>
              <w:spacing w:line="258" w:lineRule="exact"/>
              <w:ind w:left="107"/>
            </w:pPr>
            <w:r w:rsidRPr="00540490">
              <w:rPr>
                <w:b/>
              </w:rPr>
              <w:t>Р.4</w:t>
            </w:r>
            <w:r>
              <w:rPr>
                <w:b/>
              </w:rPr>
              <w:t>.</w:t>
            </w:r>
            <w:r w:rsidRPr="00540490">
              <w:t xml:space="preserve"> Научный стиль. Основные стилевые ос</w:t>
            </w:r>
            <w:r>
              <w:t>обенности. Жанры научного стиля</w:t>
            </w:r>
          </w:p>
        </w:tc>
        <w:tc>
          <w:tcPr>
            <w:tcW w:w="1134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09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21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rPr>
          <w:jc w:val="center"/>
        </w:trPr>
        <w:tc>
          <w:tcPr>
            <w:tcW w:w="110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733" w:type="dxa"/>
          </w:tcPr>
          <w:p w:rsidR="001269C7" w:rsidRPr="00540490" w:rsidRDefault="001269C7" w:rsidP="00CC610B">
            <w:pPr>
              <w:pStyle w:val="TableParagraph"/>
              <w:spacing w:line="258" w:lineRule="exact"/>
              <w:ind w:left="107"/>
              <w:rPr>
                <w:b/>
              </w:rPr>
            </w:pPr>
            <w:r w:rsidRPr="00540490">
              <w:rPr>
                <w:b/>
              </w:rPr>
              <w:t>Р.4</w:t>
            </w:r>
            <w:r>
              <w:rPr>
                <w:b/>
              </w:rPr>
              <w:t>.</w:t>
            </w:r>
            <w:r w:rsidRPr="00540490">
              <w:t xml:space="preserve"> Способы</w:t>
            </w:r>
            <w:r w:rsidRPr="00540490">
              <w:rPr>
                <w:spacing w:val="-2"/>
              </w:rPr>
              <w:t xml:space="preserve"> </w:t>
            </w:r>
            <w:r w:rsidRPr="00540490">
              <w:t>сжатого</w:t>
            </w:r>
            <w:r w:rsidRPr="00540490">
              <w:rPr>
                <w:spacing w:val="-2"/>
              </w:rPr>
              <w:t xml:space="preserve"> </w:t>
            </w:r>
            <w:r w:rsidRPr="00540490">
              <w:t>изложения</w:t>
            </w:r>
            <w:r w:rsidRPr="00540490">
              <w:rPr>
                <w:spacing w:val="-2"/>
              </w:rPr>
              <w:t xml:space="preserve"> </w:t>
            </w:r>
            <w:r w:rsidRPr="00540490">
              <w:t>содержания</w:t>
            </w:r>
            <w:r w:rsidRPr="00540490">
              <w:rPr>
                <w:spacing w:val="-2"/>
              </w:rPr>
              <w:t xml:space="preserve"> </w:t>
            </w:r>
            <w:r w:rsidRPr="00540490">
              <w:t>текста.</w:t>
            </w:r>
            <w:r w:rsidRPr="00540490">
              <w:rPr>
                <w:spacing w:val="-2"/>
              </w:rPr>
              <w:t xml:space="preserve"> </w:t>
            </w:r>
            <w:r w:rsidRPr="00540490">
              <w:t>Тезисы.</w:t>
            </w:r>
            <w:r w:rsidRPr="00540490">
              <w:rPr>
                <w:spacing w:val="-2"/>
              </w:rPr>
              <w:t xml:space="preserve"> </w:t>
            </w:r>
            <w:r w:rsidRPr="00540490">
              <w:t>Конспект (параграф 7)</w:t>
            </w:r>
          </w:p>
        </w:tc>
        <w:tc>
          <w:tcPr>
            <w:tcW w:w="1134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09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22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rPr>
          <w:jc w:val="center"/>
        </w:trPr>
        <w:tc>
          <w:tcPr>
            <w:tcW w:w="110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733" w:type="dxa"/>
          </w:tcPr>
          <w:p w:rsidR="001269C7" w:rsidRPr="00540490" w:rsidRDefault="001269C7" w:rsidP="00CC610B">
            <w:pPr>
              <w:pStyle w:val="TableParagraph"/>
              <w:spacing w:line="258" w:lineRule="exact"/>
              <w:ind w:left="107"/>
            </w:pPr>
            <w:r w:rsidRPr="00540490">
              <w:rPr>
                <w:b/>
              </w:rPr>
              <w:t>Р.4</w:t>
            </w:r>
            <w:r>
              <w:rPr>
                <w:b/>
              </w:rPr>
              <w:t>.</w:t>
            </w:r>
            <w:r w:rsidRPr="00540490">
              <w:t xml:space="preserve"> Рецензия (параграф 8)</w:t>
            </w:r>
          </w:p>
        </w:tc>
        <w:tc>
          <w:tcPr>
            <w:tcW w:w="1134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09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23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rPr>
          <w:jc w:val="center"/>
        </w:trPr>
        <w:tc>
          <w:tcPr>
            <w:tcW w:w="110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733" w:type="dxa"/>
          </w:tcPr>
          <w:p w:rsidR="001269C7" w:rsidRPr="00540490" w:rsidRDefault="001269C7" w:rsidP="00CC610B">
            <w:pPr>
              <w:pStyle w:val="TableParagraph"/>
              <w:spacing w:line="258" w:lineRule="exact"/>
              <w:ind w:left="107"/>
              <w:rPr>
                <w:b/>
              </w:rPr>
            </w:pPr>
            <w:r w:rsidRPr="00540490">
              <w:rPr>
                <w:b/>
              </w:rPr>
              <w:t xml:space="preserve">И.К. </w:t>
            </w:r>
            <w:r w:rsidRPr="00540490">
              <w:t>Контрольная работа по теме «Функциональные разновидности языка»</w:t>
            </w:r>
          </w:p>
        </w:tc>
        <w:tc>
          <w:tcPr>
            <w:tcW w:w="1134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09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9C7" w:rsidRPr="00540490" w:rsidTr="00CC610B">
        <w:trPr>
          <w:jc w:val="center"/>
        </w:trPr>
        <w:tc>
          <w:tcPr>
            <w:tcW w:w="110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3" w:type="dxa"/>
          </w:tcPr>
          <w:p w:rsidR="001269C7" w:rsidRPr="00540490" w:rsidRDefault="001269C7" w:rsidP="00CC610B">
            <w:pPr>
              <w:pStyle w:val="TableParagraph"/>
              <w:spacing w:line="258" w:lineRule="exact"/>
              <w:ind w:left="107"/>
              <w:rPr>
                <w:b/>
              </w:rPr>
            </w:pPr>
            <w:r w:rsidRPr="00540490">
              <w:rPr>
                <w:b/>
              </w:rPr>
              <w:t>Раздел 5. Система языка. Синта</w:t>
            </w:r>
            <w:r>
              <w:rPr>
                <w:b/>
              </w:rPr>
              <w:t>ксис. Культура речи. Пунктуация</w:t>
            </w:r>
          </w:p>
        </w:tc>
        <w:tc>
          <w:tcPr>
            <w:tcW w:w="1134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b/>
                <w:sz w:val="24"/>
                <w:szCs w:val="24"/>
              </w:rPr>
              <w:t>69+6</w:t>
            </w:r>
          </w:p>
        </w:tc>
        <w:tc>
          <w:tcPr>
            <w:tcW w:w="3709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24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rPr>
          <w:jc w:val="center"/>
        </w:trPr>
        <w:tc>
          <w:tcPr>
            <w:tcW w:w="110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3" w:type="dxa"/>
          </w:tcPr>
          <w:p w:rsidR="001269C7" w:rsidRPr="00540490" w:rsidRDefault="001269C7" w:rsidP="00CC61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b/>
                <w:sz w:val="24"/>
                <w:szCs w:val="24"/>
              </w:rPr>
              <w:t>Сложное</w:t>
            </w:r>
            <w:r w:rsidRPr="00540490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5404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предложение </w:t>
            </w:r>
          </w:p>
        </w:tc>
        <w:tc>
          <w:tcPr>
            <w:tcW w:w="1134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709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9C7" w:rsidRPr="00540490" w:rsidTr="00CC610B">
        <w:trPr>
          <w:jc w:val="center"/>
        </w:trPr>
        <w:tc>
          <w:tcPr>
            <w:tcW w:w="110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733" w:type="dxa"/>
          </w:tcPr>
          <w:p w:rsidR="001269C7" w:rsidRPr="00540490" w:rsidRDefault="001269C7" w:rsidP="00CC610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Общее</w:t>
            </w:r>
            <w:r w:rsidRPr="0054049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понятие</w:t>
            </w:r>
            <w:r w:rsidRPr="0054049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4049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сложном</w:t>
            </w:r>
            <w:r w:rsidRPr="0054049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предложении. Основные виды сложных предложений</w:t>
            </w:r>
          </w:p>
        </w:tc>
        <w:tc>
          <w:tcPr>
            <w:tcW w:w="1134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09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25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rPr>
          <w:jc w:val="center"/>
        </w:trPr>
        <w:tc>
          <w:tcPr>
            <w:tcW w:w="110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3" w:type="dxa"/>
          </w:tcPr>
          <w:p w:rsidR="001269C7" w:rsidRPr="00540490" w:rsidRDefault="001269C7" w:rsidP="00CC610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b/>
                <w:sz w:val="24"/>
                <w:szCs w:val="24"/>
              </w:rPr>
              <w:t>Сложносочиненное предложение</w:t>
            </w:r>
          </w:p>
        </w:tc>
        <w:tc>
          <w:tcPr>
            <w:tcW w:w="1134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b/>
                <w:sz w:val="24"/>
                <w:szCs w:val="24"/>
              </w:rPr>
              <w:t>12+1</w:t>
            </w:r>
          </w:p>
        </w:tc>
        <w:tc>
          <w:tcPr>
            <w:tcW w:w="3709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9C7" w:rsidRPr="00540490" w:rsidTr="00CC610B">
        <w:trPr>
          <w:jc w:val="center"/>
        </w:trPr>
        <w:tc>
          <w:tcPr>
            <w:tcW w:w="110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19-22</w:t>
            </w:r>
          </w:p>
        </w:tc>
        <w:tc>
          <w:tcPr>
            <w:tcW w:w="8733" w:type="dxa"/>
          </w:tcPr>
          <w:p w:rsidR="001269C7" w:rsidRPr="00540490" w:rsidRDefault="001269C7" w:rsidP="00CC610B">
            <w:pPr>
              <w:pStyle w:val="TableParagraph"/>
              <w:spacing w:line="268" w:lineRule="exact"/>
              <w:ind w:left="107"/>
            </w:pPr>
            <w:r w:rsidRPr="00540490">
              <w:t>Сложносочиненные</w:t>
            </w:r>
            <w:r w:rsidRPr="00540490">
              <w:rPr>
                <w:spacing w:val="26"/>
              </w:rPr>
              <w:t xml:space="preserve"> </w:t>
            </w:r>
            <w:r w:rsidRPr="00540490">
              <w:t>предложения</w:t>
            </w:r>
            <w:r w:rsidRPr="00540490">
              <w:rPr>
                <w:spacing w:val="27"/>
              </w:rPr>
              <w:t xml:space="preserve"> </w:t>
            </w:r>
            <w:r w:rsidRPr="00540490">
              <w:t>и</w:t>
            </w:r>
            <w:r w:rsidRPr="00540490">
              <w:rPr>
                <w:spacing w:val="29"/>
              </w:rPr>
              <w:t xml:space="preserve"> </w:t>
            </w:r>
            <w:r w:rsidRPr="00540490">
              <w:t>их</w:t>
            </w:r>
            <w:r w:rsidRPr="00540490">
              <w:rPr>
                <w:spacing w:val="30"/>
              </w:rPr>
              <w:t xml:space="preserve"> </w:t>
            </w:r>
            <w:r w:rsidRPr="00540490">
              <w:t>особенности. Виды сложносочиненных предложений.  Интонационные особенности</w:t>
            </w:r>
          </w:p>
        </w:tc>
        <w:tc>
          <w:tcPr>
            <w:tcW w:w="1134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09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26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rPr>
          <w:jc w:val="center"/>
        </w:trPr>
        <w:tc>
          <w:tcPr>
            <w:tcW w:w="110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23-26</w:t>
            </w:r>
          </w:p>
        </w:tc>
        <w:tc>
          <w:tcPr>
            <w:tcW w:w="8733" w:type="dxa"/>
          </w:tcPr>
          <w:p w:rsidR="001269C7" w:rsidRPr="00540490" w:rsidRDefault="001269C7" w:rsidP="00CC610B">
            <w:pPr>
              <w:pStyle w:val="TableParagraph"/>
              <w:spacing w:line="268" w:lineRule="exact"/>
              <w:ind w:left="107"/>
            </w:pPr>
            <w:r w:rsidRPr="00540490">
              <w:t>Средства связи частей сложносочиненного предложения. Знаки</w:t>
            </w:r>
            <w:r w:rsidRPr="00540490">
              <w:rPr>
                <w:spacing w:val="28"/>
              </w:rPr>
              <w:t xml:space="preserve"> </w:t>
            </w:r>
            <w:r w:rsidRPr="00540490">
              <w:t>препинания</w:t>
            </w:r>
            <w:r w:rsidRPr="00540490">
              <w:rPr>
                <w:spacing w:val="28"/>
              </w:rPr>
              <w:t xml:space="preserve"> </w:t>
            </w:r>
            <w:r>
              <w:rPr>
                <w:spacing w:val="28"/>
              </w:rPr>
              <w:t xml:space="preserve">               </w:t>
            </w:r>
            <w:r w:rsidRPr="00540490">
              <w:t>в сложносочиненном</w:t>
            </w:r>
            <w:r w:rsidRPr="00540490">
              <w:rPr>
                <w:spacing w:val="39"/>
              </w:rPr>
              <w:t xml:space="preserve"> </w:t>
            </w:r>
            <w:r w:rsidRPr="00540490">
              <w:t>предложении. (Повторение:</w:t>
            </w:r>
            <w:r w:rsidRPr="00540490">
              <w:rPr>
                <w:spacing w:val="1"/>
              </w:rPr>
              <w:t xml:space="preserve"> </w:t>
            </w:r>
            <w:r w:rsidRPr="00540490">
              <w:t>правописание</w:t>
            </w:r>
            <w:r w:rsidRPr="00540490">
              <w:rPr>
                <w:spacing w:val="1"/>
              </w:rPr>
              <w:t xml:space="preserve"> </w:t>
            </w:r>
            <w:r w:rsidRPr="00540490">
              <w:t xml:space="preserve">союзов и </w:t>
            </w:r>
            <w:r w:rsidRPr="00540490">
              <w:rPr>
                <w:spacing w:val="-57"/>
              </w:rPr>
              <w:t xml:space="preserve"> </w:t>
            </w:r>
            <w:r w:rsidRPr="00540490">
              <w:t>производных</w:t>
            </w:r>
            <w:r w:rsidRPr="00540490">
              <w:rPr>
                <w:spacing w:val="1"/>
              </w:rPr>
              <w:t xml:space="preserve"> </w:t>
            </w:r>
            <w:r w:rsidRPr="00540490">
              <w:t>предлогов)</w:t>
            </w:r>
          </w:p>
        </w:tc>
        <w:tc>
          <w:tcPr>
            <w:tcW w:w="1134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09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27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rPr>
          <w:jc w:val="center"/>
        </w:trPr>
        <w:tc>
          <w:tcPr>
            <w:tcW w:w="110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733" w:type="dxa"/>
          </w:tcPr>
          <w:p w:rsidR="001269C7" w:rsidRPr="00540490" w:rsidRDefault="001269C7" w:rsidP="00CC610B">
            <w:pPr>
              <w:pStyle w:val="TableParagraph"/>
              <w:spacing w:line="268" w:lineRule="exact"/>
              <w:ind w:left="107"/>
            </w:pPr>
            <w:r w:rsidRPr="00540490">
              <w:t xml:space="preserve">Грамматическая синонимия сложносочиненных предложений и предложений </w:t>
            </w:r>
            <w:r>
              <w:t xml:space="preserve">                 </w:t>
            </w:r>
            <w:r w:rsidRPr="00540490">
              <w:t>с однородными членами</w:t>
            </w:r>
          </w:p>
        </w:tc>
        <w:tc>
          <w:tcPr>
            <w:tcW w:w="1134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09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28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rPr>
          <w:jc w:val="center"/>
        </w:trPr>
        <w:tc>
          <w:tcPr>
            <w:tcW w:w="110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3" w:type="dxa"/>
          </w:tcPr>
          <w:p w:rsidR="001269C7" w:rsidRPr="00540490" w:rsidRDefault="001269C7" w:rsidP="00CC610B">
            <w:pPr>
              <w:pStyle w:val="TableParagraph"/>
              <w:spacing w:line="268" w:lineRule="exact"/>
            </w:pPr>
            <w:proofErr w:type="spellStart"/>
            <w:r w:rsidRPr="00540490">
              <w:t>Бесссоюзие</w:t>
            </w:r>
            <w:proofErr w:type="spellEnd"/>
            <w:r w:rsidRPr="00540490">
              <w:t xml:space="preserve"> и многосоюзие  как изобразительно-выразительные средства синтаксиса</w:t>
            </w:r>
          </w:p>
        </w:tc>
        <w:tc>
          <w:tcPr>
            <w:tcW w:w="1134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09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29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rPr>
          <w:jc w:val="center"/>
        </w:trPr>
        <w:tc>
          <w:tcPr>
            <w:tcW w:w="110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8733" w:type="dxa"/>
          </w:tcPr>
          <w:p w:rsidR="001269C7" w:rsidRPr="00540490" w:rsidRDefault="001269C7" w:rsidP="00CC610B">
            <w:pPr>
              <w:pStyle w:val="TableParagraph"/>
              <w:spacing w:line="268" w:lineRule="exact"/>
              <w:ind w:left="107"/>
            </w:pPr>
            <w:r w:rsidRPr="00540490">
              <w:t>Синтаксический и пунктуационный анализ  сложносочиненных предложений</w:t>
            </w:r>
          </w:p>
        </w:tc>
        <w:tc>
          <w:tcPr>
            <w:tcW w:w="1134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09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30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rPr>
          <w:jc w:val="center"/>
        </w:trPr>
        <w:tc>
          <w:tcPr>
            <w:tcW w:w="110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733" w:type="dxa"/>
          </w:tcPr>
          <w:p w:rsidR="001269C7" w:rsidRPr="00540490" w:rsidRDefault="001269C7" w:rsidP="00CC610B">
            <w:pPr>
              <w:pStyle w:val="TableParagraph"/>
              <w:spacing w:line="268" w:lineRule="exact"/>
              <w:ind w:left="107"/>
            </w:pPr>
            <w:r w:rsidRPr="00540490">
              <w:t xml:space="preserve">Повторение </w:t>
            </w:r>
            <w:proofErr w:type="gramStart"/>
            <w:r w:rsidRPr="00540490">
              <w:t>изученного</w:t>
            </w:r>
            <w:proofErr w:type="gramEnd"/>
            <w:r w:rsidRPr="00540490">
              <w:t xml:space="preserve"> по теме «Сложносочиненное предложение»</w:t>
            </w:r>
          </w:p>
        </w:tc>
        <w:tc>
          <w:tcPr>
            <w:tcW w:w="1134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09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31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rPr>
          <w:jc w:val="center"/>
        </w:trPr>
        <w:tc>
          <w:tcPr>
            <w:tcW w:w="110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8733" w:type="dxa"/>
          </w:tcPr>
          <w:p w:rsidR="001269C7" w:rsidRPr="00540490" w:rsidRDefault="001269C7" w:rsidP="00CC610B">
            <w:pPr>
              <w:pStyle w:val="TableParagraph"/>
              <w:spacing w:line="268" w:lineRule="exact"/>
              <w:ind w:left="107"/>
            </w:pPr>
            <w:r w:rsidRPr="00540490">
              <w:rPr>
                <w:b/>
              </w:rPr>
              <w:t>И.К.</w:t>
            </w:r>
            <w:r w:rsidRPr="00540490">
              <w:t xml:space="preserve"> Контрольная работа по теме «Сложносочиненное предложение»</w:t>
            </w:r>
          </w:p>
        </w:tc>
        <w:tc>
          <w:tcPr>
            <w:tcW w:w="1134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09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32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rPr>
          <w:jc w:val="center"/>
        </w:trPr>
        <w:tc>
          <w:tcPr>
            <w:tcW w:w="110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3" w:type="dxa"/>
          </w:tcPr>
          <w:p w:rsidR="001269C7" w:rsidRPr="00540490" w:rsidRDefault="001269C7" w:rsidP="00CC610B">
            <w:pPr>
              <w:pStyle w:val="TableParagraph"/>
              <w:spacing w:line="268" w:lineRule="exact"/>
              <w:ind w:left="107"/>
              <w:rPr>
                <w:b/>
              </w:rPr>
            </w:pPr>
            <w:r w:rsidRPr="00540490">
              <w:rPr>
                <w:b/>
              </w:rPr>
              <w:t xml:space="preserve">Сложноподчиненное предложение </w:t>
            </w:r>
          </w:p>
        </w:tc>
        <w:tc>
          <w:tcPr>
            <w:tcW w:w="1134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b/>
                <w:sz w:val="24"/>
                <w:szCs w:val="24"/>
              </w:rPr>
              <w:t>27+2</w:t>
            </w:r>
          </w:p>
        </w:tc>
        <w:tc>
          <w:tcPr>
            <w:tcW w:w="3709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9C7" w:rsidRPr="00540490" w:rsidTr="00CC610B">
        <w:trPr>
          <w:jc w:val="center"/>
        </w:trPr>
        <w:tc>
          <w:tcPr>
            <w:tcW w:w="110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32-33</w:t>
            </w:r>
          </w:p>
        </w:tc>
        <w:tc>
          <w:tcPr>
            <w:tcW w:w="8733" w:type="dxa"/>
          </w:tcPr>
          <w:p w:rsidR="001269C7" w:rsidRPr="00540490" w:rsidRDefault="001269C7" w:rsidP="00CC610B">
            <w:pPr>
              <w:pStyle w:val="TableParagraph"/>
              <w:tabs>
                <w:tab w:val="left" w:pos="1318"/>
                <w:tab w:val="left" w:pos="3760"/>
                <w:tab w:val="left" w:pos="5411"/>
                <w:tab w:val="left" w:pos="6245"/>
                <w:tab w:val="left" w:pos="7693"/>
              </w:tabs>
              <w:spacing w:line="268" w:lineRule="exact"/>
              <w:ind w:left="107"/>
            </w:pPr>
            <w:r w:rsidRPr="00540490">
              <w:t>Понятие о сложноподчиненном предложении. Средства связи частей сложноподчиненного предложения.</w:t>
            </w:r>
            <w:r w:rsidRPr="00540490">
              <w:rPr>
                <w:spacing w:val="-4"/>
              </w:rPr>
              <w:t xml:space="preserve"> </w:t>
            </w:r>
            <w:r w:rsidRPr="00540490">
              <w:t>(Повторение:</w:t>
            </w:r>
            <w:r w:rsidRPr="00540490">
              <w:rPr>
                <w:spacing w:val="-4"/>
              </w:rPr>
              <w:t xml:space="preserve"> </w:t>
            </w:r>
            <w:r w:rsidRPr="00540490">
              <w:t>правописание</w:t>
            </w:r>
            <w:r w:rsidRPr="00540490">
              <w:rPr>
                <w:spacing w:val="-4"/>
              </w:rPr>
              <w:t xml:space="preserve"> </w:t>
            </w:r>
            <w:r w:rsidRPr="00540490">
              <w:t>союзов)</w:t>
            </w:r>
          </w:p>
        </w:tc>
        <w:tc>
          <w:tcPr>
            <w:tcW w:w="1134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09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33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  <w:lang w:eastAsia="ru-RU"/>
                </w:rPr>
                <w:t>https://prosv.ru/static/tsok</w:t>
              </w:r>
            </w:hyperlink>
          </w:p>
        </w:tc>
      </w:tr>
      <w:tr w:rsidR="001269C7" w:rsidRPr="00540490" w:rsidTr="00CC610B">
        <w:trPr>
          <w:jc w:val="center"/>
        </w:trPr>
        <w:tc>
          <w:tcPr>
            <w:tcW w:w="110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8733" w:type="dxa"/>
          </w:tcPr>
          <w:p w:rsidR="001269C7" w:rsidRPr="00540490" w:rsidRDefault="001269C7" w:rsidP="00CC610B">
            <w:pPr>
              <w:pStyle w:val="TableParagraph"/>
              <w:tabs>
                <w:tab w:val="left" w:pos="1318"/>
                <w:tab w:val="left" w:pos="3760"/>
                <w:tab w:val="left" w:pos="5411"/>
                <w:tab w:val="left" w:pos="6245"/>
                <w:tab w:val="left" w:pos="7693"/>
              </w:tabs>
              <w:spacing w:line="268" w:lineRule="exact"/>
              <w:ind w:left="107"/>
            </w:pPr>
            <w:r w:rsidRPr="00540490">
              <w:t>Виды  сложноподчиненных предложений</w:t>
            </w:r>
          </w:p>
        </w:tc>
        <w:tc>
          <w:tcPr>
            <w:tcW w:w="1134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09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9C7" w:rsidRPr="00540490" w:rsidTr="00CC610B">
        <w:trPr>
          <w:jc w:val="center"/>
        </w:trPr>
        <w:tc>
          <w:tcPr>
            <w:tcW w:w="110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35-37</w:t>
            </w:r>
          </w:p>
        </w:tc>
        <w:tc>
          <w:tcPr>
            <w:tcW w:w="8733" w:type="dxa"/>
          </w:tcPr>
          <w:p w:rsidR="001269C7" w:rsidRDefault="001269C7" w:rsidP="00CC610B">
            <w:pPr>
              <w:pStyle w:val="TableParagraph"/>
              <w:spacing w:line="268" w:lineRule="exact"/>
              <w:ind w:left="107"/>
            </w:pPr>
            <w:r w:rsidRPr="00540490">
              <w:t>Сложноподчиненные</w:t>
            </w:r>
            <w:r w:rsidRPr="00540490">
              <w:rPr>
                <w:spacing w:val="59"/>
              </w:rPr>
              <w:t xml:space="preserve"> </w:t>
            </w:r>
            <w:r w:rsidRPr="00540490">
              <w:t>предложения</w:t>
            </w:r>
            <w:r w:rsidRPr="00540490">
              <w:rPr>
                <w:spacing w:val="2"/>
              </w:rPr>
              <w:t xml:space="preserve"> </w:t>
            </w:r>
            <w:r w:rsidRPr="00540490">
              <w:t>с</w:t>
            </w:r>
            <w:r w:rsidRPr="00540490">
              <w:rPr>
                <w:spacing w:val="61"/>
              </w:rPr>
              <w:t xml:space="preserve"> </w:t>
            </w:r>
            <w:proofErr w:type="gramStart"/>
            <w:r w:rsidRPr="00540490">
              <w:t>придаточными</w:t>
            </w:r>
            <w:proofErr w:type="gramEnd"/>
            <w:r w:rsidRPr="00540490">
              <w:rPr>
                <w:spacing w:val="62"/>
              </w:rPr>
              <w:t xml:space="preserve"> </w:t>
            </w:r>
            <w:r w:rsidRPr="00540490">
              <w:t>определительными</w:t>
            </w:r>
            <w:r>
              <w:t xml:space="preserve"> </w:t>
            </w:r>
          </w:p>
          <w:p w:rsidR="001269C7" w:rsidRPr="00540490" w:rsidRDefault="001269C7" w:rsidP="00CC610B">
            <w:pPr>
              <w:pStyle w:val="TableParagraph"/>
              <w:spacing w:line="268" w:lineRule="exact"/>
              <w:ind w:left="107"/>
            </w:pPr>
            <w:r w:rsidRPr="00540490">
              <w:t>(Повторение:</w:t>
            </w:r>
            <w:r w:rsidRPr="00540490">
              <w:rPr>
                <w:spacing w:val="-3"/>
              </w:rPr>
              <w:t xml:space="preserve"> </w:t>
            </w:r>
            <w:r w:rsidRPr="00540490">
              <w:t>строение</w:t>
            </w:r>
            <w:r w:rsidRPr="00540490">
              <w:rPr>
                <w:spacing w:val="-4"/>
              </w:rPr>
              <w:t xml:space="preserve"> </w:t>
            </w:r>
            <w:r w:rsidRPr="00540490">
              <w:t>грамматической</w:t>
            </w:r>
            <w:r w:rsidRPr="00540490">
              <w:rPr>
                <w:spacing w:val="-3"/>
              </w:rPr>
              <w:t xml:space="preserve"> </w:t>
            </w:r>
            <w:r w:rsidRPr="00540490">
              <w:t>основы,</w:t>
            </w:r>
            <w:r w:rsidRPr="00540490">
              <w:rPr>
                <w:spacing w:val="-3"/>
              </w:rPr>
              <w:t xml:space="preserve"> </w:t>
            </w:r>
            <w:r w:rsidRPr="00540490">
              <w:t>виды</w:t>
            </w:r>
            <w:r w:rsidRPr="00540490">
              <w:rPr>
                <w:spacing w:val="-3"/>
              </w:rPr>
              <w:t xml:space="preserve"> </w:t>
            </w:r>
            <w:r w:rsidRPr="00540490">
              <w:t>сказуемых)</w:t>
            </w:r>
          </w:p>
        </w:tc>
        <w:tc>
          <w:tcPr>
            <w:tcW w:w="1134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09" w:type="dxa"/>
          </w:tcPr>
          <w:p w:rsidR="001269C7" w:rsidRPr="00540490" w:rsidRDefault="00217A3C" w:rsidP="00CC610B">
            <w:pPr>
              <w:spacing w:after="15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634" w:history="1">
              <w:r w:rsidR="001269C7" w:rsidRPr="00540490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http://school-collection.edu.ru/catalog/</w:t>
              </w:r>
            </w:hyperlink>
          </w:p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35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rPr>
          <w:jc w:val="center"/>
        </w:trPr>
        <w:tc>
          <w:tcPr>
            <w:tcW w:w="110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38-40</w:t>
            </w:r>
          </w:p>
        </w:tc>
        <w:tc>
          <w:tcPr>
            <w:tcW w:w="8733" w:type="dxa"/>
          </w:tcPr>
          <w:p w:rsidR="001269C7" w:rsidRPr="00540490" w:rsidRDefault="001269C7" w:rsidP="00CC610B">
            <w:pPr>
              <w:pStyle w:val="TableParagraph"/>
              <w:spacing w:line="268" w:lineRule="exact"/>
              <w:ind w:left="107"/>
            </w:pPr>
            <w:r w:rsidRPr="00540490">
              <w:t>Сложноподчиненные</w:t>
            </w:r>
            <w:r w:rsidRPr="00540490">
              <w:rPr>
                <w:spacing w:val="32"/>
              </w:rPr>
              <w:t xml:space="preserve"> </w:t>
            </w:r>
            <w:r w:rsidRPr="00540490">
              <w:t>предложения</w:t>
            </w:r>
            <w:r w:rsidRPr="00540490">
              <w:rPr>
                <w:spacing w:val="92"/>
              </w:rPr>
              <w:t xml:space="preserve"> </w:t>
            </w:r>
            <w:r w:rsidRPr="00540490">
              <w:t>с</w:t>
            </w:r>
            <w:r w:rsidRPr="00540490">
              <w:rPr>
                <w:spacing w:val="92"/>
              </w:rPr>
              <w:t xml:space="preserve"> </w:t>
            </w:r>
            <w:proofErr w:type="gramStart"/>
            <w:r w:rsidRPr="00540490">
              <w:t>придаточными</w:t>
            </w:r>
            <w:proofErr w:type="gramEnd"/>
            <w:r w:rsidRPr="00540490">
              <w:rPr>
                <w:spacing w:val="94"/>
              </w:rPr>
              <w:t xml:space="preserve"> </w:t>
            </w:r>
            <w:r w:rsidRPr="00540490">
              <w:t>изъяснительными</w:t>
            </w:r>
          </w:p>
          <w:p w:rsidR="001269C7" w:rsidRPr="00540490" w:rsidRDefault="001269C7" w:rsidP="00CC610B">
            <w:pPr>
              <w:pStyle w:val="TableParagraph"/>
              <w:spacing w:line="264" w:lineRule="exact"/>
              <w:ind w:left="107"/>
            </w:pPr>
            <w:r w:rsidRPr="00540490">
              <w:t>(Повторение:</w:t>
            </w:r>
            <w:r w:rsidRPr="00540490">
              <w:rPr>
                <w:spacing w:val="-3"/>
              </w:rPr>
              <w:t xml:space="preserve"> </w:t>
            </w:r>
            <w:r w:rsidRPr="00540490">
              <w:t>правописание</w:t>
            </w:r>
            <w:r w:rsidRPr="00540490">
              <w:rPr>
                <w:spacing w:val="-3"/>
              </w:rPr>
              <w:t xml:space="preserve"> </w:t>
            </w:r>
            <w:r w:rsidRPr="00540490">
              <w:t>НЕ</w:t>
            </w:r>
            <w:r w:rsidRPr="00540490">
              <w:rPr>
                <w:spacing w:val="-3"/>
              </w:rPr>
              <w:t xml:space="preserve"> </w:t>
            </w:r>
            <w:r w:rsidRPr="00540490">
              <w:t>с</w:t>
            </w:r>
            <w:r w:rsidRPr="00540490">
              <w:rPr>
                <w:spacing w:val="-3"/>
              </w:rPr>
              <w:t xml:space="preserve"> </w:t>
            </w:r>
            <w:r w:rsidRPr="00540490">
              <w:t>разными</w:t>
            </w:r>
            <w:r w:rsidRPr="00540490">
              <w:rPr>
                <w:spacing w:val="-2"/>
              </w:rPr>
              <w:t xml:space="preserve"> </w:t>
            </w:r>
            <w:r w:rsidRPr="00540490">
              <w:t>частями</w:t>
            </w:r>
            <w:r w:rsidRPr="00540490">
              <w:rPr>
                <w:spacing w:val="-2"/>
              </w:rPr>
              <w:t xml:space="preserve"> </w:t>
            </w:r>
            <w:r w:rsidRPr="00540490">
              <w:t>речи)</w:t>
            </w:r>
          </w:p>
        </w:tc>
        <w:tc>
          <w:tcPr>
            <w:tcW w:w="1134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09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36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rPr>
          <w:jc w:val="center"/>
        </w:trPr>
        <w:tc>
          <w:tcPr>
            <w:tcW w:w="110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8733" w:type="dxa"/>
          </w:tcPr>
          <w:p w:rsidR="001269C7" w:rsidRPr="00540490" w:rsidRDefault="001269C7" w:rsidP="00CC610B">
            <w:pPr>
              <w:pStyle w:val="TableParagraph"/>
              <w:tabs>
                <w:tab w:val="left" w:pos="3142"/>
                <w:tab w:val="left" w:pos="5340"/>
                <w:tab w:val="left" w:pos="6288"/>
              </w:tabs>
              <w:spacing w:line="268" w:lineRule="exact"/>
              <w:ind w:left="107"/>
            </w:pPr>
            <w:r w:rsidRPr="00540490">
              <w:t>Сложноподчиненные</w:t>
            </w:r>
            <w:r>
              <w:t xml:space="preserve"> </w:t>
            </w:r>
            <w:r w:rsidRPr="00540490">
              <w:t xml:space="preserve">предложения с </w:t>
            </w:r>
            <w:proofErr w:type="gramStart"/>
            <w:r w:rsidRPr="00540490">
              <w:t>придаточными</w:t>
            </w:r>
            <w:proofErr w:type="gramEnd"/>
            <w:r>
              <w:t xml:space="preserve"> обстоятельственными</w:t>
            </w:r>
          </w:p>
        </w:tc>
        <w:tc>
          <w:tcPr>
            <w:tcW w:w="1134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09" w:type="dxa"/>
          </w:tcPr>
          <w:p w:rsidR="001269C7" w:rsidRPr="00540490" w:rsidRDefault="00217A3C" w:rsidP="00CC610B">
            <w:pPr>
              <w:shd w:val="clear" w:color="auto" w:fill="FFFFFF"/>
              <w:spacing w:after="150" w:line="240" w:lineRule="auto"/>
              <w:jc w:val="center"/>
              <w:rPr>
                <w:rStyle w:val="ab"/>
                <w:rFonts w:ascii="Times New Roman" w:hAnsi="Times New Roman"/>
                <w:sz w:val="24"/>
                <w:szCs w:val="24"/>
                <w:lang w:eastAsia="ru-RU"/>
              </w:rPr>
            </w:pPr>
            <w:hyperlink r:id="rId637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  <w:lang w:eastAsia="ru-RU"/>
                </w:rPr>
                <w:t>http://gramma.ru/RUS/</w:t>
              </w:r>
            </w:hyperlink>
          </w:p>
          <w:p w:rsidR="001269C7" w:rsidRPr="00540490" w:rsidRDefault="00217A3C" w:rsidP="00CC610B">
            <w:pPr>
              <w:spacing w:after="15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38" w:history="1">
              <w:r w:rsidR="001269C7" w:rsidRPr="00540490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http://school-collection.edu.ru/catalog/</w:t>
              </w:r>
            </w:hyperlink>
          </w:p>
        </w:tc>
      </w:tr>
      <w:tr w:rsidR="001269C7" w:rsidRPr="00540490" w:rsidTr="00CC610B">
        <w:trPr>
          <w:jc w:val="center"/>
        </w:trPr>
        <w:tc>
          <w:tcPr>
            <w:tcW w:w="110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42-43</w:t>
            </w:r>
          </w:p>
        </w:tc>
        <w:tc>
          <w:tcPr>
            <w:tcW w:w="8733" w:type="dxa"/>
          </w:tcPr>
          <w:p w:rsidR="001269C7" w:rsidRDefault="001269C7" w:rsidP="00CC610B">
            <w:pPr>
              <w:pStyle w:val="TableParagraph"/>
              <w:spacing w:line="270" w:lineRule="exact"/>
              <w:ind w:left="107"/>
              <w:rPr>
                <w:spacing w:val="72"/>
              </w:rPr>
            </w:pPr>
            <w:r w:rsidRPr="00540490">
              <w:t>Сложноподчиненные</w:t>
            </w:r>
            <w:r w:rsidRPr="00540490">
              <w:rPr>
                <w:spacing w:val="11"/>
              </w:rPr>
              <w:t xml:space="preserve"> </w:t>
            </w:r>
            <w:r w:rsidRPr="00540490">
              <w:t>предложения</w:t>
            </w:r>
            <w:r w:rsidRPr="00540490">
              <w:rPr>
                <w:spacing w:val="71"/>
              </w:rPr>
              <w:t xml:space="preserve"> </w:t>
            </w:r>
            <w:r w:rsidRPr="00540490">
              <w:t>с</w:t>
            </w:r>
            <w:r w:rsidRPr="00540490">
              <w:rPr>
                <w:spacing w:val="71"/>
              </w:rPr>
              <w:t xml:space="preserve"> </w:t>
            </w:r>
            <w:proofErr w:type="gramStart"/>
            <w:r w:rsidRPr="00540490">
              <w:t>придаточными</w:t>
            </w:r>
            <w:proofErr w:type="gramEnd"/>
            <w:r w:rsidRPr="00540490">
              <w:rPr>
                <w:spacing w:val="73"/>
              </w:rPr>
              <w:t xml:space="preserve"> </w:t>
            </w:r>
            <w:r w:rsidRPr="00540490">
              <w:t>образа</w:t>
            </w:r>
            <w:r w:rsidRPr="00540490">
              <w:rPr>
                <w:spacing w:val="71"/>
              </w:rPr>
              <w:t xml:space="preserve"> </w:t>
            </w:r>
            <w:r w:rsidRPr="00540490">
              <w:t>действия</w:t>
            </w:r>
            <w:r w:rsidRPr="00540490">
              <w:rPr>
                <w:spacing w:val="72"/>
              </w:rPr>
              <w:t xml:space="preserve"> </w:t>
            </w:r>
          </w:p>
          <w:p w:rsidR="001269C7" w:rsidRPr="00540490" w:rsidRDefault="001269C7" w:rsidP="00CC610B">
            <w:pPr>
              <w:pStyle w:val="TableParagraph"/>
              <w:spacing w:line="270" w:lineRule="exact"/>
              <w:ind w:left="107"/>
            </w:pPr>
            <w:r>
              <w:t xml:space="preserve">и </w:t>
            </w:r>
            <w:r w:rsidRPr="00540490">
              <w:t>степени.</w:t>
            </w:r>
            <w:r w:rsidRPr="00540490">
              <w:rPr>
                <w:spacing w:val="-2"/>
              </w:rPr>
              <w:t xml:space="preserve"> </w:t>
            </w:r>
            <w:r w:rsidRPr="00540490">
              <w:t>(Повторение:</w:t>
            </w:r>
            <w:r w:rsidRPr="00540490">
              <w:rPr>
                <w:spacing w:val="-4"/>
              </w:rPr>
              <w:t xml:space="preserve"> </w:t>
            </w:r>
            <w:r w:rsidRPr="00540490">
              <w:t>односоставные</w:t>
            </w:r>
            <w:r w:rsidRPr="00540490">
              <w:rPr>
                <w:spacing w:val="-4"/>
              </w:rPr>
              <w:t xml:space="preserve"> </w:t>
            </w:r>
            <w:r w:rsidRPr="00540490">
              <w:t>и</w:t>
            </w:r>
            <w:r w:rsidRPr="00540490">
              <w:rPr>
                <w:spacing w:val="-2"/>
              </w:rPr>
              <w:t xml:space="preserve"> </w:t>
            </w:r>
            <w:r w:rsidRPr="00540490">
              <w:t>неполные</w:t>
            </w:r>
            <w:r w:rsidRPr="00540490">
              <w:rPr>
                <w:spacing w:val="-4"/>
              </w:rPr>
              <w:t xml:space="preserve"> </w:t>
            </w:r>
            <w:r w:rsidRPr="00540490">
              <w:t>предложения)</w:t>
            </w:r>
          </w:p>
        </w:tc>
        <w:tc>
          <w:tcPr>
            <w:tcW w:w="1134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09" w:type="dxa"/>
          </w:tcPr>
          <w:p w:rsidR="001269C7" w:rsidRPr="00540490" w:rsidRDefault="00217A3C" w:rsidP="00CC610B">
            <w:pPr>
              <w:shd w:val="clear" w:color="auto" w:fill="FFFFFF"/>
              <w:spacing w:after="150" w:line="240" w:lineRule="auto"/>
              <w:jc w:val="center"/>
              <w:rPr>
                <w:rFonts w:ascii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</w:pPr>
            <w:hyperlink r:id="rId639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  <w:lang w:eastAsia="ru-RU"/>
                </w:rPr>
                <w:t>https://prosv.ru/static/tsok</w:t>
              </w:r>
            </w:hyperlink>
          </w:p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40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rPr>
          <w:jc w:val="center"/>
        </w:trPr>
        <w:tc>
          <w:tcPr>
            <w:tcW w:w="110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8733" w:type="dxa"/>
          </w:tcPr>
          <w:p w:rsidR="001269C7" w:rsidRPr="00540490" w:rsidRDefault="001269C7" w:rsidP="00CC610B">
            <w:pPr>
              <w:pStyle w:val="TableParagraph"/>
              <w:spacing w:line="256" w:lineRule="exact"/>
              <w:ind w:left="107"/>
            </w:pPr>
            <w:r w:rsidRPr="00540490">
              <w:t>Сложноподчиненные</w:t>
            </w:r>
            <w:r w:rsidRPr="00540490">
              <w:rPr>
                <w:spacing w:val="-5"/>
              </w:rPr>
              <w:t xml:space="preserve"> </w:t>
            </w:r>
            <w:r w:rsidRPr="00540490">
              <w:t>предложения</w:t>
            </w:r>
            <w:r w:rsidRPr="00540490">
              <w:rPr>
                <w:spacing w:val="-3"/>
              </w:rPr>
              <w:t xml:space="preserve"> </w:t>
            </w:r>
            <w:r w:rsidRPr="00540490">
              <w:t>с</w:t>
            </w:r>
            <w:r w:rsidRPr="00540490">
              <w:rPr>
                <w:spacing w:val="-4"/>
              </w:rPr>
              <w:t xml:space="preserve"> </w:t>
            </w:r>
            <w:proofErr w:type="gramStart"/>
            <w:r w:rsidRPr="00540490">
              <w:t>придаточными</w:t>
            </w:r>
            <w:proofErr w:type="gramEnd"/>
            <w:r w:rsidRPr="00540490">
              <w:rPr>
                <w:spacing w:val="-3"/>
              </w:rPr>
              <w:t xml:space="preserve"> </w:t>
            </w:r>
            <w:r w:rsidRPr="00540490">
              <w:t>места</w:t>
            </w:r>
          </w:p>
        </w:tc>
        <w:tc>
          <w:tcPr>
            <w:tcW w:w="1134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09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41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rPr>
          <w:jc w:val="center"/>
        </w:trPr>
        <w:tc>
          <w:tcPr>
            <w:tcW w:w="110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8733" w:type="dxa"/>
          </w:tcPr>
          <w:p w:rsidR="001269C7" w:rsidRPr="00540490" w:rsidRDefault="001269C7" w:rsidP="00CC610B">
            <w:pPr>
              <w:pStyle w:val="TableParagraph"/>
              <w:spacing w:line="256" w:lineRule="exact"/>
              <w:ind w:left="107"/>
            </w:pPr>
            <w:r w:rsidRPr="00540490">
              <w:t>Сложноподчиненные</w:t>
            </w:r>
            <w:r w:rsidRPr="00540490">
              <w:rPr>
                <w:spacing w:val="-6"/>
              </w:rPr>
              <w:t xml:space="preserve"> </w:t>
            </w:r>
            <w:r w:rsidRPr="00540490">
              <w:t>предложения</w:t>
            </w:r>
            <w:r w:rsidRPr="00540490">
              <w:rPr>
                <w:spacing w:val="-3"/>
              </w:rPr>
              <w:t xml:space="preserve"> </w:t>
            </w:r>
            <w:r w:rsidRPr="00540490">
              <w:t>с</w:t>
            </w:r>
            <w:r w:rsidRPr="00540490">
              <w:rPr>
                <w:spacing w:val="-5"/>
              </w:rPr>
              <w:t xml:space="preserve"> </w:t>
            </w:r>
            <w:proofErr w:type="gramStart"/>
            <w:r w:rsidRPr="00540490">
              <w:t>придаточными</w:t>
            </w:r>
            <w:proofErr w:type="gramEnd"/>
            <w:r w:rsidRPr="00540490">
              <w:rPr>
                <w:spacing w:val="-3"/>
              </w:rPr>
              <w:t xml:space="preserve"> </w:t>
            </w:r>
            <w:r w:rsidRPr="00540490">
              <w:t>времени</w:t>
            </w:r>
          </w:p>
        </w:tc>
        <w:tc>
          <w:tcPr>
            <w:tcW w:w="1134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09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42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rPr>
          <w:jc w:val="center"/>
        </w:trPr>
        <w:tc>
          <w:tcPr>
            <w:tcW w:w="110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8733" w:type="dxa"/>
          </w:tcPr>
          <w:p w:rsidR="001269C7" w:rsidRPr="00540490" w:rsidRDefault="001269C7" w:rsidP="00CC610B">
            <w:pPr>
              <w:pStyle w:val="TableParagraph"/>
              <w:spacing w:line="256" w:lineRule="exact"/>
              <w:ind w:left="107"/>
            </w:pPr>
            <w:r w:rsidRPr="00540490">
              <w:rPr>
                <w:b/>
              </w:rPr>
              <w:t>И.К.</w:t>
            </w:r>
            <w:r>
              <w:rPr>
                <w:b/>
              </w:rPr>
              <w:t xml:space="preserve"> </w:t>
            </w:r>
            <w:r w:rsidRPr="00540490">
              <w:t>Подробное</w:t>
            </w:r>
            <w:r w:rsidRPr="00540490">
              <w:rPr>
                <w:spacing w:val="-4"/>
              </w:rPr>
              <w:t xml:space="preserve"> </w:t>
            </w:r>
            <w:r w:rsidRPr="00540490">
              <w:t>изложение</w:t>
            </w:r>
            <w:r w:rsidRPr="00540490">
              <w:rPr>
                <w:spacing w:val="-3"/>
              </w:rPr>
              <w:t xml:space="preserve"> </w:t>
            </w:r>
            <w:r w:rsidRPr="00540490">
              <w:t>текста</w:t>
            </w:r>
            <w:r w:rsidRPr="00540490">
              <w:rPr>
                <w:spacing w:val="-3"/>
              </w:rPr>
              <w:t xml:space="preserve"> </w:t>
            </w:r>
            <w:r w:rsidRPr="00540490">
              <w:t>(упр.</w:t>
            </w:r>
            <w:r w:rsidRPr="00540490">
              <w:rPr>
                <w:spacing w:val="-2"/>
              </w:rPr>
              <w:t xml:space="preserve"> </w:t>
            </w:r>
            <w:r w:rsidRPr="00540490">
              <w:t>180)</w:t>
            </w:r>
          </w:p>
        </w:tc>
        <w:tc>
          <w:tcPr>
            <w:tcW w:w="1134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09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43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rPr>
          <w:jc w:val="center"/>
        </w:trPr>
        <w:tc>
          <w:tcPr>
            <w:tcW w:w="110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8733" w:type="dxa"/>
          </w:tcPr>
          <w:p w:rsidR="001269C7" w:rsidRPr="00540490" w:rsidRDefault="001269C7" w:rsidP="00CC610B">
            <w:pPr>
              <w:pStyle w:val="TableParagraph"/>
              <w:spacing w:line="268" w:lineRule="exact"/>
              <w:ind w:left="107"/>
            </w:pPr>
            <w:r w:rsidRPr="00540490">
              <w:rPr>
                <w:b/>
              </w:rPr>
              <w:t>Р.2</w:t>
            </w:r>
            <w:r>
              <w:rPr>
                <w:b/>
              </w:rPr>
              <w:t>.</w:t>
            </w:r>
            <w:r w:rsidRPr="00540490">
              <w:rPr>
                <w:b/>
                <w:spacing w:val="58"/>
              </w:rPr>
              <w:t xml:space="preserve"> </w:t>
            </w:r>
            <w:r w:rsidRPr="00540490">
              <w:t>Сочинение-рассуждение</w:t>
            </w:r>
            <w:r w:rsidRPr="00540490">
              <w:rPr>
                <w:spacing w:val="56"/>
              </w:rPr>
              <w:t xml:space="preserve"> </w:t>
            </w:r>
            <w:r w:rsidRPr="00540490">
              <w:t>о</w:t>
            </w:r>
            <w:r w:rsidRPr="00540490">
              <w:rPr>
                <w:spacing w:val="57"/>
              </w:rPr>
              <w:t xml:space="preserve"> </w:t>
            </w:r>
            <w:r w:rsidRPr="00540490">
              <w:t>природе</w:t>
            </w:r>
            <w:r w:rsidRPr="00540490">
              <w:rPr>
                <w:spacing w:val="57"/>
              </w:rPr>
              <w:t xml:space="preserve"> </w:t>
            </w:r>
            <w:r w:rsidRPr="00540490">
              <w:t>родного</w:t>
            </w:r>
            <w:r w:rsidRPr="00540490">
              <w:rPr>
                <w:spacing w:val="57"/>
              </w:rPr>
              <w:t xml:space="preserve"> </w:t>
            </w:r>
            <w:r w:rsidRPr="00540490">
              <w:t>края</w:t>
            </w:r>
            <w:r w:rsidRPr="00540490">
              <w:rPr>
                <w:spacing w:val="57"/>
              </w:rPr>
              <w:t xml:space="preserve"> </w:t>
            </w:r>
            <w:r w:rsidRPr="00540490">
              <w:t>на</w:t>
            </w:r>
            <w:r w:rsidRPr="00540490">
              <w:rPr>
                <w:spacing w:val="57"/>
              </w:rPr>
              <w:t xml:space="preserve"> </w:t>
            </w:r>
            <w:r w:rsidRPr="00540490">
              <w:t>основе</w:t>
            </w:r>
            <w:r w:rsidRPr="00540490">
              <w:rPr>
                <w:spacing w:val="56"/>
              </w:rPr>
              <w:t xml:space="preserve"> </w:t>
            </w:r>
            <w:r w:rsidRPr="00540490">
              <w:t>текста</w:t>
            </w:r>
          </w:p>
          <w:p w:rsidR="001269C7" w:rsidRPr="00540490" w:rsidRDefault="001269C7" w:rsidP="00CC610B">
            <w:pPr>
              <w:pStyle w:val="TableParagraph"/>
              <w:spacing w:line="264" w:lineRule="exact"/>
              <w:ind w:left="107"/>
            </w:pPr>
            <w:r w:rsidRPr="00540490">
              <w:lastRenderedPageBreak/>
              <w:t>(упр.</w:t>
            </w:r>
            <w:r w:rsidRPr="00540490">
              <w:rPr>
                <w:spacing w:val="-2"/>
              </w:rPr>
              <w:t xml:space="preserve"> </w:t>
            </w:r>
            <w:r w:rsidRPr="00540490">
              <w:t>180,</w:t>
            </w:r>
            <w:r w:rsidRPr="00540490">
              <w:rPr>
                <w:spacing w:val="-1"/>
              </w:rPr>
              <w:t xml:space="preserve"> </w:t>
            </w:r>
            <w:r w:rsidRPr="00540490">
              <w:t>181)</w:t>
            </w:r>
          </w:p>
        </w:tc>
        <w:tc>
          <w:tcPr>
            <w:tcW w:w="1134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709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44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rPr>
          <w:jc w:val="center"/>
        </w:trPr>
        <w:tc>
          <w:tcPr>
            <w:tcW w:w="110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48</w:t>
            </w:r>
          </w:p>
        </w:tc>
        <w:tc>
          <w:tcPr>
            <w:tcW w:w="8733" w:type="dxa"/>
          </w:tcPr>
          <w:p w:rsidR="001269C7" w:rsidRPr="00540490" w:rsidRDefault="001269C7" w:rsidP="00CC610B">
            <w:pPr>
              <w:pStyle w:val="TableParagraph"/>
              <w:spacing w:line="256" w:lineRule="exact"/>
              <w:ind w:left="107"/>
            </w:pPr>
            <w:r w:rsidRPr="00540490">
              <w:t>Сложноподчинённые</w:t>
            </w:r>
            <w:r w:rsidRPr="00540490">
              <w:rPr>
                <w:spacing w:val="-6"/>
              </w:rPr>
              <w:t xml:space="preserve"> </w:t>
            </w:r>
            <w:r w:rsidRPr="00540490">
              <w:t>предложения</w:t>
            </w:r>
            <w:r w:rsidRPr="00540490">
              <w:rPr>
                <w:spacing w:val="-3"/>
              </w:rPr>
              <w:t xml:space="preserve"> </w:t>
            </w:r>
            <w:r w:rsidRPr="00540490">
              <w:t>с</w:t>
            </w:r>
            <w:r w:rsidRPr="00540490">
              <w:rPr>
                <w:spacing w:val="-4"/>
              </w:rPr>
              <w:t xml:space="preserve"> </w:t>
            </w:r>
            <w:proofErr w:type="gramStart"/>
            <w:r w:rsidRPr="00540490">
              <w:t>придаточными</w:t>
            </w:r>
            <w:proofErr w:type="gramEnd"/>
            <w:r w:rsidRPr="00540490">
              <w:rPr>
                <w:spacing w:val="-1"/>
              </w:rPr>
              <w:t xml:space="preserve"> </w:t>
            </w:r>
            <w:r w:rsidRPr="00540490">
              <w:t>условия</w:t>
            </w:r>
          </w:p>
        </w:tc>
        <w:tc>
          <w:tcPr>
            <w:tcW w:w="1134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09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45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rPr>
          <w:jc w:val="center"/>
        </w:trPr>
        <w:tc>
          <w:tcPr>
            <w:tcW w:w="110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8733" w:type="dxa"/>
          </w:tcPr>
          <w:p w:rsidR="001269C7" w:rsidRPr="00540490" w:rsidRDefault="001269C7" w:rsidP="00CC610B">
            <w:pPr>
              <w:pStyle w:val="TableParagraph"/>
              <w:spacing w:line="258" w:lineRule="exact"/>
              <w:ind w:left="107"/>
            </w:pPr>
            <w:r w:rsidRPr="00540490">
              <w:t>Сложноподчинённые</w:t>
            </w:r>
            <w:r w:rsidRPr="00540490">
              <w:rPr>
                <w:spacing w:val="-5"/>
              </w:rPr>
              <w:t xml:space="preserve"> </w:t>
            </w:r>
            <w:r w:rsidRPr="00540490">
              <w:t>предложения</w:t>
            </w:r>
            <w:r w:rsidRPr="00540490">
              <w:rPr>
                <w:spacing w:val="-3"/>
              </w:rPr>
              <w:t xml:space="preserve"> </w:t>
            </w:r>
            <w:r w:rsidRPr="00540490">
              <w:t>с</w:t>
            </w:r>
            <w:r w:rsidRPr="00540490">
              <w:rPr>
                <w:spacing w:val="-4"/>
              </w:rPr>
              <w:t xml:space="preserve"> </w:t>
            </w:r>
            <w:proofErr w:type="gramStart"/>
            <w:r w:rsidRPr="00540490">
              <w:t>придаточными</w:t>
            </w:r>
            <w:proofErr w:type="gramEnd"/>
            <w:r w:rsidRPr="00540490">
              <w:rPr>
                <w:spacing w:val="-3"/>
              </w:rPr>
              <w:t xml:space="preserve"> </w:t>
            </w:r>
            <w:r w:rsidRPr="00540490">
              <w:t>причины</w:t>
            </w:r>
          </w:p>
        </w:tc>
        <w:tc>
          <w:tcPr>
            <w:tcW w:w="1134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09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46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rPr>
          <w:jc w:val="center"/>
        </w:trPr>
        <w:tc>
          <w:tcPr>
            <w:tcW w:w="110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733" w:type="dxa"/>
          </w:tcPr>
          <w:p w:rsidR="001269C7" w:rsidRPr="00540490" w:rsidRDefault="001269C7" w:rsidP="00CC610B">
            <w:pPr>
              <w:pStyle w:val="TableParagraph"/>
              <w:spacing w:line="256" w:lineRule="exact"/>
              <w:ind w:left="107"/>
            </w:pPr>
            <w:r w:rsidRPr="00540490">
              <w:t>Сложноподчинённые</w:t>
            </w:r>
            <w:r w:rsidRPr="00540490">
              <w:rPr>
                <w:spacing w:val="-5"/>
              </w:rPr>
              <w:t xml:space="preserve"> </w:t>
            </w:r>
            <w:r w:rsidRPr="00540490">
              <w:t>предложения</w:t>
            </w:r>
            <w:r w:rsidRPr="00540490">
              <w:rPr>
                <w:spacing w:val="-2"/>
              </w:rPr>
              <w:t xml:space="preserve"> </w:t>
            </w:r>
            <w:r w:rsidRPr="00540490">
              <w:t>с</w:t>
            </w:r>
            <w:r w:rsidRPr="00540490">
              <w:rPr>
                <w:spacing w:val="-3"/>
              </w:rPr>
              <w:t xml:space="preserve"> </w:t>
            </w:r>
            <w:proofErr w:type="gramStart"/>
            <w:r w:rsidRPr="00540490">
              <w:t>придаточными</w:t>
            </w:r>
            <w:proofErr w:type="gramEnd"/>
            <w:r w:rsidRPr="00540490">
              <w:rPr>
                <w:spacing w:val="-2"/>
              </w:rPr>
              <w:t xml:space="preserve"> </w:t>
            </w:r>
            <w:r w:rsidRPr="00540490">
              <w:t>цели</w:t>
            </w:r>
          </w:p>
        </w:tc>
        <w:tc>
          <w:tcPr>
            <w:tcW w:w="1134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09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47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rPr>
          <w:jc w:val="center"/>
        </w:trPr>
        <w:tc>
          <w:tcPr>
            <w:tcW w:w="110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8733" w:type="dxa"/>
          </w:tcPr>
          <w:p w:rsidR="001269C7" w:rsidRPr="00540490" w:rsidRDefault="001269C7" w:rsidP="00CC610B">
            <w:pPr>
              <w:pStyle w:val="TableParagraph"/>
              <w:spacing w:line="256" w:lineRule="exact"/>
              <w:ind w:left="107"/>
            </w:pPr>
            <w:r w:rsidRPr="00540490">
              <w:t>Сложноподчиненные</w:t>
            </w:r>
            <w:r w:rsidRPr="00540490">
              <w:rPr>
                <w:spacing w:val="-6"/>
              </w:rPr>
              <w:t xml:space="preserve"> </w:t>
            </w:r>
            <w:r w:rsidRPr="00540490">
              <w:t>предложения</w:t>
            </w:r>
            <w:r w:rsidRPr="00540490">
              <w:rPr>
                <w:spacing w:val="-3"/>
              </w:rPr>
              <w:t xml:space="preserve"> </w:t>
            </w:r>
            <w:r w:rsidRPr="00540490">
              <w:t>с</w:t>
            </w:r>
            <w:r w:rsidRPr="00540490">
              <w:rPr>
                <w:spacing w:val="-4"/>
              </w:rPr>
              <w:t xml:space="preserve"> </w:t>
            </w:r>
            <w:proofErr w:type="gramStart"/>
            <w:r w:rsidRPr="00540490">
              <w:t>придаточными</w:t>
            </w:r>
            <w:proofErr w:type="gramEnd"/>
            <w:r w:rsidRPr="00540490">
              <w:rPr>
                <w:spacing w:val="-3"/>
              </w:rPr>
              <w:t xml:space="preserve"> </w:t>
            </w:r>
            <w:r w:rsidRPr="00540490">
              <w:t>сравнительными</w:t>
            </w:r>
          </w:p>
        </w:tc>
        <w:tc>
          <w:tcPr>
            <w:tcW w:w="1134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09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48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rPr>
          <w:jc w:val="center"/>
        </w:trPr>
        <w:tc>
          <w:tcPr>
            <w:tcW w:w="110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52-53</w:t>
            </w:r>
          </w:p>
        </w:tc>
        <w:tc>
          <w:tcPr>
            <w:tcW w:w="8733" w:type="dxa"/>
          </w:tcPr>
          <w:p w:rsidR="001269C7" w:rsidRPr="00540490" w:rsidRDefault="001269C7" w:rsidP="00CC610B">
            <w:pPr>
              <w:pStyle w:val="TableParagraph"/>
              <w:tabs>
                <w:tab w:val="left" w:pos="2709"/>
                <w:tab w:val="left" w:pos="4478"/>
                <w:tab w:val="left" w:pos="4994"/>
                <w:tab w:val="left" w:pos="6924"/>
              </w:tabs>
              <w:spacing w:line="256" w:lineRule="exact"/>
              <w:ind w:left="107"/>
            </w:pPr>
            <w:r w:rsidRPr="00540490">
              <w:t>Сложноподчинённые</w:t>
            </w:r>
            <w:r w:rsidRPr="00540490">
              <w:tab/>
              <w:t>предложения</w:t>
            </w:r>
            <w:r>
              <w:t xml:space="preserve"> </w:t>
            </w:r>
            <w:r w:rsidRPr="00540490">
              <w:t xml:space="preserve">с </w:t>
            </w:r>
            <w:proofErr w:type="gramStart"/>
            <w:r w:rsidRPr="00540490">
              <w:t>придаточными</w:t>
            </w:r>
            <w:proofErr w:type="gramEnd"/>
            <w:r w:rsidRPr="00540490">
              <w:t xml:space="preserve"> уступки (Повторение:</w:t>
            </w:r>
            <w:r w:rsidRPr="00540490">
              <w:rPr>
                <w:spacing w:val="-6"/>
              </w:rPr>
              <w:t xml:space="preserve"> </w:t>
            </w:r>
            <w:r w:rsidRPr="00540490">
              <w:t>правописание</w:t>
            </w:r>
            <w:r w:rsidRPr="00540490">
              <w:rPr>
                <w:spacing w:val="-5"/>
              </w:rPr>
              <w:t xml:space="preserve"> </w:t>
            </w:r>
            <w:r w:rsidRPr="00540490">
              <w:t>безударных</w:t>
            </w:r>
            <w:r w:rsidRPr="00540490">
              <w:rPr>
                <w:spacing w:val="-5"/>
              </w:rPr>
              <w:t xml:space="preserve"> </w:t>
            </w:r>
            <w:r w:rsidRPr="00540490">
              <w:t>личных</w:t>
            </w:r>
            <w:r w:rsidRPr="00540490">
              <w:rPr>
                <w:spacing w:val="-3"/>
              </w:rPr>
              <w:t xml:space="preserve"> </w:t>
            </w:r>
            <w:r w:rsidRPr="00540490">
              <w:t>окончаний</w:t>
            </w:r>
            <w:r w:rsidRPr="00540490">
              <w:rPr>
                <w:spacing w:val="-5"/>
              </w:rPr>
              <w:t xml:space="preserve"> </w:t>
            </w:r>
            <w:r w:rsidRPr="00540490">
              <w:t xml:space="preserve">глаголов) </w:t>
            </w:r>
          </w:p>
        </w:tc>
        <w:tc>
          <w:tcPr>
            <w:tcW w:w="1134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09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49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rPr>
          <w:jc w:val="center"/>
        </w:trPr>
        <w:tc>
          <w:tcPr>
            <w:tcW w:w="110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8733" w:type="dxa"/>
          </w:tcPr>
          <w:p w:rsidR="001269C7" w:rsidRPr="00540490" w:rsidRDefault="001269C7" w:rsidP="00CC610B">
            <w:pPr>
              <w:pStyle w:val="TableParagraph"/>
              <w:spacing w:line="256" w:lineRule="exact"/>
              <w:ind w:left="107"/>
            </w:pPr>
            <w:r w:rsidRPr="00540490">
              <w:t>Сложноподчинённые</w:t>
            </w:r>
            <w:r w:rsidRPr="00540490">
              <w:rPr>
                <w:spacing w:val="-5"/>
              </w:rPr>
              <w:t xml:space="preserve"> </w:t>
            </w:r>
            <w:r w:rsidRPr="00540490">
              <w:t>предложения</w:t>
            </w:r>
            <w:r w:rsidRPr="00540490">
              <w:rPr>
                <w:spacing w:val="-3"/>
              </w:rPr>
              <w:t xml:space="preserve"> </w:t>
            </w:r>
            <w:r w:rsidRPr="00540490">
              <w:t>с</w:t>
            </w:r>
            <w:r w:rsidRPr="00540490">
              <w:rPr>
                <w:spacing w:val="-3"/>
              </w:rPr>
              <w:t xml:space="preserve"> </w:t>
            </w:r>
            <w:proofErr w:type="gramStart"/>
            <w:r w:rsidRPr="00540490">
              <w:t>придаточными</w:t>
            </w:r>
            <w:proofErr w:type="gramEnd"/>
            <w:r w:rsidRPr="00540490">
              <w:rPr>
                <w:spacing w:val="-3"/>
              </w:rPr>
              <w:t xml:space="preserve"> </w:t>
            </w:r>
            <w:r w:rsidRPr="00540490">
              <w:t>следствия</w:t>
            </w:r>
          </w:p>
        </w:tc>
        <w:tc>
          <w:tcPr>
            <w:tcW w:w="1134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09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50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  <w:lang w:eastAsia="ru-RU"/>
                </w:rPr>
                <w:t>https://prosv.ru/static/tsok</w:t>
              </w:r>
            </w:hyperlink>
          </w:p>
        </w:tc>
      </w:tr>
      <w:tr w:rsidR="001269C7" w:rsidRPr="00540490" w:rsidTr="00CC610B">
        <w:trPr>
          <w:jc w:val="center"/>
        </w:trPr>
        <w:tc>
          <w:tcPr>
            <w:tcW w:w="110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8733" w:type="dxa"/>
          </w:tcPr>
          <w:p w:rsidR="001269C7" w:rsidRPr="00540490" w:rsidRDefault="001269C7" w:rsidP="00CC610B">
            <w:pPr>
              <w:pStyle w:val="TableParagraph"/>
              <w:tabs>
                <w:tab w:val="left" w:pos="3141"/>
                <w:tab w:val="left" w:pos="5342"/>
                <w:tab w:val="left" w:pos="6290"/>
              </w:tabs>
              <w:spacing w:line="268" w:lineRule="exact"/>
              <w:ind w:left="107"/>
            </w:pPr>
            <w:r w:rsidRPr="00540490">
              <w:t>Сложноподчиненные</w:t>
            </w:r>
            <w:r>
              <w:t xml:space="preserve"> </w:t>
            </w:r>
            <w:r w:rsidRPr="00540490">
              <w:t xml:space="preserve">предложения с </w:t>
            </w:r>
            <w:proofErr w:type="gramStart"/>
            <w:r w:rsidRPr="00540490">
              <w:t>придаточными</w:t>
            </w:r>
            <w:proofErr w:type="gramEnd"/>
            <w:r w:rsidRPr="00540490">
              <w:t xml:space="preserve"> с присоединительными.</w:t>
            </w:r>
            <w:r w:rsidRPr="00540490">
              <w:rPr>
                <w:spacing w:val="-5"/>
              </w:rPr>
              <w:t xml:space="preserve"> </w:t>
            </w:r>
            <w:r w:rsidRPr="00540490">
              <w:t>(Повторение:</w:t>
            </w:r>
            <w:r w:rsidRPr="00540490">
              <w:rPr>
                <w:spacing w:val="-4"/>
              </w:rPr>
              <w:t xml:space="preserve"> </w:t>
            </w:r>
            <w:r w:rsidRPr="00540490">
              <w:t>правописание</w:t>
            </w:r>
            <w:r w:rsidRPr="00540490">
              <w:rPr>
                <w:spacing w:val="-5"/>
              </w:rPr>
              <w:t xml:space="preserve"> </w:t>
            </w:r>
            <w:r w:rsidRPr="00540490">
              <w:t>суффиксов</w:t>
            </w:r>
            <w:r w:rsidRPr="00540490">
              <w:rPr>
                <w:spacing w:val="-4"/>
              </w:rPr>
              <w:t xml:space="preserve"> </w:t>
            </w:r>
            <w:r w:rsidRPr="00540490">
              <w:t>причастий)</w:t>
            </w:r>
          </w:p>
        </w:tc>
        <w:tc>
          <w:tcPr>
            <w:tcW w:w="1134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09" w:type="dxa"/>
          </w:tcPr>
          <w:p w:rsidR="001269C7" w:rsidRPr="00540490" w:rsidRDefault="00217A3C" w:rsidP="00CC610B">
            <w:pPr>
              <w:spacing w:after="15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651" w:history="1">
              <w:r w:rsidR="001269C7" w:rsidRPr="00540490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http://school-collection.edu.ru/catalog/</w:t>
              </w:r>
            </w:hyperlink>
          </w:p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52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217A3C" w:rsidTr="00CC610B">
        <w:trPr>
          <w:jc w:val="center"/>
        </w:trPr>
        <w:tc>
          <w:tcPr>
            <w:tcW w:w="110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56-58</w:t>
            </w:r>
          </w:p>
        </w:tc>
        <w:tc>
          <w:tcPr>
            <w:tcW w:w="8733" w:type="dxa"/>
          </w:tcPr>
          <w:p w:rsidR="001269C7" w:rsidRDefault="001269C7" w:rsidP="00CC610B">
            <w:pPr>
              <w:pStyle w:val="TableParagraph"/>
              <w:ind w:left="107"/>
              <w:rPr>
                <w:spacing w:val="16"/>
              </w:rPr>
            </w:pPr>
            <w:r w:rsidRPr="00540490">
              <w:t>Сложноподчиненные</w:t>
            </w:r>
            <w:r w:rsidRPr="00540490">
              <w:rPr>
                <w:spacing w:val="40"/>
              </w:rPr>
              <w:t xml:space="preserve"> </w:t>
            </w:r>
            <w:r w:rsidRPr="00540490">
              <w:t>предложения</w:t>
            </w:r>
            <w:r w:rsidRPr="00540490">
              <w:rPr>
                <w:spacing w:val="41"/>
              </w:rPr>
              <w:t xml:space="preserve"> </w:t>
            </w:r>
            <w:r w:rsidRPr="00540490">
              <w:t>с</w:t>
            </w:r>
            <w:r w:rsidRPr="00540490">
              <w:rPr>
                <w:spacing w:val="41"/>
              </w:rPr>
              <w:t xml:space="preserve"> </w:t>
            </w:r>
            <w:r w:rsidRPr="00540490">
              <w:t>несколькими</w:t>
            </w:r>
            <w:r w:rsidRPr="00540490">
              <w:rPr>
                <w:spacing w:val="43"/>
              </w:rPr>
              <w:t xml:space="preserve"> </w:t>
            </w:r>
            <w:r w:rsidRPr="00540490">
              <w:t>придаточными.</w:t>
            </w:r>
            <w:r w:rsidRPr="00540490">
              <w:rPr>
                <w:spacing w:val="42"/>
              </w:rPr>
              <w:t xml:space="preserve"> </w:t>
            </w:r>
            <w:r w:rsidRPr="00540490">
              <w:t xml:space="preserve">Знаки </w:t>
            </w:r>
            <w:r w:rsidRPr="00540490">
              <w:rPr>
                <w:spacing w:val="-57"/>
              </w:rPr>
              <w:t xml:space="preserve"> </w:t>
            </w:r>
            <w:r w:rsidRPr="00540490">
              <w:t>препинания</w:t>
            </w:r>
            <w:r w:rsidRPr="00540490">
              <w:rPr>
                <w:spacing w:val="12"/>
              </w:rPr>
              <w:t xml:space="preserve"> </w:t>
            </w:r>
            <w:r w:rsidRPr="00540490">
              <w:t>в</w:t>
            </w:r>
            <w:r w:rsidRPr="00540490">
              <w:rPr>
                <w:spacing w:val="14"/>
              </w:rPr>
              <w:t xml:space="preserve"> </w:t>
            </w:r>
            <w:r w:rsidRPr="00540490">
              <w:t>них.</w:t>
            </w:r>
            <w:r w:rsidRPr="00540490">
              <w:rPr>
                <w:spacing w:val="14"/>
              </w:rPr>
              <w:t xml:space="preserve"> </w:t>
            </w:r>
            <w:proofErr w:type="gramStart"/>
            <w:r w:rsidRPr="00540490">
              <w:t>(Повторение:</w:t>
            </w:r>
            <w:r w:rsidRPr="00540490">
              <w:rPr>
                <w:spacing w:val="15"/>
              </w:rPr>
              <w:t xml:space="preserve"> </w:t>
            </w:r>
            <w:r w:rsidRPr="00540490">
              <w:t>знаки</w:t>
            </w:r>
            <w:r w:rsidRPr="00540490">
              <w:rPr>
                <w:spacing w:val="13"/>
              </w:rPr>
              <w:t xml:space="preserve"> </w:t>
            </w:r>
            <w:r w:rsidRPr="00540490">
              <w:t>препинания</w:t>
            </w:r>
            <w:r w:rsidRPr="00540490">
              <w:rPr>
                <w:spacing w:val="14"/>
              </w:rPr>
              <w:t xml:space="preserve"> </w:t>
            </w:r>
            <w:r w:rsidRPr="00540490">
              <w:t>в</w:t>
            </w:r>
            <w:r w:rsidRPr="00540490">
              <w:rPr>
                <w:spacing w:val="11"/>
              </w:rPr>
              <w:t xml:space="preserve"> </w:t>
            </w:r>
            <w:r w:rsidRPr="00540490">
              <w:t>предложениях</w:t>
            </w:r>
            <w:r w:rsidRPr="00540490">
              <w:rPr>
                <w:spacing w:val="16"/>
              </w:rPr>
              <w:t xml:space="preserve"> </w:t>
            </w:r>
            <w:proofErr w:type="gramEnd"/>
          </w:p>
          <w:p w:rsidR="001269C7" w:rsidRPr="00540490" w:rsidRDefault="001269C7" w:rsidP="00CC610B">
            <w:pPr>
              <w:pStyle w:val="TableParagraph"/>
              <w:ind w:left="107"/>
            </w:pPr>
            <w:r w:rsidRPr="00540490">
              <w:t>с однородными</w:t>
            </w:r>
            <w:r w:rsidRPr="00540490">
              <w:rPr>
                <w:spacing w:val="-2"/>
              </w:rPr>
              <w:t xml:space="preserve"> </w:t>
            </w:r>
            <w:r w:rsidRPr="00540490">
              <w:t>членами)</w:t>
            </w:r>
          </w:p>
        </w:tc>
        <w:tc>
          <w:tcPr>
            <w:tcW w:w="1134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09" w:type="dxa"/>
          </w:tcPr>
          <w:p w:rsidR="001269C7" w:rsidRPr="00540490" w:rsidRDefault="001269C7" w:rsidP="00CC610B">
            <w:pPr>
              <w:shd w:val="clear" w:color="auto" w:fill="FFFFFF"/>
              <w:spacing w:after="150" w:line="240" w:lineRule="auto"/>
              <w:jc w:val="center"/>
              <w:rPr>
                <w:rStyle w:val="ab"/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begin"/>
            </w:r>
            <w:r w:rsidRPr="005404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instrText>HYPERLINK "https://resh.edu.ru/subject/13/"</w:instrText>
            </w:r>
            <w:r w:rsidRPr="005404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separate"/>
            </w:r>
            <w:proofErr w:type="spellStart"/>
            <w:r w:rsidRPr="00540490">
              <w:rPr>
                <w:rStyle w:val="ab"/>
                <w:rFonts w:ascii="Times New Roman" w:hAnsi="Times New Roman"/>
                <w:sz w:val="24"/>
                <w:szCs w:val="24"/>
                <w:lang w:val="en-US"/>
              </w:rPr>
              <w:t>h</w:t>
            </w:r>
            <w:proofErr w:type="spellEnd"/>
            <w:r w:rsidRPr="00540490">
              <w:rPr>
                <w:rStyle w:val="ab"/>
                <w:rFonts w:ascii="Times New Roman" w:hAnsi="Times New Roman"/>
                <w:sz w:val="24"/>
                <w:szCs w:val="24"/>
                <w:lang w:val="en-US"/>
              </w:rPr>
              <w:t>t</w:t>
            </w:r>
            <w:hyperlink r:id="rId653" w:history="1">
              <w:r w:rsidRPr="00540490">
                <w:rPr>
                  <w:rStyle w:val="ab"/>
                  <w:rFonts w:ascii="Times New Roman" w:hAnsi="Times New Roman"/>
                  <w:sz w:val="24"/>
                  <w:szCs w:val="24"/>
                  <w:lang w:val="en-US" w:eastAsia="ru-RU"/>
                </w:rPr>
                <w:t>http://gramma.ru/RUS/</w:t>
              </w:r>
            </w:hyperlink>
          </w:p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40490">
              <w:rPr>
                <w:rStyle w:val="ab"/>
                <w:rFonts w:ascii="Times New Roman" w:hAnsi="Times New Roman"/>
                <w:sz w:val="24"/>
                <w:szCs w:val="24"/>
                <w:lang w:val="en-US"/>
              </w:rPr>
              <w:t>tps://resh.edu.ru/subject/13/</w:t>
            </w:r>
            <w:r w:rsidRPr="005404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end"/>
            </w:r>
          </w:p>
        </w:tc>
      </w:tr>
      <w:tr w:rsidR="001269C7" w:rsidRPr="00540490" w:rsidTr="00CC610B">
        <w:trPr>
          <w:jc w:val="center"/>
        </w:trPr>
        <w:tc>
          <w:tcPr>
            <w:tcW w:w="110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8733" w:type="dxa"/>
          </w:tcPr>
          <w:p w:rsidR="001269C7" w:rsidRPr="00540490" w:rsidRDefault="001269C7" w:rsidP="00CC610B">
            <w:pPr>
              <w:pStyle w:val="TableParagraph"/>
              <w:ind w:left="107"/>
            </w:pPr>
            <w:r w:rsidRPr="00540490">
              <w:t>Синтаксический и пунктуационный анализ  сложноподчиненных предложений</w:t>
            </w:r>
          </w:p>
        </w:tc>
        <w:tc>
          <w:tcPr>
            <w:tcW w:w="1134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09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54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rPr>
          <w:jc w:val="center"/>
        </w:trPr>
        <w:tc>
          <w:tcPr>
            <w:tcW w:w="110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733" w:type="dxa"/>
          </w:tcPr>
          <w:p w:rsidR="001269C7" w:rsidRPr="00540490" w:rsidRDefault="001269C7" w:rsidP="00CC610B">
            <w:pPr>
              <w:pStyle w:val="TableParagraph"/>
              <w:ind w:left="107" w:right="102"/>
            </w:pPr>
            <w:r w:rsidRPr="00540490">
              <w:t>Повторение</w:t>
            </w:r>
            <w:r w:rsidRPr="00540490">
              <w:rPr>
                <w:spacing w:val="22"/>
              </w:rPr>
              <w:t xml:space="preserve"> </w:t>
            </w:r>
            <w:r w:rsidRPr="00540490">
              <w:t>и</w:t>
            </w:r>
            <w:r w:rsidRPr="00540490">
              <w:rPr>
                <w:spacing w:val="25"/>
              </w:rPr>
              <w:t xml:space="preserve"> </w:t>
            </w:r>
            <w:r w:rsidRPr="00540490">
              <w:t>обобщение</w:t>
            </w:r>
            <w:r w:rsidRPr="00540490">
              <w:rPr>
                <w:spacing w:val="23"/>
              </w:rPr>
              <w:t xml:space="preserve"> </w:t>
            </w:r>
            <w:r w:rsidRPr="00540490">
              <w:t>сведений</w:t>
            </w:r>
            <w:r w:rsidRPr="00540490">
              <w:rPr>
                <w:spacing w:val="25"/>
              </w:rPr>
              <w:t xml:space="preserve"> </w:t>
            </w:r>
            <w:r w:rsidRPr="00540490">
              <w:t>о</w:t>
            </w:r>
            <w:r w:rsidRPr="00540490">
              <w:rPr>
                <w:spacing w:val="23"/>
              </w:rPr>
              <w:t xml:space="preserve"> </w:t>
            </w:r>
            <w:r w:rsidRPr="00540490">
              <w:t>сложноподчиненных</w:t>
            </w:r>
            <w:r w:rsidRPr="00540490">
              <w:rPr>
                <w:spacing w:val="26"/>
              </w:rPr>
              <w:t xml:space="preserve"> </w:t>
            </w:r>
            <w:r w:rsidRPr="00540490">
              <w:t>предложениях</w:t>
            </w:r>
            <w:proofErr w:type="gramStart"/>
            <w:r w:rsidRPr="00540490">
              <w:rPr>
                <w:spacing w:val="-57"/>
              </w:rPr>
              <w:t xml:space="preserve"> </w:t>
            </w:r>
            <w:r w:rsidRPr="00540490">
              <w:t>.</w:t>
            </w:r>
            <w:proofErr w:type="gramEnd"/>
            <w:r w:rsidRPr="00540490">
              <w:rPr>
                <w:spacing w:val="4"/>
              </w:rPr>
              <w:t xml:space="preserve">  </w:t>
            </w:r>
            <w:r w:rsidRPr="00540490">
              <w:t>(Повторение:</w:t>
            </w:r>
            <w:r w:rsidRPr="00540490">
              <w:rPr>
                <w:spacing w:val="5"/>
              </w:rPr>
              <w:t xml:space="preserve"> </w:t>
            </w:r>
            <w:r w:rsidRPr="00540490">
              <w:t>правописание</w:t>
            </w:r>
            <w:r w:rsidRPr="00540490">
              <w:rPr>
                <w:spacing w:val="4"/>
              </w:rPr>
              <w:t xml:space="preserve"> </w:t>
            </w:r>
            <w:r w:rsidRPr="00540490">
              <w:t>Н</w:t>
            </w:r>
            <w:r w:rsidRPr="00540490">
              <w:rPr>
                <w:spacing w:val="4"/>
              </w:rPr>
              <w:t xml:space="preserve"> </w:t>
            </w:r>
            <w:r w:rsidRPr="00540490">
              <w:t>и</w:t>
            </w:r>
            <w:r w:rsidRPr="00540490">
              <w:rPr>
                <w:spacing w:val="8"/>
              </w:rPr>
              <w:t xml:space="preserve"> </w:t>
            </w:r>
            <w:r w:rsidRPr="00540490">
              <w:t>НН</w:t>
            </w:r>
            <w:r w:rsidRPr="00540490">
              <w:rPr>
                <w:spacing w:val="3"/>
              </w:rPr>
              <w:t xml:space="preserve"> </w:t>
            </w:r>
            <w:r w:rsidRPr="00540490">
              <w:t>в суффиксах</w:t>
            </w:r>
            <w:r w:rsidRPr="00540490">
              <w:rPr>
                <w:spacing w:val="-2"/>
              </w:rPr>
              <w:t xml:space="preserve"> </w:t>
            </w:r>
            <w:r w:rsidRPr="00540490">
              <w:t>прилагательных,</w:t>
            </w:r>
            <w:r w:rsidRPr="00540490">
              <w:rPr>
                <w:spacing w:val="-6"/>
              </w:rPr>
              <w:t xml:space="preserve"> </w:t>
            </w:r>
            <w:r w:rsidRPr="00540490">
              <w:t>причастий,</w:t>
            </w:r>
            <w:r w:rsidRPr="00540490">
              <w:rPr>
                <w:spacing w:val="-7"/>
              </w:rPr>
              <w:t xml:space="preserve"> </w:t>
            </w:r>
            <w:r w:rsidRPr="00540490">
              <w:t>наречий)</w:t>
            </w:r>
          </w:p>
        </w:tc>
        <w:tc>
          <w:tcPr>
            <w:tcW w:w="1134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09" w:type="dxa"/>
          </w:tcPr>
          <w:p w:rsidR="001269C7" w:rsidRPr="00540490" w:rsidRDefault="00217A3C" w:rsidP="00CC610B">
            <w:pPr>
              <w:shd w:val="clear" w:color="auto" w:fill="FFFFFF"/>
              <w:spacing w:after="150" w:line="240" w:lineRule="auto"/>
              <w:jc w:val="center"/>
              <w:rPr>
                <w:rStyle w:val="ab"/>
                <w:rFonts w:ascii="Times New Roman" w:hAnsi="Times New Roman"/>
                <w:sz w:val="24"/>
                <w:szCs w:val="24"/>
                <w:lang w:eastAsia="ru-RU"/>
              </w:rPr>
            </w:pPr>
            <w:hyperlink r:id="rId655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  <w:lang w:eastAsia="ru-RU"/>
                </w:rPr>
                <w:t>http://gramma.ru/RUS/</w:t>
              </w:r>
            </w:hyperlink>
          </w:p>
          <w:p w:rsidR="001269C7" w:rsidRPr="00540490" w:rsidRDefault="00217A3C" w:rsidP="00CC610B">
            <w:pPr>
              <w:spacing w:after="15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56" w:history="1">
              <w:r w:rsidR="001269C7" w:rsidRPr="00540490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http://school-collection.edu.ru/catalog/</w:t>
              </w:r>
            </w:hyperlink>
          </w:p>
        </w:tc>
      </w:tr>
      <w:tr w:rsidR="001269C7" w:rsidRPr="00540490" w:rsidTr="00CC610B">
        <w:trPr>
          <w:jc w:val="center"/>
        </w:trPr>
        <w:tc>
          <w:tcPr>
            <w:tcW w:w="110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8733" w:type="dxa"/>
          </w:tcPr>
          <w:p w:rsidR="001269C7" w:rsidRPr="00540490" w:rsidRDefault="001269C7" w:rsidP="00CC610B">
            <w:pPr>
              <w:pStyle w:val="TableParagraph"/>
              <w:spacing w:line="256" w:lineRule="exact"/>
              <w:ind w:left="107"/>
            </w:pPr>
            <w:r w:rsidRPr="00540490">
              <w:rPr>
                <w:b/>
              </w:rPr>
              <w:t>И.К.</w:t>
            </w:r>
            <w:r>
              <w:rPr>
                <w:b/>
              </w:rPr>
              <w:t xml:space="preserve"> </w:t>
            </w:r>
            <w:r w:rsidRPr="00540490">
              <w:t>Контрольная работа</w:t>
            </w:r>
            <w:r w:rsidRPr="00540490">
              <w:rPr>
                <w:spacing w:val="-4"/>
              </w:rPr>
              <w:t xml:space="preserve"> </w:t>
            </w:r>
            <w:r w:rsidRPr="00540490">
              <w:t>по</w:t>
            </w:r>
            <w:r w:rsidRPr="00540490">
              <w:rPr>
                <w:spacing w:val="-4"/>
              </w:rPr>
              <w:t xml:space="preserve"> </w:t>
            </w:r>
            <w:r w:rsidRPr="00540490">
              <w:t>теме</w:t>
            </w:r>
            <w:r w:rsidRPr="00540490">
              <w:rPr>
                <w:spacing w:val="-1"/>
              </w:rPr>
              <w:t xml:space="preserve"> </w:t>
            </w:r>
            <w:r w:rsidRPr="00540490">
              <w:t>«Сложноподчиненное</w:t>
            </w:r>
            <w:r w:rsidRPr="00540490">
              <w:rPr>
                <w:spacing w:val="-5"/>
              </w:rPr>
              <w:t xml:space="preserve"> </w:t>
            </w:r>
            <w:r w:rsidRPr="00540490">
              <w:t>предложение»</w:t>
            </w:r>
          </w:p>
        </w:tc>
        <w:tc>
          <w:tcPr>
            <w:tcW w:w="1134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09" w:type="dxa"/>
          </w:tcPr>
          <w:p w:rsidR="001269C7" w:rsidRPr="00540490" w:rsidRDefault="00217A3C" w:rsidP="00CC610B">
            <w:pPr>
              <w:shd w:val="clear" w:color="auto" w:fill="FFFFFF"/>
              <w:spacing w:after="150" w:line="240" w:lineRule="auto"/>
              <w:jc w:val="center"/>
              <w:rPr>
                <w:rFonts w:ascii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</w:pPr>
            <w:hyperlink r:id="rId657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  <w:lang w:eastAsia="ru-RU"/>
                </w:rPr>
                <w:t>https://prosv.ru/static/tsok</w:t>
              </w:r>
            </w:hyperlink>
          </w:p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58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rPr>
          <w:jc w:val="center"/>
        </w:trPr>
        <w:tc>
          <w:tcPr>
            <w:tcW w:w="110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3" w:type="dxa"/>
          </w:tcPr>
          <w:p w:rsidR="001269C7" w:rsidRPr="00540490" w:rsidRDefault="001269C7" w:rsidP="00CC610B">
            <w:pPr>
              <w:pStyle w:val="TableParagraph"/>
              <w:spacing w:line="256" w:lineRule="exact"/>
              <w:ind w:left="107"/>
              <w:rPr>
                <w:b/>
              </w:rPr>
            </w:pPr>
            <w:r w:rsidRPr="00540490">
              <w:rPr>
                <w:b/>
              </w:rPr>
              <w:t>Бессоюзное предложение</w:t>
            </w:r>
          </w:p>
        </w:tc>
        <w:tc>
          <w:tcPr>
            <w:tcW w:w="1134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b/>
                <w:sz w:val="24"/>
                <w:szCs w:val="24"/>
              </w:rPr>
              <w:t>16+1</w:t>
            </w:r>
          </w:p>
        </w:tc>
        <w:tc>
          <w:tcPr>
            <w:tcW w:w="3709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9C7" w:rsidRPr="00540490" w:rsidTr="00CC610B">
        <w:trPr>
          <w:jc w:val="center"/>
        </w:trPr>
        <w:tc>
          <w:tcPr>
            <w:tcW w:w="110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62-64</w:t>
            </w:r>
          </w:p>
        </w:tc>
        <w:tc>
          <w:tcPr>
            <w:tcW w:w="8733" w:type="dxa"/>
          </w:tcPr>
          <w:p w:rsidR="001269C7" w:rsidRPr="00540490" w:rsidRDefault="001269C7" w:rsidP="00CC610B">
            <w:pPr>
              <w:pStyle w:val="TableParagraph"/>
              <w:tabs>
                <w:tab w:val="left" w:pos="1524"/>
                <w:tab w:val="left" w:pos="2601"/>
                <w:tab w:val="left" w:pos="4166"/>
                <w:tab w:val="left" w:pos="4506"/>
                <w:tab w:val="left" w:pos="5043"/>
                <w:tab w:val="left" w:pos="6607"/>
              </w:tabs>
              <w:spacing w:line="268" w:lineRule="exact"/>
              <w:ind w:left="107"/>
            </w:pPr>
            <w:r w:rsidRPr="00540490">
              <w:t>Бессоюзное</w:t>
            </w:r>
            <w:r w:rsidRPr="00540490">
              <w:tab/>
              <w:t>сложное</w:t>
            </w:r>
            <w:r w:rsidRPr="00540490">
              <w:tab/>
              <w:t>предложение</w:t>
            </w:r>
            <w:r w:rsidRPr="00540490">
              <w:tab/>
              <w:t>и</w:t>
            </w:r>
            <w:r w:rsidRPr="00540490">
              <w:tab/>
              <w:t>его</w:t>
            </w:r>
            <w:r w:rsidRPr="00540490">
              <w:tab/>
              <w:t>особенности.</w:t>
            </w:r>
            <w:r w:rsidRPr="00540490">
              <w:tab/>
              <w:t>Смысловые</w:t>
            </w:r>
          </w:p>
          <w:p w:rsidR="001269C7" w:rsidRPr="00540490" w:rsidRDefault="001269C7" w:rsidP="00CC610B">
            <w:pPr>
              <w:pStyle w:val="TableParagraph"/>
              <w:spacing w:line="264" w:lineRule="exact"/>
              <w:ind w:left="107"/>
            </w:pPr>
            <w:r w:rsidRPr="00540490">
              <w:t>Отношения</w:t>
            </w:r>
            <w:r w:rsidRPr="00540490">
              <w:rPr>
                <w:spacing w:val="-1"/>
              </w:rPr>
              <w:t xml:space="preserve"> </w:t>
            </w:r>
            <w:r w:rsidRPr="00540490">
              <w:t>между</w:t>
            </w:r>
            <w:r w:rsidRPr="00540490">
              <w:rPr>
                <w:spacing w:val="-7"/>
              </w:rPr>
              <w:t xml:space="preserve"> </w:t>
            </w:r>
            <w:r w:rsidRPr="00540490">
              <w:t>частями</w:t>
            </w:r>
            <w:r w:rsidRPr="00540490">
              <w:rPr>
                <w:spacing w:val="58"/>
              </w:rPr>
              <w:t xml:space="preserve"> </w:t>
            </w:r>
            <w:r w:rsidRPr="00540490">
              <w:t>бессоюзного</w:t>
            </w:r>
            <w:r w:rsidRPr="00540490">
              <w:rPr>
                <w:spacing w:val="-1"/>
              </w:rPr>
              <w:t xml:space="preserve"> </w:t>
            </w:r>
            <w:r w:rsidRPr="00540490">
              <w:t>сложного предложения</w:t>
            </w:r>
          </w:p>
        </w:tc>
        <w:tc>
          <w:tcPr>
            <w:tcW w:w="1134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09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59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rPr>
          <w:jc w:val="center"/>
        </w:trPr>
        <w:tc>
          <w:tcPr>
            <w:tcW w:w="110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65-67</w:t>
            </w:r>
          </w:p>
        </w:tc>
        <w:tc>
          <w:tcPr>
            <w:tcW w:w="8733" w:type="dxa"/>
          </w:tcPr>
          <w:p w:rsidR="001269C7" w:rsidRPr="00540490" w:rsidRDefault="001269C7" w:rsidP="00CC610B">
            <w:pPr>
              <w:pStyle w:val="TableParagraph"/>
              <w:spacing w:line="256" w:lineRule="exact"/>
              <w:ind w:left="107"/>
            </w:pPr>
            <w:r w:rsidRPr="00540490">
              <w:t>Запятая</w:t>
            </w:r>
            <w:r w:rsidRPr="00540490">
              <w:rPr>
                <w:spacing w:val="-1"/>
              </w:rPr>
              <w:t xml:space="preserve"> </w:t>
            </w:r>
            <w:r w:rsidRPr="00540490">
              <w:t>и</w:t>
            </w:r>
            <w:r w:rsidRPr="00540490">
              <w:rPr>
                <w:spacing w:val="-1"/>
              </w:rPr>
              <w:t xml:space="preserve"> </w:t>
            </w:r>
            <w:r w:rsidRPr="00540490">
              <w:t>точка</w:t>
            </w:r>
            <w:r w:rsidRPr="00540490">
              <w:rPr>
                <w:spacing w:val="-2"/>
              </w:rPr>
              <w:t xml:space="preserve"> </w:t>
            </w:r>
            <w:r w:rsidRPr="00540490">
              <w:t>с</w:t>
            </w:r>
            <w:r w:rsidRPr="00540490">
              <w:rPr>
                <w:spacing w:val="-1"/>
              </w:rPr>
              <w:t xml:space="preserve"> </w:t>
            </w:r>
            <w:r w:rsidRPr="00540490">
              <w:t>запятой</w:t>
            </w:r>
            <w:r w:rsidRPr="00540490">
              <w:rPr>
                <w:spacing w:val="-1"/>
              </w:rPr>
              <w:t xml:space="preserve"> </w:t>
            </w:r>
            <w:r w:rsidRPr="00540490">
              <w:t>в</w:t>
            </w:r>
            <w:r w:rsidRPr="00540490">
              <w:rPr>
                <w:spacing w:val="-2"/>
              </w:rPr>
              <w:t xml:space="preserve"> </w:t>
            </w:r>
            <w:r w:rsidRPr="00540490">
              <w:t>бессоюзном</w:t>
            </w:r>
            <w:r w:rsidRPr="00540490">
              <w:rPr>
                <w:spacing w:val="-2"/>
              </w:rPr>
              <w:t xml:space="preserve"> </w:t>
            </w:r>
            <w:r w:rsidRPr="00540490">
              <w:t>сложном</w:t>
            </w:r>
            <w:r w:rsidRPr="00540490">
              <w:rPr>
                <w:spacing w:val="-1"/>
              </w:rPr>
              <w:t xml:space="preserve"> </w:t>
            </w:r>
            <w:r w:rsidRPr="00540490">
              <w:t>предложении.</w:t>
            </w:r>
          </w:p>
        </w:tc>
        <w:tc>
          <w:tcPr>
            <w:tcW w:w="1134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09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60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rPr>
          <w:jc w:val="center"/>
        </w:trPr>
        <w:tc>
          <w:tcPr>
            <w:tcW w:w="110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68-70</w:t>
            </w:r>
          </w:p>
        </w:tc>
        <w:tc>
          <w:tcPr>
            <w:tcW w:w="8733" w:type="dxa"/>
          </w:tcPr>
          <w:p w:rsidR="001269C7" w:rsidRPr="00540490" w:rsidRDefault="001269C7" w:rsidP="00CC610B">
            <w:pPr>
              <w:pStyle w:val="TableParagraph"/>
              <w:spacing w:line="268" w:lineRule="exact"/>
              <w:ind w:left="107"/>
            </w:pPr>
            <w:r w:rsidRPr="00540490">
              <w:t>Двоеточие</w:t>
            </w:r>
            <w:r w:rsidRPr="00540490">
              <w:rPr>
                <w:spacing w:val="41"/>
              </w:rPr>
              <w:t xml:space="preserve"> </w:t>
            </w:r>
            <w:r w:rsidRPr="00540490">
              <w:t>в</w:t>
            </w:r>
            <w:r w:rsidRPr="00540490">
              <w:rPr>
                <w:spacing w:val="100"/>
              </w:rPr>
              <w:t xml:space="preserve"> </w:t>
            </w:r>
            <w:r w:rsidRPr="00540490">
              <w:t>бессоюзном</w:t>
            </w:r>
            <w:r w:rsidRPr="00540490">
              <w:rPr>
                <w:spacing w:val="100"/>
              </w:rPr>
              <w:t xml:space="preserve"> </w:t>
            </w:r>
            <w:r w:rsidRPr="00540490">
              <w:t>сложном</w:t>
            </w:r>
            <w:r w:rsidRPr="00540490">
              <w:rPr>
                <w:spacing w:val="101"/>
              </w:rPr>
              <w:t xml:space="preserve"> </w:t>
            </w:r>
            <w:r w:rsidRPr="00540490">
              <w:t>предложении.</w:t>
            </w:r>
            <w:r w:rsidRPr="00540490">
              <w:rPr>
                <w:spacing w:val="100"/>
              </w:rPr>
              <w:t xml:space="preserve"> </w:t>
            </w:r>
            <w:proofErr w:type="gramStart"/>
            <w:r w:rsidRPr="00540490">
              <w:t>(Повторение:</w:t>
            </w:r>
            <w:r w:rsidRPr="00540490">
              <w:rPr>
                <w:spacing w:val="100"/>
              </w:rPr>
              <w:t xml:space="preserve"> </w:t>
            </w:r>
            <w:r w:rsidRPr="00540490">
              <w:t>знаки</w:t>
            </w:r>
            <w:proofErr w:type="gramEnd"/>
          </w:p>
          <w:p w:rsidR="001269C7" w:rsidRPr="00540490" w:rsidRDefault="001269C7" w:rsidP="00CC610B">
            <w:pPr>
              <w:pStyle w:val="TableParagraph"/>
              <w:spacing w:line="264" w:lineRule="exact"/>
              <w:ind w:left="107"/>
            </w:pPr>
            <w:r w:rsidRPr="00540490">
              <w:t>препинания</w:t>
            </w:r>
            <w:r w:rsidRPr="00540490">
              <w:rPr>
                <w:spacing w:val="-3"/>
              </w:rPr>
              <w:t xml:space="preserve"> </w:t>
            </w:r>
            <w:r w:rsidRPr="00540490">
              <w:t>в</w:t>
            </w:r>
            <w:r w:rsidRPr="00540490">
              <w:rPr>
                <w:spacing w:val="-4"/>
              </w:rPr>
              <w:t xml:space="preserve"> </w:t>
            </w:r>
            <w:r w:rsidRPr="00540490">
              <w:t>предложениях</w:t>
            </w:r>
            <w:r w:rsidRPr="00540490">
              <w:rPr>
                <w:spacing w:val="-1"/>
              </w:rPr>
              <w:t xml:space="preserve"> </w:t>
            </w:r>
            <w:r w:rsidRPr="00540490">
              <w:t>с</w:t>
            </w:r>
            <w:r w:rsidRPr="00540490">
              <w:rPr>
                <w:spacing w:val="-4"/>
              </w:rPr>
              <w:t xml:space="preserve"> </w:t>
            </w:r>
            <w:r w:rsidRPr="00540490">
              <w:t>обособленными</w:t>
            </w:r>
            <w:r w:rsidRPr="00540490">
              <w:rPr>
                <w:spacing w:val="-5"/>
              </w:rPr>
              <w:t xml:space="preserve"> </w:t>
            </w:r>
            <w:r w:rsidRPr="00540490">
              <w:t>членами)</w:t>
            </w:r>
          </w:p>
        </w:tc>
        <w:tc>
          <w:tcPr>
            <w:tcW w:w="1134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09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61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rPr>
          <w:jc w:val="center"/>
        </w:trPr>
        <w:tc>
          <w:tcPr>
            <w:tcW w:w="110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71-73</w:t>
            </w:r>
          </w:p>
        </w:tc>
        <w:tc>
          <w:tcPr>
            <w:tcW w:w="8733" w:type="dxa"/>
          </w:tcPr>
          <w:p w:rsidR="001269C7" w:rsidRPr="00540490" w:rsidRDefault="001269C7" w:rsidP="00CC610B">
            <w:pPr>
              <w:pStyle w:val="TableParagraph"/>
              <w:tabs>
                <w:tab w:val="left" w:pos="870"/>
                <w:tab w:val="left" w:pos="1244"/>
                <w:tab w:val="left" w:pos="2738"/>
                <w:tab w:val="left" w:pos="3911"/>
                <w:tab w:val="left" w:pos="5608"/>
                <w:tab w:val="left" w:pos="7234"/>
              </w:tabs>
              <w:spacing w:line="270" w:lineRule="exact"/>
              <w:ind w:left="107"/>
            </w:pPr>
            <w:r w:rsidRPr="00540490">
              <w:t>Тире</w:t>
            </w:r>
            <w:r w:rsidRPr="00540490">
              <w:tab/>
              <w:t>в</w:t>
            </w:r>
            <w:r w:rsidRPr="00540490">
              <w:tab/>
              <w:t>бессоюзном</w:t>
            </w:r>
            <w:r w:rsidRPr="00540490">
              <w:tab/>
              <w:t>сложном предложении (Повторение: знаки препинания</w:t>
            </w:r>
            <w:r w:rsidRPr="00540490">
              <w:rPr>
                <w:spacing w:val="-3"/>
              </w:rPr>
              <w:t xml:space="preserve"> </w:t>
            </w:r>
            <w:r w:rsidRPr="00540490">
              <w:t>в</w:t>
            </w:r>
            <w:r w:rsidRPr="00540490">
              <w:rPr>
                <w:spacing w:val="-4"/>
              </w:rPr>
              <w:t xml:space="preserve"> </w:t>
            </w:r>
            <w:r w:rsidRPr="00540490">
              <w:t>предложениях</w:t>
            </w:r>
            <w:r w:rsidRPr="00540490">
              <w:rPr>
                <w:spacing w:val="-1"/>
              </w:rPr>
              <w:t xml:space="preserve"> </w:t>
            </w:r>
            <w:r w:rsidRPr="00540490">
              <w:t>с</w:t>
            </w:r>
            <w:r w:rsidRPr="00540490">
              <w:rPr>
                <w:spacing w:val="-4"/>
              </w:rPr>
              <w:t xml:space="preserve"> </w:t>
            </w:r>
            <w:r w:rsidRPr="00540490">
              <w:t>обособленными</w:t>
            </w:r>
            <w:r w:rsidRPr="00540490">
              <w:rPr>
                <w:spacing w:val="-5"/>
              </w:rPr>
              <w:t xml:space="preserve"> </w:t>
            </w:r>
            <w:r w:rsidRPr="00540490">
              <w:t>членами)</w:t>
            </w:r>
          </w:p>
        </w:tc>
        <w:tc>
          <w:tcPr>
            <w:tcW w:w="1134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09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62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rPr>
          <w:jc w:val="center"/>
        </w:trPr>
        <w:tc>
          <w:tcPr>
            <w:tcW w:w="110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74-75</w:t>
            </w:r>
          </w:p>
        </w:tc>
        <w:tc>
          <w:tcPr>
            <w:tcW w:w="8733" w:type="dxa"/>
          </w:tcPr>
          <w:p w:rsidR="001269C7" w:rsidRPr="00540490" w:rsidRDefault="001269C7" w:rsidP="00CC610B">
            <w:pPr>
              <w:pStyle w:val="TableParagraph"/>
              <w:tabs>
                <w:tab w:val="left" w:pos="870"/>
                <w:tab w:val="left" w:pos="1244"/>
                <w:tab w:val="left" w:pos="2738"/>
                <w:tab w:val="left" w:pos="3911"/>
                <w:tab w:val="left" w:pos="5608"/>
                <w:tab w:val="left" w:pos="7234"/>
              </w:tabs>
              <w:spacing w:line="270" w:lineRule="exact"/>
              <w:ind w:left="107"/>
            </w:pPr>
            <w:r w:rsidRPr="00540490">
              <w:t>Синтаксический и пунктуационный анализ бессоюзных сложных  предложений</w:t>
            </w:r>
          </w:p>
        </w:tc>
        <w:tc>
          <w:tcPr>
            <w:tcW w:w="1134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09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9C7" w:rsidRPr="00540490" w:rsidTr="00CC610B">
        <w:trPr>
          <w:jc w:val="center"/>
        </w:trPr>
        <w:tc>
          <w:tcPr>
            <w:tcW w:w="110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76-77</w:t>
            </w:r>
          </w:p>
        </w:tc>
        <w:tc>
          <w:tcPr>
            <w:tcW w:w="8733" w:type="dxa"/>
          </w:tcPr>
          <w:p w:rsidR="001269C7" w:rsidRPr="00540490" w:rsidRDefault="001269C7" w:rsidP="00CC610B">
            <w:pPr>
              <w:pStyle w:val="TableParagraph"/>
              <w:spacing w:line="256" w:lineRule="exact"/>
              <w:ind w:left="107"/>
            </w:pPr>
            <w:r w:rsidRPr="00540490">
              <w:t>Обобщение</w:t>
            </w:r>
            <w:r w:rsidRPr="00540490">
              <w:rPr>
                <w:spacing w:val="-5"/>
              </w:rPr>
              <w:t xml:space="preserve"> </w:t>
            </w:r>
            <w:proofErr w:type="gramStart"/>
            <w:r w:rsidRPr="00540490">
              <w:t>изученного</w:t>
            </w:r>
            <w:proofErr w:type="gramEnd"/>
            <w:r w:rsidRPr="00540490">
              <w:rPr>
                <w:spacing w:val="-4"/>
              </w:rPr>
              <w:t xml:space="preserve"> </w:t>
            </w:r>
            <w:r w:rsidRPr="00540490">
              <w:t>по</w:t>
            </w:r>
            <w:r w:rsidRPr="00540490">
              <w:rPr>
                <w:spacing w:val="-3"/>
              </w:rPr>
              <w:t xml:space="preserve"> </w:t>
            </w:r>
            <w:r w:rsidRPr="00540490">
              <w:t>теме</w:t>
            </w:r>
            <w:r w:rsidRPr="00540490">
              <w:rPr>
                <w:spacing w:val="-1"/>
              </w:rPr>
              <w:t xml:space="preserve"> </w:t>
            </w:r>
            <w:r w:rsidRPr="00540490">
              <w:t>«Бессоюзное</w:t>
            </w:r>
            <w:r w:rsidRPr="00540490">
              <w:rPr>
                <w:spacing w:val="-4"/>
              </w:rPr>
              <w:t xml:space="preserve"> </w:t>
            </w:r>
            <w:r w:rsidRPr="00540490">
              <w:t>сложное</w:t>
            </w:r>
            <w:r w:rsidRPr="00540490">
              <w:rPr>
                <w:spacing w:val="-5"/>
              </w:rPr>
              <w:t xml:space="preserve"> </w:t>
            </w:r>
            <w:r w:rsidRPr="00540490">
              <w:t>предложение»</w:t>
            </w:r>
          </w:p>
        </w:tc>
        <w:tc>
          <w:tcPr>
            <w:tcW w:w="1134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09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63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rPr>
          <w:jc w:val="center"/>
        </w:trPr>
        <w:tc>
          <w:tcPr>
            <w:tcW w:w="110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8733" w:type="dxa"/>
          </w:tcPr>
          <w:p w:rsidR="001269C7" w:rsidRPr="00540490" w:rsidRDefault="001269C7" w:rsidP="00CC610B">
            <w:pPr>
              <w:pStyle w:val="TableParagraph"/>
              <w:spacing w:line="256" w:lineRule="exact"/>
              <w:ind w:left="107"/>
              <w:rPr>
                <w:b/>
              </w:rPr>
            </w:pPr>
            <w:r w:rsidRPr="00540490">
              <w:rPr>
                <w:b/>
              </w:rPr>
              <w:t xml:space="preserve">И.К. </w:t>
            </w:r>
            <w:r w:rsidRPr="00540490">
              <w:t>Контрольная работа по теме «Бессоюзное предложение»</w:t>
            </w:r>
          </w:p>
        </w:tc>
        <w:tc>
          <w:tcPr>
            <w:tcW w:w="1134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9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64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rPr>
          <w:jc w:val="center"/>
        </w:trPr>
        <w:tc>
          <w:tcPr>
            <w:tcW w:w="110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79</w:t>
            </w:r>
          </w:p>
        </w:tc>
        <w:tc>
          <w:tcPr>
            <w:tcW w:w="8733" w:type="dxa"/>
          </w:tcPr>
          <w:p w:rsidR="001269C7" w:rsidRPr="00540490" w:rsidRDefault="001269C7" w:rsidP="00CC610B">
            <w:pPr>
              <w:pStyle w:val="TableParagraph"/>
              <w:spacing w:line="256" w:lineRule="exact"/>
              <w:ind w:left="107"/>
            </w:pPr>
            <w:r w:rsidRPr="00540490">
              <w:rPr>
                <w:b/>
              </w:rPr>
              <w:t>Р.3</w:t>
            </w:r>
            <w:r>
              <w:rPr>
                <w:b/>
              </w:rPr>
              <w:t>.</w:t>
            </w:r>
            <w:r w:rsidRPr="00540490">
              <w:rPr>
                <w:b/>
              </w:rPr>
              <w:t xml:space="preserve"> </w:t>
            </w:r>
            <w:r w:rsidRPr="00540490">
              <w:rPr>
                <w:b/>
                <w:spacing w:val="-3"/>
              </w:rPr>
              <w:t xml:space="preserve"> </w:t>
            </w:r>
            <w:r w:rsidRPr="00540490">
              <w:t>Реферат</w:t>
            </w:r>
            <w:r w:rsidRPr="00540490">
              <w:rPr>
                <w:spacing w:val="-2"/>
              </w:rPr>
              <w:t xml:space="preserve"> </w:t>
            </w:r>
            <w:r w:rsidRPr="00540490">
              <w:t>на</w:t>
            </w:r>
            <w:r w:rsidRPr="00540490">
              <w:rPr>
                <w:spacing w:val="-4"/>
              </w:rPr>
              <w:t xml:space="preserve"> </w:t>
            </w:r>
            <w:r w:rsidRPr="00540490">
              <w:t>лингвистическую</w:t>
            </w:r>
            <w:r w:rsidRPr="00540490">
              <w:rPr>
                <w:spacing w:val="-2"/>
              </w:rPr>
              <w:t xml:space="preserve"> </w:t>
            </w:r>
            <w:r w:rsidRPr="00540490">
              <w:t>тему</w:t>
            </w:r>
          </w:p>
        </w:tc>
        <w:tc>
          <w:tcPr>
            <w:tcW w:w="1134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09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65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rPr>
          <w:jc w:val="center"/>
        </w:trPr>
        <w:tc>
          <w:tcPr>
            <w:tcW w:w="110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3" w:type="dxa"/>
          </w:tcPr>
          <w:p w:rsidR="001269C7" w:rsidRPr="00540490" w:rsidRDefault="001269C7" w:rsidP="00CC610B">
            <w:pPr>
              <w:pStyle w:val="TableParagraph"/>
              <w:spacing w:line="256" w:lineRule="exact"/>
              <w:ind w:left="107"/>
              <w:rPr>
                <w:b/>
              </w:rPr>
            </w:pPr>
            <w:r w:rsidRPr="00540490">
              <w:rPr>
                <w:b/>
              </w:rPr>
              <w:t>Сложные предложения с разными видами союзной и бессоюзной связи</w:t>
            </w:r>
          </w:p>
        </w:tc>
        <w:tc>
          <w:tcPr>
            <w:tcW w:w="1134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b/>
                <w:sz w:val="24"/>
                <w:szCs w:val="24"/>
              </w:rPr>
              <w:t>9+2</w:t>
            </w:r>
          </w:p>
        </w:tc>
        <w:tc>
          <w:tcPr>
            <w:tcW w:w="3709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9C7" w:rsidRPr="00540490" w:rsidTr="00CC610B">
        <w:trPr>
          <w:jc w:val="center"/>
        </w:trPr>
        <w:tc>
          <w:tcPr>
            <w:tcW w:w="110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80-82</w:t>
            </w:r>
          </w:p>
        </w:tc>
        <w:tc>
          <w:tcPr>
            <w:tcW w:w="8733" w:type="dxa"/>
          </w:tcPr>
          <w:p w:rsidR="001269C7" w:rsidRDefault="001269C7" w:rsidP="00CC610B">
            <w:pPr>
              <w:pStyle w:val="TableParagraph"/>
              <w:ind w:left="107"/>
              <w:rPr>
                <w:spacing w:val="20"/>
              </w:rPr>
            </w:pPr>
            <w:r w:rsidRPr="00540490">
              <w:t>Сложные</w:t>
            </w:r>
            <w:r w:rsidRPr="00540490">
              <w:rPr>
                <w:spacing w:val="17"/>
              </w:rPr>
              <w:t xml:space="preserve"> </w:t>
            </w:r>
            <w:r w:rsidRPr="00540490">
              <w:t>предложения</w:t>
            </w:r>
            <w:r w:rsidRPr="00540490">
              <w:rPr>
                <w:spacing w:val="16"/>
              </w:rPr>
              <w:t xml:space="preserve"> </w:t>
            </w:r>
            <w:r w:rsidRPr="00540490">
              <w:t>с</w:t>
            </w:r>
            <w:r w:rsidRPr="00540490">
              <w:rPr>
                <w:spacing w:val="18"/>
              </w:rPr>
              <w:t xml:space="preserve"> </w:t>
            </w:r>
            <w:r w:rsidRPr="00540490">
              <w:t>разными</w:t>
            </w:r>
            <w:r w:rsidRPr="00540490">
              <w:rPr>
                <w:spacing w:val="19"/>
              </w:rPr>
              <w:t xml:space="preserve"> </w:t>
            </w:r>
            <w:r w:rsidRPr="00540490">
              <w:t>видами</w:t>
            </w:r>
            <w:r w:rsidRPr="00540490">
              <w:rPr>
                <w:spacing w:val="20"/>
              </w:rPr>
              <w:t xml:space="preserve"> </w:t>
            </w:r>
            <w:r w:rsidRPr="00540490">
              <w:t>союзной</w:t>
            </w:r>
            <w:r w:rsidRPr="00540490">
              <w:rPr>
                <w:spacing w:val="20"/>
              </w:rPr>
              <w:t xml:space="preserve"> </w:t>
            </w:r>
            <w:r w:rsidRPr="00540490">
              <w:t>и</w:t>
            </w:r>
            <w:r w:rsidRPr="00540490">
              <w:rPr>
                <w:spacing w:val="20"/>
              </w:rPr>
              <w:t xml:space="preserve"> </w:t>
            </w:r>
            <w:r w:rsidRPr="00540490">
              <w:t>бессоюзной</w:t>
            </w:r>
            <w:r w:rsidRPr="00540490">
              <w:rPr>
                <w:spacing w:val="20"/>
              </w:rPr>
              <w:t xml:space="preserve"> </w:t>
            </w:r>
            <w:r w:rsidRPr="00540490">
              <w:t>связи</w:t>
            </w:r>
            <w:r w:rsidRPr="00540490">
              <w:rPr>
                <w:spacing w:val="20"/>
              </w:rPr>
              <w:t xml:space="preserve">. </w:t>
            </w:r>
          </w:p>
          <w:p w:rsidR="001269C7" w:rsidRPr="00540490" w:rsidRDefault="001269C7" w:rsidP="00CC610B">
            <w:pPr>
              <w:pStyle w:val="TableParagraph"/>
              <w:ind w:left="107"/>
            </w:pPr>
            <w:r w:rsidRPr="00540490">
              <w:rPr>
                <w:spacing w:val="20"/>
              </w:rPr>
              <w:t>Типы сложных предложений с разными типами связи</w:t>
            </w:r>
          </w:p>
        </w:tc>
        <w:tc>
          <w:tcPr>
            <w:tcW w:w="1134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09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66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rPr>
          <w:jc w:val="center"/>
        </w:trPr>
        <w:tc>
          <w:tcPr>
            <w:tcW w:w="110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83-84</w:t>
            </w:r>
          </w:p>
        </w:tc>
        <w:tc>
          <w:tcPr>
            <w:tcW w:w="8733" w:type="dxa"/>
          </w:tcPr>
          <w:p w:rsidR="001269C7" w:rsidRPr="00540490" w:rsidRDefault="001269C7" w:rsidP="00CC610B">
            <w:pPr>
              <w:pStyle w:val="TableParagraph"/>
              <w:ind w:left="107"/>
            </w:pPr>
            <w:r w:rsidRPr="00540490">
              <w:t>Знаки препинания в сложных предложения</w:t>
            </w:r>
            <w:r>
              <w:t>х</w:t>
            </w:r>
            <w:r w:rsidRPr="00540490">
              <w:rPr>
                <w:spacing w:val="16"/>
              </w:rPr>
              <w:t xml:space="preserve"> </w:t>
            </w:r>
            <w:r w:rsidRPr="00540490">
              <w:t>с</w:t>
            </w:r>
            <w:r w:rsidRPr="00540490">
              <w:rPr>
                <w:spacing w:val="18"/>
              </w:rPr>
              <w:t xml:space="preserve"> </w:t>
            </w:r>
            <w:r w:rsidRPr="00540490">
              <w:t>разными</w:t>
            </w:r>
            <w:r w:rsidRPr="00540490">
              <w:rPr>
                <w:spacing w:val="19"/>
              </w:rPr>
              <w:t xml:space="preserve"> </w:t>
            </w:r>
            <w:r w:rsidRPr="00540490">
              <w:t>видами</w:t>
            </w:r>
            <w:r w:rsidRPr="00540490">
              <w:rPr>
                <w:spacing w:val="20"/>
              </w:rPr>
              <w:t xml:space="preserve"> </w:t>
            </w:r>
            <w:r w:rsidRPr="00540490">
              <w:t>союзной</w:t>
            </w:r>
            <w:r w:rsidRPr="00540490">
              <w:rPr>
                <w:spacing w:val="20"/>
              </w:rPr>
              <w:t xml:space="preserve"> </w:t>
            </w:r>
            <w:r>
              <w:rPr>
                <w:spacing w:val="20"/>
              </w:rPr>
              <w:t xml:space="preserve">                  </w:t>
            </w:r>
            <w:r w:rsidRPr="00540490">
              <w:t>и</w:t>
            </w:r>
            <w:r w:rsidRPr="00540490">
              <w:rPr>
                <w:spacing w:val="20"/>
              </w:rPr>
              <w:t xml:space="preserve"> </w:t>
            </w:r>
            <w:r w:rsidRPr="00540490">
              <w:t>бессоюзной</w:t>
            </w:r>
            <w:r w:rsidRPr="00540490">
              <w:rPr>
                <w:spacing w:val="20"/>
              </w:rPr>
              <w:t xml:space="preserve"> </w:t>
            </w:r>
            <w:r w:rsidRPr="00540490">
              <w:t>связи</w:t>
            </w:r>
          </w:p>
        </w:tc>
        <w:tc>
          <w:tcPr>
            <w:tcW w:w="1134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09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67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rPr>
          <w:jc w:val="center"/>
        </w:trPr>
        <w:tc>
          <w:tcPr>
            <w:tcW w:w="110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8733" w:type="dxa"/>
          </w:tcPr>
          <w:p w:rsidR="001269C7" w:rsidRPr="00540490" w:rsidRDefault="001269C7" w:rsidP="00CC610B">
            <w:pPr>
              <w:pStyle w:val="TableParagraph"/>
              <w:spacing w:line="256" w:lineRule="exact"/>
              <w:ind w:left="107"/>
            </w:pPr>
            <w:r w:rsidRPr="00540490">
              <w:t>Авторское употребление</w:t>
            </w:r>
            <w:r w:rsidRPr="00540490">
              <w:rPr>
                <w:spacing w:val="-5"/>
              </w:rPr>
              <w:t xml:space="preserve"> </w:t>
            </w:r>
            <w:r w:rsidRPr="00540490">
              <w:t>знаков</w:t>
            </w:r>
            <w:r w:rsidRPr="00540490">
              <w:rPr>
                <w:spacing w:val="-4"/>
              </w:rPr>
              <w:t xml:space="preserve"> </w:t>
            </w:r>
            <w:r w:rsidRPr="00540490">
              <w:t>препинания</w:t>
            </w:r>
          </w:p>
        </w:tc>
        <w:tc>
          <w:tcPr>
            <w:tcW w:w="1134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09" w:type="dxa"/>
          </w:tcPr>
          <w:p w:rsidR="001269C7" w:rsidRPr="00540490" w:rsidRDefault="00217A3C" w:rsidP="00CC610B">
            <w:pPr>
              <w:spacing w:after="15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68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  <w:lang w:eastAsia="ru-RU"/>
                </w:rPr>
                <w:t>https://prosv.ru/static/tsok</w:t>
              </w:r>
            </w:hyperlink>
          </w:p>
        </w:tc>
      </w:tr>
      <w:tr w:rsidR="001269C7" w:rsidRPr="00540490" w:rsidTr="00CC610B">
        <w:trPr>
          <w:jc w:val="center"/>
        </w:trPr>
        <w:tc>
          <w:tcPr>
            <w:tcW w:w="110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86-88</w:t>
            </w:r>
          </w:p>
        </w:tc>
        <w:tc>
          <w:tcPr>
            <w:tcW w:w="8733" w:type="dxa"/>
          </w:tcPr>
          <w:p w:rsidR="001269C7" w:rsidRPr="00540490" w:rsidRDefault="001269C7" w:rsidP="00CC610B">
            <w:pPr>
              <w:pStyle w:val="TableParagraph"/>
              <w:spacing w:line="268" w:lineRule="exact"/>
              <w:ind w:left="107"/>
            </w:pPr>
            <w:r w:rsidRPr="00540490">
              <w:t xml:space="preserve">Обобщающее повторение </w:t>
            </w:r>
            <w:r w:rsidRPr="00540490">
              <w:rPr>
                <w:spacing w:val="6"/>
              </w:rPr>
              <w:t xml:space="preserve"> </w:t>
            </w:r>
            <w:r w:rsidRPr="00540490">
              <w:t>по</w:t>
            </w:r>
            <w:r w:rsidRPr="00540490">
              <w:rPr>
                <w:spacing w:val="7"/>
              </w:rPr>
              <w:t xml:space="preserve"> </w:t>
            </w:r>
            <w:r w:rsidRPr="00540490">
              <w:t>теме</w:t>
            </w:r>
            <w:r w:rsidRPr="00540490">
              <w:rPr>
                <w:spacing w:val="10"/>
              </w:rPr>
              <w:t xml:space="preserve"> </w:t>
            </w:r>
            <w:r w:rsidRPr="00540490">
              <w:t>«Сложно</w:t>
            </w:r>
            <w:r>
              <w:t>е</w:t>
            </w:r>
            <w:r w:rsidRPr="00540490">
              <w:rPr>
                <w:spacing w:val="6"/>
              </w:rPr>
              <w:t xml:space="preserve"> </w:t>
            </w:r>
            <w:r w:rsidRPr="00540490">
              <w:t>предложение»</w:t>
            </w:r>
          </w:p>
        </w:tc>
        <w:tc>
          <w:tcPr>
            <w:tcW w:w="1134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09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69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  <w:lang w:eastAsia="ru-RU"/>
                </w:rPr>
                <w:t>https://prosv.ru/static/tsok</w:t>
              </w:r>
            </w:hyperlink>
          </w:p>
        </w:tc>
      </w:tr>
      <w:tr w:rsidR="001269C7" w:rsidRPr="00540490" w:rsidTr="00CC610B">
        <w:trPr>
          <w:jc w:val="center"/>
        </w:trPr>
        <w:tc>
          <w:tcPr>
            <w:tcW w:w="110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8733" w:type="dxa"/>
          </w:tcPr>
          <w:p w:rsidR="001269C7" w:rsidRPr="00540490" w:rsidRDefault="001269C7" w:rsidP="00CC610B">
            <w:pPr>
              <w:pStyle w:val="TableParagraph"/>
              <w:spacing w:line="258" w:lineRule="exact"/>
              <w:ind w:left="107"/>
            </w:pPr>
            <w:r w:rsidRPr="00540490">
              <w:rPr>
                <w:b/>
              </w:rPr>
              <w:t>И.К</w:t>
            </w:r>
            <w:r w:rsidRPr="00316731">
              <w:rPr>
                <w:b/>
              </w:rPr>
              <w:t>.</w:t>
            </w:r>
            <w:r w:rsidRPr="00540490">
              <w:t xml:space="preserve"> Итоговая контрольная</w:t>
            </w:r>
            <w:r w:rsidRPr="00540490">
              <w:rPr>
                <w:spacing w:val="-4"/>
              </w:rPr>
              <w:t xml:space="preserve"> </w:t>
            </w:r>
            <w:r w:rsidRPr="00540490">
              <w:t>работа</w:t>
            </w:r>
            <w:r w:rsidRPr="00540490">
              <w:rPr>
                <w:spacing w:val="-4"/>
              </w:rPr>
              <w:t xml:space="preserve"> </w:t>
            </w:r>
            <w:r w:rsidRPr="00540490">
              <w:t>по</w:t>
            </w:r>
            <w:r w:rsidRPr="00540490">
              <w:rPr>
                <w:spacing w:val="-3"/>
              </w:rPr>
              <w:t xml:space="preserve"> </w:t>
            </w:r>
            <w:r w:rsidRPr="00540490">
              <w:t>теме «Сложное</w:t>
            </w:r>
            <w:r w:rsidRPr="00540490">
              <w:rPr>
                <w:spacing w:val="-4"/>
              </w:rPr>
              <w:t xml:space="preserve"> </w:t>
            </w:r>
            <w:r w:rsidRPr="00540490">
              <w:t>предложение»</w:t>
            </w:r>
          </w:p>
        </w:tc>
        <w:tc>
          <w:tcPr>
            <w:tcW w:w="1134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09" w:type="dxa"/>
          </w:tcPr>
          <w:p w:rsidR="001269C7" w:rsidRPr="00540490" w:rsidRDefault="00217A3C" w:rsidP="00CC610B">
            <w:pPr>
              <w:spacing w:after="15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670" w:history="1">
              <w:r w:rsidR="001269C7" w:rsidRPr="00540490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http://school-collection.edu.ru/catalog/</w:t>
              </w:r>
            </w:hyperlink>
          </w:p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71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rPr>
          <w:jc w:val="center"/>
        </w:trPr>
        <w:tc>
          <w:tcPr>
            <w:tcW w:w="110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8733" w:type="dxa"/>
          </w:tcPr>
          <w:p w:rsidR="001269C7" w:rsidRPr="00540490" w:rsidRDefault="001269C7" w:rsidP="00CC610B">
            <w:pPr>
              <w:pStyle w:val="TableParagraph"/>
              <w:spacing w:line="256" w:lineRule="exact"/>
              <w:ind w:left="107"/>
            </w:pPr>
            <w:r w:rsidRPr="00540490">
              <w:rPr>
                <w:b/>
              </w:rPr>
              <w:t>Р.2</w:t>
            </w:r>
            <w:r>
              <w:rPr>
                <w:b/>
              </w:rPr>
              <w:t>.</w:t>
            </w:r>
            <w:r w:rsidRPr="00540490">
              <w:rPr>
                <w:b/>
                <w:spacing w:val="-2"/>
              </w:rPr>
              <w:t xml:space="preserve"> </w:t>
            </w:r>
            <w:r w:rsidRPr="00540490">
              <w:t>Сжатое</w:t>
            </w:r>
            <w:r w:rsidRPr="00540490">
              <w:rPr>
                <w:spacing w:val="-1"/>
              </w:rPr>
              <w:t xml:space="preserve"> </w:t>
            </w:r>
            <w:r w:rsidRPr="00540490">
              <w:t>изложение</w:t>
            </w:r>
            <w:r w:rsidRPr="00540490">
              <w:rPr>
                <w:spacing w:val="-3"/>
              </w:rPr>
              <w:t xml:space="preserve"> </w:t>
            </w:r>
            <w:r w:rsidRPr="00540490">
              <w:t>и</w:t>
            </w:r>
            <w:r w:rsidRPr="00540490">
              <w:rPr>
                <w:spacing w:val="-1"/>
              </w:rPr>
              <w:t xml:space="preserve"> </w:t>
            </w:r>
            <w:r w:rsidRPr="00540490">
              <w:t>текста</w:t>
            </w:r>
            <w:r w:rsidRPr="00540490">
              <w:rPr>
                <w:spacing w:val="-2"/>
              </w:rPr>
              <w:t xml:space="preserve"> </w:t>
            </w:r>
            <w:r w:rsidRPr="00540490">
              <w:t>(упр.</w:t>
            </w:r>
            <w:r w:rsidRPr="00540490">
              <w:rPr>
                <w:spacing w:val="-1"/>
              </w:rPr>
              <w:t xml:space="preserve"> </w:t>
            </w:r>
            <w:r w:rsidRPr="00540490">
              <w:t>295</w:t>
            </w:r>
            <w:r w:rsidRPr="00540490">
              <w:rPr>
                <w:spacing w:val="-2"/>
              </w:rPr>
              <w:t xml:space="preserve"> </w:t>
            </w:r>
            <w:r w:rsidRPr="00540490">
              <w:t>или 301)</w:t>
            </w:r>
          </w:p>
        </w:tc>
        <w:tc>
          <w:tcPr>
            <w:tcW w:w="1134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09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72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rPr>
          <w:jc w:val="center"/>
        </w:trPr>
        <w:tc>
          <w:tcPr>
            <w:tcW w:w="110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8733" w:type="dxa"/>
          </w:tcPr>
          <w:p w:rsidR="001269C7" w:rsidRDefault="001269C7" w:rsidP="00CC610B">
            <w:pPr>
              <w:pStyle w:val="TableParagraph"/>
              <w:spacing w:line="268" w:lineRule="exact"/>
              <w:ind w:left="107"/>
              <w:rPr>
                <w:spacing w:val="36"/>
              </w:rPr>
            </w:pPr>
            <w:r w:rsidRPr="00540490">
              <w:rPr>
                <w:b/>
              </w:rPr>
              <w:t>И.К.</w:t>
            </w:r>
            <w:r w:rsidRPr="00540490">
              <w:rPr>
                <w:b/>
                <w:spacing w:val="43"/>
              </w:rPr>
              <w:t xml:space="preserve"> </w:t>
            </w:r>
            <w:r w:rsidRPr="00540490">
              <w:t>Сочинение-рассуждение</w:t>
            </w:r>
            <w:r w:rsidRPr="00540490">
              <w:rPr>
                <w:spacing w:val="42"/>
              </w:rPr>
              <w:t xml:space="preserve"> </w:t>
            </w:r>
            <w:r w:rsidRPr="00540490">
              <w:t>на</w:t>
            </w:r>
            <w:r w:rsidRPr="00540490">
              <w:rPr>
                <w:spacing w:val="42"/>
              </w:rPr>
              <w:t xml:space="preserve"> </w:t>
            </w:r>
            <w:r w:rsidRPr="00540490">
              <w:t>тему</w:t>
            </w:r>
            <w:r w:rsidRPr="00540490">
              <w:rPr>
                <w:spacing w:val="43"/>
              </w:rPr>
              <w:t xml:space="preserve"> </w:t>
            </w:r>
            <w:r w:rsidRPr="00540490">
              <w:t>«Как</w:t>
            </w:r>
            <w:r w:rsidRPr="00540490">
              <w:rPr>
                <w:spacing w:val="44"/>
              </w:rPr>
              <w:t xml:space="preserve"> </w:t>
            </w:r>
            <w:r w:rsidRPr="00540490">
              <w:t>я</w:t>
            </w:r>
            <w:r w:rsidRPr="00540490">
              <w:rPr>
                <w:spacing w:val="45"/>
              </w:rPr>
              <w:t xml:space="preserve"> </w:t>
            </w:r>
            <w:r w:rsidRPr="00540490">
              <w:t>понимаю</w:t>
            </w:r>
            <w:r w:rsidRPr="00540490">
              <w:rPr>
                <w:spacing w:val="42"/>
              </w:rPr>
              <w:t xml:space="preserve"> </w:t>
            </w:r>
            <w:r w:rsidRPr="00540490">
              <w:t>храбрость»</w:t>
            </w:r>
            <w:r w:rsidRPr="00540490">
              <w:rPr>
                <w:spacing w:val="36"/>
              </w:rPr>
              <w:t xml:space="preserve"> </w:t>
            </w:r>
          </w:p>
          <w:p w:rsidR="001269C7" w:rsidRPr="00540490" w:rsidRDefault="001269C7" w:rsidP="00CC610B">
            <w:pPr>
              <w:pStyle w:val="TableParagraph"/>
              <w:spacing w:line="268" w:lineRule="exact"/>
              <w:ind w:left="107"/>
            </w:pPr>
            <w:r w:rsidRPr="00540490">
              <w:t>(упр.</w:t>
            </w:r>
            <w:r>
              <w:t xml:space="preserve"> </w:t>
            </w:r>
            <w:r w:rsidRPr="00540490">
              <w:t>295,</w:t>
            </w:r>
            <w:r w:rsidRPr="00540490">
              <w:rPr>
                <w:spacing w:val="-1"/>
              </w:rPr>
              <w:t xml:space="preserve"> </w:t>
            </w:r>
            <w:r w:rsidRPr="00540490">
              <w:t>296)</w:t>
            </w:r>
          </w:p>
        </w:tc>
        <w:tc>
          <w:tcPr>
            <w:tcW w:w="1134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09" w:type="dxa"/>
          </w:tcPr>
          <w:p w:rsidR="001269C7" w:rsidRPr="00540490" w:rsidRDefault="00217A3C" w:rsidP="00CC610B">
            <w:pPr>
              <w:shd w:val="clear" w:color="auto" w:fill="FFFFFF"/>
              <w:spacing w:after="150" w:line="240" w:lineRule="auto"/>
              <w:jc w:val="center"/>
              <w:rPr>
                <w:rStyle w:val="ab"/>
                <w:rFonts w:ascii="Times New Roman" w:hAnsi="Times New Roman"/>
                <w:sz w:val="24"/>
                <w:szCs w:val="24"/>
                <w:lang w:eastAsia="ru-RU"/>
              </w:rPr>
            </w:pPr>
            <w:hyperlink r:id="rId673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  <w:lang w:eastAsia="ru-RU"/>
                </w:rPr>
                <w:t>http://gramma.ru/RUS/</w:t>
              </w:r>
            </w:hyperlink>
          </w:p>
          <w:p w:rsidR="001269C7" w:rsidRPr="00540490" w:rsidRDefault="00217A3C" w:rsidP="00CC610B">
            <w:pPr>
              <w:spacing w:after="15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74" w:history="1">
              <w:r w:rsidR="001269C7" w:rsidRPr="00540490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http://school-collection.edu.ru/catalog/</w:t>
              </w:r>
            </w:hyperlink>
          </w:p>
        </w:tc>
      </w:tr>
      <w:tr w:rsidR="001269C7" w:rsidRPr="00540490" w:rsidTr="00CC610B">
        <w:trPr>
          <w:jc w:val="center"/>
        </w:trPr>
        <w:tc>
          <w:tcPr>
            <w:tcW w:w="110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3" w:type="dxa"/>
          </w:tcPr>
          <w:p w:rsidR="001269C7" w:rsidRPr="00540490" w:rsidRDefault="001269C7" w:rsidP="00CC61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b/>
                <w:sz w:val="24"/>
                <w:szCs w:val="24"/>
              </w:rPr>
              <w:t>Прямая и косвенная речь. Цитирование</w:t>
            </w:r>
          </w:p>
        </w:tc>
        <w:tc>
          <w:tcPr>
            <w:tcW w:w="1134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709" w:type="dxa"/>
          </w:tcPr>
          <w:p w:rsidR="001269C7" w:rsidRPr="00540490" w:rsidRDefault="001269C7" w:rsidP="00CC610B">
            <w:pPr>
              <w:shd w:val="clear" w:color="auto" w:fill="FFFFFF"/>
              <w:spacing w:after="15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9C7" w:rsidRPr="00540490" w:rsidTr="00CC610B">
        <w:trPr>
          <w:jc w:val="center"/>
        </w:trPr>
        <w:tc>
          <w:tcPr>
            <w:tcW w:w="110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92-93</w:t>
            </w:r>
          </w:p>
        </w:tc>
        <w:tc>
          <w:tcPr>
            <w:tcW w:w="8733" w:type="dxa"/>
          </w:tcPr>
          <w:p w:rsidR="001269C7" w:rsidRPr="00540490" w:rsidRDefault="001269C7" w:rsidP="00CC610B">
            <w:pPr>
              <w:pStyle w:val="TableParagraph"/>
              <w:spacing w:line="264" w:lineRule="exact"/>
              <w:ind w:left="107"/>
            </w:pPr>
            <w:r w:rsidRPr="00540490">
              <w:t>Предложения с прямой речью. Знаки препинания в предложениях с прямой речью</w:t>
            </w:r>
          </w:p>
        </w:tc>
        <w:tc>
          <w:tcPr>
            <w:tcW w:w="1134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09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75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rPr>
          <w:jc w:val="center"/>
        </w:trPr>
        <w:tc>
          <w:tcPr>
            <w:tcW w:w="110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8733" w:type="dxa"/>
          </w:tcPr>
          <w:p w:rsidR="001269C7" w:rsidRPr="00540490" w:rsidRDefault="001269C7" w:rsidP="00CC610B">
            <w:pPr>
              <w:pStyle w:val="TableParagraph"/>
              <w:spacing w:line="264" w:lineRule="exact"/>
              <w:ind w:left="107"/>
            </w:pPr>
            <w:r w:rsidRPr="00540490">
              <w:t>Предложения с косвенной речью</w:t>
            </w:r>
          </w:p>
        </w:tc>
        <w:tc>
          <w:tcPr>
            <w:tcW w:w="1134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09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76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rPr>
          <w:jc w:val="center"/>
        </w:trPr>
        <w:tc>
          <w:tcPr>
            <w:tcW w:w="110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8733" w:type="dxa"/>
          </w:tcPr>
          <w:p w:rsidR="001269C7" w:rsidRPr="00540490" w:rsidRDefault="001269C7" w:rsidP="00CC610B">
            <w:pPr>
              <w:pStyle w:val="TableParagraph"/>
              <w:spacing w:line="264" w:lineRule="exact"/>
              <w:ind w:left="107"/>
            </w:pPr>
            <w:r w:rsidRPr="00540490">
              <w:t>Цитирование. Способы включения цитат</w:t>
            </w:r>
          </w:p>
        </w:tc>
        <w:tc>
          <w:tcPr>
            <w:tcW w:w="1134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09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9C7" w:rsidRPr="00540490" w:rsidTr="00CC610B">
        <w:trPr>
          <w:jc w:val="center"/>
        </w:trPr>
        <w:tc>
          <w:tcPr>
            <w:tcW w:w="110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8733" w:type="dxa"/>
          </w:tcPr>
          <w:p w:rsidR="001269C7" w:rsidRPr="00540490" w:rsidRDefault="001269C7" w:rsidP="00CC610B">
            <w:pPr>
              <w:pStyle w:val="TableParagraph"/>
              <w:spacing w:line="256" w:lineRule="exact"/>
              <w:ind w:left="107"/>
            </w:pPr>
            <w:r w:rsidRPr="00540490">
              <w:rPr>
                <w:b/>
              </w:rPr>
              <w:t>Р.3</w:t>
            </w:r>
            <w:r>
              <w:rPr>
                <w:b/>
              </w:rPr>
              <w:t>.</w:t>
            </w:r>
            <w:r w:rsidRPr="00540490">
              <w:rPr>
                <w:b/>
                <w:spacing w:val="-2"/>
              </w:rPr>
              <w:t xml:space="preserve"> </w:t>
            </w:r>
            <w:r w:rsidRPr="00540490">
              <w:rPr>
                <w:b/>
              </w:rPr>
              <w:t>С</w:t>
            </w:r>
            <w:r w:rsidRPr="00540490">
              <w:t>оставление</w:t>
            </w:r>
            <w:r w:rsidRPr="00540490">
              <w:rPr>
                <w:spacing w:val="-3"/>
              </w:rPr>
              <w:t xml:space="preserve"> </w:t>
            </w:r>
            <w:r w:rsidRPr="00540490">
              <w:t>конспекта</w:t>
            </w:r>
            <w:r w:rsidRPr="00540490">
              <w:rPr>
                <w:spacing w:val="-1"/>
              </w:rPr>
              <w:t xml:space="preserve"> </w:t>
            </w:r>
            <w:r w:rsidRPr="00540490">
              <w:t>текста</w:t>
            </w:r>
            <w:r w:rsidRPr="00540490">
              <w:rPr>
                <w:spacing w:val="-3"/>
              </w:rPr>
              <w:t xml:space="preserve"> </w:t>
            </w:r>
            <w:r w:rsidRPr="00540490">
              <w:t>(упр.</w:t>
            </w:r>
            <w:r w:rsidRPr="00540490">
              <w:rPr>
                <w:spacing w:val="-2"/>
              </w:rPr>
              <w:t xml:space="preserve"> </w:t>
            </w:r>
            <w:r w:rsidRPr="00540490">
              <w:t>308)</w:t>
            </w:r>
            <w:r w:rsidRPr="00540490">
              <w:rPr>
                <w:spacing w:val="-2"/>
              </w:rPr>
              <w:t xml:space="preserve"> </w:t>
            </w:r>
            <w:r w:rsidRPr="00540490">
              <w:t>и</w:t>
            </w:r>
            <w:r w:rsidRPr="00540490">
              <w:rPr>
                <w:spacing w:val="1"/>
              </w:rPr>
              <w:t xml:space="preserve"> </w:t>
            </w:r>
            <w:r w:rsidRPr="00540490">
              <w:t>тезисов</w:t>
            </w:r>
            <w:r w:rsidRPr="00540490">
              <w:rPr>
                <w:spacing w:val="-2"/>
              </w:rPr>
              <w:t xml:space="preserve"> </w:t>
            </w:r>
            <w:r w:rsidRPr="00540490">
              <w:t>к</w:t>
            </w:r>
            <w:r w:rsidRPr="00540490">
              <w:rPr>
                <w:spacing w:val="-1"/>
              </w:rPr>
              <w:t xml:space="preserve"> </w:t>
            </w:r>
            <w:r w:rsidRPr="00540490">
              <w:t>тексту</w:t>
            </w:r>
            <w:r w:rsidRPr="00540490">
              <w:rPr>
                <w:spacing w:val="-10"/>
              </w:rPr>
              <w:t xml:space="preserve"> </w:t>
            </w:r>
            <w:r w:rsidRPr="00540490">
              <w:t>(упр.</w:t>
            </w:r>
            <w:r w:rsidRPr="00540490">
              <w:rPr>
                <w:spacing w:val="1"/>
              </w:rPr>
              <w:t xml:space="preserve"> </w:t>
            </w:r>
            <w:r>
              <w:t>313)</w:t>
            </w:r>
          </w:p>
        </w:tc>
        <w:tc>
          <w:tcPr>
            <w:tcW w:w="1134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09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77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rPr>
          <w:jc w:val="center"/>
        </w:trPr>
        <w:tc>
          <w:tcPr>
            <w:tcW w:w="110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3" w:type="dxa"/>
          </w:tcPr>
          <w:p w:rsidR="001269C7" w:rsidRPr="00540490" w:rsidRDefault="001269C7" w:rsidP="00CC61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</w:t>
            </w:r>
            <w:r w:rsidRPr="00540490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gramStart"/>
            <w:r w:rsidRPr="00540490">
              <w:rPr>
                <w:rFonts w:ascii="Times New Roman" w:hAnsi="Times New Roman" w:cs="Times New Roman"/>
                <w:b/>
                <w:sz w:val="24"/>
                <w:szCs w:val="24"/>
              </w:rPr>
              <w:t>изученного</w:t>
            </w:r>
            <w:proofErr w:type="gramEnd"/>
            <w:r w:rsidRPr="00540490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540490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Pr="00540490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540490">
              <w:rPr>
                <w:rFonts w:ascii="Times New Roman" w:hAnsi="Times New Roman" w:cs="Times New Roman"/>
                <w:b/>
                <w:sz w:val="24"/>
                <w:szCs w:val="24"/>
              </w:rPr>
              <w:t>5-9</w:t>
            </w:r>
            <w:r w:rsidRPr="00540490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540490">
              <w:rPr>
                <w:rFonts w:ascii="Times New Roman" w:hAnsi="Times New Roman" w:cs="Times New Roman"/>
                <w:b/>
                <w:sz w:val="24"/>
                <w:szCs w:val="24"/>
              </w:rPr>
              <w:t>классах</w:t>
            </w:r>
            <w:r w:rsidRPr="00540490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b/>
                <w:sz w:val="24"/>
                <w:szCs w:val="24"/>
              </w:rPr>
              <w:t>4+1</w:t>
            </w:r>
          </w:p>
        </w:tc>
        <w:tc>
          <w:tcPr>
            <w:tcW w:w="3709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9C7" w:rsidRPr="00540490" w:rsidTr="00CC610B">
        <w:trPr>
          <w:jc w:val="center"/>
        </w:trPr>
        <w:tc>
          <w:tcPr>
            <w:tcW w:w="110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8733" w:type="dxa"/>
          </w:tcPr>
          <w:p w:rsidR="001269C7" w:rsidRPr="00540490" w:rsidRDefault="001269C7" w:rsidP="00CC610B">
            <w:pPr>
              <w:pStyle w:val="TableParagraph"/>
              <w:spacing w:line="268" w:lineRule="exact"/>
              <w:ind w:left="107"/>
              <w:rPr>
                <w:spacing w:val="1"/>
              </w:rPr>
            </w:pPr>
            <w:r w:rsidRPr="00540490">
              <w:t>Фонетика,</w:t>
            </w:r>
            <w:r w:rsidRPr="00540490">
              <w:rPr>
                <w:spacing w:val="1"/>
              </w:rPr>
              <w:t xml:space="preserve"> </w:t>
            </w:r>
            <w:r w:rsidRPr="00540490">
              <w:t>графика,</w:t>
            </w:r>
            <w:r w:rsidRPr="00540490">
              <w:rPr>
                <w:spacing w:val="1"/>
              </w:rPr>
              <w:t xml:space="preserve"> </w:t>
            </w:r>
            <w:r w:rsidRPr="00540490">
              <w:t>орфография</w:t>
            </w:r>
          </w:p>
        </w:tc>
        <w:tc>
          <w:tcPr>
            <w:tcW w:w="1134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09" w:type="dxa"/>
          </w:tcPr>
          <w:p w:rsidR="001269C7" w:rsidRPr="00540490" w:rsidRDefault="00217A3C" w:rsidP="00CC610B">
            <w:pPr>
              <w:shd w:val="clear" w:color="auto" w:fill="FFFFFF"/>
              <w:spacing w:after="15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678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  <w:lang w:eastAsia="ru-RU"/>
                </w:rPr>
                <w:t>http://www.gramota.ru/</w:t>
              </w:r>
            </w:hyperlink>
          </w:p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79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rPr>
          <w:jc w:val="center"/>
        </w:trPr>
        <w:tc>
          <w:tcPr>
            <w:tcW w:w="110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8733" w:type="dxa"/>
          </w:tcPr>
          <w:p w:rsidR="001269C7" w:rsidRPr="00540490" w:rsidRDefault="001269C7" w:rsidP="00CC610B">
            <w:pPr>
              <w:pStyle w:val="TableParagraph"/>
              <w:spacing w:line="256" w:lineRule="exact"/>
              <w:ind w:left="107"/>
            </w:pPr>
            <w:r w:rsidRPr="00540490">
              <w:t>Лексика,</w:t>
            </w:r>
            <w:r w:rsidRPr="00540490">
              <w:rPr>
                <w:spacing w:val="-3"/>
              </w:rPr>
              <w:t xml:space="preserve"> </w:t>
            </w:r>
            <w:r w:rsidRPr="00540490">
              <w:t>фразеология</w:t>
            </w:r>
          </w:p>
        </w:tc>
        <w:tc>
          <w:tcPr>
            <w:tcW w:w="1134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09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80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rPr>
          <w:jc w:val="center"/>
        </w:trPr>
        <w:tc>
          <w:tcPr>
            <w:tcW w:w="110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8733" w:type="dxa"/>
          </w:tcPr>
          <w:p w:rsidR="001269C7" w:rsidRPr="00540490" w:rsidRDefault="001269C7" w:rsidP="00CC610B">
            <w:pPr>
              <w:pStyle w:val="TableParagraph"/>
              <w:tabs>
                <w:tab w:val="left" w:pos="3752"/>
                <w:tab w:val="left" w:pos="4994"/>
                <w:tab w:val="left" w:pos="6000"/>
                <w:tab w:val="left" w:pos="7573"/>
              </w:tabs>
              <w:spacing w:line="269" w:lineRule="exact"/>
              <w:ind w:left="107"/>
            </w:pPr>
            <w:proofErr w:type="spellStart"/>
            <w:r w:rsidRPr="00540490">
              <w:t>Морфемика</w:t>
            </w:r>
            <w:proofErr w:type="spellEnd"/>
            <w:r w:rsidRPr="00540490">
              <w:t>. Словообразование. Орфография</w:t>
            </w:r>
          </w:p>
        </w:tc>
        <w:tc>
          <w:tcPr>
            <w:tcW w:w="1134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09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81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rPr>
          <w:jc w:val="center"/>
        </w:trPr>
        <w:tc>
          <w:tcPr>
            <w:tcW w:w="110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733" w:type="dxa"/>
          </w:tcPr>
          <w:p w:rsidR="001269C7" w:rsidRPr="00540490" w:rsidRDefault="001269C7" w:rsidP="00CC610B">
            <w:pPr>
              <w:pStyle w:val="TableParagraph"/>
              <w:spacing w:line="258" w:lineRule="exact"/>
              <w:ind w:left="107"/>
            </w:pPr>
            <w:r w:rsidRPr="00540490">
              <w:rPr>
                <w:b/>
              </w:rPr>
              <w:t>И.К.</w:t>
            </w:r>
            <w:r w:rsidRPr="00540490">
              <w:rPr>
                <w:b/>
                <w:spacing w:val="-3"/>
              </w:rPr>
              <w:t xml:space="preserve"> </w:t>
            </w:r>
            <w:r w:rsidRPr="00540490">
              <w:t>Сжатое</w:t>
            </w:r>
            <w:r w:rsidRPr="00540490">
              <w:rPr>
                <w:spacing w:val="-2"/>
              </w:rPr>
              <w:t xml:space="preserve"> </w:t>
            </w:r>
            <w:r w:rsidRPr="00540490">
              <w:t>изложение</w:t>
            </w:r>
            <w:r w:rsidRPr="00540490">
              <w:rPr>
                <w:spacing w:val="-3"/>
              </w:rPr>
              <w:t xml:space="preserve"> </w:t>
            </w:r>
            <w:r w:rsidRPr="00540490">
              <w:t>(упр.</w:t>
            </w:r>
            <w:r w:rsidRPr="00540490">
              <w:rPr>
                <w:spacing w:val="-2"/>
              </w:rPr>
              <w:t xml:space="preserve"> </w:t>
            </w:r>
            <w:r w:rsidRPr="00540490">
              <w:t>371)</w:t>
            </w:r>
          </w:p>
        </w:tc>
        <w:tc>
          <w:tcPr>
            <w:tcW w:w="1134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09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82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rPr>
          <w:jc w:val="center"/>
        </w:trPr>
        <w:tc>
          <w:tcPr>
            <w:tcW w:w="110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8733" w:type="dxa"/>
          </w:tcPr>
          <w:p w:rsidR="001269C7" w:rsidRPr="00540490" w:rsidRDefault="001269C7" w:rsidP="00CC610B">
            <w:pPr>
              <w:pStyle w:val="TableParagraph"/>
              <w:spacing w:line="264" w:lineRule="exact"/>
              <w:ind w:left="107"/>
              <w:rPr>
                <w:b/>
              </w:rPr>
            </w:pPr>
            <w:r w:rsidRPr="00540490">
              <w:rPr>
                <w:b/>
              </w:rPr>
              <w:t>Р.2</w:t>
            </w:r>
            <w:r>
              <w:rPr>
                <w:b/>
              </w:rPr>
              <w:t>.</w:t>
            </w:r>
            <w:r w:rsidRPr="00540490">
              <w:rPr>
                <w:b/>
              </w:rPr>
              <w:t xml:space="preserve"> </w:t>
            </w:r>
            <w:r w:rsidRPr="00540490">
              <w:t>Сочинение-рассуждение  на лингвистическую тему</w:t>
            </w:r>
          </w:p>
        </w:tc>
        <w:tc>
          <w:tcPr>
            <w:tcW w:w="1134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09" w:type="dxa"/>
          </w:tcPr>
          <w:p w:rsidR="001269C7" w:rsidRPr="00540490" w:rsidRDefault="00217A3C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83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269C7" w:rsidRPr="00540490" w:rsidTr="00CC610B">
        <w:trPr>
          <w:jc w:val="center"/>
        </w:trPr>
        <w:tc>
          <w:tcPr>
            <w:tcW w:w="1102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8733" w:type="dxa"/>
          </w:tcPr>
          <w:p w:rsidR="001269C7" w:rsidRPr="00540490" w:rsidRDefault="001269C7" w:rsidP="00CC610B">
            <w:pPr>
              <w:pStyle w:val="TableParagraph"/>
              <w:spacing w:line="264" w:lineRule="exact"/>
              <w:ind w:left="107"/>
            </w:pPr>
            <w:r w:rsidRPr="00540490">
              <w:t>Морфология. Орфография</w:t>
            </w:r>
          </w:p>
        </w:tc>
        <w:tc>
          <w:tcPr>
            <w:tcW w:w="1134" w:type="dxa"/>
          </w:tcPr>
          <w:p w:rsidR="001269C7" w:rsidRPr="00540490" w:rsidRDefault="001269C7" w:rsidP="00CC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09" w:type="dxa"/>
          </w:tcPr>
          <w:p w:rsidR="001269C7" w:rsidRPr="00540490" w:rsidRDefault="00217A3C" w:rsidP="00CC610B">
            <w:pPr>
              <w:shd w:val="clear" w:color="auto" w:fill="FFFFFF"/>
              <w:spacing w:after="150" w:line="240" w:lineRule="auto"/>
              <w:jc w:val="center"/>
              <w:rPr>
                <w:rFonts w:ascii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</w:pPr>
            <w:hyperlink r:id="rId684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https://resh.edu.ru/subject/13/</w:t>
              </w:r>
            </w:hyperlink>
          </w:p>
          <w:p w:rsidR="001269C7" w:rsidRPr="00540490" w:rsidRDefault="00217A3C" w:rsidP="00CC610B">
            <w:pPr>
              <w:shd w:val="clear" w:color="auto" w:fill="FFFFFF"/>
              <w:spacing w:after="15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85" w:history="1">
              <w:r w:rsidR="001269C7" w:rsidRPr="00540490">
                <w:rPr>
                  <w:rStyle w:val="ab"/>
                  <w:rFonts w:ascii="Times New Roman" w:hAnsi="Times New Roman"/>
                  <w:sz w:val="24"/>
                  <w:szCs w:val="24"/>
                  <w:lang w:eastAsia="ru-RU"/>
                </w:rPr>
                <w:t>http://www.gramota.ru/</w:t>
              </w:r>
            </w:hyperlink>
          </w:p>
        </w:tc>
      </w:tr>
    </w:tbl>
    <w:p w:rsidR="001269C7" w:rsidRPr="00540490" w:rsidRDefault="001269C7" w:rsidP="001269C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269C7" w:rsidRDefault="001269C7" w:rsidP="001269C7">
      <w:pPr>
        <w:pStyle w:val="af0"/>
        <w:kinsoku w:val="0"/>
        <w:overflowPunct w:val="0"/>
        <w:spacing w:before="66"/>
        <w:rPr>
          <w:b/>
          <w:bCs/>
          <w:spacing w:val="-2"/>
        </w:rPr>
      </w:pPr>
    </w:p>
    <w:p w:rsidR="001269C7" w:rsidRDefault="001269C7" w:rsidP="001269C7">
      <w:pPr>
        <w:pStyle w:val="af0"/>
        <w:kinsoku w:val="0"/>
        <w:overflowPunct w:val="0"/>
        <w:spacing w:before="66"/>
        <w:rPr>
          <w:b/>
          <w:bCs/>
          <w:spacing w:val="-2"/>
        </w:rPr>
      </w:pPr>
    </w:p>
    <w:p w:rsidR="001269C7" w:rsidRDefault="001269C7" w:rsidP="001269C7">
      <w:pPr>
        <w:pStyle w:val="af0"/>
        <w:kinsoku w:val="0"/>
        <w:overflowPunct w:val="0"/>
        <w:spacing w:before="66"/>
        <w:rPr>
          <w:b/>
          <w:bCs/>
          <w:spacing w:val="-2"/>
        </w:rPr>
      </w:pPr>
    </w:p>
    <w:p w:rsidR="001269C7" w:rsidRDefault="001269C7" w:rsidP="001269C7">
      <w:pPr>
        <w:pStyle w:val="af0"/>
        <w:kinsoku w:val="0"/>
        <w:overflowPunct w:val="0"/>
        <w:spacing w:before="66"/>
        <w:rPr>
          <w:b/>
          <w:bCs/>
          <w:spacing w:val="-2"/>
        </w:rPr>
      </w:pPr>
    </w:p>
    <w:p w:rsidR="001269C7" w:rsidRDefault="001269C7" w:rsidP="001269C7">
      <w:pPr>
        <w:pStyle w:val="af0"/>
        <w:kinsoku w:val="0"/>
        <w:overflowPunct w:val="0"/>
        <w:spacing w:before="66"/>
        <w:rPr>
          <w:b/>
          <w:bCs/>
          <w:spacing w:val="-2"/>
        </w:rPr>
      </w:pPr>
    </w:p>
    <w:p w:rsidR="001269C7" w:rsidRDefault="001269C7" w:rsidP="001269C7">
      <w:pPr>
        <w:pStyle w:val="af0"/>
        <w:kinsoku w:val="0"/>
        <w:overflowPunct w:val="0"/>
        <w:spacing w:before="66"/>
        <w:rPr>
          <w:b/>
          <w:bCs/>
          <w:spacing w:val="-2"/>
        </w:rPr>
      </w:pPr>
      <w:r>
        <w:rPr>
          <w:b/>
          <w:bCs/>
          <w:spacing w:val="-2"/>
        </w:rPr>
        <w:t>8.УЧЕБНО-МЕТОДИЧЕСКОЕ</w:t>
      </w:r>
      <w:r>
        <w:rPr>
          <w:b/>
          <w:bCs/>
          <w:spacing w:val="13"/>
        </w:rPr>
        <w:t xml:space="preserve"> </w:t>
      </w:r>
      <w:r>
        <w:rPr>
          <w:b/>
          <w:bCs/>
          <w:spacing w:val="-2"/>
        </w:rPr>
        <w:t>ОБЕСПЕЧЕНИЕ</w:t>
      </w:r>
      <w:r>
        <w:rPr>
          <w:b/>
          <w:bCs/>
          <w:spacing w:val="15"/>
        </w:rPr>
        <w:t xml:space="preserve"> </w:t>
      </w:r>
      <w:r>
        <w:rPr>
          <w:b/>
          <w:bCs/>
          <w:spacing w:val="-2"/>
        </w:rPr>
        <w:t>ОБРАЗОВАТЕЛЬНОГО</w:t>
      </w:r>
      <w:r>
        <w:rPr>
          <w:b/>
          <w:bCs/>
          <w:spacing w:val="16"/>
        </w:rPr>
        <w:t xml:space="preserve"> </w:t>
      </w:r>
      <w:r>
        <w:rPr>
          <w:b/>
          <w:bCs/>
          <w:spacing w:val="-2"/>
        </w:rPr>
        <w:t>ПРОЦЕССА</w:t>
      </w:r>
    </w:p>
    <w:p w:rsidR="001269C7" w:rsidRDefault="00217A3C" w:rsidP="001269C7">
      <w:pPr>
        <w:pStyle w:val="af0"/>
        <w:kinsoku w:val="0"/>
        <w:overflowPunct w:val="0"/>
        <w:rPr>
          <w:b/>
          <w:bCs/>
          <w:sz w:val="8"/>
          <w:szCs w:val="8"/>
        </w:rPr>
      </w:pPr>
      <w:r>
        <w:rPr>
          <w:noProof/>
          <w:sz w:val="24"/>
          <w:szCs w:val="24"/>
        </w:rPr>
        <w:pict>
          <v:shape id="_x0000_s1026" style="position:absolute;left:0;text-align:left;margin-left:33.3pt;margin-top:5.8pt;width:528.15pt;height:.6pt;z-index:251658240;mso-wrap-distance-left:0;mso-wrap-distance-right:0;mso-position-horizontal-relative:page;mso-position-vertical-relative:text" coordsize="10563,12" o:allowincell="f" path="m10562,12l,12,,,10562,r,12xe" fillcolor="black" stroked="f">
            <v:path arrowok="t"/>
            <w10:wrap type="topAndBottom" anchorx="page"/>
          </v:shape>
        </w:pict>
      </w:r>
    </w:p>
    <w:p w:rsidR="001269C7" w:rsidRDefault="001269C7" w:rsidP="001269C7">
      <w:pPr>
        <w:pStyle w:val="af0"/>
        <w:kinsoku w:val="0"/>
        <w:overflowPunct w:val="0"/>
        <w:spacing w:before="208"/>
        <w:rPr>
          <w:b/>
          <w:bCs/>
          <w:spacing w:val="-2"/>
        </w:rPr>
      </w:pPr>
      <w:r>
        <w:rPr>
          <w:b/>
          <w:bCs/>
        </w:rPr>
        <w:t>ОБЯЗАТЕЛЬНЫЕ</w:t>
      </w:r>
      <w:r>
        <w:rPr>
          <w:b/>
          <w:bCs/>
          <w:spacing w:val="-8"/>
        </w:rPr>
        <w:t xml:space="preserve"> </w:t>
      </w:r>
      <w:r>
        <w:rPr>
          <w:b/>
          <w:bCs/>
        </w:rPr>
        <w:t>УЧЕБНЫЕ</w:t>
      </w:r>
      <w:r>
        <w:rPr>
          <w:b/>
          <w:bCs/>
          <w:spacing w:val="-8"/>
        </w:rPr>
        <w:t xml:space="preserve"> </w:t>
      </w:r>
      <w:r>
        <w:rPr>
          <w:b/>
          <w:bCs/>
        </w:rPr>
        <w:t>МАТЕРИАЛЫ</w:t>
      </w:r>
      <w:r>
        <w:rPr>
          <w:b/>
          <w:bCs/>
          <w:spacing w:val="-8"/>
        </w:rPr>
        <w:t xml:space="preserve"> </w:t>
      </w:r>
      <w:r>
        <w:rPr>
          <w:b/>
          <w:bCs/>
        </w:rPr>
        <w:t>ДЛЯ</w:t>
      </w:r>
      <w:r>
        <w:rPr>
          <w:b/>
          <w:bCs/>
          <w:spacing w:val="-7"/>
        </w:rPr>
        <w:t xml:space="preserve"> </w:t>
      </w:r>
      <w:r>
        <w:rPr>
          <w:b/>
          <w:bCs/>
          <w:spacing w:val="-2"/>
        </w:rPr>
        <w:t>УЧЕНИКА</w:t>
      </w:r>
    </w:p>
    <w:p w:rsidR="001269C7" w:rsidRDefault="001269C7" w:rsidP="001269C7">
      <w:pPr>
        <w:pStyle w:val="af0"/>
        <w:kinsoku w:val="0"/>
        <w:overflowPunct w:val="0"/>
        <w:spacing w:before="208"/>
        <w:rPr>
          <w:b/>
          <w:bCs/>
          <w:spacing w:val="-2"/>
        </w:rPr>
      </w:pPr>
      <w:r>
        <w:rPr>
          <w:sz w:val="25"/>
          <w:szCs w:val="25"/>
        </w:rPr>
        <w:t xml:space="preserve">Т.А. </w:t>
      </w:r>
      <w:proofErr w:type="spellStart"/>
      <w:r>
        <w:rPr>
          <w:sz w:val="25"/>
          <w:szCs w:val="25"/>
        </w:rPr>
        <w:t>Ладыженская</w:t>
      </w:r>
      <w:proofErr w:type="spellEnd"/>
      <w:r w:rsidRPr="00540490">
        <w:rPr>
          <w:sz w:val="25"/>
          <w:szCs w:val="25"/>
        </w:rPr>
        <w:t xml:space="preserve">, </w:t>
      </w:r>
      <w:r>
        <w:rPr>
          <w:sz w:val="25"/>
          <w:szCs w:val="25"/>
        </w:rPr>
        <w:t xml:space="preserve">М.Т. Баранов, Л.А. </w:t>
      </w:r>
      <w:proofErr w:type="spellStart"/>
      <w:r>
        <w:rPr>
          <w:sz w:val="25"/>
          <w:szCs w:val="25"/>
        </w:rPr>
        <w:t>Тростенцова</w:t>
      </w:r>
      <w:proofErr w:type="spellEnd"/>
      <w:r>
        <w:rPr>
          <w:sz w:val="25"/>
          <w:szCs w:val="25"/>
        </w:rPr>
        <w:t xml:space="preserve"> Русский язык </w:t>
      </w:r>
      <w:proofErr w:type="gramStart"/>
      <w:r>
        <w:rPr>
          <w:sz w:val="25"/>
          <w:szCs w:val="25"/>
        </w:rPr>
        <w:t>к</w:t>
      </w:r>
      <w:proofErr w:type="gramEnd"/>
      <w:r>
        <w:rPr>
          <w:sz w:val="25"/>
          <w:szCs w:val="25"/>
        </w:rPr>
        <w:t xml:space="preserve"> класс/ «Издательство Просвещение»</w:t>
      </w:r>
      <w:r w:rsidRPr="00540490">
        <w:rPr>
          <w:sz w:val="25"/>
          <w:szCs w:val="25"/>
        </w:rPr>
        <w:t xml:space="preserve"> 2023</w:t>
      </w:r>
    </w:p>
    <w:p w:rsidR="001269C7" w:rsidRDefault="001269C7" w:rsidP="001269C7">
      <w:pPr>
        <w:pStyle w:val="af0"/>
        <w:kinsoku w:val="0"/>
        <w:overflowPunct w:val="0"/>
        <w:spacing w:before="156" w:line="292" w:lineRule="auto"/>
        <w:ind w:right="849"/>
        <w:rPr>
          <w:spacing w:val="-2"/>
        </w:rPr>
      </w:pPr>
      <w:r>
        <w:t>Никитина</w:t>
      </w:r>
      <w:r>
        <w:rPr>
          <w:spacing w:val="-4"/>
        </w:rPr>
        <w:t xml:space="preserve"> </w:t>
      </w:r>
      <w:r>
        <w:t>Е.И.</w:t>
      </w:r>
      <w:r>
        <w:rPr>
          <w:spacing w:val="-4"/>
        </w:rPr>
        <w:t xml:space="preserve"> </w:t>
      </w:r>
      <w:r>
        <w:t>Русский</w:t>
      </w:r>
      <w:r>
        <w:rPr>
          <w:spacing w:val="-4"/>
        </w:rPr>
        <w:t xml:space="preserve"> </w:t>
      </w:r>
      <w:r>
        <w:t>язык:</w:t>
      </w:r>
      <w:r>
        <w:rPr>
          <w:spacing w:val="-5"/>
        </w:rPr>
        <w:t xml:space="preserve"> </w:t>
      </w:r>
      <w:r>
        <w:t>Русская</w:t>
      </w:r>
      <w:r>
        <w:rPr>
          <w:spacing w:val="-5"/>
        </w:rPr>
        <w:t xml:space="preserve"> </w:t>
      </w:r>
      <w:r>
        <w:t>речь,</w:t>
      </w:r>
      <w:r>
        <w:rPr>
          <w:spacing w:val="-4"/>
        </w:rPr>
        <w:t xml:space="preserve"> </w:t>
      </w:r>
      <w:r>
        <w:t>6,7,8,9</w:t>
      </w:r>
      <w:r>
        <w:rPr>
          <w:spacing w:val="-4"/>
        </w:rPr>
        <w:t xml:space="preserve"> </w:t>
      </w:r>
      <w:r>
        <w:t>класс</w:t>
      </w:r>
      <w:proofErr w:type="gramStart"/>
      <w:r>
        <w:t>ы/</w:t>
      </w:r>
      <w:r>
        <w:rPr>
          <w:spacing w:val="-5"/>
        </w:rPr>
        <w:t xml:space="preserve"> </w:t>
      </w:r>
      <w:r>
        <w:t>ООО</w:t>
      </w:r>
      <w:proofErr w:type="gramEnd"/>
      <w:r>
        <w:rPr>
          <w:spacing w:val="-5"/>
        </w:rPr>
        <w:t xml:space="preserve"> </w:t>
      </w:r>
      <w:r>
        <w:t>«ДРОФА»;</w:t>
      </w:r>
      <w:r>
        <w:rPr>
          <w:spacing w:val="-5"/>
        </w:rPr>
        <w:t xml:space="preserve"> </w:t>
      </w:r>
      <w:r>
        <w:t>АО</w:t>
      </w:r>
      <w:r>
        <w:rPr>
          <w:spacing w:val="-5"/>
        </w:rPr>
        <w:t xml:space="preserve"> </w:t>
      </w:r>
      <w:r>
        <w:t xml:space="preserve">«Издательство </w:t>
      </w:r>
      <w:r>
        <w:rPr>
          <w:spacing w:val="-2"/>
        </w:rPr>
        <w:t>Просвещение»;</w:t>
      </w:r>
    </w:p>
    <w:p w:rsidR="001269C7" w:rsidRDefault="001269C7" w:rsidP="001269C7">
      <w:pPr>
        <w:pStyle w:val="af0"/>
        <w:kinsoku w:val="0"/>
        <w:overflowPunct w:val="0"/>
        <w:spacing w:line="292" w:lineRule="auto"/>
        <w:ind w:right="849"/>
      </w:pPr>
      <w:r>
        <w:t>Купалова</w:t>
      </w:r>
      <w:r>
        <w:rPr>
          <w:spacing w:val="-4"/>
        </w:rPr>
        <w:t xml:space="preserve"> </w:t>
      </w:r>
      <w:r>
        <w:t>А.Ю.,</w:t>
      </w:r>
      <w:r>
        <w:rPr>
          <w:spacing w:val="-4"/>
        </w:rPr>
        <w:t xml:space="preserve"> </w:t>
      </w:r>
      <w:proofErr w:type="spellStart"/>
      <w:r>
        <w:t>Еремеева</w:t>
      </w:r>
      <w:proofErr w:type="spellEnd"/>
      <w:r>
        <w:rPr>
          <w:spacing w:val="-4"/>
        </w:rPr>
        <w:t xml:space="preserve"> </w:t>
      </w:r>
      <w:r>
        <w:t>А.П.,</w:t>
      </w:r>
      <w:r>
        <w:rPr>
          <w:spacing w:val="-4"/>
        </w:rPr>
        <w:t xml:space="preserve"> </w:t>
      </w:r>
      <w:proofErr w:type="spellStart"/>
      <w:r>
        <w:t>Лидман</w:t>
      </w:r>
      <w:proofErr w:type="spellEnd"/>
      <w:r>
        <w:t>-Орлова</w:t>
      </w:r>
      <w:r>
        <w:rPr>
          <w:spacing w:val="-4"/>
        </w:rPr>
        <w:t xml:space="preserve"> </w:t>
      </w:r>
      <w:r>
        <w:t>Г.К.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другие;</w:t>
      </w:r>
      <w:r>
        <w:rPr>
          <w:spacing w:val="-5"/>
        </w:rPr>
        <w:t xml:space="preserve"> </w:t>
      </w:r>
      <w:r>
        <w:t>под</w:t>
      </w:r>
      <w:r>
        <w:rPr>
          <w:spacing w:val="-5"/>
        </w:rPr>
        <w:t xml:space="preserve"> </w:t>
      </w:r>
      <w:r>
        <w:t>редакцией</w:t>
      </w:r>
      <w:r>
        <w:rPr>
          <w:spacing w:val="-4"/>
        </w:rPr>
        <w:t xml:space="preserve"> </w:t>
      </w:r>
      <w:r>
        <w:t>Купаловой</w:t>
      </w:r>
      <w:r>
        <w:rPr>
          <w:spacing w:val="-4"/>
        </w:rPr>
        <w:t xml:space="preserve"> </w:t>
      </w:r>
      <w:r>
        <w:t xml:space="preserve">А.Ю. Русский язык. Практика, 6,7,8,9 класс/ ООО «ДРОФА»; АО «Издательство Просвещение»; </w:t>
      </w:r>
      <w:proofErr w:type="spellStart"/>
      <w:r>
        <w:t>Бабайцева</w:t>
      </w:r>
      <w:proofErr w:type="spellEnd"/>
      <w:r>
        <w:t xml:space="preserve"> В.В., </w:t>
      </w:r>
      <w:proofErr w:type="spellStart"/>
      <w:r>
        <w:t>Чеснокова</w:t>
      </w:r>
      <w:proofErr w:type="spellEnd"/>
      <w:r>
        <w:t xml:space="preserve"> Л.Д. Русский язык. Теория 5-9 класс /ООО Дрофа</w:t>
      </w:r>
    </w:p>
    <w:p w:rsidR="001269C7" w:rsidRDefault="001269C7" w:rsidP="001269C7">
      <w:pPr>
        <w:pStyle w:val="110"/>
        <w:kinsoku w:val="0"/>
        <w:overflowPunct w:val="0"/>
        <w:spacing w:before="189"/>
        <w:outlineLvl w:val="9"/>
        <w:rPr>
          <w:spacing w:val="-2"/>
        </w:rPr>
      </w:pPr>
      <w:r>
        <w:t>МЕТОДИЧЕСКИЕ</w:t>
      </w:r>
      <w:r>
        <w:rPr>
          <w:spacing w:val="-8"/>
        </w:rPr>
        <w:t xml:space="preserve"> </w:t>
      </w:r>
      <w:r>
        <w:t>МАТЕРИАЛЫ</w:t>
      </w:r>
      <w:r>
        <w:rPr>
          <w:spacing w:val="-8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rPr>
          <w:spacing w:val="-2"/>
        </w:rPr>
        <w:t>УЧИТЕЛЯ</w:t>
      </w:r>
    </w:p>
    <w:p w:rsidR="001269C7" w:rsidRDefault="00217A3C" w:rsidP="001269C7">
      <w:pPr>
        <w:pStyle w:val="af0"/>
        <w:kinsoku w:val="0"/>
        <w:overflowPunct w:val="0"/>
        <w:spacing w:before="156" w:line="292" w:lineRule="auto"/>
      </w:pPr>
      <w:hyperlink r:id="rId686" w:history="1">
        <w:r w:rsidR="001269C7">
          <w:t>http://www.slovari.ru</w:t>
        </w:r>
        <w:r w:rsidR="001269C7">
          <w:rPr>
            <w:spacing w:val="-5"/>
          </w:rPr>
          <w:t xml:space="preserve"> </w:t>
        </w:r>
      </w:hyperlink>
      <w:r w:rsidR="001269C7">
        <w:t>—</w:t>
      </w:r>
      <w:r w:rsidR="001269C7">
        <w:rPr>
          <w:spacing w:val="-5"/>
        </w:rPr>
        <w:t xml:space="preserve"> </w:t>
      </w:r>
      <w:r w:rsidR="001269C7">
        <w:t>сайт</w:t>
      </w:r>
      <w:r w:rsidR="001269C7">
        <w:rPr>
          <w:spacing w:val="-6"/>
        </w:rPr>
        <w:t xml:space="preserve"> </w:t>
      </w:r>
      <w:r w:rsidR="001269C7">
        <w:t>«Русские</w:t>
      </w:r>
      <w:r w:rsidR="001269C7">
        <w:rPr>
          <w:spacing w:val="-5"/>
        </w:rPr>
        <w:t xml:space="preserve"> </w:t>
      </w:r>
      <w:r w:rsidR="001269C7">
        <w:t>словари»</w:t>
      </w:r>
      <w:r w:rsidR="001269C7">
        <w:rPr>
          <w:spacing w:val="-5"/>
        </w:rPr>
        <w:t xml:space="preserve"> </w:t>
      </w:r>
      <w:r w:rsidR="001269C7">
        <w:t>(</w:t>
      </w:r>
      <w:proofErr w:type="spellStart"/>
      <w:r w:rsidR="001269C7">
        <w:t>толко¬вые</w:t>
      </w:r>
      <w:proofErr w:type="spellEnd"/>
      <w:r w:rsidR="001269C7">
        <w:rPr>
          <w:spacing w:val="-5"/>
        </w:rPr>
        <w:t xml:space="preserve"> </w:t>
      </w:r>
      <w:r w:rsidR="001269C7">
        <w:t>словари,</w:t>
      </w:r>
      <w:r w:rsidR="001269C7">
        <w:rPr>
          <w:spacing w:val="-5"/>
        </w:rPr>
        <w:t xml:space="preserve"> </w:t>
      </w:r>
      <w:r w:rsidR="001269C7">
        <w:t>орфографический</w:t>
      </w:r>
      <w:r w:rsidR="001269C7">
        <w:rPr>
          <w:spacing w:val="-5"/>
        </w:rPr>
        <w:t xml:space="preserve"> </w:t>
      </w:r>
      <w:proofErr w:type="spellStart"/>
      <w:proofErr w:type="gramStart"/>
      <w:r w:rsidR="001269C7">
        <w:t>сло-варь</w:t>
      </w:r>
      <w:proofErr w:type="spellEnd"/>
      <w:proofErr w:type="gramEnd"/>
      <w:r w:rsidR="001269C7">
        <w:t xml:space="preserve">, словари </w:t>
      </w:r>
      <w:proofErr w:type="spellStart"/>
      <w:r w:rsidR="001269C7">
        <w:t>иностран¬ных</w:t>
      </w:r>
      <w:proofErr w:type="spellEnd"/>
      <w:r w:rsidR="001269C7">
        <w:t xml:space="preserve"> слов).</w:t>
      </w:r>
    </w:p>
    <w:p w:rsidR="001269C7" w:rsidRDefault="00217A3C" w:rsidP="001269C7">
      <w:pPr>
        <w:pStyle w:val="af0"/>
        <w:kinsoku w:val="0"/>
        <w:overflowPunct w:val="0"/>
        <w:spacing w:line="292" w:lineRule="auto"/>
        <w:ind w:right="849"/>
        <w:rPr>
          <w:spacing w:val="-2"/>
        </w:rPr>
      </w:pPr>
      <w:hyperlink r:id="rId687" w:history="1">
        <w:r w:rsidR="001269C7">
          <w:t>http://www.gramota.ru</w:t>
        </w:r>
        <w:r w:rsidR="001269C7">
          <w:rPr>
            <w:spacing w:val="-8"/>
          </w:rPr>
          <w:t xml:space="preserve"> </w:t>
        </w:r>
      </w:hyperlink>
      <w:r w:rsidR="001269C7">
        <w:t>—</w:t>
      </w:r>
      <w:r w:rsidR="001269C7">
        <w:rPr>
          <w:spacing w:val="-8"/>
        </w:rPr>
        <w:t xml:space="preserve"> </w:t>
      </w:r>
      <w:proofErr w:type="spellStart"/>
      <w:r w:rsidR="001269C7">
        <w:t>Грамота</w:t>
      </w:r>
      <w:proofErr w:type="gramStart"/>
      <w:r w:rsidR="001269C7">
        <w:t>.Р</w:t>
      </w:r>
      <w:proofErr w:type="gramEnd"/>
      <w:r w:rsidR="001269C7">
        <w:t>у</w:t>
      </w:r>
      <w:proofErr w:type="spellEnd"/>
      <w:r w:rsidR="001269C7">
        <w:rPr>
          <w:spacing w:val="-8"/>
        </w:rPr>
        <w:t xml:space="preserve"> </w:t>
      </w:r>
      <w:r w:rsidR="001269C7">
        <w:t>(справочно-</w:t>
      </w:r>
      <w:proofErr w:type="spellStart"/>
      <w:r w:rsidR="001269C7">
        <w:t>инфор</w:t>
      </w:r>
      <w:proofErr w:type="spellEnd"/>
      <w:r w:rsidR="001269C7">
        <w:t>-</w:t>
      </w:r>
      <w:proofErr w:type="spellStart"/>
      <w:r w:rsidR="001269C7">
        <w:t>мационный</w:t>
      </w:r>
      <w:proofErr w:type="spellEnd"/>
      <w:r w:rsidR="001269C7">
        <w:rPr>
          <w:spacing w:val="-8"/>
        </w:rPr>
        <w:t xml:space="preserve"> </w:t>
      </w:r>
      <w:r w:rsidR="001269C7">
        <w:t>интернет-портал</w:t>
      </w:r>
      <w:r w:rsidR="001269C7">
        <w:rPr>
          <w:spacing w:val="-9"/>
        </w:rPr>
        <w:t xml:space="preserve"> </w:t>
      </w:r>
      <w:r w:rsidR="001269C7">
        <w:t>«Рус-</w:t>
      </w:r>
      <w:proofErr w:type="spellStart"/>
      <w:r w:rsidR="001269C7">
        <w:t>ский</w:t>
      </w:r>
      <w:proofErr w:type="spellEnd"/>
      <w:r w:rsidR="001269C7">
        <w:t xml:space="preserve"> </w:t>
      </w:r>
      <w:r w:rsidR="001269C7">
        <w:rPr>
          <w:spacing w:val="-2"/>
        </w:rPr>
        <w:t>язык»).</w:t>
      </w:r>
    </w:p>
    <w:p w:rsidR="001269C7" w:rsidRDefault="00217A3C" w:rsidP="001269C7">
      <w:pPr>
        <w:pStyle w:val="af0"/>
        <w:kinsoku w:val="0"/>
        <w:overflowPunct w:val="0"/>
        <w:spacing w:line="292" w:lineRule="auto"/>
        <w:ind w:right="2384"/>
      </w:pPr>
      <w:hyperlink r:id="rId688" w:history="1">
        <w:r w:rsidR="001269C7">
          <w:t>http://www.rusword.com.ua</w:t>
        </w:r>
        <w:r w:rsidR="001269C7">
          <w:rPr>
            <w:spacing w:val="-5"/>
          </w:rPr>
          <w:t xml:space="preserve"> </w:t>
        </w:r>
      </w:hyperlink>
      <w:r w:rsidR="001269C7">
        <w:t>—</w:t>
      </w:r>
      <w:r w:rsidR="001269C7">
        <w:rPr>
          <w:spacing w:val="-5"/>
        </w:rPr>
        <w:t xml:space="preserve"> </w:t>
      </w:r>
      <w:r w:rsidR="001269C7">
        <w:t>сайт</w:t>
      </w:r>
      <w:r w:rsidR="001269C7">
        <w:rPr>
          <w:spacing w:val="-6"/>
        </w:rPr>
        <w:t xml:space="preserve"> </w:t>
      </w:r>
      <w:r w:rsidR="001269C7">
        <w:t>по</w:t>
      </w:r>
      <w:r w:rsidR="001269C7">
        <w:rPr>
          <w:spacing w:val="-5"/>
        </w:rPr>
        <w:t xml:space="preserve"> </w:t>
      </w:r>
      <w:r w:rsidR="001269C7">
        <w:t>русской</w:t>
      </w:r>
      <w:r w:rsidR="001269C7">
        <w:rPr>
          <w:spacing w:val="-5"/>
        </w:rPr>
        <w:t xml:space="preserve"> </w:t>
      </w:r>
      <w:r w:rsidR="001269C7">
        <w:t>филологии</w:t>
      </w:r>
      <w:r w:rsidR="001269C7">
        <w:rPr>
          <w:spacing w:val="-5"/>
        </w:rPr>
        <w:t xml:space="preserve"> </w:t>
      </w:r>
      <w:r w:rsidR="001269C7">
        <w:t>«Мир</w:t>
      </w:r>
      <w:r w:rsidR="001269C7">
        <w:rPr>
          <w:spacing w:val="-5"/>
        </w:rPr>
        <w:t xml:space="preserve"> </w:t>
      </w:r>
      <w:r w:rsidR="001269C7">
        <w:t>русского</w:t>
      </w:r>
      <w:r w:rsidR="001269C7">
        <w:rPr>
          <w:spacing w:val="-5"/>
        </w:rPr>
        <w:t xml:space="preserve"> </w:t>
      </w:r>
      <w:r w:rsidR="001269C7">
        <w:t xml:space="preserve">слова». </w:t>
      </w:r>
      <w:hyperlink r:id="rId689" w:history="1">
        <w:r w:rsidR="001269C7">
          <w:t xml:space="preserve">http://www.about-russian-language.com </w:t>
        </w:r>
      </w:hyperlink>
      <w:r w:rsidR="001269C7">
        <w:t xml:space="preserve">— сайт по </w:t>
      </w:r>
      <w:proofErr w:type="spellStart"/>
      <w:r w:rsidR="001269C7">
        <w:t>куль¬туре</w:t>
      </w:r>
      <w:proofErr w:type="spellEnd"/>
      <w:r w:rsidR="001269C7">
        <w:t xml:space="preserve"> речи.</w:t>
      </w:r>
    </w:p>
    <w:p w:rsidR="001269C7" w:rsidRDefault="00217A3C" w:rsidP="001269C7">
      <w:pPr>
        <w:pStyle w:val="af0"/>
        <w:kinsoku w:val="0"/>
        <w:overflowPunct w:val="0"/>
        <w:spacing w:line="292" w:lineRule="auto"/>
        <w:ind w:right="849"/>
      </w:pPr>
      <w:hyperlink r:id="rId690" w:history="1">
        <w:r w:rsidR="001269C7">
          <w:t>http://www.languages-study.com/russian.html</w:t>
        </w:r>
        <w:r w:rsidR="001269C7">
          <w:rPr>
            <w:spacing w:val="-7"/>
          </w:rPr>
          <w:t xml:space="preserve"> </w:t>
        </w:r>
      </w:hyperlink>
      <w:r w:rsidR="001269C7">
        <w:t>—</w:t>
      </w:r>
      <w:r w:rsidR="001269C7">
        <w:rPr>
          <w:spacing w:val="-6"/>
        </w:rPr>
        <w:t xml:space="preserve"> </w:t>
      </w:r>
      <w:r w:rsidR="001269C7">
        <w:t>база</w:t>
      </w:r>
      <w:r w:rsidR="001269C7">
        <w:rPr>
          <w:spacing w:val="-6"/>
        </w:rPr>
        <w:t xml:space="preserve"> </w:t>
      </w:r>
      <w:proofErr w:type="spellStart"/>
      <w:r w:rsidR="001269C7">
        <w:t>зна¬ний</w:t>
      </w:r>
      <w:proofErr w:type="spellEnd"/>
      <w:r w:rsidR="001269C7">
        <w:rPr>
          <w:spacing w:val="-6"/>
        </w:rPr>
        <w:t xml:space="preserve"> </w:t>
      </w:r>
      <w:r w:rsidR="001269C7">
        <w:t>по</w:t>
      </w:r>
      <w:r w:rsidR="001269C7">
        <w:rPr>
          <w:spacing w:val="-6"/>
        </w:rPr>
        <w:t xml:space="preserve"> </w:t>
      </w:r>
      <w:r w:rsidR="001269C7">
        <w:t>русскому</w:t>
      </w:r>
      <w:r w:rsidR="001269C7">
        <w:rPr>
          <w:spacing w:val="-6"/>
        </w:rPr>
        <w:t xml:space="preserve"> </w:t>
      </w:r>
      <w:r w:rsidR="001269C7">
        <w:t>языку</w:t>
      </w:r>
      <w:r w:rsidR="001269C7">
        <w:rPr>
          <w:spacing w:val="-6"/>
        </w:rPr>
        <w:t xml:space="preserve"> </w:t>
      </w:r>
      <w:r w:rsidR="001269C7">
        <w:t>(бесплатная справочная служба по русскому языку).</w:t>
      </w:r>
    </w:p>
    <w:p w:rsidR="001269C7" w:rsidRDefault="00217A3C" w:rsidP="001269C7">
      <w:pPr>
        <w:pStyle w:val="af0"/>
        <w:kinsoku w:val="0"/>
        <w:overflowPunct w:val="0"/>
        <w:spacing w:line="292" w:lineRule="auto"/>
        <w:ind w:right="1136"/>
      </w:pPr>
      <w:hyperlink r:id="rId691" w:history="1">
        <w:r w:rsidR="001269C7">
          <w:t>http://www.etymolo.ruslang.ru</w:t>
        </w:r>
        <w:r w:rsidR="001269C7">
          <w:rPr>
            <w:spacing w:val="-4"/>
          </w:rPr>
          <w:t xml:space="preserve"> </w:t>
        </w:r>
      </w:hyperlink>
      <w:r w:rsidR="001269C7">
        <w:t>—</w:t>
      </w:r>
      <w:r w:rsidR="001269C7">
        <w:rPr>
          <w:spacing w:val="-4"/>
        </w:rPr>
        <w:t xml:space="preserve"> </w:t>
      </w:r>
      <w:r w:rsidR="001269C7">
        <w:t>этимология</w:t>
      </w:r>
      <w:r w:rsidR="001269C7">
        <w:rPr>
          <w:spacing w:val="-5"/>
        </w:rPr>
        <w:t xml:space="preserve"> </w:t>
      </w:r>
      <w:r w:rsidR="001269C7">
        <w:t>и</w:t>
      </w:r>
      <w:r w:rsidR="001269C7">
        <w:rPr>
          <w:spacing w:val="-4"/>
        </w:rPr>
        <w:t xml:space="preserve"> </w:t>
      </w:r>
      <w:r w:rsidR="001269C7">
        <w:t>история</w:t>
      </w:r>
      <w:r w:rsidR="001269C7">
        <w:rPr>
          <w:spacing w:val="-5"/>
        </w:rPr>
        <w:t xml:space="preserve"> </w:t>
      </w:r>
      <w:r w:rsidR="001269C7">
        <w:t>слов</w:t>
      </w:r>
      <w:r w:rsidR="001269C7">
        <w:rPr>
          <w:spacing w:val="-5"/>
        </w:rPr>
        <w:t xml:space="preserve"> </w:t>
      </w:r>
      <w:r w:rsidR="001269C7">
        <w:t>русского</w:t>
      </w:r>
      <w:r w:rsidR="001269C7">
        <w:rPr>
          <w:spacing w:val="-4"/>
        </w:rPr>
        <w:t xml:space="preserve"> </w:t>
      </w:r>
      <w:r w:rsidR="001269C7">
        <w:t>языка</w:t>
      </w:r>
      <w:r w:rsidR="001269C7">
        <w:rPr>
          <w:spacing w:val="-4"/>
        </w:rPr>
        <w:t xml:space="preserve"> </w:t>
      </w:r>
      <w:r w:rsidR="001269C7">
        <w:t>(сайт</w:t>
      </w:r>
      <w:r w:rsidR="001269C7">
        <w:rPr>
          <w:spacing w:val="-5"/>
        </w:rPr>
        <w:t xml:space="preserve"> </w:t>
      </w:r>
      <w:r w:rsidR="001269C7">
        <w:t>Российской академии наук, Института русского языка имени В. В. Виноградова).</w:t>
      </w:r>
      <w:r w:rsidR="001269C7">
        <w:rPr>
          <w:spacing w:val="40"/>
        </w:rPr>
        <w:t xml:space="preserve"> </w:t>
      </w:r>
      <w:hyperlink r:id="rId692" w:history="1">
        <w:r w:rsidR="001269C7">
          <w:t xml:space="preserve">http://www.orfografus.ru </w:t>
        </w:r>
      </w:hyperlink>
      <w:r w:rsidR="001269C7">
        <w:t xml:space="preserve">— </w:t>
      </w:r>
      <w:proofErr w:type="spellStart"/>
      <w:r w:rsidR="001269C7">
        <w:t>видеоуроки</w:t>
      </w:r>
      <w:proofErr w:type="spellEnd"/>
      <w:r w:rsidR="001269C7">
        <w:t xml:space="preserve"> русского языка.</w:t>
      </w:r>
    </w:p>
    <w:p w:rsidR="001269C7" w:rsidRDefault="00217A3C" w:rsidP="001269C7">
      <w:pPr>
        <w:pStyle w:val="af0"/>
        <w:kinsoku w:val="0"/>
        <w:overflowPunct w:val="0"/>
        <w:spacing w:line="292" w:lineRule="auto"/>
        <w:rPr>
          <w:spacing w:val="-2"/>
        </w:rPr>
      </w:pPr>
      <w:hyperlink r:id="rId693" w:history="1">
        <w:r w:rsidR="001269C7">
          <w:t>http://www.wordsland.ru</w:t>
        </w:r>
        <w:r w:rsidR="001269C7">
          <w:rPr>
            <w:spacing w:val="-4"/>
          </w:rPr>
          <w:t xml:space="preserve"> </w:t>
        </w:r>
      </w:hyperlink>
      <w:r w:rsidR="001269C7">
        <w:t>—</w:t>
      </w:r>
      <w:r w:rsidR="001269C7">
        <w:rPr>
          <w:spacing w:val="-4"/>
        </w:rPr>
        <w:t xml:space="preserve"> </w:t>
      </w:r>
      <w:r w:rsidR="001269C7">
        <w:t>сайт</w:t>
      </w:r>
      <w:r w:rsidR="001269C7">
        <w:rPr>
          <w:spacing w:val="-5"/>
        </w:rPr>
        <w:t xml:space="preserve"> </w:t>
      </w:r>
      <w:r w:rsidR="001269C7">
        <w:t>«Страна</w:t>
      </w:r>
      <w:r w:rsidR="001269C7">
        <w:rPr>
          <w:spacing w:val="-4"/>
        </w:rPr>
        <w:t xml:space="preserve"> </w:t>
      </w:r>
      <w:r w:rsidR="001269C7">
        <w:t>слов.</w:t>
      </w:r>
      <w:r w:rsidR="001269C7">
        <w:rPr>
          <w:spacing w:val="-4"/>
        </w:rPr>
        <w:t xml:space="preserve"> </w:t>
      </w:r>
      <w:r w:rsidR="001269C7">
        <w:t>Магия</w:t>
      </w:r>
      <w:r w:rsidR="001269C7">
        <w:rPr>
          <w:spacing w:val="-5"/>
        </w:rPr>
        <w:t xml:space="preserve"> </w:t>
      </w:r>
      <w:proofErr w:type="spellStart"/>
      <w:r w:rsidR="001269C7">
        <w:t>язы¬ка</w:t>
      </w:r>
      <w:proofErr w:type="spellEnd"/>
      <w:r w:rsidR="001269C7">
        <w:t>»,</w:t>
      </w:r>
      <w:r w:rsidR="001269C7">
        <w:rPr>
          <w:spacing w:val="-4"/>
        </w:rPr>
        <w:t xml:space="preserve"> </w:t>
      </w:r>
      <w:r w:rsidR="001269C7">
        <w:t>изучение</w:t>
      </w:r>
      <w:r w:rsidR="001269C7">
        <w:rPr>
          <w:spacing w:val="-4"/>
        </w:rPr>
        <w:t xml:space="preserve"> </w:t>
      </w:r>
      <w:r w:rsidR="001269C7">
        <w:t>русского</w:t>
      </w:r>
      <w:r w:rsidR="001269C7">
        <w:rPr>
          <w:spacing w:val="-4"/>
        </w:rPr>
        <w:t xml:space="preserve"> </w:t>
      </w:r>
      <w:r w:rsidR="001269C7">
        <w:t>языка</w:t>
      </w:r>
      <w:r w:rsidR="001269C7">
        <w:rPr>
          <w:spacing w:val="-4"/>
        </w:rPr>
        <w:t xml:space="preserve"> </w:t>
      </w:r>
      <w:r w:rsidR="001269C7">
        <w:t>в</w:t>
      </w:r>
      <w:r w:rsidR="001269C7">
        <w:rPr>
          <w:spacing w:val="-5"/>
        </w:rPr>
        <w:t xml:space="preserve"> </w:t>
      </w:r>
      <w:proofErr w:type="spellStart"/>
      <w:proofErr w:type="gramStart"/>
      <w:r w:rsidR="001269C7">
        <w:t>иг-ровой</w:t>
      </w:r>
      <w:proofErr w:type="spellEnd"/>
      <w:proofErr w:type="gramEnd"/>
      <w:r w:rsidR="001269C7">
        <w:t xml:space="preserve"> </w:t>
      </w:r>
      <w:r w:rsidR="001269C7">
        <w:rPr>
          <w:spacing w:val="-2"/>
        </w:rPr>
        <w:t>форме.</w:t>
      </w:r>
    </w:p>
    <w:p w:rsidR="001269C7" w:rsidRDefault="00217A3C" w:rsidP="001269C7">
      <w:pPr>
        <w:pStyle w:val="af0"/>
        <w:kinsoku w:val="0"/>
        <w:overflowPunct w:val="0"/>
        <w:spacing w:line="292" w:lineRule="auto"/>
      </w:pPr>
      <w:hyperlink r:id="rId694" w:history="1">
        <w:r w:rsidR="001269C7">
          <w:t xml:space="preserve">http://www.school-collection.edu.ru </w:t>
        </w:r>
      </w:hyperlink>
      <w:r w:rsidR="001269C7">
        <w:t xml:space="preserve">— единая коллекция цифровых образовательных ресурсов. </w:t>
      </w:r>
      <w:hyperlink r:id="rId695" w:history="1">
        <w:r w:rsidR="001269C7">
          <w:t>http://www.urokirus.com</w:t>
        </w:r>
        <w:r w:rsidR="001269C7">
          <w:rPr>
            <w:spacing w:val="-5"/>
          </w:rPr>
          <w:t xml:space="preserve"> </w:t>
        </w:r>
      </w:hyperlink>
      <w:r w:rsidR="001269C7">
        <w:t>—</w:t>
      </w:r>
      <w:r w:rsidR="001269C7">
        <w:rPr>
          <w:spacing w:val="-4"/>
        </w:rPr>
        <w:t xml:space="preserve"> </w:t>
      </w:r>
      <w:r w:rsidR="001269C7">
        <w:t>уроки</w:t>
      </w:r>
      <w:r w:rsidR="001269C7">
        <w:rPr>
          <w:spacing w:val="-4"/>
        </w:rPr>
        <w:t xml:space="preserve"> </w:t>
      </w:r>
      <w:r w:rsidR="001269C7">
        <w:t>русского</w:t>
      </w:r>
      <w:r w:rsidR="001269C7">
        <w:rPr>
          <w:spacing w:val="-4"/>
        </w:rPr>
        <w:t xml:space="preserve"> </w:t>
      </w:r>
      <w:r w:rsidR="001269C7">
        <w:t>языка</w:t>
      </w:r>
      <w:r w:rsidR="001269C7">
        <w:rPr>
          <w:spacing w:val="-4"/>
        </w:rPr>
        <w:t xml:space="preserve"> </w:t>
      </w:r>
      <w:r w:rsidR="001269C7">
        <w:t>онлайн</w:t>
      </w:r>
      <w:r w:rsidR="001269C7">
        <w:rPr>
          <w:spacing w:val="-4"/>
        </w:rPr>
        <w:t xml:space="preserve"> </w:t>
      </w:r>
      <w:r w:rsidR="001269C7">
        <w:t>(история</w:t>
      </w:r>
      <w:r w:rsidR="001269C7">
        <w:rPr>
          <w:spacing w:val="-5"/>
        </w:rPr>
        <w:t xml:space="preserve"> </w:t>
      </w:r>
      <w:r w:rsidR="001269C7">
        <w:t>языка,</w:t>
      </w:r>
      <w:r w:rsidR="001269C7">
        <w:rPr>
          <w:spacing w:val="-4"/>
        </w:rPr>
        <w:t xml:space="preserve"> </w:t>
      </w:r>
      <w:r w:rsidR="001269C7">
        <w:t>интересные</w:t>
      </w:r>
      <w:r w:rsidR="001269C7">
        <w:rPr>
          <w:spacing w:val="-4"/>
        </w:rPr>
        <w:t xml:space="preserve"> </w:t>
      </w:r>
      <w:r w:rsidR="001269C7">
        <w:t>статьи</w:t>
      </w:r>
      <w:r w:rsidR="001269C7">
        <w:rPr>
          <w:spacing w:val="-4"/>
        </w:rPr>
        <w:t xml:space="preserve"> </w:t>
      </w:r>
      <w:r w:rsidR="001269C7">
        <w:t xml:space="preserve">по филологии, словари, </w:t>
      </w:r>
      <w:proofErr w:type="spellStart"/>
      <w:r w:rsidR="001269C7">
        <w:t>тес¬тирование</w:t>
      </w:r>
      <w:proofErr w:type="spellEnd"/>
      <w:r w:rsidR="001269C7">
        <w:t>).</w:t>
      </w:r>
    </w:p>
    <w:p w:rsidR="001269C7" w:rsidRDefault="001269C7" w:rsidP="001269C7">
      <w:pPr>
        <w:pStyle w:val="110"/>
        <w:kinsoku w:val="0"/>
        <w:overflowPunct w:val="0"/>
        <w:spacing w:before="183"/>
        <w:outlineLvl w:val="9"/>
        <w:rPr>
          <w:spacing w:val="-2"/>
        </w:rPr>
      </w:pPr>
      <w:r>
        <w:t>ЦИФРОВЫЕ</w:t>
      </w:r>
      <w:r>
        <w:rPr>
          <w:spacing w:val="-7"/>
        </w:rPr>
        <w:t xml:space="preserve"> </w:t>
      </w:r>
      <w:r>
        <w:t>ОБРАЗОВАТЕЛЬНЫЕ</w:t>
      </w:r>
      <w:r>
        <w:rPr>
          <w:spacing w:val="-7"/>
        </w:rPr>
        <w:t xml:space="preserve"> </w:t>
      </w:r>
      <w:r>
        <w:t>РЕСУРСЫ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РЕСУРСЫ</w:t>
      </w:r>
      <w:r>
        <w:rPr>
          <w:spacing w:val="-7"/>
        </w:rPr>
        <w:t xml:space="preserve"> </w:t>
      </w:r>
      <w:r>
        <w:t>СЕТИ</w:t>
      </w:r>
      <w:r>
        <w:rPr>
          <w:spacing w:val="-7"/>
        </w:rPr>
        <w:t xml:space="preserve"> </w:t>
      </w:r>
      <w:r>
        <w:rPr>
          <w:spacing w:val="-2"/>
        </w:rPr>
        <w:t>ИНТЕРНЕТ</w:t>
      </w:r>
    </w:p>
    <w:p w:rsidR="001269C7" w:rsidRDefault="001269C7" w:rsidP="001269C7">
      <w:pPr>
        <w:pStyle w:val="af0"/>
        <w:kinsoku w:val="0"/>
        <w:overflowPunct w:val="0"/>
        <w:spacing w:before="156" w:line="292" w:lineRule="auto"/>
        <w:ind w:right="6953"/>
        <w:rPr>
          <w:spacing w:val="-2"/>
        </w:rPr>
      </w:pPr>
      <w:r>
        <w:rPr>
          <w:spacing w:val="-2"/>
        </w:rPr>
        <w:t xml:space="preserve">https://resh.edu.ru/subject/13/ hhttps://prosv.ru/static/tsok </w:t>
      </w:r>
      <w:hyperlink r:id="rId696" w:history="1">
        <w:r>
          <w:rPr>
            <w:spacing w:val="-2"/>
          </w:rPr>
          <w:t>http://school-collection.edu.ru/catalog/</w:t>
        </w:r>
      </w:hyperlink>
      <w:r>
        <w:rPr>
          <w:spacing w:val="-2"/>
        </w:rPr>
        <w:t xml:space="preserve"> </w:t>
      </w:r>
      <w:hyperlink r:id="rId697" w:history="1">
        <w:r>
          <w:rPr>
            <w:spacing w:val="-2"/>
          </w:rPr>
          <w:t>http://gramma.ru/RUS/</w:t>
        </w:r>
      </w:hyperlink>
    </w:p>
    <w:p w:rsidR="001269C7" w:rsidRPr="00A2750B" w:rsidRDefault="001269C7" w:rsidP="001269C7">
      <w:pPr>
        <w:pStyle w:val="af0"/>
        <w:kinsoku w:val="0"/>
        <w:overflowPunct w:val="0"/>
        <w:spacing w:before="156" w:line="292" w:lineRule="auto"/>
        <w:ind w:right="6953"/>
        <w:rPr>
          <w:spacing w:val="-2"/>
          <w:sz w:val="28"/>
          <w:szCs w:val="28"/>
        </w:rPr>
        <w:sectPr w:rsidR="001269C7" w:rsidRPr="00A2750B" w:rsidSect="00A2750B">
          <w:pgSz w:w="16840" w:h="11900" w:orient="landscape"/>
          <w:pgMar w:top="520" w:right="280" w:bottom="280" w:left="560" w:header="720" w:footer="720" w:gutter="0"/>
          <w:cols w:space="720"/>
          <w:noEndnote/>
          <w:docGrid w:linePitch="299"/>
        </w:sectPr>
      </w:pPr>
    </w:p>
    <w:p w:rsidR="001269C7" w:rsidRPr="00A2750B" w:rsidRDefault="001269C7" w:rsidP="001269C7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269C7" w:rsidRPr="00A2750B" w:rsidRDefault="001269C7" w:rsidP="001269C7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269C7" w:rsidRPr="00A2750B" w:rsidRDefault="001269C7" w:rsidP="001269C7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269C7" w:rsidRPr="00A2750B" w:rsidRDefault="001269C7" w:rsidP="001269C7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269C7" w:rsidRPr="00A2750B" w:rsidRDefault="001269C7" w:rsidP="001269C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69C7" w:rsidRPr="00A2750B" w:rsidRDefault="001269C7" w:rsidP="001269C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69C7" w:rsidRPr="00A2750B" w:rsidRDefault="001269C7" w:rsidP="001269C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69C7" w:rsidRPr="00A2750B" w:rsidRDefault="001269C7" w:rsidP="001269C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69C7" w:rsidRPr="00A2750B" w:rsidRDefault="001269C7" w:rsidP="001269C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69C7" w:rsidRPr="00A2750B" w:rsidRDefault="001269C7" w:rsidP="001269C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69C7" w:rsidRPr="00A2750B" w:rsidRDefault="001269C7" w:rsidP="001269C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69C7" w:rsidRPr="00A2750B" w:rsidRDefault="001269C7" w:rsidP="001269C7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269C7" w:rsidRPr="00A2750B" w:rsidRDefault="001269C7" w:rsidP="001269C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69C7" w:rsidRPr="00A2750B" w:rsidRDefault="001269C7" w:rsidP="001269C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69C7" w:rsidRPr="00A2750B" w:rsidRDefault="001269C7" w:rsidP="001269C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69C7" w:rsidRPr="00A2750B" w:rsidRDefault="001269C7" w:rsidP="001269C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69C7" w:rsidRPr="00A2750B" w:rsidRDefault="001269C7" w:rsidP="001269C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69C7" w:rsidRPr="00A2750B" w:rsidRDefault="001269C7" w:rsidP="001269C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69C7" w:rsidRPr="00A2750B" w:rsidRDefault="001269C7" w:rsidP="001269C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69C7" w:rsidRPr="00A2750B" w:rsidRDefault="001269C7" w:rsidP="001269C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69C7" w:rsidRPr="00A2750B" w:rsidRDefault="001269C7" w:rsidP="001269C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69C7" w:rsidRPr="00A2750B" w:rsidRDefault="001269C7" w:rsidP="001269C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69C7" w:rsidRPr="00A2750B" w:rsidRDefault="001269C7" w:rsidP="001269C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69C7" w:rsidRPr="00A2750B" w:rsidRDefault="001269C7" w:rsidP="001269C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69C7" w:rsidRPr="00A2750B" w:rsidRDefault="001269C7" w:rsidP="001269C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69C7" w:rsidRPr="00A2750B" w:rsidRDefault="001269C7" w:rsidP="001269C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69C7" w:rsidRPr="00A2750B" w:rsidRDefault="001269C7" w:rsidP="001269C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69C7" w:rsidRPr="00A2750B" w:rsidRDefault="001269C7" w:rsidP="001269C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69C7" w:rsidRPr="00A2750B" w:rsidRDefault="001269C7" w:rsidP="001269C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69C7" w:rsidRPr="00A2750B" w:rsidRDefault="001269C7" w:rsidP="001269C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69C7" w:rsidRPr="00A2750B" w:rsidRDefault="001269C7" w:rsidP="001269C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69C7" w:rsidRPr="00A2750B" w:rsidRDefault="001269C7" w:rsidP="001269C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69C7" w:rsidRPr="00A2750B" w:rsidRDefault="001269C7" w:rsidP="001269C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69C7" w:rsidRPr="00A2750B" w:rsidRDefault="001269C7" w:rsidP="001269C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69C7" w:rsidRPr="00A2750B" w:rsidRDefault="001269C7" w:rsidP="001269C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69C7" w:rsidRPr="00A2750B" w:rsidRDefault="001269C7" w:rsidP="001269C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69C7" w:rsidRPr="00A2750B" w:rsidRDefault="001269C7" w:rsidP="001269C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69C7" w:rsidRPr="00A2750B" w:rsidRDefault="001269C7" w:rsidP="001269C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69C7" w:rsidRPr="00A2750B" w:rsidRDefault="001269C7" w:rsidP="001269C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69C7" w:rsidRPr="00A2750B" w:rsidRDefault="001269C7" w:rsidP="001269C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69C7" w:rsidRPr="00A2750B" w:rsidRDefault="001269C7" w:rsidP="001269C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69C7" w:rsidRPr="00A2750B" w:rsidRDefault="001269C7" w:rsidP="001269C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69C7" w:rsidRPr="00A2750B" w:rsidRDefault="001269C7" w:rsidP="001269C7">
      <w:pPr>
        <w:spacing w:after="0" w:line="240" w:lineRule="auto"/>
        <w:rPr>
          <w:rFonts w:ascii="Times New Roman" w:hAnsi="Times New Roman" w:cs="Times New Roman"/>
          <w:snapToGrid w:val="0"/>
          <w:sz w:val="28"/>
          <w:szCs w:val="28"/>
        </w:rPr>
      </w:pPr>
    </w:p>
    <w:p w:rsidR="001269C7" w:rsidRPr="00A2750B" w:rsidRDefault="001269C7" w:rsidP="001269C7">
      <w:pPr>
        <w:spacing w:after="0" w:line="240" w:lineRule="auto"/>
        <w:rPr>
          <w:rFonts w:ascii="Times New Roman" w:hAnsi="Times New Roman" w:cs="Times New Roman"/>
          <w:snapToGrid w:val="0"/>
          <w:sz w:val="28"/>
          <w:szCs w:val="28"/>
        </w:rPr>
      </w:pPr>
    </w:p>
    <w:p w:rsidR="001269C7" w:rsidRPr="00A2750B" w:rsidRDefault="001269C7" w:rsidP="001269C7">
      <w:pPr>
        <w:spacing w:after="0" w:line="240" w:lineRule="auto"/>
        <w:rPr>
          <w:rFonts w:ascii="Times New Roman" w:hAnsi="Times New Roman" w:cs="Times New Roman"/>
          <w:snapToGrid w:val="0"/>
          <w:sz w:val="28"/>
          <w:szCs w:val="28"/>
        </w:rPr>
      </w:pPr>
    </w:p>
    <w:p w:rsidR="001269C7" w:rsidRPr="00A2750B" w:rsidRDefault="001269C7" w:rsidP="001269C7">
      <w:pPr>
        <w:spacing w:after="0" w:line="240" w:lineRule="auto"/>
        <w:rPr>
          <w:rFonts w:ascii="Times New Roman" w:hAnsi="Times New Roman" w:cs="Times New Roman"/>
          <w:snapToGrid w:val="0"/>
          <w:sz w:val="28"/>
          <w:szCs w:val="28"/>
        </w:rPr>
      </w:pPr>
    </w:p>
    <w:p w:rsidR="001269C7" w:rsidRPr="00A2750B" w:rsidRDefault="001269C7" w:rsidP="001269C7">
      <w:pPr>
        <w:spacing w:after="0" w:line="240" w:lineRule="auto"/>
        <w:rPr>
          <w:rFonts w:ascii="Times New Roman" w:hAnsi="Times New Roman" w:cs="Times New Roman"/>
          <w:snapToGrid w:val="0"/>
          <w:sz w:val="28"/>
          <w:szCs w:val="28"/>
        </w:rPr>
      </w:pPr>
    </w:p>
    <w:p w:rsidR="001269C7" w:rsidRPr="00A2750B" w:rsidRDefault="001269C7" w:rsidP="001269C7">
      <w:pPr>
        <w:shd w:val="clear" w:color="auto" w:fill="FFFFFF"/>
        <w:spacing w:before="100" w:beforeAutospacing="1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55FA5" w:rsidRDefault="00217A3C"/>
    <w:sectPr w:rsidR="00755FA5" w:rsidSect="00906A0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entury Schoolbook">
    <w:altName w:val="Century"/>
    <w:charset w:val="CC"/>
    <w:family w:val="roman"/>
    <w:pitch w:val="variable"/>
    <w:sig w:usb0="00000001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WenQuanYi Micro Hei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FreeSans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Franklin Gothic Heavy">
    <w:charset w:val="CC"/>
    <w:family w:val="swiss"/>
    <w:pitch w:val="variable"/>
    <w:sig w:usb0="00000287" w:usb1="00000000" w:usb2="00000000" w:usb3="00000000" w:csb0="0000009F" w:csb1="00000000"/>
  </w:font>
  <w:font w:name="Franklin Gothic Medium Cond"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bullet"/>
      <w:lvlText w:val="•"/>
      <w:lvlJc w:val="left"/>
      <w:rPr>
        <w:rFonts w:ascii="Century Schoolbook" w:hAnsi="Century Schoolbook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start w:val="1"/>
      <w:numFmt w:val="bullet"/>
      <w:lvlText w:val="•"/>
      <w:lvlJc w:val="left"/>
      <w:rPr>
        <w:rFonts w:ascii="Century Schoolbook" w:hAnsi="Century Schoolbook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2">
      <w:start w:val="1"/>
      <w:numFmt w:val="bullet"/>
      <w:lvlText w:val="•"/>
      <w:lvlJc w:val="left"/>
      <w:rPr>
        <w:rFonts w:ascii="Century Schoolbook" w:hAnsi="Century Schoolbook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3">
      <w:start w:val="1"/>
      <w:numFmt w:val="bullet"/>
      <w:lvlText w:val="•"/>
      <w:lvlJc w:val="left"/>
      <w:rPr>
        <w:rFonts w:ascii="Century Schoolbook" w:hAnsi="Century Schoolbook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4">
      <w:start w:val="1"/>
      <w:numFmt w:val="bullet"/>
      <w:lvlText w:val="•"/>
      <w:lvlJc w:val="left"/>
      <w:rPr>
        <w:rFonts w:ascii="Century Schoolbook" w:hAnsi="Century Schoolbook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5">
      <w:start w:val="1"/>
      <w:numFmt w:val="bullet"/>
      <w:lvlText w:val="•"/>
      <w:lvlJc w:val="left"/>
      <w:rPr>
        <w:rFonts w:ascii="Century Schoolbook" w:hAnsi="Century Schoolbook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6">
      <w:start w:val="1"/>
      <w:numFmt w:val="bullet"/>
      <w:lvlText w:val="•"/>
      <w:lvlJc w:val="left"/>
      <w:rPr>
        <w:rFonts w:ascii="Century Schoolbook" w:hAnsi="Century Schoolbook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7">
      <w:start w:val="1"/>
      <w:numFmt w:val="bullet"/>
      <w:lvlText w:val="•"/>
      <w:lvlJc w:val="left"/>
      <w:rPr>
        <w:rFonts w:ascii="Century Schoolbook" w:hAnsi="Century Schoolbook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8">
      <w:start w:val="1"/>
      <w:numFmt w:val="bullet"/>
      <w:lvlText w:val="•"/>
      <w:lvlJc w:val="left"/>
      <w:rPr>
        <w:rFonts w:ascii="Century Schoolbook" w:hAnsi="Century Schoolbook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bullet"/>
      <w:lvlText w:val="•"/>
      <w:lvlJc w:val="left"/>
      <w:rPr>
        <w:rFonts w:ascii="Century Schoolbook" w:hAnsi="Century Schoolbook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start w:val="1"/>
      <w:numFmt w:val="bullet"/>
      <w:lvlText w:val="•"/>
      <w:lvlJc w:val="left"/>
      <w:rPr>
        <w:rFonts w:ascii="Century Schoolbook" w:hAnsi="Century Schoolbook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2">
      <w:start w:val="1"/>
      <w:numFmt w:val="bullet"/>
      <w:lvlText w:val="•"/>
      <w:lvlJc w:val="left"/>
      <w:rPr>
        <w:rFonts w:ascii="Century Schoolbook" w:hAnsi="Century Schoolbook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3">
      <w:start w:val="1"/>
      <w:numFmt w:val="bullet"/>
      <w:lvlText w:val="•"/>
      <w:lvlJc w:val="left"/>
      <w:rPr>
        <w:rFonts w:ascii="Century Schoolbook" w:hAnsi="Century Schoolbook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4">
      <w:start w:val="1"/>
      <w:numFmt w:val="bullet"/>
      <w:lvlText w:val="•"/>
      <w:lvlJc w:val="left"/>
      <w:rPr>
        <w:rFonts w:ascii="Century Schoolbook" w:hAnsi="Century Schoolbook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5">
      <w:start w:val="1"/>
      <w:numFmt w:val="bullet"/>
      <w:lvlText w:val="•"/>
      <w:lvlJc w:val="left"/>
      <w:rPr>
        <w:rFonts w:ascii="Century Schoolbook" w:hAnsi="Century Schoolbook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6">
      <w:start w:val="1"/>
      <w:numFmt w:val="bullet"/>
      <w:lvlText w:val="•"/>
      <w:lvlJc w:val="left"/>
      <w:rPr>
        <w:rFonts w:ascii="Century Schoolbook" w:hAnsi="Century Schoolbook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7">
      <w:start w:val="1"/>
      <w:numFmt w:val="bullet"/>
      <w:lvlText w:val="•"/>
      <w:lvlJc w:val="left"/>
      <w:rPr>
        <w:rFonts w:ascii="Century Schoolbook" w:hAnsi="Century Schoolbook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8">
      <w:start w:val="1"/>
      <w:numFmt w:val="bullet"/>
      <w:lvlText w:val="•"/>
      <w:lvlJc w:val="left"/>
      <w:rPr>
        <w:rFonts w:ascii="Century Schoolbook" w:hAnsi="Century Schoolbook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</w:abstractNum>
  <w:abstractNum w:abstractNumId="2">
    <w:nsid w:val="00000005"/>
    <w:multiLevelType w:val="multilevel"/>
    <w:tmpl w:val="00000004"/>
    <w:lvl w:ilvl="0">
      <w:start w:val="1"/>
      <w:numFmt w:val="bullet"/>
      <w:lvlText w:val="•"/>
      <w:lvlJc w:val="left"/>
      <w:rPr>
        <w:rFonts w:ascii="Century Schoolbook" w:hAnsi="Century Schoolbook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start w:val="1"/>
      <w:numFmt w:val="bullet"/>
      <w:lvlText w:val="•"/>
      <w:lvlJc w:val="left"/>
      <w:rPr>
        <w:rFonts w:ascii="Century Schoolbook" w:hAnsi="Century Schoolbook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2">
      <w:start w:val="1"/>
      <w:numFmt w:val="bullet"/>
      <w:lvlText w:val="•"/>
      <w:lvlJc w:val="left"/>
      <w:rPr>
        <w:rFonts w:ascii="Century Schoolbook" w:hAnsi="Century Schoolbook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3">
      <w:start w:val="1"/>
      <w:numFmt w:val="bullet"/>
      <w:lvlText w:val="•"/>
      <w:lvlJc w:val="left"/>
      <w:rPr>
        <w:rFonts w:ascii="Century Schoolbook" w:hAnsi="Century Schoolbook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4">
      <w:start w:val="1"/>
      <w:numFmt w:val="bullet"/>
      <w:lvlText w:val="•"/>
      <w:lvlJc w:val="left"/>
      <w:rPr>
        <w:rFonts w:ascii="Century Schoolbook" w:hAnsi="Century Schoolbook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5">
      <w:start w:val="1"/>
      <w:numFmt w:val="bullet"/>
      <w:lvlText w:val="•"/>
      <w:lvlJc w:val="left"/>
      <w:rPr>
        <w:rFonts w:ascii="Century Schoolbook" w:hAnsi="Century Schoolbook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6">
      <w:start w:val="1"/>
      <w:numFmt w:val="bullet"/>
      <w:lvlText w:val="•"/>
      <w:lvlJc w:val="left"/>
      <w:rPr>
        <w:rFonts w:ascii="Century Schoolbook" w:hAnsi="Century Schoolbook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7">
      <w:start w:val="1"/>
      <w:numFmt w:val="bullet"/>
      <w:lvlText w:val="•"/>
      <w:lvlJc w:val="left"/>
      <w:rPr>
        <w:rFonts w:ascii="Century Schoolbook" w:hAnsi="Century Schoolbook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8">
      <w:start w:val="1"/>
      <w:numFmt w:val="bullet"/>
      <w:lvlText w:val="•"/>
      <w:lvlJc w:val="left"/>
      <w:rPr>
        <w:rFonts w:ascii="Century Schoolbook" w:hAnsi="Century Schoolbook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</w:abstractNum>
  <w:abstractNum w:abstractNumId="3">
    <w:nsid w:val="00000007"/>
    <w:multiLevelType w:val="multilevel"/>
    <w:tmpl w:val="00000006"/>
    <w:lvl w:ilvl="0">
      <w:start w:val="1"/>
      <w:numFmt w:val="decimal"/>
      <w:lvlText w:val="%1)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1)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1)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1)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1)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1)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1)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1)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1)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4">
    <w:nsid w:val="00000009"/>
    <w:multiLevelType w:val="multilevel"/>
    <w:tmpl w:val="00000008"/>
    <w:lvl w:ilvl="0">
      <w:start w:val="1"/>
      <w:numFmt w:val="bullet"/>
      <w:lvlText w:val="•"/>
      <w:lvlJc w:val="left"/>
      <w:rPr>
        <w:rFonts w:ascii="Century Schoolbook" w:hAnsi="Century Schoolbook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start w:val="1"/>
      <w:numFmt w:val="bullet"/>
      <w:lvlText w:val="•"/>
      <w:lvlJc w:val="left"/>
      <w:rPr>
        <w:rFonts w:ascii="Century Schoolbook" w:hAnsi="Century Schoolbook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2">
      <w:start w:val="1"/>
      <w:numFmt w:val="bullet"/>
      <w:lvlText w:val="•"/>
      <w:lvlJc w:val="left"/>
      <w:rPr>
        <w:rFonts w:ascii="Century Schoolbook" w:hAnsi="Century Schoolbook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3">
      <w:start w:val="1"/>
      <w:numFmt w:val="bullet"/>
      <w:lvlText w:val="•"/>
      <w:lvlJc w:val="left"/>
      <w:rPr>
        <w:rFonts w:ascii="Century Schoolbook" w:hAnsi="Century Schoolbook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4">
      <w:start w:val="1"/>
      <w:numFmt w:val="bullet"/>
      <w:lvlText w:val="•"/>
      <w:lvlJc w:val="left"/>
      <w:rPr>
        <w:rFonts w:ascii="Century Schoolbook" w:hAnsi="Century Schoolbook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5">
      <w:start w:val="1"/>
      <w:numFmt w:val="bullet"/>
      <w:lvlText w:val="•"/>
      <w:lvlJc w:val="left"/>
      <w:rPr>
        <w:rFonts w:ascii="Century Schoolbook" w:hAnsi="Century Schoolbook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6">
      <w:start w:val="1"/>
      <w:numFmt w:val="bullet"/>
      <w:lvlText w:val="•"/>
      <w:lvlJc w:val="left"/>
      <w:rPr>
        <w:rFonts w:ascii="Century Schoolbook" w:hAnsi="Century Schoolbook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7">
      <w:start w:val="1"/>
      <w:numFmt w:val="bullet"/>
      <w:lvlText w:val="•"/>
      <w:lvlJc w:val="left"/>
      <w:rPr>
        <w:rFonts w:ascii="Century Schoolbook" w:hAnsi="Century Schoolbook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8">
      <w:start w:val="1"/>
      <w:numFmt w:val="bullet"/>
      <w:lvlText w:val="•"/>
      <w:lvlJc w:val="left"/>
      <w:rPr>
        <w:rFonts w:ascii="Century Schoolbook" w:hAnsi="Century Schoolbook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</w:abstractNum>
  <w:abstractNum w:abstractNumId="5">
    <w:nsid w:val="0000000B"/>
    <w:multiLevelType w:val="multilevel"/>
    <w:tmpl w:val="0000000A"/>
    <w:lvl w:ilvl="0">
      <w:start w:val="1"/>
      <w:numFmt w:val="bullet"/>
      <w:lvlText w:val="•"/>
      <w:lvlJc w:val="left"/>
      <w:rPr>
        <w:rFonts w:ascii="Century Schoolbook" w:hAnsi="Century Schoolbook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start w:val="1"/>
      <w:numFmt w:val="bullet"/>
      <w:lvlText w:val="•"/>
      <w:lvlJc w:val="left"/>
      <w:rPr>
        <w:rFonts w:ascii="Century Schoolbook" w:hAnsi="Century Schoolbook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2">
      <w:start w:val="1"/>
      <w:numFmt w:val="bullet"/>
      <w:lvlText w:val="•"/>
      <w:lvlJc w:val="left"/>
      <w:rPr>
        <w:rFonts w:ascii="Century Schoolbook" w:hAnsi="Century Schoolbook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3">
      <w:start w:val="1"/>
      <w:numFmt w:val="bullet"/>
      <w:lvlText w:val="•"/>
      <w:lvlJc w:val="left"/>
      <w:rPr>
        <w:rFonts w:ascii="Century Schoolbook" w:hAnsi="Century Schoolbook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4">
      <w:start w:val="1"/>
      <w:numFmt w:val="bullet"/>
      <w:lvlText w:val="•"/>
      <w:lvlJc w:val="left"/>
      <w:rPr>
        <w:rFonts w:ascii="Century Schoolbook" w:hAnsi="Century Schoolbook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5">
      <w:start w:val="1"/>
      <w:numFmt w:val="bullet"/>
      <w:lvlText w:val="•"/>
      <w:lvlJc w:val="left"/>
      <w:rPr>
        <w:rFonts w:ascii="Century Schoolbook" w:hAnsi="Century Schoolbook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6">
      <w:start w:val="1"/>
      <w:numFmt w:val="bullet"/>
      <w:lvlText w:val="•"/>
      <w:lvlJc w:val="left"/>
      <w:rPr>
        <w:rFonts w:ascii="Century Schoolbook" w:hAnsi="Century Schoolbook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7">
      <w:start w:val="1"/>
      <w:numFmt w:val="bullet"/>
      <w:lvlText w:val="•"/>
      <w:lvlJc w:val="left"/>
      <w:rPr>
        <w:rFonts w:ascii="Century Schoolbook" w:hAnsi="Century Schoolbook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8">
      <w:start w:val="1"/>
      <w:numFmt w:val="bullet"/>
      <w:lvlText w:val="•"/>
      <w:lvlJc w:val="left"/>
      <w:rPr>
        <w:rFonts w:ascii="Century Schoolbook" w:hAnsi="Century Schoolbook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</w:abstractNum>
  <w:abstractNum w:abstractNumId="6">
    <w:nsid w:val="0000000D"/>
    <w:multiLevelType w:val="multilevel"/>
    <w:tmpl w:val="0000000C"/>
    <w:lvl w:ilvl="0">
      <w:start w:val="2"/>
      <w:numFmt w:val="decimal"/>
      <w:lvlText w:val="%1)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2"/>
      <w:numFmt w:val="decimal"/>
      <w:lvlText w:val="%1)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2"/>
      <w:numFmt w:val="decimal"/>
      <w:lvlText w:val="%1)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2"/>
      <w:numFmt w:val="decimal"/>
      <w:lvlText w:val="%1)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2"/>
      <w:numFmt w:val="decimal"/>
      <w:lvlText w:val="%1)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2"/>
      <w:numFmt w:val="decimal"/>
      <w:lvlText w:val="%1)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2"/>
      <w:numFmt w:val="decimal"/>
      <w:lvlText w:val="%1)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2"/>
      <w:numFmt w:val="decimal"/>
      <w:lvlText w:val="%1)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2"/>
      <w:numFmt w:val="decimal"/>
      <w:lvlText w:val="%1)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7">
    <w:nsid w:val="0000000F"/>
    <w:multiLevelType w:val="multilevel"/>
    <w:tmpl w:val="0000000E"/>
    <w:lvl w:ilvl="0">
      <w:start w:val="1"/>
      <w:numFmt w:val="decimal"/>
      <w:lvlText w:val="%1)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1)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1)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1)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1)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1)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1)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1)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1)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8">
    <w:nsid w:val="00000011"/>
    <w:multiLevelType w:val="multilevel"/>
    <w:tmpl w:val="00000010"/>
    <w:lvl w:ilvl="0">
      <w:start w:val="6"/>
      <w:numFmt w:val="decimal"/>
      <w:lvlText w:val="%1"/>
      <w:lvlJc w:val="left"/>
      <w:rPr>
        <w:rFonts w:ascii="Arial Narrow" w:hAnsi="Arial Narrow" w:cs="Arial Narrow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6"/>
      <w:numFmt w:val="decimal"/>
      <w:lvlText w:val="%1"/>
      <w:lvlJc w:val="left"/>
      <w:rPr>
        <w:rFonts w:ascii="Arial Narrow" w:hAnsi="Arial Narrow" w:cs="Arial Narrow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6"/>
      <w:numFmt w:val="decimal"/>
      <w:lvlText w:val="%1"/>
      <w:lvlJc w:val="left"/>
      <w:rPr>
        <w:rFonts w:ascii="Arial Narrow" w:hAnsi="Arial Narrow" w:cs="Arial Narrow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6"/>
      <w:numFmt w:val="decimal"/>
      <w:lvlText w:val="%1"/>
      <w:lvlJc w:val="left"/>
      <w:rPr>
        <w:rFonts w:ascii="Arial Narrow" w:hAnsi="Arial Narrow" w:cs="Arial Narrow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6"/>
      <w:numFmt w:val="decimal"/>
      <w:lvlText w:val="%1"/>
      <w:lvlJc w:val="left"/>
      <w:rPr>
        <w:rFonts w:ascii="Arial Narrow" w:hAnsi="Arial Narrow" w:cs="Arial Narrow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6"/>
      <w:numFmt w:val="decimal"/>
      <w:lvlText w:val="%1"/>
      <w:lvlJc w:val="left"/>
      <w:rPr>
        <w:rFonts w:ascii="Arial Narrow" w:hAnsi="Arial Narrow" w:cs="Arial Narrow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6"/>
      <w:numFmt w:val="decimal"/>
      <w:lvlText w:val="%1"/>
      <w:lvlJc w:val="left"/>
      <w:rPr>
        <w:rFonts w:ascii="Arial Narrow" w:hAnsi="Arial Narrow" w:cs="Arial Narrow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6"/>
      <w:numFmt w:val="decimal"/>
      <w:lvlText w:val="%1"/>
      <w:lvlJc w:val="left"/>
      <w:rPr>
        <w:rFonts w:ascii="Arial Narrow" w:hAnsi="Arial Narrow" w:cs="Arial Narrow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6"/>
      <w:numFmt w:val="decimal"/>
      <w:lvlText w:val="%1"/>
      <w:lvlJc w:val="left"/>
      <w:rPr>
        <w:rFonts w:ascii="Arial Narrow" w:hAnsi="Arial Narrow" w:cs="Arial Narrow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9">
    <w:nsid w:val="00000402"/>
    <w:multiLevelType w:val="multilevel"/>
    <w:tmpl w:val="00000885"/>
    <w:lvl w:ilvl="0">
      <w:start w:val="1"/>
      <w:numFmt w:val="decimal"/>
      <w:lvlText w:val="%1."/>
      <w:lvlJc w:val="left"/>
      <w:pPr>
        <w:ind w:left="526" w:hanging="241"/>
      </w:pPr>
      <w:rPr>
        <w:rFonts w:ascii="Times New Roman" w:hAnsi="Times New Roman" w:cs="Times New Roman"/>
        <w:b/>
        <w:bCs/>
        <w:i w:val="0"/>
        <w:iCs w:val="0"/>
        <w:w w:val="100"/>
        <w:sz w:val="24"/>
        <w:szCs w:val="24"/>
      </w:rPr>
    </w:lvl>
    <w:lvl w:ilvl="1">
      <w:numFmt w:val="bullet"/>
      <w:lvlText w:val="•"/>
      <w:lvlJc w:val="left"/>
      <w:pPr>
        <w:ind w:left="1548" w:hanging="241"/>
      </w:pPr>
    </w:lvl>
    <w:lvl w:ilvl="2">
      <w:numFmt w:val="bullet"/>
      <w:lvlText w:val="•"/>
      <w:lvlJc w:val="left"/>
      <w:pPr>
        <w:ind w:left="2576" w:hanging="241"/>
      </w:pPr>
    </w:lvl>
    <w:lvl w:ilvl="3">
      <w:numFmt w:val="bullet"/>
      <w:lvlText w:val="•"/>
      <w:lvlJc w:val="left"/>
      <w:pPr>
        <w:ind w:left="3604" w:hanging="241"/>
      </w:pPr>
    </w:lvl>
    <w:lvl w:ilvl="4">
      <w:numFmt w:val="bullet"/>
      <w:lvlText w:val="•"/>
      <w:lvlJc w:val="left"/>
      <w:pPr>
        <w:ind w:left="4632" w:hanging="241"/>
      </w:pPr>
    </w:lvl>
    <w:lvl w:ilvl="5">
      <w:numFmt w:val="bullet"/>
      <w:lvlText w:val="•"/>
      <w:lvlJc w:val="left"/>
      <w:pPr>
        <w:ind w:left="5660" w:hanging="241"/>
      </w:pPr>
    </w:lvl>
    <w:lvl w:ilvl="6">
      <w:numFmt w:val="bullet"/>
      <w:lvlText w:val="•"/>
      <w:lvlJc w:val="left"/>
      <w:pPr>
        <w:ind w:left="6688" w:hanging="241"/>
      </w:pPr>
    </w:lvl>
    <w:lvl w:ilvl="7">
      <w:numFmt w:val="bullet"/>
      <w:lvlText w:val="•"/>
      <w:lvlJc w:val="left"/>
      <w:pPr>
        <w:ind w:left="7716" w:hanging="241"/>
      </w:pPr>
    </w:lvl>
    <w:lvl w:ilvl="8">
      <w:numFmt w:val="bullet"/>
      <w:lvlText w:val="•"/>
      <w:lvlJc w:val="left"/>
      <w:pPr>
        <w:ind w:left="8744" w:hanging="241"/>
      </w:pPr>
    </w:lvl>
  </w:abstractNum>
  <w:abstractNum w:abstractNumId="10">
    <w:nsid w:val="03965309"/>
    <w:multiLevelType w:val="multilevel"/>
    <w:tmpl w:val="FFFFFFFF"/>
    <w:lvl w:ilvl="0">
      <w:start w:val="10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">
    <w:nsid w:val="06657570"/>
    <w:multiLevelType w:val="multilevel"/>
    <w:tmpl w:val="3B4C39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5297D11"/>
    <w:multiLevelType w:val="hybridMultilevel"/>
    <w:tmpl w:val="70A625B8"/>
    <w:lvl w:ilvl="0" w:tplc="C04A92D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1F966F43"/>
    <w:multiLevelType w:val="hybridMultilevel"/>
    <w:tmpl w:val="A086DED0"/>
    <w:lvl w:ilvl="0" w:tplc="70FC0A66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b/>
        <w:bCs/>
        <w:i w:val="0"/>
        <w:iCs w:val="0"/>
        <w:color w:val="000000" w:themeColor="text1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0ED5581"/>
    <w:multiLevelType w:val="hybridMultilevel"/>
    <w:tmpl w:val="017895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3B62C88"/>
    <w:multiLevelType w:val="hybridMultilevel"/>
    <w:tmpl w:val="F1120458"/>
    <w:lvl w:ilvl="0" w:tplc="CA9C762C">
      <w:start w:val="1"/>
      <w:numFmt w:val="upperRoman"/>
      <w:lvlText w:val="%1."/>
      <w:lvlJc w:val="left"/>
      <w:pPr>
        <w:ind w:left="684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7200" w:hanging="360"/>
      </w:pPr>
    </w:lvl>
    <w:lvl w:ilvl="2" w:tplc="0419001B" w:tentative="1">
      <w:start w:val="1"/>
      <w:numFmt w:val="lowerRoman"/>
      <w:lvlText w:val="%3."/>
      <w:lvlJc w:val="right"/>
      <w:pPr>
        <w:ind w:left="7920" w:hanging="180"/>
      </w:pPr>
    </w:lvl>
    <w:lvl w:ilvl="3" w:tplc="0419000F" w:tentative="1">
      <w:start w:val="1"/>
      <w:numFmt w:val="decimal"/>
      <w:lvlText w:val="%4."/>
      <w:lvlJc w:val="left"/>
      <w:pPr>
        <w:ind w:left="8640" w:hanging="360"/>
      </w:pPr>
    </w:lvl>
    <w:lvl w:ilvl="4" w:tplc="04190019" w:tentative="1">
      <w:start w:val="1"/>
      <w:numFmt w:val="lowerLetter"/>
      <w:lvlText w:val="%5."/>
      <w:lvlJc w:val="left"/>
      <w:pPr>
        <w:ind w:left="9360" w:hanging="360"/>
      </w:pPr>
    </w:lvl>
    <w:lvl w:ilvl="5" w:tplc="0419001B" w:tentative="1">
      <w:start w:val="1"/>
      <w:numFmt w:val="lowerRoman"/>
      <w:lvlText w:val="%6."/>
      <w:lvlJc w:val="right"/>
      <w:pPr>
        <w:ind w:left="10080" w:hanging="180"/>
      </w:pPr>
    </w:lvl>
    <w:lvl w:ilvl="6" w:tplc="0419000F" w:tentative="1">
      <w:start w:val="1"/>
      <w:numFmt w:val="decimal"/>
      <w:lvlText w:val="%7."/>
      <w:lvlJc w:val="left"/>
      <w:pPr>
        <w:ind w:left="10800" w:hanging="360"/>
      </w:pPr>
    </w:lvl>
    <w:lvl w:ilvl="7" w:tplc="04190019" w:tentative="1">
      <w:start w:val="1"/>
      <w:numFmt w:val="lowerLetter"/>
      <w:lvlText w:val="%8."/>
      <w:lvlJc w:val="left"/>
      <w:pPr>
        <w:ind w:left="11520" w:hanging="360"/>
      </w:pPr>
    </w:lvl>
    <w:lvl w:ilvl="8" w:tplc="0419001B" w:tentative="1">
      <w:start w:val="1"/>
      <w:numFmt w:val="lowerRoman"/>
      <w:lvlText w:val="%9."/>
      <w:lvlJc w:val="right"/>
      <w:pPr>
        <w:ind w:left="12240" w:hanging="180"/>
      </w:pPr>
    </w:lvl>
  </w:abstractNum>
  <w:abstractNum w:abstractNumId="16">
    <w:nsid w:val="2A1A5196"/>
    <w:multiLevelType w:val="singleLevel"/>
    <w:tmpl w:val="64B622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>
    <w:nsid w:val="2F6F6812"/>
    <w:multiLevelType w:val="multilevel"/>
    <w:tmpl w:val="930E17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2F81DFF"/>
    <w:multiLevelType w:val="hybridMultilevel"/>
    <w:tmpl w:val="224ACFC2"/>
    <w:lvl w:ilvl="0" w:tplc="1D221C04">
      <w:start w:val="1"/>
      <w:numFmt w:val="decimal"/>
      <w:lvlText w:val="%1."/>
      <w:lvlJc w:val="left"/>
      <w:pPr>
        <w:ind w:left="405" w:hanging="360"/>
      </w:pPr>
    </w:lvl>
    <w:lvl w:ilvl="1" w:tplc="04190019">
      <w:start w:val="1"/>
      <w:numFmt w:val="lowerLetter"/>
      <w:lvlText w:val="%2."/>
      <w:lvlJc w:val="left"/>
      <w:pPr>
        <w:ind w:left="1125" w:hanging="360"/>
      </w:pPr>
    </w:lvl>
    <w:lvl w:ilvl="2" w:tplc="0419001B">
      <w:start w:val="1"/>
      <w:numFmt w:val="lowerRoman"/>
      <w:lvlText w:val="%3."/>
      <w:lvlJc w:val="right"/>
      <w:pPr>
        <w:ind w:left="1845" w:hanging="180"/>
      </w:pPr>
    </w:lvl>
    <w:lvl w:ilvl="3" w:tplc="0419000F">
      <w:start w:val="1"/>
      <w:numFmt w:val="decimal"/>
      <w:lvlText w:val="%4."/>
      <w:lvlJc w:val="left"/>
      <w:pPr>
        <w:ind w:left="2565" w:hanging="360"/>
      </w:pPr>
    </w:lvl>
    <w:lvl w:ilvl="4" w:tplc="04190019">
      <w:start w:val="1"/>
      <w:numFmt w:val="lowerLetter"/>
      <w:lvlText w:val="%5."/>
      <w:lvlJc w:val="left"/>
      <w:pPr>
        <w:ind w:left="3285" w:hanging="360"/>
      </w:pPr>
    </w:lvl>
    <w:lvl w:ilvl="5" w:tplc="0419001B">
      <w:start w:val="1"/>
      <w:numFmt w:val="lowerRoman"/>
      <w:lvlText w:val="%6."/>
      <w:lvlJc w:val="right"/>
      <w:pPr>
        <w:ind w:left="4005" w:hanging="180"/>
      </w:pPr>
    </w:lvl>
    <w:lvl w:ilvl="6" w:tplc="0419000F">
      <w:start w:val="1"/>
      <w:numFmt w:val="decimal"/>
      <w:lvlText w:val="%7."/>
      <w:lvlJc w:val="left"/>
      <w:pPr>
        <w:ind w:left="4725" w:hanging="360"/>
      </w:pPr>
    </w:lvl>
    <w:lvl w:ilvl="7" w:tplc="04190019">
      <w:start w:val="1"/>
      <w:numFmt w:val="lowerLetter"/>
      <w:lvlText w:val="%8."/>
      <w:lvlJc w:val="left"/>
      <w:pPr>
        <w:ind w:left="5445" w:hanging="360"/>
      </w:pPr>
    </w:lvl>
    <w:lvl w:ilvl="8" w:tplc="0419001B">
      <w:start w:val="1"/>
      <w:numFmt w:val="lowerRoman"/>
      <w:lvlText w:val="%9."/>
      <w:lvlJc w:val="right"/>
      <w:pPr>
        <w:ind w:left="6165" w:hanging="180"/>
      </w:pPr>
    </w:lvl>
  </w:abstractNum>
  <w:abstractNum w:abstractNumId="19">
    <w:nsid w:val="36E40A59"/>
    <w:multiLevelType w:val="multilevel"/>
    <w:tmpl w:val="FFFFFFFF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0">
    <w:nsid w:val="3C5B3BB0"/>
    <w:multiLevelType w:val="multilevel"/>
    <w:tmpl w:val="FFFFFFFF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1">
    <w:nsid w:val="4DB54BF0"/>
    <w:multiLevelType w:val="hybridMultilevel"/>
    <w:tmpl w:val="D0A2634A"/>
    <w:lvl w:ilvl="0" w:tplc="C04A92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6F97FF3"/>
    <w:multiLevelType w:val="hybridMultilevel"/>
    <w:tmpl w:val="55480214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7F4603B9"/>
    <w:multiLevelType w:val="multilevel"/>
    <w:tmpl w:val="F0EAC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FAB2436"/>
    <w:multiLevelType w:val="hybridMultilevel"/>
    <w:tmpl w:val="A5F8CB08"/>
    <w:lvl w:ilvl="0" w:tplc="C04A92D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7FF64ECC"/>
    <w:multiLevelType w:val="hybridMultilevel"/>
    <w:tmpl w:val="67FCBA26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</w:num>
  <w:num w:numId="4">
    <w:abstractNumId w:val="16"/>
    <w:lvlOverride w:ilvl="0">
      <w:startOverride w:val="1"/>
    </w:lvlOverride>
  </w:num>
  <w:num w:numId="5">
    <w:abstractNumId w:val="24"/>
  </w:num>
  <w:num w:numId="6">
    <w:abstractNumId w:val="12"/>
  </w:num>
  <w:num w:numId="7">
    <w:abstractNumId w:val="0"/>
  </w:num>
  <w:num w:numId="8">
    <w:abstractNumId w:val="1"/>
  </w:num>
  <w:num w:numId="9">
    <w:abstractNumId w:val="2"/>
  </w:num>
  <w:num w:numId="10">
    <w:abstractNumId w:val="3"/>
  </w:num>
  <w:num w:numId="11">
    <w:abstractNumId w:val="4"/>
  </w:num>
  <w:num w:numId="12">
    <w:abstractNumId w:val="5"/>
  </w:num>
  <w:num w:numId="13">
    <w:abstractNumId w:val="6"/>
  </w:num>
  <w:num w:numId="14">
    <w:abstractNumId w:val="7"/>
  </w:num>
  <w:num w:numId="15">
    <w:abstractNumId w:val="8"/>
  </w:num>
  <w:num w:numId="16">
    <w:abstractNumId w:val="14"/>
  </w:num>
  <w:num w:numId="17">
    <w:abstractNumId w:val="19"/>
  </w:num>
  <w:num w:numId="18">
    <w:abstractNumId w:val="20"/>
  </w:num>
  <w:num w:numId="19">
    <w:abstractNumId w:val="10"/>
  </w:num>
  <w:num w:numId="20">
    <w:abstractNumId w:val="22"/>
  </w:num>
  <w:num w:numId="21">
    <w:abstractNumId w:val="11"/>
  </w:num>
  <w:num w:numId="22">
    <w:abstractNumId w:val="9"/>
  </w:num>
  <w:num w:numId="23">
    <w:abstractNumId w:val="17"/>
  </w:num>
  <w:num w:numId="24">
    <w:abstractNumId w:val="23"/>
  </w:num>
  <w:num w:numId="25">
    <w:abstractNumId w:val="25"/>
  </w:num>
  <w:num w:numId="26">
    <w:abstractNumId w:val="13"/>
  </w:num>
  <w:num w:numId="27">
    <w:abstractNumId w:val="21"/>
  </w:num>
  <w:num w:numId="2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269C7"/>
    <w:rsid w:val="001269C7"/>
    <w:rsid w:val="00217A3C"/>
    <w:rsid w:val="002760BD"/>
    <w:rsid w:val="00452BE8"/>
    <w:rsid w:val="00835615"/>
    <w:rsid w:val="00FF4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69C7"/>
  </w:style>
  <w:style w:type="paragraph" w:styleId="2">
    <w:name w:val="heading 2"/>
    <w:basedOn w:val="a"/>
    <w:next w:val="a"/>
    <w:link w:val="20"/>
    <w:uiPriority w:val="9"/>
    <w:unhideWhenUsed/>
    <w:qFormat/>
    <w:rsid w:val="001269C7"/>
    <w:pPr>
      <w:keepNext/>
      <w:suppressAutoHyphens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paragraph" w:styleId="3">
    <w:name w:val="heading 3"/>
    <w:aliases w:val="Обычный 2"/>
    <w:basedOn w:val="a"/>
    <w:next w:val="a"/>
    <w:link w:val="30"/>
    <w:semiHidden/>
    <w:unhideWhenUsed/>
    <w:qFormat/>
    <w:rsid w:val="001269C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269C7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aliases w:val="Обычный 2 Знак"/>
    <w:basedOn w:val="a0"/>
    <w:link w:val="3"/>
    <w:semiHidden/>
    <w:rsid w:val="001269C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1269C7"/>
  </w:style>
  <w:style w:type="character" w:customStyle="1" w:styleId="31">
    <w:name w:val="Заголовок 3 Знак1"/>
    <w:aliases w:val="Обычный 2 Знак1"/>
    <w:basedOn w:val="a0"/>
    <w:semiHidden/>
    <w:rsid w:val="001269C7"/>
    <w:rPr>
      <w:rFonts w:asciiTheme="majorHAnsi" w:eastAsiaTheme="majorEastAsia" w:hAnsiTheme="majorHAnsi" w:cstheme="majorBidi"/>
      <w:b/>
      <w:bCs/>
      <w:color w:val="4F81BD" w:themeColor="accent1"/>
      <w:sz w:val="28"/>
      <w:szCs w:val="22"/>
      <w:lang w:eastAsia="en-US"/>
    </w:rPr>
  </w:style>
  <w:style w:type="paragraph" w:styleId="a3">
    <w:name w:val="Normal (Web)"/>
    <w:basedOn w:val="a"/>
    <w:uiPriority w:val="99"/>
    <w:unhideWhenUsed/>
    <w:rsid w:val="001269C7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note text"/>
    <w:basedOn w:val="a"/>
    <w:link w:val="10"/>
    <w:uiPriority w:val="99"/>
    <w:semiHidden/>
    <w:unhideWhenUsed/>
    <w:rsid w:val="001269C7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uiPriority w:val="99"/>
    <w:semiHidden/>
    <w:rsid w:val="001269C7"/>
    <w:rPr>
      <w:sz w:val="20"/>
      <w:szCs w:val="20"/>
    </w:rPr>
  </w:style>
  <w:style w:type="paragraph" w:styleId="21">
    <w:name w:val="Body Text Indent 2"/>
    <w:basedOn w:val="a"/>
    <w:link w:val="22"/>
    <w:uiPriority w:val="99"/>
    <w:semiHidden/>
    <w:unhideWhenUsed/>
    <w:rsid w:val="001269C7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1269C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1269C7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styleId="a7">
    <w:name w:val="List Paragraph"/>
    <w:basedOn w:val="a"/>
    <w:link w:val="a8"/>
    <w:uiPriority w:val="1"/>
    <w:qFormat/>
    <w:rsid w:val="001269C7"/>
    <w:pPr>
      <w:suppressAutoHyphens/>
      <w:ind w:left="720"/>
    </w:pPr>
    <w:rPr>
      <w:rFonts w:ascii="Calibri" w:eastAsia="Calibri" w:hAnsi="Calibri" w:cs="Calibri"/>
      <w:lang w:eastAsia="ar-SA"/>
    </w:rPr>
  </w:style>
  <w:style w:type="paragraph" w:customStyle="1" w:styleId="a9">
    <w:name w:val="Содержимое таблицы"/>
    <w:basedOn w:val="a"/>
    <w:rsid w:val="001269C7"/>
    <w:pPr>
      <w:widowControl w:val="0"/>
      <w:suppressLineNumbers/>
      <w:suppressAutoHyphens/>
      <w:spacing w:after="0" w:line="240" w:lineRule="auto"/>
    </w:pPr>
    <w:rPr>
      <w:rFonts w:ascii="Times New Roman" w:eastAsia="WenQuanYi Micro Hei" w:hAnsi="Times New Roman" w:cs="FreeSans"/>
      <w:kern w:val="2"/>
      <w:sz w:val="24"/>
      <w:szCs w:val="24"/>
      <w:lang w:eastAsia="zh-CN" w:bidi="hi-IN"/>
    </w:rPr>
  </w:style>
  <w:style w:type="paragraph" w:customStyle="1" w:styleId="p20">
    <w:name w:val="p20"/>
    <w:basedOn w:val="a"/>
    <w:uiPriority w:val="99"/>
    <w:semiHidden/>
    <w:rsid w:val="001269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">
    <w:name w:val="p2"/>
    <w:basedOn w:val="a"/>
    <w:uiPriority w:val="99"/>
    <w:semiHidden/>
    <w:rsid w:val="001269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">
    <w:name w:val="p1"/>
    <w:basedOn w:val="a"/>
    <w:uiPriority w:val="99"/>
    <w:semiHidden/>
    <w:rsid w:val="001269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2">
    <w:name w:val="s2"/>
    <w:rsid w:val="001269C7"/>
  </w:style>
  <w:style w:type="character" w:customStyle="1" w:styleId="apple-converted-space">
    <w:name w:val="apple-converted-space"/>
    <w:rsid w:val="001269C7"/>
  </w:style>
  <w:style w:type="character" w:customStyle="1" w:styleId="s6">
    <w:name w:val="s6"/>
    <w:rsid w:val="001269C7"/>
  </w:style>
  <w:style w:type="character" w:customStyle="1" w:styleId="s7">
    <w:name w:val="s7"/>
    <w:rsid w:val="001269C7"/>
  </w:style>
  <w:style w:type="character" w:customStyle="1" w:styleId="s8">
    <w:name w:val="s8"/>
    <w:rsid w:val="001269C7"/>
  </w:style>
  <w:style w:type="character" w:customStyle="1" w:styleId="10">
    <w:name w:val="Текст сноски Знак1"/>
    <w:link w:val="a4"/>
    <w:uiPriority w:val="99"/>
    <w:semiHidden/>
    <w:locked/>
    <w:rsid w:val="001269C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0">
    <w:name w:val="Основной текст с отступом 2 Знак1"/>
    <w:basedOn w:val="a0"/>
    <w:uiPriority w:val="99"/>
    <w:semiHidden/>
    <w:rsid w:val="001269C7"/>
    <w:rPr>
      <w:sz w:val="28"/>
      <w:szCs w:val="22"/>
      <w:lang w:eastAsia="en-US"/>
    </w:rPr>
  </w:style>
  <w:style w:type="character" w:customStyle="1" w:styleId="2CenturySchoolbook">
    <w:name w:val="Основной текст (2) + Century Schoolbook"/>
    <w:aliases w:val="10 pt,Не полужирный,Основной текст (5) + 10 pt,Не курсив"/>
    <w:uiPriority w:val="99"/>
    <w:rsid w:val="001269C7"/>
    <w:rPr>
      <w:rFonts w:ascii="Century Schoolbook" w:hAnsi="Century Schoolbook" w:cs="Century Schoolbook" w:hint="default"/>
      <w:spacing w:val="0"/>
      <w:sz w:val="20"/>
      <w:szCs w:val="20"/>
    </w:rPr>
  </w:style>
  <w:style w:type="character" w:customStyle="1" w:styleId="60pt6">
    <w:name w:val="Основной текст (6) + Интервал 0 pt6"/>
    <w:uiPriority w:val="99"/>
    <w:rsid w:val="001269C7"/>
    <w:rPr>
      <w:rFonts w:ascii="Century Schoolbook" w:hAnsi="Century Schoolbook" w:cs="Century Schoolbook" w:hint="default"/>
      <w:b/>
      <w:bCs/>
      <w:spacing w:val="-10"/>
      <w:w w:val="150"/>
      <w:sz w:val="12"/>
      <w:szCs w:val="12"/>
      <w:shd w:val="clear" w:color="auto" w:fill="FFFFFF"/>
    </w:rPr>
  </w:style>
  <w:style w:type="character" w:customStyle="1" w:styleId="2CenturySchoolbook26">
    <w:name w:val="Основной текст (2) + Century Schoolbook26"/>
    <w:aliases w:val="8 pt8"/>
    <w:uiPriority w:val="99"/>
    <w:rsid w:val="001269C7"/>
    <w:rPr>
      <w:rFonts w:ascii="Century Schoolbook" w:hAnsi="Century Schoolbook" w:cs="Century Schoolbook" w:hint="default"/>
      <w:b/>
      <w:bCs/>
      <w:w w:val="100"/>
      <w:sz w:val="16"/>
      <w:szCs w:val="16"/>
      <w:shd w:val="clear" w:color="auto" w:fill="FFFFFF"/>
    </w:rPr>
  </w:style>
  <w:style w:type="character" w:customStyle="1" w:styleId="2CenturySchoolbook23">
    <w:name w:val="Основной текст (2) + Century Schoolbook23"/>
    <w:aliases w:val="8 pt7"/>
    <w:uiPriority w:val="99"/>
    <w:rsid w:val="001269C7"/>
    <w:rPr>
      <w:rFonts w:ascii="Century Schoolbook" w:hAnsi="Century Schoolbook" w:cs="Century Schoolbook" w:hint="default"/>
      <w:b/>
      <w:bCs/>
      <w:spacing w:val="0"/>
      <w:w w:val="100"/>
      <w:sz w:val="16"/>
      <w:szCs w:val="16"/>
      <w:shd w:val="clear" w:color="auto" w:fill="FFFFFF"/>
    </w:rPr>
  </w:style>
  <w:style w:type="character" w:customStyle="1" w:styleId="2CenturySchoolbook18">
    <w:name w:val="Основной текст (2) + Century Schoolbook18"/>
    <w:aliases w:val="8 pt6"/>
    <w:uiPriority w:val="99"/>
    <w:rsid w:val="001269C7"/>
    <w:rPr>
      <w:rFonts w:ascii="Century Schoolbook" w:hAnsi="Century Schoolbook" w:cs="Century Schoolbook" w:hint="default"/>
      <w:b/>
      <w:bCs/>
      <w:spacing w:val="0"/>
      <w:w w:val="100"/>
      <w:sz w:val="16"/>
      <w:szCs w:val="16"/>
      <w:shd w:val="clear" w:color="auto" w:fill="FFFFFF"/>
    </w:rPr>
  </w:style>
  <w:style w:type="character" w:customStyle="1" w:styleId="2CenturySchoolbook17">
    <w:name w:val="Основной текст (2) + Century Schoolbook17"/>
    <w:aliases w:val="73,5 pt3,Колонтитул + Franklin Gothic Medium Cond,9"/>
    <w:uiPriority w:val="99"/>
    <w:rsid w:val="001269C7"/>
    <w:rPr>
      <w:rFonts w:ascii="Century Schoolbook" w:hAnsi="Century Schoolbook" w:cs="Century Schoolbook" w:hint="default"/>
      <w:b/>
      <w:bCs/>
      <w:spacing w:val="0"/>
      <w:w w:val="100"/>
      <w:sz w:val="15"/>
      <w:szCs w:val="15"/>
      <w:shd w:val="clear" w:color="auto" w:fill="FFFFFF"/>
    </w:rPr>
  </w:style>
  <w:style w:type="character" w:customStyle="1" w:styleId="FontStyle14">
    <w:name w:val="Font Style14"/>
    <w:rsid w:val="001269C7"/>
    <w:rPr>
      <w:rFonts w:ascii="Arial" w:hAnsi="Arial" w:cs="Arial" w:hint="default"/>
      <w:sz w:val="18"/>
      <w:szCs w:val="18"/>
    </w:rPr>
  </w:style>
  <w:style w:type="character" w:customStyle="1" w:styleId="FontStyle22">
    <w:name w:val="Font Style22"/>
    <w:rsid w:val="001269C7"/>
    <w:rPr>
      <w:rFonts w:ascii="Microsoft Sans Serif" w:hAnsi="Microsoft Sans Serif" w:cs="Microsoft Sans Serif" w:hint="default"/>
      <w:spacing w:val="10"/>
      <w:sz w:val="18"/>
      <w:szCs w:val="18"/>
    </w:rPr>
  </w:style>
  <w:style w:type="table" w:styleId="aa">
    <w:name w:val="Table Grid"/>
    <w:basedOn w:val="a1"/>
    <w:uiPriority w:val="59"/>
    <w:rsid w:val="001269C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Абзац списка Знак"/>
    <w:link w:val="a7"/>
    <w:uiPriority w:val="1"/>
    <w:qFormat/>
    <w:locked/>
    <w:rsid w:val="001269C7"/>
    <w:rPr>
      <w:rFonts w:ascii="Calibri" w:eastAsia="Calibri" w:hAnsi="Calibri" w:cs="Calibri"/>
      <w:lang w:eastAsia="ar-SA"/>
    </w:rPr>
  </w:style>
  <w:style w:type="character" w:styleId="ab">
    <w:name w:val="Hyperlink"/>
    <w:basedOn w:val="a0"/>
    <w:uiPriority w:val="99"/>
    <w:rsid w:val="001269C7"/>
    <w:rPr>
      <w:rFonts w:cs="Times New Roman"/>
      <w:color w:val="auto"/>
      <w:u w:val="single"/>
    </w:rPr>
  </w:style>
  <w:style w:type="character" w:customStyle="1" w:styleId="ac">
    <w:name w:val="Сноска_"/>
    <w:basedOn w:val="a0"/>
    <w:link w:val="ad"/>
    <w:uiPriority w:val="99"/>
    <w:locked/>
    <w:rsid w:val="001269C7"/>
    <w:rPr>
      <w:rFonts w:ascii="Century Schoolbook" w:hAnsi="Century Schoolbook" w:cs="Century Schoolbook"/>
      <w:b/>
      <w:bCs/>
      <w:sz w:val="17"/>
      <w:szCs w:val="17"/>
      <w:shd w:val="clear" w:color="auto" w:fill="FFFFFF"/>
    </w:rPr>
  </w:style>
  <w:style w:type="character" w:customStyle="1" w:styleId="2pt">
    <w:name w:val="Сноска + Интервал 2 pt"/>
    <w:basedOn w:val="ac"/>
    <w:uiPriority w:val="99"/>
    <w:rsid w:val="001269C7"/>
    <w:rPr>
      <w:rFonts w:ascii="Century Schoolbook" w:hAnsi="Century Schoolbook" w:cs="Century Schoolbook"/>
      <w:b/>
      <w:bCs/>
      <w:sz w:val="17"/>
      <w:szCs w:val="17"/>
      <w:shd w:val="clear" w:color="auto" w:fill="FFFFFF"/>
    </w:rPr>
  </w:style>
  <w:style w:type="character" w:customStyle="1" w:styleId="11">
    <w:name w:val="Заголовок №1_"/>
    <w:basedOn w:val="a0"/>
    <w:link w:val="12"/>
    <w:uiPriority w:val="99"/>
    <w:locked/>
    <w:rsid w:val="001269C7"/>
    <w:rPr>
      <w:rFonts w:ascii="Franklin Gothic Heavy" w:hAnsi="Franklin Gothic Heavy" w:cs="Franklin Gothic Heavy"/>
      <w:sz w:val="30"/>
      <w:szCs w:val="30"/>
      <w:shd w:val="clear" w:color="auto" w:fill="FFFFFF"/>
    </w:rPr>
  </w:style>
  <w:style w:type="character" w:customStyle="1" w:styleId="1CenturySchoolbook">
    <w:name w:val="Заголовок №1 + Century Schoolbook"/>
    <w:basedOn w:val="11"/>
    <w:uiPriority w:val="99"/>
    <w:rsid w:val="001269C7"/>
    <w:rPr>
      <w:rFonts w:ascii="Franklin Gothic Heavy" w:hAnsi="Franklin Gothic Heavy" w:cs="Franklin Gothic Heavy"/>
      <w:sz w:val="30"/>
      <w:szCs w:val="30"/>
      <w:shd w:val="clear" w:color="auto" w:fill="FFFFFF"/>
    </w:rPr>
  </w:style>
  <w:style w:type="character" w:customStyle="1" w:styleId="ae">
    <w:name w:val="Колонтитул_"/>
    <w:basedOn w:val="a0"/>
    <w:link w:val="13"/>
    <w:uiPriority w:val="99"/>
    <w:locked/>
    <w:rsid w:val="001269C7"/>
    <w:rPr>
      <w:rFonts w:ascii="Century Schoolbook" w:hAnsi="Century Schoolbook" w:cs="Century Schoolbook"/>
      <w:sz w:val="18"/>
      <w:szCs w:val="18"/>
      <w:shd w:val="clear" w:color="auto" w:fill="FFFFFF"/>
    </w:rPr>
  </w:style>
  <w:style w:type="character" w:customStyle="1" w:styleId="af">
    <w:name w:val="Колонтитул"/>
    <w:basedOn w:val="ae"/>
    <w:uiPriority w:val="99"/>
    <w:rsid w:val="001269C7"/>
    <w:rPr>
      <w:rFonts w:ascii="Century Schoolbook" w:hAnsi="Century Schoolbook" w:cs="Century Schoolbook"/>
      <w:sz w:val="18"/>
      <w:szCs w:val="18"/>
      <w:shd w:val="clear" w:color="auto" w:fill="FFFFFF"/>
    </w:rPr>
  </w:style>
  <w:style w:type="character" w:customStyle="1" w:styleId="23">
    <w:name w:val="Основной текст (2)_"/>
    <w:basedOn w:val="a0"/>
    <w:link w:val="211"/>
    <w:uiPriority w:val="99"/>
    <w:locked/>
    <w:rsid w:val="001269C7"/>
    <w:rPr>
      <w:rFonts w:ascii="Arial Narrow" w:hAnsi="Arial Narrow" w:cs="Arial Narrow"/>
      <w:sz w:val="10"/>
      <w:szCs w:val="10"/>
      <w:shd w:val="clear" w:color="auto" w:fill="FFFFFF"/>
    </w:rPr>
  </w:style>
  <w:style w:type="character" w:customStyle="1" w:styleId="24">
    <w:name w:val="Основной текст (2)"/>
    <w:basedOn w:val="23"/>
    <w:uiPriority w:val="99"/>
    <w:rsid w:val="001269C7"/>
    <w:rPr>
      <w:rFonts w:ascii="Arial Narrow" w:hAnsi="Arial Narrow" w:cs="Arial Narrow"/>
      <w:strike/>
      <w:sz w:val="10"/>
      <w:szCs w:val="10"/>
      <w:shd w:val="clear" w:color="auto" w:fill="FFFFFF"/>
    </w:rPr>
  </w:style>
  <w:style w:type="character" w:customStyle="1" w:styleId="2FranklinGothicHeavy">
    <w:name w:val="Основной текст (2) + Franklin Gothic Heavy"/>
    <w:aliases w:val="7 pt,Курсив"/>
    <w:basedOn w:val="23"/>
    <w:uiPriority w:val="99"/>
    <w:rsid w:val="001269C7"/>
    <w:rPr>
      <w:rFonts w:ascii="Franklin Gothic Heavy" w:hAnsi="Franklin Gothic Heavy" w:cs="Franklin Gothic Heavy"/>
      <w:i/>
      <w:iCs/>
      <w:strike/>
      <w:sz w:val="14"/>
      <w:szCs w:val="14"/>
      <w:shd w:val="clear" w:color="auto" w:fill="FFFFFF"/>
    </w:rPr>
  </w:style>
  <w:style w:type="character" w:customStyle="1" w:styleId="32">
    <w:name w:val="Основной текст (3)_"/>
    <w:basedOn w:val="a0"/>
    <w:link w:val="33"/>
    <w:uiPriority w:val="99"/>
    <w:locked/>
    <w:rsid w:val="001269C7"/>
    <w:rPr>
      <w:rFonts w:ascii="Arial Narrow" w:hAnsi="Arial Narrow" w:cs="Arial Narrow"/>
      <w:b/>
      <w:bCs/>
      <w:i/>
      <w:iCs/>
      <w:sz w:val="20"/>
      <w:szCs w:val="20"/>
      <w:shd w:val="clear" w:color="auto" w:fill="FFFFFF"/>
    </w:rPr>
  </w:style>
  <w:style w:type="character" w:customStyle="1" w:styleId="34">
    <w:name w:val="Основной текст (3) + Не курсив"/>
    <w:basedOn w:val="32"/>
    <w:uiPriority w:val="99"/>
    <w:rsid w:val="001269C7"/>
    <w:rPr>
      <w:rFonts w:ascii="Arial Narrow" w:hAnsi="Arial Narrow" w:cs="Arial Narrow"/>
      <w:b/>
      <w:bCs/>
      <w:i/>
      <w:iCs/>
      <w:sz w:val="20"/>
      <w:szCs w:val="20"/>
      <w:shd w:val="clear" w:color="auto" w:fill="FFFFFF"/>
    </w:rPr>
  </w:style>
  <w:style w:type="character" w:customStyle="1" w:styleId="4">
    <w:name w:val="Основной текст (4)_"/>
    <w:basedOn w:val="a0"/>
    <w:link w:val="41"/>
    <w:uiPriority w:val="99"/>
    <w:locked/>
    <w:rsid w:val="001269C7"/>
    <w:rPr>
      <w:rFonts w:ascii="Arial Narrow" w:hAnsi="Arial Narrow" w:cs="Arial Narrow"/>
      <w:b/>
      <w:bCs/>
      <w:spacing w:val="10"/>
      <w:shd w:val="clear" w:color="auto" w:fill="FFFFFF"/>
    </w:rPr>
  </w:style>
  <w:style w:type="character" w:customStyle="1" w:styleId="25">
    <w:name w:val="Заголовок №2_"/>
    <w:basedOn w:val="a0"/>
    <w:link w:val="212"/>
    <w:uiPriority w:val="99"/>
    <w:locked/>
    <w:rsid w:val="001269C7"/>
    <w:rPr>
      <w:rFonts w:ascii="Arial Narrow" w:hAnsi="Arial Narrow" w:cs="Arial Narrow"/>
      <w:b/>
      <w:bCs/>
      <w:shd w:val="clear" w:color="auto" w:fill="FFFFFF"/>
    </w:rPr>
  </w:style>
  <w:style w:type="character" w:customStyle="1" w:styleId="14">
    <w:name w:val="Основной текст Знак1"/>
    <w:basedOn w:val="a0"/>
    <w:link w:val="af0"/>
    <w:uiPriority w:val="99"/>
    <w:locked/>
    <w:rsid w:val="001269C7"/>
    <w:rPr>
      <w:rFonts w:ascii="Century Schoolbook" w:hAnsi="Century Schoolbook" w:cs="Century Schoolbook"/>
      <w:sz w:val="20"/>
      <w:szCs w:val="20"/>
      <w:shd w:val="clear" w:color="auto" w:fill="FFFFFF"/>
    </w:rPr>
  </w:style>
  <w:style w:type="paragraph" w:styleId="af0">
    <w:name w:val="Body Text"/>
    <w:basedOn w:val="a"/>
    <w:link w:val="14"/>
    <w:uiPriority w:val="99"/>
    <w:qFormat/>
    <w:rsid w:val="001269C7"/>
    <w:pPr>
      <w:widowControl w:val="0"/>
      <w:shd w:val="clear" w:color="auto" w:fill="FFFFFF"/>
      <w:spacing w:before="180" w:after="0" w:line="230" w:lineRule="exact"/>
      <w:ind w:firstLine="280"/>
      <w:jc w:val="both"/>
    </w:pPr>
    <w:rPr>
      <w:rFonts w:ascii="Century Schoolbook" w:hAnsi="Century Schoolbook" w:cs="Century Schoolbook"/>
      <w:sz w:val="20"/>
      <w:szCs w:val="20"/>
    </w:rPr>
  </w:style>
  <w:style w:type="character" w:customStyle="1" w:styleId="af1">
    <w:name w:val="Основной текст Знак"/>
    <w:basedOn w:val="a0"/>
    <w:uiPriority w:val="99"/>
    <w:rsid w:val="001269C7"/>
  </w:style>
  <w:style w:type="character" w:customStyle="1" w:styleId="2pt0">
    <w:name w:val="Основной текст + Интервал 2 pt"/>
    <w:basedOn w:val="14"/>
    <w:uiPriority w:val="99"/>
    <w:rsid w:val="001269C7"/>
    <w:rPr>
      <w:rFonts w:ascii="Century Schoolbook" w:hAnsi="Century Schoolbook" w:cs="Century Schoolbook"/>
      <w:spacing w:val="50"/>
      <w:sz w:val="20"/>
      <w:szCs w:val="20"/>
      <w:shd w:val="clear" w:color="auto" w:fill="FFFFFF"/>
    </w:rPr>
  </w:style>
  <w:style w:type="character" w:customStyle="1" w:styleId="26">
    <w:name w:val="Заголовок №2"/>
    <w:basedOn w:val="25"/>
    <w:uiPriority w:val="99"/>
    <w:rsid w:val="001269C7"/>
    <w:rPr>
      <w:rFonts w:ascii="Arial Narrow" w:hAnsi="Arial Narrow" w:cs="Arial Narrow"/>
      <w:b/>
      <w:bCs/>
      <w:shd w:val="clear" w:color="auto" w:fill="FFFFFF"/>
    </w:rPr>
  </w:style>
  <w:style w:type="character" w:customStyle="1" w:styleId="2pt2">
    <w:name w:val="Основной текст + Интервал 2 pt2"/>
    <w:basedOn w:val="14"/>
    <w:uiPriority w:val="99"/>
    <w:rsid w:val="001269C7"/>
    <w:rPr>
      <w:rFonts w:ascii="Century Schoolbook" w:hAnsi="Century Schoolbook" w:cs="Century Schoolbook"/>
      <w:spacing w:val="50"/>
      <w:sz w:val="20"/>
      <w:szCs w:val="20"/>
      <w:shd w:val="clear" w:color="auto" w:fill="FFFFFF"/>
    </w:rPr>
  </w:style>
  <w:style w:type="character" w:customStyle="1" w:styleId="9pt">
    <w:name w:val="Основной текст + 9 pt"/>
    <w:aliases w:val="Полужирный,Курсив7"/>
    <w:basedOn w:val="14"/>
    <w:uiPriority w:val="99"/>
    <w:rsid w:val="001269C7"/>
    <w:rPr>
      <w:rFonts w:ascii="Century Schoolbook" w:hAnsi="Century Schoolbook" w:cs="Century Schoolbook"/>
      <w:b/>
      <w:bCs/>
      <w:i/>
      <w:iCs/>
      <w:sz w:val="18"/>
      <w:szCs w:val="18"/>
      <w:shd w:val="clear" w:color="auto" w:fill="FFFFFF"/>
    </w:rPr>
  </w:style>
  <w:style w:type="character" w:customStyle="1" w:styleId="6">
    <w:name w:val="Колонтитул6"/>
    <w:basedOn w:val="ae"/>
    <w:uiPriority w:val="99"/>
    <w:rsid w:val="001269C7"/>
    <w:rPr>
      <w:rFonts w:ascii="Century Schoolbook" w:hAnsi="Century Schoolbook" w:cs="Century Schoolbook"/>
      <w:sz w:val="18"/>
      <w:szCs w:val="18"/>
      <w:shd w:val="clear" w:color="auto" w:fill="FFFFFF"/>
    </w:rPr>
  </w:style>
  <w:style w:type="character" w:customStyle="1" w:styleId="5">
    <w:name w:val="Колонтитул5"/>
    <w:basedOn w:val="ae"/>
    <w:uiPriority w:val="99"/>
    <w:rsid w:val="001269C7"/>
    <w:rPr>
      <w:rFonts w:ascii="Century Schoolbook" w:hAnsi="Century Schoolbook" w:cs="Century Schoolbook"/>
      <w:sz w:val="18"/>
      <w:szCs w:val="18"/>
      <w:shd w:val="clear" w:color="auto" w:fill="FFFFFF"/>
    </w:rPr>
  </w:style>
  <w:style w:type="character" w:customStyle="1" w:styleId="40">
    <w:name w:val="Колонтитул4"/>
    <w:basedOn w:val="ae"/>
    <w:uiPriority w:val="99"/>
    <w:rsid w:val="001269C7"/>
    <w:rPr>
      <w:rFonts w:ascii="Century Schoolbook" w:hAnsi="Century Schoolbook" w:cs="Century Schoolbook"/>
      <w:sz w:val="18"/>
      <w:szCs w:val="18"/>
      <w:shd w:val="clear" w:color="auto" w:fill="FFFFFF"/>
    </w:rPr>
  </w:style>
  <w:style w:type="character" w:customStyle="1" w:styleId="35">
    <w:name w:val="Заголовок №3_"/>
    <w:basedOn w:val="a0"/>
    <w:link w:val="310"/>
    <w:uiPriority w:val="99"/>
    <w:locked/>
    <w:rsid w:val="001269C7"/>
    <w:rPr>
      <w:rFonts w:ascii="Arial Narrow" w:hAnsi="Arial Narrow" w:cs="Arial Narrow"/>
      <w:b/>
      <w:bCs/>
      <w:shd w:val="clear" w:color="auto" w:fill="FFFFFF"/>
    </w:rPr>
  </w:style>
  <w:style w:type="character" w:customStyle="1" w:styleId="36">
    <w:name w:val="Колонтитул3"/>
    <w:basedOn w:val="ae"/>
    <w:uiPriority w:val="99"/>
    <w:rsid w:val="001269C7"/>
    <w:rPr>
      <w:rFonts w:ascii="Century Schoolbook" w:hAnsi="Century Schoolbook" w:cs="Century Schoolbook"/>
      <w:sz w:val="18"/>
      <w:szCs w:val="18"/>
      <w:shd w:val="clear" w:color="auto" w:fill="FFFFFF"/>
    </w:rPr>
  </w:style>
  <w:style w:type="character" w:customStyle="1" w:styleId="8">
    <w:name w:val="Основной текст + 8"/>
    <w:aliases w:val="5 pt,Полужирный7"/>
    <w:basedOn w:val="14"/>
    <w:uiPriority w:val="99"/>
    <w:rsid w:val="001269C7"/>
    <w:rPr>
      <w:rFonts w:ascii="Century Schoolbook" w:hAnsi="Century Schoolbook" w:cs="Century Schoolbook"/>
      <w:b/>
      <w:bCs/>
      <w:sz w:val="17"/>
      <w:szCs w:val="17"/>
      <w:shd w:val="clear" w:color="auto" w:fill="FFFFFF"/>
    </w:rPr>
  </w:style>
  <w:style w:type="character" w:customStyle="1" w:styleId="50">
    <w:name w:val="Основной текст (5)_"/>
    <w:basedOn w:val="a0"/>
    <w:link w:val="51"/>
    <w:uiPriority w:val="99"/>
    <w:locked/>
    <w:rsid w:val="001269C7"/>
    <w:rPr>
      <w:rFonts w:ascii="Century Schoolbook" w:hAnsi="Century Schoolbook" w:cs="Century Schoolbook"/>
      <w:b/>
      <w:bCs/>
      <w:i/>
      <w:iCs/>
      <w:sz w:val="18"/>
      <w:szCs w:val="18"/>
      <w:shd w:val="clear" w:color="auto" w:fill="FFFFFF"/>
    </w:rPr>
  </w:style>
  <w:style w:type="character" w:customStyle="1" w:styleId="27">
    <w:name w:val="Колонтитул2"/>
    <w:basedOn w:val="ae"/>
    <w:uiPriority w:val="99"/>
    <w:rsid w:val="001269C7"/>
    <w:rPr>
      <w:rFonts w:ascii="Century Schoolbook" w:hAnsi="Century Schoolbook" w:cs="Century Schoolbook"/>
      <w:sz w:val="18"/>
      <w:szCs w:val="18"/>
      <w:shd w:val="clear" w:color="auto" w:fill="FFFFFF"/>
    </w:rPr>
  </w:style>
  <w:style w:type="character" w:customStyle="1" w:styleId="37">
    <w:name w:val="Заголовок №3"/>
    <w:basedOn w:val="35"/>
    <w:uiPriority w:val="99"/>
    <w:rsid w:val="001269C7"/>
    <w:rPr>
      <w:rFonts w:ascii="Arial Narrow" w:hAnsi="Arial Narrow" w:cs="Arial Narrow"/>
      <w:b/>
      <w:bCs/>
      <w:shd w:val="clear" w:color="auto" w:fill="FFFFFF"/>
    </w:rPr>
  </w:style>
  <w:style w:type="character" w:customStyle="1" w:styleId="42">
    <w:name w:val="Основной текст (4)"/>
    <w:basedOn w:val="4"/>
    <w:uiPriority w:val="99"/>
    <w:rsid w:val="001269C7"/>
    <w:rPr>
      <w:rFonts w:ascii="Arial Narrow" w:hAnsi="Arial Narrow" w:cs="Arial Narrow"/>
      <w:b/>
      <w:bCs/>
      <w:spacing w:val="10"/>
      <w:shd w:val="clear" w:color="auto" w:fill="FFFFFF"/>
    </w:rPr>
  </w:style>
  <w:style w:type="character" w:customStyle="1" w:styleId="43">
    <w:name w:val="Заголовок №4_"/>
    <w:basedOn w:val="a0"/>
    <w:link w:val="410"/>
    <w:uiPriority w:val="99"/>
    <w:locked/>
    <w:rsid w:val="001269C7"/>
    <w:rPr>
      <w:rFonts w:ascii="Arial Narrow" w:hAnsi="Arial Narrow" w:cs="Arial Narrow"/>
      <w:b/>
      <w:bCs/>
      <w:sz w:val="20"/>
      <w:szCs w:val="20"/>
      <w:shd w:val="clear" w:color="auto" w:fill="FFFFFF"/>
    </w:rPr>
  </w:style>
  <w:style w:type="character" w:customStyle="1" w:styleId="60">
    <w:name w:val="Основной текст (6)_"/>
    <w:basedOn w:val="a0"/>
    <w:link w:val="61"/>
    <w:uiPriority w:val="99"/>
    <w:locked/>
    <w:rsid w:val="001269C7"/>
    <w:rPr>
      <w:rFonts w:ascii="Century Schoolbook" w:hAnsi="Century Schoolbook" w:cs="Century Schoolbook"/>
      <w:sz w:val="15"/>
      <w:szCs w:val="15"/>
      <w:shd w:val="clear" w:color="auto" w:fill="FFFFFF"/>
    </w:rPr>
  </w:style>
  <w:style w:type="character" w:customStyle="1" w:styleId="9pt6">
    <w:name w:val="Основной текст + 9 pt6"/>
    <w:aliases w:val="Полужирный6,Курсив6,Интервал 0 pt"/>
    <w:basedOn w:val="14"/>
    <w:uiPriority w:val="99"/>
    <w:rsid w:val="001269C7"/>
    <w:rPr>
      <w:rFonts w:ascii="Century Schoolbook" w:hAnsi="Century Schoolbook" w:cs="Century Schoolbook"/>
      <w:b/>
      <w:bCs/>
      <w:i/>
      <w:iCs/>
      <w:spacing w:val="10"/>
      <w:sz w:val="18"/>
      <w:szCs w:val="18"/>
      <w:shd w:val="clear" w:color="auto" w:fill="FFFFFF"/>
    </w:rPr>
  </w:style>
  <w:style w:type="character" w:customStyle="1" w:styleId="7">
    <w:name w:val="Основной текст (7)_"/>
    <w:basedOn w:val="a0"/>
    <w:link w:val="71"/>
    <w:uiPriority w:val="99"/>
    <w:locked/>
    <w:rsid w:val="001269C7"/>
    <w:rPr>
      <w:rFonts w:ascii="Arial Narrow" w:hAnsi="Arial Narrow" w:cs="Arial Narrow"/>
      <w:b/>
      <w:bCs/>
      <w:sz w:val="16"/>
      <w:szCs w:val="16"/>
      <w:shd w:val="clear" w:color="auto" w:fill="FFFFFF"/>
    </w:rPr>
  </w:style>
  <w:style w:type="character" w:customStyle="1" w:styleId="510pt2">
    <w:name w:val="Основной текст (5) + 10 pt2"/>
    <w:aliases w:val="Не полужирный3,Не курсив2"/>
    <w:basedOn w:val="50"/>
    <w:uiPriority w:val="99"/>
    <w:rsid w:val="001269C7"/>
    <w:rPr>
      <w:rFonts w:ascii="Century Schoolbook" w:hAnsi="Century Schoolbook" w:cs="Century Schoolbook"/>
      <w:b/>
      <w:bCs/>
      <w:i/>
      <w:iCs/>
      <w:sz w:val="20"/>
      <w:szCs w:val="20"/>
      <w:shd w:val="clear" w:color="auto" w:fill="FFFFFF"/>
    </w:rPr>
  </w:style>
  <w:style w:type="character" w:customStyle="1" w:styleId="50pt">
    <w:name w:val="Основной текст (5) + Интервал 0 pt"/>
    <w:basedOn w:val="50"/>
    <w:uiPriority w:val="99"/>
    <w:rsid w:val="001269C7"/>
    <w:rPr>
      <w:rFonts w:ascii="Century Schoolbook" w:hAnsi="Century Schoolbook" w:cs="Century Schoolbook"/>
      <w:b/>
      <w:bCs/>
      <w:i/>
      <w:iCs/>
      <w:spacing w:val="10"/>
      <w:sz w:val="18"/>
      <w:szCs w:val="18"/>
      <w:shd w:val="clear" w:color="auto" w:fill="FFFFFF"/>
    </w:rPr>
  </w:style>
  <w:style w:type="character" w:customStyle="1" w:styleId="40pt">
    <w:name w:val="Заголовок №4 + Интервал 0 pt"/>
    <w:basedOn w:val="43"/>
    <w:uiPriority w:val="99"/>
    <w:rsid w:val="001269C7"/>
    <w:rPr>
      <w:rFonts w:ascii="Arial Narrow" w:hAnsi="Arial Narrow" w:cs="Arial Narrow"/>
      <w:b/>
      <w:bCs/>
      <w:spacing w:val="10"/>
      <w:sz w:val="20"/>
      <w:szCs w:val="20"/>
      <w:shd w:val="clear" w:color="auto" w:fill="FFFFFF"/>
    </w:rPr>
  </w:style>
  <w:style w:type="character" w:customStyle="1" w:styleId="70">
    <w:name w:val="Основной текст (7)"/>
    <w:basedOn w:val="7"/>
    <w:uiPriority w:val="99"/>
    <w:rsid w:val="001269C7"/>
    <w:rPr>
      <w:rFonts w:ascii="Arial Narrow" w:hAnsi="Arial Narrow" w:cs="Arial Narrow"/>
      <w:b/>
      <w:bCs/>
      <w:sz w:val="16"/>
      <w:szCs w:val="16"/>
      <w:shd w:val="clear" w:color="auto" w:fill="FFFFFF"/>
    </w:rPr>
  </w:style>
  <w:style w:type="character" w:customStyle="1" w:styleId="9pt5">
    <w:name w:val="Основной текст + 9 pt5"/>
    <w:aliases w:val="Полужирный5,Курсив5"/>
    <w:basedOn w:val="14"/>
    <w:uiPriority w:val="99"/>
    <w:rsid w:val="001269C7"/>
    <w:rPr>
      <w:rFonts w:ascii="Century Schoolbook" w:hAnsi="Century Schoolbook" w:cs="Century Schoolbook"/>
      <w:b/>
      <w:bCs/>
      <w:i/>
      <w:iCs/>
      <w:sz w:val="18"/>
      <w:szCs w:val="18"/>
      <w:shd w:val="clear" w:color="auto" w:fill="FFFFFF"/>
    </w:rPr>
  </w:style>
  <w:style w:type="character" w:customStyle="1" w:styleId="28">
    <w:name w:val="Колонтитул (2)_"/>
    <w:basedOn w:val="a0"/>
    <w:link w:val="213"/>
    <w:uiPriority w:val="99"/>
    <w:locked/>
    <w:rsid w:val="001269C7"/>
    <w:rPr>
      <w:rFonts w:ascii="Franklin Gothic Medium Cond" w:hAnsi="Franklin Gothic Medium Cond" w:cs="Franklin Gothic Medium Cond"/>
      <w:sz w:val="19"/>
      <w:szCs w:val="19"/>
      <w:shd w:val="clear" w:color="auto" w:fill="FFFFFF"/>
    </w:rPr>
  </w:style>
  <w:style w:type="character" w:customStyle="1" w:styleId="29">
    <w:name w:val="Колонтитул (2)"/>
    <w:basedOn w:val="28"/>
    <w:uiPriority w:val="99"/>
    <w:rsid w:val="001269C7"/>
    <w:rPr>
      <w:rFonts w:ascii="Franklin Gothic Medium Cond" w:hAnsi="Franklin Gothic Medium Cond" w:cs="Franklin Gothic Medium Cond"/>
      <w:sz w:val="19"/>
      <w:szCs w:val="19"/>
      <w:shd w:val="clear" w:color="auto" w:fill="FFFFFF"/>
    </w:rPr>
  </w:style>
  <w:style w:type="character" w:customStyle="1" w:styleId="44">
    <w:name w:val="Заголовок №4"/>
    <w:basedOn w:val="43"/>
    <w:uiPriority w:val="99"/>
    <w:rsid w:val="001269C7"/>
    <w:rPr>
      <w:rFonts w:ascii="Arial Narrow" w:hAnsi="Arial Narrow" w:cs="Arial Narrow"/>
      <w:b/>
      <w:bCs/>
      <w:sz w:val="20"/>
      <w:szCs w:val="20"/>
      <w:shd w:val="clear" w:color="auto" w:fill="FFFFFF"/>
    </w:rPr>
  </w:style>
  <w:style w:type="character" w:customStyle="1" w:styleId="72">
    <w:name w:val="Основной текст (7)2"/>
    <w:basedOn w:val="7"/>
    <w:uiPriority w:val="99"/>
    <w:rsid w:val="001269C7"/>
    <w:rPr>
      <w:rFonts w:ascii="Arial Narrow" w:hAnsi="Arial Narrow" w:cs="Arial Narrow"/>
      <w:b/>
      <w:bCs/>
      <w:sz w:val="16"/>
      <w:szCs w:val="16"/>
      <w:shd w:val="clear" w:color="auto" w:fill="FFFFFF"/>
    </w:rPr>
  </w:style>
  <w:style w:type="character" w:customStyle="1" w:styleId="80">
    <w:name w:val="Основной текст (8)_"/>
    <w:basedOn w:val="a0"/>
    <w:link w:val="81"/>
    <w:uiPriority w:val="99"/>
    <w:locked/>
    <w:rsid w:val="001269C7"/>
    <w:rPr>
      <w:rFonts w:ascii="Century Schoolbook" w:hAnsi="Century Schoolbook" w:cs="Century Schoolbook"/>
      <w:b/>
      <w:bCs/>
      <w:sz w:val="15"/>
      <w:szCs w:val="15"/>
      <w:shd w:val="clear" w:color="auto" w:fill="FFFFFF"/>
    </w:rPr>
  </w:style>
  <w:style w:type="character" w:customStyle="1" w:styleId="2CenturySchoolbook0">
    <w:name w:val="Колонтитул (2) + Century Schoolbook"/>
    <w:aliases w:val="7,5 pt2"/>
    <w:basedOn w:val="28"/>
    <w:uiPriority w:val="99"/>
    <w:rsid w:val="001269C7"/>
    <w:rPr>
      <w:rFonts w:ascii="Century Schoolbook" w:hAnsi="Century Schoolbook" w:cs="Century Schoolbook"/>
      <w:sz w:val="15"/>
      <w:szCs w:val="15"/>
      <w:shd w:val="clear" w:color="auto" w:fill="FFFFFF"/>
    </w:rPr>
  </w:style>
  <w:style w:type="character" w:customStyle="1" w:styleId="9pt4">
    <w:name w:val="Основной текст + 9 pt4"/>
    <w:aliases w:val="Полужирный4,Курсив4,Интервал 0 pt3"/>
    <w:basedOn w:val="14"/>
    <w:uiPriority w:val="99"/>
    <w:rsid w:val="001269C7"/>
    <w:rPr>
      <w:rFonts w:ascii="Century Schoolbook" w:hAnsi="Century Schoolbook" w:cs="Century Schoolbook"/>
      <w:b/>
      <w:bCs/>
      <w:i/>
      <w:iCs/>
      <w:spacing w:val="10"/>
      <w:sz w:val="18"/>
      <w:szCs w:val="18"/>
      <w:shd w:val="clear" w:color="auto" w:fill="FFFFFF"/>
    </w:rPr>
  </w:style>
  <w:style w:type="character" w:customStyle="1" w:styleId="510pt1">
    <w:name w:val="Основной текст (5) + 10 pt1"/>
    <w:aliases w:val="Не полужирный2,Не курсив1"/>
    <w:basedOn w:val="50"/>
    <w:uiPriority w:val="99"/>
    <w:rsid w:val="001269C7"/>
    <w:rPr>
      <w:rFonts w:ascii="Century Schoolbook" w:hAnsi="Century Schoolbook" w:cs="Century Schoolbook"/>
      <w:b/>
      <w:bCs/>
      <w:i/>
      <w:iCs/>
      <w:sz w:val="20"/>
      <w:szCs w:val="20"/>
      <w:shd w:val="clear" w:color="auto" w:fill="FFFFFF"/>
    </w:rPr>
  </w:style>
  <w:style w:type="character" w:customStyle="1" w:styleId="50pt1">
    <w:name w:val="Основной текст (5) + Интервал 0 pt1"/>
    <w:basedOn w:val="50"/>
    <w:uiPriority w:val="99"/>
    <w:rsid w:val="001269C7"/>
    <w:rPr>
      <w:rFonts w:ascii="Century Schoolbook" w:hAnsi="Century Schoolbook" w:cs="Century Schoolbook"/>
      <w:b/>
      <w:bCs/>
      <w:i/>
      <w:iCs/>
      <w:spacing w:val="10"/>
      <w:sz w:val="18"/>
      <w:szCs w:val="18"/>
      <w:shd w:val="clear" w:color="auto" w:fill="FFFFFF"/>
    </w:rPr>
  </w:style>
  <w:style w:type="character" w:customStyle="1" w:styleId="56">
    <w:name w:val="Основной текст (5) + 6"/>
    <w:aliases w:val="5 pt1,Не полужирный1,Интервал 1 pt,Основной текст + 9"/>
    <w:basedOn w:val="50"/>
    <w:uiPriority w:val="99"/>
    <w:rsid w:val="001269C7"/>
    <w:rPr>
      <w:rFonts w:ascii="Century Schoolbook" w:hAnsi="Century Schoolbook" w:cs="Century Schoolbook"/>
      <w:b/>
      <w:bCs/>
      <w:i/>
      <w:iCs/>
      <w:spacing w:val="20"/>
      <w:sz w:val="13"/>
      <w:szCs w:val="13"/>
      <w:shd w:val="clear" w:color="auto" w:fill="FFFFFF"/>
    </w:rPr>
  </w:style>
  <w:style w:type="character" w:customStyle="1" w:styleId="9pt3">
    <w:name w:val="Основной текст + 9 pt3"/>
    <w:aliases w:val="Полужирный3,Курсив3,Интервал 0 pt2"/>
    <w:basedOn w:val="14"/>
    <w:uiPriority w:val="99"/>
    <w:rsid w:val="001269C7"/>
    <w:rPr>
      <w:rFonts w:ascii="Century Schoolbook" w:hAnsi="Century Schoolbook" w:cs="Century Schoolbook"/>
      <w:b/>
      <w:bCs/>
      <w:i/>
      <w:iCs/>
      <w:spacing w:val="10"/>
      <w:sz w:val="18"/>
      <w:szCs w:val="18"/>
      <w:shd w:val="clear" w:color="auto" w:fill="FFFFFF"/>
    </w:rPr>
  </w:style>
  <w:style w:type="character" w:customStyle="1" w:styleId="82">
    <w:name w:val="Основной текст (8)"/>
    <w:basedOn w:val="80"/>
    <w:uiPriority w:val="99"/>
    <w:rsid w:val="001269C7"/>
    <w:rPr>
      <w:rFonts w:ascii="Century Schoolbook" w:hAnsi="Century Schoolbook" w:cs="Century Schoolbook"/>
      <w:b/>
      <w:bCs/>
      <w:sz w:val="15"/>
      <w:szCs w:val="15"/>
      <w:shd w:val="clear" w:color="auto" w:fill="FFFFFF"/>
    </w:rPr>
  </w:style>
  <w:style w:type="character" w:customStyle="1" w:styleId="2pt1">
    <w:name w:val="Основной текст + Интервал 2 pt1"/>
    <w:basedOn w:val="14"/>
    <w:uiPriority w:val="99"/>
    <w:rsid w:val="001269C7"/>
    <w:rPr>
      <w:rFonts w:ascii="Century Schoolbook" w:hAnsi="Century Schoolbook" w:cs="Century Schoolbook"/>
      <w:spacing w:val="40"/>
      <w:sz w:val="20"/>
      <w:szCs w:val="20"/>
      <w:shd w:val="clear" w:color="auto" w:fill="FFFFFF"/>
    </w:rPr>
  </w:style>
  <w:style w:type="character" w:customStyle="1" w:styleId="62">
    <w:name w:val="Основной текст (6)"/>
    <w:basedOn w:val="60"/>
    <w:uiPriority w:val="99"/>
    <w:rsid w:val="001269C7"/>
    <w:rPr>
      <w:rFonts w:ascii="Century Schoolbook" w:hAnsi="Century Schoolbook" w:cs="Century Schoolbook"/>
      <w:sz w:val="15"/>
      <w:szCs w:val="15"/>
      <w:shd w:val="clear" w:color="auto" w:fill="FFFFFF"/>
    </w:rPr>
  </w:style>
  <w:style w:type="character" w:customStyle="1" w:styleId="430">
    <w:name w:val="Заголовок №43"/>
    <w:basedOn w:val="43"/>
    <w:uiPriority w:val="99"/>
    <w:rsid w:val="001269C7"/>
    <w:rPr>
      <w:rFonts w:ascii="Arial Narrow" w:hAnsi="Arial Narrow" w:cs="Arial Narrow"/>
      <w:b/>
      <w:bCs/>
      <w:sz w:val="20"/>
      <w:szCs w:val="20"/>
      <w:shd w:val="clear" w:color="auto" w:fill="FFFFFF"/>
    </w:rPr>
  </w:style>
  <w:style w:type="character" w:customStyle="1" w:styleId="64">
    <w:name w:val="Основной текст (6)4"/>
    <w:basedOn w:val="60"/>
    <w:uiPriority w:val="99"/>
    <w:rsid w:val="001269C7"/>
    <w:rPr>
      <w:rFonts w:ascii="Century Schoolbook" w:hAnsi="Century Schoolbook" w:cs="Century Schoolbook"/>
      <w:sz w:val="15"/>
      <w:szCs w:val="15"/>
      <w:shd w:val="clear" w:color="auto" w:fill="FFFFFF"/>
    </w:rPr>
  </w:style>
  <w:style w:type="character" w:customStyle="1" w:styleId="52">
    <w:name w:val="Основной текст (5)"/>
    <w:basedOn w:val="50"/>
    <w:uiPriority w:val="99"/>
    <w:rsid w:val="001269C7"/>
    <w:rPr>
      <w:rFonts w:ascii="Century Schoolbook" w:hAnsi="Century Schoolbook" w:cs="Century Schoolbook"/>
      <w:b/>
      <w:bCs/>
      <w:i/>
      <w:iCs/>
      <w:sz w:val="18"/>
      <w:szCs w:val="18"/>
      <w:shd w:val="clear" w:color="auto" w:fill="FFFFFF"/>
    </w:rPr>
  </w:style>
  <w:style w:type="character" w:customStyle="1" w:styleId="420">
    <w:name w:val="Заголовок №4 (2)_"/>
    <w:basedOn w:val="a0"/>
    <w:link w:val="421"/>
    <w:uiPriority w:val="99"/>
    <w:locked/>
    <w:rsid w:val="001269C7"/>
    <w:rPr>
      <w:rFonts w:ascii="Century Schoolbook" w:hAnsi="Century Schoolbook" w:cs="Century Schoolbook"/>
      <w:sz w:val="20"/>
      <w:szCs w:val="20"/>
      <w:shd w:val="clear" w:color="auto" w:fill="FFFFFF"/>
    </w:rPr>
  </w:style>
  <w:style w:type="character" w:customStyle="1" w:styleId="63">
    <w:name w:val="Основной текст (6)3"/>
    <w:basedOn w:val="60"/>
    <w:uiPriority w:val="99"/>
    <w:rsid w:val="001269C7"/>
    <w:rPr>
      <w:rFonts w:ascii="Century Schoolbook" w:hAnsi="Century Schoolbook" w:cs="Century Schoolbook"/>
      <w:sz w:val="15"/>
      <w:szCs w:val="15"/>
      <w:shd w:val="clear" w:color="auto" w:fill="FFFFFF"/>
    </w:rPr>
  </w:style>
  <w:style w:type="character" w:customStyle="1" w:styleId="9pt2">
    <w:name w:val="Основной текст + 9 pt2"/>
    <w:aliases w:val="Полужирный2,Курсив2"/>
    <w:basedOn w:val="14"/>
    <w:uiPriority w:val="99"/>
    <w:rsid w:val="001269C7"/>
    <w:rPr>
      <w:rFonts w:ascii="Century Schoolbook" w:hAnsi="Century Schoolbook" w:cs="Century Schoolbook"/>
      <w:b/>
      <w:bCs/>
      <w:i/>
      <w:iCs/>
      <w:sz w:val="18"/>
      <w:szCs w:val="18"/>
      <w:shd w:val="clear" w:color="auto" w:fill="FFFFFF"/>
    </w:rPr>
  </w:style>
  <w:style w:type="character" w:customStyle="1" w:styleId="9">
    <w:name w:val="Основной текст (9)_"/>
    <w:basedOn w:val="a0"/>
    <w:link w:val="90"/>
    <w:uiPriority w:val="99"/>
    <w:locked/>
    <w:rsid w:val="001269C7"/>
    <w:rPr>
      <w:rFonts w:ascii="Century Schoolbook" w:hAnsi="Century Schoolbook" w:cs="Century Schoolbook"/>
      <w:i/>
      <w:iCs/>
      <w:w w:val="60"/>
      <w:sz w:val="9"/>
      <w:szCs w:val="9"/>
      <w:shd w:val="clear" w:color="auto" w:fill="FFFFFF"/>
    </w:rPr>
  </w:style>
  <w:style w:type="character" w:customStyle="1" w:styleId="9pt1">
    <w:name w:val="Основной текст + 9 pt1"/>
    <w:aliases w:val="Полужирный1,Курсив1"/>
    <w:basedOn w:val="14"/>
    <w:uiPriority w:val="99"/>
    <w:rsid w:val="001269C7"/>
    <w:rPr>
      <w:rFonts w:ascii="Century Schoolbook" w:hAnsi="Century Schoolbook" w:cs="Century Schoolbook"/>
      <w:b/>
      <w:bCs/>
      <w:i/>
      <w:iCs/>
      <w:sz w:val="18"/>
      <w:szCs w:val="18"/>
      <w:shd w:val="clear" w:color="auto" w:fill="FFFFFF"/>
    </w:rPr>
  </w:style>
  <w:style w:type="character" w:customStyle="1" w:styleId="520">
    <w:name w:val="Основной текст (5)2"/>
    <w:basedOn w:val="50"/>
    <w:uiPriority w:val="99"/>
    <w:rsid w:val="001269C7"/>
    <w:rPr>
      <w:rFonts w:ascii="Century Schoolbook" w:hAnsi="Century Schoolbook" w:cs="Century Schoolbook"/>
      <w:b/>
      <w:bCs/>
      <w:i/>
      <w:iCs/>
      <w:sz w:val="18"/>
      <w:szCs w:val="18"/>
      <w:shd w:val="clear" w:color="auto" w:fill="FFFFFF"/>
    </w:rPr>
  </w:style>
  <w:style w:type="character" w:customStyle="1" w:styleId="620">
    <w:name w:val="Основной текст (6)2"/>
    <w:basedOn w:val="60"/>
    <w:uiPriority w:val="99"/>
    <w:rsid w:val="001269C7"/>
    <w:rPr>
      <w:rFonts w:ascii="Century Schoolbook" w:hAnsi="Century Schoolbook" w:cs="Century Schoolbook"/>
      <w:sz w:val="15"/>
      <w:szCs w:val="15"/>
      <w:shd w:val="clear" w:color="auto" w:fill="FFFFFF"/>
    </w:rPr>
  </w:style>
  <w:style w:type="character" w:customStyle="1" w:styleId="100">
    <w:name w:val="Основной текст (10)_"/>
    <w:basedOn w:val="a0"/>
    <w:link w:val="101"/>
    <w:uiPriority w:val="99"/>
    <w:locked/>
    <w:rsid w:val="001269C7"/>
    <w:rPr>
      <w:rFonts w:ascii="Arial Narrow" w:hAnsi="Arial Narrow" w:cs="Arial Narrow"/>
      <w:i/>
      <w:iCs/>
      <w:sz w:val="9"/>
      <w:szCs w:val="9"/>
      <w:shd w:val="clear" w:color="auto" w:fill="FFFFFF"/>
    </w:rPr>
  </w:style>
  <w:style w:type="character" w:customStyle="1" w:styleId="422">
    <w:name w:val="Заголовок №42"/>
    <w:basedOn w:val="43"/>
    <w:uiPriority w:val="99"/>
    <w:rsid w:val="001269C7"/>
    <w:rPr>
      <w:rFonts w:ascii="Arial Narrow" w:hAnsi="Arial Narrow" w:cs="Arial Narrow"/>
      <w:b/>
      <w:bCs/>
      <w:sz w:val="20"/>
      <w:szCs w:val="20"/>
      <w:shd w:val="clear" w:color="auto" w:fill="FFFFFF"/>
    </w:rPr>
  </w:style>
  <w:style w:type="character" w:customStyle="1" w:styleId="411pt">
    <w:name w:val="Заголовок №4 + 11 pt"/>
    <w:aliases w:val="Интервал 0 pt1"/>
    <w:basedOn w:val="43"/>
    <w:uiPriority w:val="99"/>
    <w:rsid w:val="001269C7"/>
    <w:rPr>
      <w:rFonts w:ascii="Arial Narrow" w:hAnsi="Arial Narrow" w:cs="Arial Narrow"/>
      <w:b/>
      <w:bCs/>
      <w:spacing w:val="10"/>
      <w:sz w:val="22"/>
      <w:szCs w:val="22"/>
      <w:shd w:val="clear" w:color="auto" w:fill="FFFFFF"/>
    </w:rPr>
  </w:style>
  <w:style w:type="paragraph" w:customStyle="1" w:styleId="ad">
    <w:name w:val="Сноска"/>
    <w:basedOn w:val="a"/>
    <w:link w:val="ac"/>
    <w:uiPriority w:val="99"/>
    <w:rsid w:val="001269C7"/>
    <w:pPr>
      <w:widowControl w:val="0"/>
      <w:shd w:val="clear" w:color="auto" w:fill="FFFFFF"/>
      <w:spacing w:after="0" w:line="206" w:lineRule="exact"/>
    </w:pPr>
    <w:rPr>
      <w:rFonts w:ascii="Century Schoolbook" w:hAnsi="Century Schoolbook" w:cs="Century Schoolbook"/>
      <w:b/>
      <w:bCs/>
      <w:sz w:val="17"/>
      <w:szCs w:val="17"/>
    </w:rPr>
  </w:style>
  <w:style w:type="paragraph" w:customStyle="1" w:styleId="12">
    <w:name w:val="Заголовок №1"/>
    <w:basedOn w:val="a"/>
    <w:link w:val="11"/>
    <w:uiPriority w:val="99"/>
    <w:rsid w:val="001269C7"/>
    <w:pPr>
      <w:widowControl w:val="0"/>
      <w:shd w:val="clear" w:color="auto" w:fill="FFFFFF"/>
      <w:spacing w:after="0" w:line="307" w:lineRule="exact"/>
      <w:outlineLvl w:val="0"/>
    </w:pPr>
    <w:rPr>
      <w:rFonts w:ascii="Franklin Gothic Heavy" w:hAnsi="Franklin Gothic Heavy" w:cs="Franklin Gothic Heavy"/>
      <w:sz w:val="30"/>
      <w:szCs w:val="30"/>
    </w:rPr>
  </w:style>
  <w:style w:type="paragraph" w:customStyle="1" w:styleId="13">
    <w:name w:val="Колонтитул1"/>
    <w:basedOn w:val="a"/>
    <w:link w:val="ae"/>
    <w:uiPriority w:val="99"/>
    <w:rsid w:val="001269C7"/>
    <w:pPr>
      <w:widowControl w:val="0"/>
      <w:shd w:val="clear" w:color="auto" w:fill="FFFFFF"/>
      <w:spacing w:after="0" w:line="240" w:lineRule="atLeast"/>
    </w:pPr>
    <w:rPr>
      <w:rFonts w:ascii="Century Schoolbook" w:hAnsi="Century Schoolbook" w:cs="Century Schoolbook"/>
      <w:sz w:val="18"/>
      <w:szCs w:val="18"/>
    </w:rPr>
  </w:style>
  <w:style w:type="paragraph" w:customStyle="1" w:styleId="211">
    <w:name w:val="Основной текст (2)1"/>
    <w:basedOn w:val="a"/>
    <w:link w:val="23"/>
    <w:uiPriority w:val="99"/>
    <w:rsid w:val="001269C7"/>
    <w:pPr>
      <w:widowControl w:val="0"/>
      <w:shd w:val="clear" w:color="auto" w:fill="FFFFFF"/>
      <w:spacing w:after="0" w:line="240" w:lineRule="atLeast"/>
      <w:ind w:firstLine="800"/>
      <w:jc w:val="both"/>
    </w:pPr>
    <w:rPr>
      <w:rFonts w:ascii="Arial Narrow" w:hAnsi="Arial Narrow" w:cs="Arial Narrow"/>
      <w:sz w:val="10"/>
      <w:szCs w:val="10"/>
    </w:rPr>
  </w:style>
  <w:style w:type="paragraph" w:customStyle="1" w:styleId="33">
    <w:name w:val="Основной текст (3)"/>
    <w:basedOn w:val="a"/>
    <w:link w:val="32"/>
    <w:uiPriority w:val="99"/>
    <w:rsid w:val="001269C7"/>
    <w:pPr>
      <w:widowControl w:val="0"/>
      <w:shd w:val="clear" w:color="auto" w:fill="FFFFFF"/>
      <w:spacing w:after="0" w:line="245" w:lineRule="exact"/>
    </w:pPr>
    <w:rPr>
      <w:rFonts w:ascii="Arial Narrow" w:hAnsi="Arial Narrow" w:cs="Arial Narrow"/>
      <w:b/>
      <w:bCs/>
      <w:i/>
      <w:iCs/>
      <w:sz w:val="20"/>
      <w:szCs w:val="20"/>
    </w:rPr>
  </w:style>
  <w:style w:type="paragraph" w:customStyle="1" w:styleId="41">
    <w:name w:val="Основной текст (4)1"/>
    <w:basedOn w:val="a"/>
    <w:link w:val="4"/>
    <w:uiPriority w:val="99"/>
    <w:rsid w:val="001269C7"/>
    <w:pPr>
      <w:widowControl w:val="0"/>
      <w:shd w:val="clear" w:color="auto" w:fill="FFFFFF"/>
      <w:spacing w:before="480" w:after="360" w:line="240" w:lineRule="atLeast"/>
      <w:ind w:firstLine="800"/>
      <w:jc w:val="both"/>
    </w:pPr>
    <w:rPr>
      <w:rFonts w:ascii="Arial Narrow" w:hAnsi="Arial Narrow" w:cs="Arial Narrow"/>
      <w:b/>
      <w:bCs/>
      <w:spacing w:val="10"/>
    </w:rPr>
  </w:style>
  <w:style w:type="paragraph" w:customStyle="1" w:styleId="212">
    <w:name w:val="Заголовок №21"/>
    <w:basedOn w:val="a"/>
    <w:link w:val="25"/>
    <w:uiPriority w:val="99"/>
    <w:rsid w:val="001269C7"/>
    <w:pPr>
      <w:widowControl w:val="0"/>
      <w:shd w:val="clear" w:color="auto" w:fill="FFFFFF"/>
      <w:spacing w:before="360" w:after="180" w:line="240" w:lineRule="atLeast"/>
      <w:jc w:val="both"/>
      <w:outlineLvl w:val="1"/>
    </w:pPr>
    <w:rPr>
      <w:rFonts w:ascii="Arial Narrow" w:hAnsi="Arial Narrow" w:cs="Arial Narrow"/>
      <w:b/>
      <w:bCs/>
    </w:rPr>
  </w:style>
  <w:style w:type="paragraph" w:customStyle="1" w:styleId="310">
    <w:name w:val="Заголовок №31"/>
    <w:basedOn w:val="a"/>
    <w:link w:val="35"/>
    <w:uiPriority w:val="99"/>
    <w:rsid w:val="001269C7"/>
    <w:pPr>
      <w:widowControl w:val="0"/>
      <w:shd w:val="clear" w:color="auto" w:fill="FFFFFF"/>
      <w:spacing w:before="360" w:after="60" w:line="278" w:lineRule="exact"/>
      <w:outlineLvl w:val="2"/>
    </w:pPr>
    <w:rPr>
      <w:rFonts w:ascii="Arial Narrow" w:hAnsi="Arial Narrow" w:cs="Arial Narrow"/>
      <w:b/>
      <w:bCs/>
    </w:rPr>
  </w:style>
  <w:style w:type="paragraph" w:customStyle="1" w:styleId="51">
    <w:name w:val="Основной текст (5)1"/>
    <w:basedOn w:val="a"/>
    <w:link w:val="50"/>
    <w:uiPriority w:val="99"/>
    <w:rsid w:val="001269C7"/>
    <w:pPr>
      <w:widowControl w:val="0"/>
      <w:shd w:val="clear" w:color="auto" w:fill="FFFFFF"/>
      <w:spacing w:after="0" w:line="226" w:lineRule="exact"/>
      <w:ind w:firstLine="280"/>
      <w:jc w:val="both"/>
    </w:pPr>
    <w:rPr>
      <w:rFonts w:ascii="Century Schoolbook" w:hAnsi="Century Schoolbook" w:cs="Century Schoolbook"/>
      <w:b/>
      <w:bCs/>
      <w:i/>
      <w:iCs/>
      <w:sz w:val="18"/>
      <w:szCs w:val="18"/>
    </w:rPr>
  </w:style>
  <w:style w:type="paragraph" w:customStyle="1" w:styleId="410">
    <w:name w:val="Заголовок №41"/>
    <w:basedOn w:val="a"/>
    <w:link w:val="43"/>
    <w:uiPriority w:val="99"/>
    <w:rsid w:val="001269C7"/>
    <w:pPr>
      <w:widowControl w:val="0"/>
      <w:shd w:val="clear" w:color="auto" w:fill="FFFFFF"/>
      <w:spacing w:before="240" w:after="240" w:line="240" w:lineRule="atLeast"/>
      <w:outlineLvl w:val="3"/>
    </w:pPr>
    <w:rPr>
      <w:rFonts w:ascii="Arial Narrow" w:hAnsi="Arial Narrow" w:cs="Arial Narrow"/>
      <w:b/>
      <w:bCs/>
      <w:sz w:val="20"/>
      <w:szCs w:val="20"/>
    </w:rPr>
  </w:style>
  <w:style w:type="paragraph" w:customStyle="1" w:styleId="61">
    <w:name w:val="Основной текст (6)1"/>
    <w:basedOn w:val="a"/>
    <w:link w:val="60"/>
    <w:uiPriority w:val="99"/>
    <w:rsid w:val="001269C7"/>
    <w:pPr>
      <w:widowControl w:val="0"/>
      <w:shd w:val="clear" w:color="auto" w:fill="FFFFFF"/>
      <w:spacing w:before="240" w:after="120" w:line="240" w:lineRule="atLeast"/>
    </w:pPr>
    <w:rPr>
      <w:rFonts w:ascii="Century Schoolbook" w:hAnsi="Century Schoolbook" w:cs="Century Schoolbook"/>
      <w:sz w:val="15"/>
      <w:szCs w:val="15"/>
    </w:rPr>
  </w:style>
  <w:style w:type="paragraph" w:customStyle="1" w:styleId="71">
    <w:name w:val="Основной текст (7)1"/>
    <w:basedOn w:val="a"/>
    <w:link w:val="7"/>
    <w:uiPriority w:val="99"/>
    <w:rsid w:val="001269C7"/>
    <w:pPr>
      <w:widowControl w:val="0"/>
      <w:shd w:val="clear" w:color="auto" w:fill="FFFFFF"/>
      <w:spacing w:before="240" w:after="240" w:line="240" w:lineRule="atLeast"/>
    </w:pPr>
    <w:rPr>
      <w:rFonts w:ascii="Arial Narrow" w:hAnsi="Arial Narrow" w:cs="Arial Narrow"/>
      <w:b/>
      <w:bCs/>
      <w:sz w:val="16"/>
      <w:szCs w:val="16"/>
    </w:rPr>
  </w:style>
  <w:style w:type="paragraph" w:customStyle="1" w:styleId="213">
    <w:name w:val="Колонтитул (2)1"/>
    <w:basedOn w:val="a"/>
    <w:link w:val="28"/>
    <w:uiPriority w:val="99"/>
    <w:rsid w:val="001269C7"/>
    <w:pPr>
      <w:widowControl w:val="0"/>
      <w:shd w:val="clear" w:color="auto" w:fill="FFFFFF"/>
      <w:spacing w:after="0" w:line="240" w:lineRule="atLeast"/>
    </w:pPr>
    <w:rPr>
      <w:rFonts w:ascii="Franklin Gothic Medium Cond" w:hAnsi="Franklin Gothic Medium Cond" w:cs="Franklin Gothic Medium Cond"/>
      <w:sz w:val="19"/>
      <w:szCs w:val="19"/>
    </w:rPr>
  </w:style>
  <w:style w:type="paragraph" w:customStyle="1" w:styleId="81">
    <w:name w:val="Основной текст (8)1"/>
    <w:basedOn w:val="a"/>
    <w:link w:val="80"/>
    <w:uiPriority w:val="99"/>
    <w:rsid w:val="001269C7"/>
    <w:pPr>
      <w:widowControl w:val="0"/>
      <w:shd w:val="clear" w:color="auto" w:fill="FFFFFF"/>
      <w:spacing w:before="180" w:after="180" w:line="240" w:lineRule="atLeast"/>
      <w:jc w:val="both"/>
    </w:pPr>
    <w:rPr>
      <w:rFonts w:ascii="Century Schoolbook" w:hAnsi="Century Schoolbook" w:cs="Century Schoolbook"/>
      <w:b/>
      <w:bCs/>
      <w:sz w:val="15"/>
      <w:szCs w:val="15"/>
    </w:rPr>
  </w:style>
  <w:style w:type="paragraph" w:customStyle="1" w:styleId="421">
    <w:name w:val="Заголовок №4 (2)"/>
    <w:basedOn w:val="a"/>
    <w:link w:val="420"/>
    <w:uiPriority w:val="99"/>
    <w:rsid w:val="001269C7"/>
    <w:pPr>
      <w:widowControl w:val="0"/>
      <w:shd w:val="clear" w:color="auto" w:fill="FFFFFF"/>
      <w:spacing w:after="180" w:line="240" w:lineRule="atLeast"/>
      <w:ind w:firstLine="280"/>
      <w:jc w:val="both"/>
      <w:outlineLvl w:val="3"/>
    </w:pPr>
    <w:rPr>
      <w:rFonts w:ascii="Century Schoolbook" w:hAnsi="Century Schoolbook" w:cs="Century Schoolbook"/>
      <w:sz w:val="20"/>
      <w:szCs w:val="20"/>
    </w:rPr>
  </w:style>
  <w:style w:type="paragraph" w:customStyle="1" w:styleId="90">
    <w:name w:val="Основной текст (9)"/>
    <w:basedOn w:val="a"/>
    <w:link w:val="9"/>
    <w:uiPriority w:val="99"/>
    <w:rsid w:val="001269C7"/>
    <w:pPr>
      <w:widowControl w:val="0"/>
      <w:shd w:val="clear" w:color="auto" w:fill="FFFFFF"/>
      <w:spacing w:after="0" w:line="240" w:lineRule="atLeast"/>
    </w:pPr>
    <w:rPr>
      <w:rFonts w:ascii="Century Schoolbook" w:hAnsi="Century Schoolbook" w:cs="Century Schoolbook"/>
      <w:i/>
      <w:iCs/>
      <w:w w:val="60"/>
      <w:sz w:val="9"/>
      <w:szCs w:val="9"/>
    </w:rPr>
  </w:style>
  <w:style w:type="paragraph" w:customStyle="1" w:styleId="101">
    <w:name w:val="Основной текст (10)"/>
    <w:basedOn w:val="a"/>
    <w:link w:val="100"/>
    <w:uiPriority w:val="99"/>
    <w:rsid w:val="001269C7"/>
    <w:pPr>
      <w:widowControl w:val="0"/>
      <w:shd w:val="clear" w:color="auto" w:fill="FFFFFF"/>
      <w:spacing w:after="120" w:line="240" w:lineRule="atLeast"/>
    </w:pPr>
    <w:rPr>
      <w:rFonts w:ascii="Arial Narrow" w:hAnsi="Arial Narrow" w:cs="Arial Narrow"/>
      <w:i/>
      <w:iCs/>
      <w:sz w:val="9"/>
      <w:szCs w:val="9"/>
    </w:rPr>
  </w:style>
  <w:style w:type="paragraph" w:customStyle="1" w:styleId="CharChar">
    <w:name w:val="Char Char"/>
    <w:basedOn w:val="a"/>
    <w:rsid w:val="001269C7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220">
    <w:name w:val="Заголовок №22"/>
    <w:basedOn w:val="25"/>
    <w:uiPriority w:val="99"/>
    <w:rsid w:val="001269C7"/>
    <w:rPr>
      <w:rFonts w:ascii="Arial Narrow" w:hAnsi="Arial Narrow" w:cs="Arial Narrow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/>
    </w:rPr>
  </w:style>
  <w:style w:type="character" w:customStyle="1" w:styleId="200">
    <w:name w:val="Основной текст (20)_"/>
    <w:basedOn w:val="a0"/>
    <w:link w:val="201"/>
    <w:uiPriority w:val="99"/>
    <w:locked/>
    <w:rsid w:val="001269C7"/>
    <w:rPr>
      <w:rFonts w:ascii="Arial Narrow" w:hAnsi="Arial Narrow" w:cs="Arial Narrow"/>
      <w:b/>
      <w:bCs/>
      <w:sz w:val="17"/>
      <w:szCs w:val="17"/>
      <w:shd w:val="clear" w:color="auto" w:fill="FFFFFF"/>
    </w:rPr>
  </w:style>
  <w:style w:type="character" w:customStyle="1" w:styleId="2pt4">
    <w:name w:val="Основной текст + Интервал 2 pt4"/>
    <w:basedOn w:val="14"/>
    <w:uiPriority w:val="99"/>
    <w:rsid w:val="001269C7"/>
    <w:rPr>
      <w:rFonts w:ascii="Times New Roman" w:hAnsi="Times New Roman" w:cs="Times New Roman"/>
      <w:color w:val="000000"/>
      <w:spacing w:val="50"/>
      <w:w w:val="100"/>
      <w:position w:val="0"/>
      <w:sz w:val="21"/>
      <w:szCs w:val="21"/>
      <w:shd w:val="clear" w:color="auto" w:fill="FFFFFF"/>
      <w:lang w:val="ru-RU" w:eastAsia="ru-RU"/>
    </w:rPr>
  </w:style>
  <w:style w:type="character" w:customStyle="1" w:styleId="202">
    <w:name w:val="Основной текст (20)"/>
    <w:basedOn w:val="200"/>
    <w:uiPriority w:val="99"/>
    <w:rsid w:val="001269C7"/>
    <w:rPr>
      <w:rFonts w:ascii="Arial Narrow" w:hAnsi="Arial Narrow" w:cs="Arial Narrow"/>
      <w:b/>
      <w:bCs/>
      <w:color w:val="000000"/>
      <w:spacing w:val="0"/>
      <w:w w:val="100"/>
      <w:position w:val="0"/>
      <w:sz w:val="17"/>
      <w:szCs w:val="17"/>
      <w:shd w:val="clear" w:color="auto" w:fill="FFFFFF"/>
      <w:lang w:val="ru-RU" w:eastAsia="ru-RU"/>
    </w:rPr>
  </w:style>
  <w:style w:type="character" w:customStyle="1" w:styleId="2pt3">
    <w:name w:val="Основной текст + Интервал 2 pt3"/>
    <w:basedOn w:val="14"/>
    <w:uiPriority w:val="99"/>
    <w:rsid w:val="001269C7"/>
    <w:rPr>
      <w:rFonts w:ascii="Times New Roman" w:hAnsi="Times New Roman" w:cs="Times New Roman"/>
      <w:color w:val="000000"/>
      <w:spacing w:val="50"/>
      <w:w w:val="100"/>
      <w:position w:val="0"/>
      <w:sz w:val="21"/>
      <w:szCs w:val="21"/>
      <w:shd w:val="clear" w:color="auto" w:fill="FFFFFF"/>
      <w:lang w:val="ru-RU" w:eastAsia="ru-RU"/>
    </w:rPr>
  </w:style>
  <w:style w:type="character" w:customStyle="1" w:styleId="Consolas">
    <w:name w:val="Основной текст + Consolas"/>
    <w:aliases w:val="11 pt"/>
    <w:basedOn w:val="14"/>
    <w:uiPriority w:val="99"/>
    <w:rsid w:val="001269C7"/>
    <w:rPr>
      <w:rFonts w:ascii="Consolas" w:hAnsi="Consolas" w:cs="Consolas"/>
      <w:color w:val="000000"/>
      <w:spacing w:val="0"/>
      <w:w w:val="100"/>
      <w:position w:val="0"/>
      <w:sz w:val="22"/>
      <w:szCs w:val="22"/>
      <w:shd w:val="clear" w:color="auto" w:fill="FFFFFF"/>
      <w:lang w:val="ru-RU" w:eastAsia="ru-RU"/>
    </w:rPr>
  </w:style>
  <w:style w:type="character" w:customStyle="1" w:styleId="CordiaUPC">
    <w:name w:val="Основной текст + CordiaUPC"/>
    <w:aliases w:val="23 pt"/>
    <w:basedOn w:val="14"/>
    <w:uiPriority w:val="99"/>
    <w:rsid w:val="001269C7"/>
    <w:rPr>
      <w:rFonts w:ascii="CordiaUPC" w:hAnsi="CordiaUPC" w:cs="CordiaUPC"/>
      <w:color w:val="000000"/>
      <w:spacing w:val="0"/>
      <w:w w:val="100"/>
      <w:position w:val="0"/>
      <w:sz w:val="46"/>
      <w:szCs w:val="46"/>
      <w:shd w:val="clear" w:color="auto" w:fill="FFFFFF"/>
      <w:lang w:val="ru-RU" w:eastAsia="ru-RU"/>
    </w:rPr>
  </w:style>
  <w:style w:type="character" w:customStyle="1" w:styleId="1pt">
    <w:name w:val="Основной текст + Интервал 1 pt"/>
    <w:basedOn w:val="14"/>
    <w:uiPriority w:val="99"/>
    <w:rsid w:val="001269C7"/>
    <w:rPr>
      <w:rFonts w:ascii="Times New Roman" w:hAnsi="Times New Roman" w:cs="Times New Roman"/>
      <w:color w:val="000000"/>
      <w:spacing w:val="30"/>
      <w:w w:val="100"/>
      <w:position w:val="0"/>
      <w:sz w:val="21"/>
      <w:szCs w:val="21"/>
      <w:shd w:val="clear" w:color="auto" w:fill="FFFFFF"/>
      <w:lang w:val="ru-RU" w:eastAsia="ru-RU"/>
    </w:rPr>
  </w:style>
  <w:style w:type="paragraph" w:customStyle="1" w:styleId="201">
    <w:name w:val="Основной текст (20)1"/>
    <w:basedOn w:val="a"/>
    <w:link w:val="200"/>
    <w:uiPriority w:val="99"/>
    <w:rsid w:val="001269C7"/>
    <w:pPr>
      <w:widowControl w:val="0"/>
      <w:shd w:val="clear" w:color="auto" w:fill="FFFFFF"/>
      <w:spacing w:before="240" w:after="240" w:line="240" w:lineRule="atLeast"/>
      <w:ind w:firstLine="780"/>
    </w:pPr>
    <w:rPr>
      <w:rFonts w:ascii="Arial Narrow" w:hAnsi="Arial Narrow" w:cs="Arial Narrow"/>
      <w:b/>
      <w:bCs/>
      <w:sz w:val="17"/>
      <w:szCs w:val="17"/>
    </w:rPr>
  </w:style>
  <w:style w:type="paragraph" w:customStyle="1" w:styleId="CharChar1">
    <w:name w:val="Char Char1"/>
    <w:basedOn w:val="a"/>
    <w:rsid w:val="001269C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c2">
    <w:name w:val="c2"/>
    <w:basedOn w:val="a"/>
    <w:rsid w:val="001269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1269C7"/>
  </w:style>
  <w:style w:type="paragraph" w:customStyle="1" w:styleId="110">
    <w:name w:val="Заголовок 11"/>
    <w:basedOn w:val="a"/>
    <w:uiPriority w:val="1"/>
    <w:qFormat/>
    <w:rsid w:val="001269C7"/>
    <w:pPr>
      <w:widowControl w:val="0"/>
      <w:autoSpaceDE w:val="0"/>
      <w:autoSpaceDN w:val="0"/>
      <w:adjustRightInd w:val="0"/>
      <w:spacing w:before="66" w:after="0" w:line="240" w:lineRule="auto"/>
      <w:ind w:left="106"/>
      <w:outlineLvl w:val="0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214">
    <w:name w:val="Заголовок 21"/>
    <w:basedOn w:val="a"/>
    <w:uiPriority w:val="1"/>
    <w:qFormat/>
    <w:rsid w:val="001269C7"/>
    <w:pPr>
      <w:widowControl w:val="0"/>
      <w:autoSpaceDE w:val="0"/>
      <w:autoSpaceDN w:val="0"/>
      <w:adjustRightInd w:val="0"/>
      <w:spacing w:after="0" w:line="240" w:lineRule="auto"/>
      <w:ind w:left="286"/>
      <w:outlineLvl w:val="1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311">
    <w:name w:val="Заголовок 31"/>
    <w:basedOn w:val="a"/>
    <w:uiPriority w:val="1"/>
    <w:qFormat/>
    <w:rsid w:val="001269C7"/>
    <w:pPr>
      <w:widowControl w:val="0"/>
      <w:autoSpaceDE w:val="0"/>
      <w:autoSpaceDN w:val="0"/>
      <w:adjustRightInd w:val="0"/>
      <w:spacing w:after="0" w:line="274" w:lineRule="exact"/>
      <w:ind w:left="286"/>
      <w:outlineLvl w:val="2"/>
    </w:pPr>
    <w:rPr>
      <w:rFonts w:ascii="Times New Roman" w:eastAsiaTheme="minorEastAsia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1269C7"/>
    <w:pPr>
      <w:widowControl w:val="0"/>
      <w:autoSpaceDE w:val="0"/>
      <w:autoSpaceDN w:val="0"/>
      <w:adjustRightInd w:val="0"/>
      <w:spacing w:before="86" w:after="0" w:line="240" w:lineRule="auto"/>
      <w:ind w:left="76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2">
    <w:name w:val="header"/>
    <w:basedOn w:val="a"/>
    <w:link w:val="af3"/>
    <w:uiPriority w:val="99"/>
    <w:rsid w:val="001269C7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Calibri"/>
    </w:rPr>
  </w:style>
  <w:style w:type="character" w:customStyle="1" w:styleId="af3">
    <w:name w:val="Верхний колонтитул Знак"/>
    <w:basedOn w:val="a0"/>
    <w:link w:val="af2"/>
    <w:uiPriority w:val="99"/>
    <w:rsid w:val="001269C7"/>
    <w:rPr>
      <w:rFonts w:ascii="Calibri" w:eastAsia="Calibri" w:hAnsi="Calibri" w:cs="Calibri"/>
    </w:rPr>
  </w:style>
  <w:style w:type="paragraph" w:styleId="af4">
    <w:name w:val="footer"/>
    <w:basedOn w:val="a"/>
    <w:link w:val="af5"/>
    <w:uiPriority w:val="99"/>
    <w:rsid w:val="001269C7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Calibri"/>
    </w:rPr>
  </w:style>
  <w:style w:type="character" w:customStyle="1" w:styleId="af5">
    <w:name w:val="Нижний колонтитул Знак"/>
    <w:basedOn w:val="a0"/>
    <w:link w:val="af4"/>
    <w:uiPriority w:val="99"/>
    <w:rsid w:val="001269C7"/>
    <w:rPr>
      <w:rFonts w:ascii="Calibri" w:eastAsia="Calibri" w:hAnsi="Calibri" w:cs="Calibri"/>
    </w:rPr>
  </w:style>
  <w:style w:type="character" w:styleId="af6">
    <w:name w:val="page number"/>
    <w:basedOn w:val="a0"/>
    <w:uiPriority w:val="99"/>
    <w:rsid w:val="001269C7"/>
  </w:style>
  <w:style w:type="character" w:styleId="af7">
    <w:name w:val="FollowedHyperlink"/>
    <w:basedOn w:val="a0"/>
    <w:uiPriority w:val="99"/>
    <w:semiHidden/>
    <w:unhideWhenUsed/>
    <w:rsid w:val="001269C7"/>
    <w:rPr>
      <w:color w:val="800080" w:themeColor="followedHyperlink"/>
      <w:u w:val="single"/>
    </w:rPr>
  </w:style>
  <w:style w:type="character" w:styleId="af8">
    <w:name w:val="Emphasis"/>
    <w:basedOn w:val="a0"/>
    <w:qFormat/>
    <w:rsid w:val="001269C7"/>
    <w:rPr>
      <w:i/>
      <w:iCs/>
    </w:rPr>
  </w:style>
  <w:style w:type="paragraph" w:customStyle="1" w:styleId="111">
    <w:name w:val="Заголовок 11"/>
    <w:basedOn w:val="a"/>
    <w:uiPriority w:val="1"/>
    <w:qFormat/>
    <w:rsid w:val="001269C7"/>
    <w:pPr>
      <w:widowControl w:val="0"/>
      <w:autoSpaceDE w:val="0"/>
      <w:autoSpaceDN w:val="0"/>
      <w:adjustRightInd w:val="0"/>
      <w:spacing w:before="66" w:after="0" w:line="240" w:lineRule="auto"/>
      <w:ind w:left="106"/>
      <w:outlineLvl w:val="0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215">
    <w:name w:val="Заголовок 21"/>
    <w:basedOn w:val="a"/>
    <w:uiPriority w:val="1"/>
    <w:qFormat/>
    <w:rsid w:val="001269C7"/>
    <w:pPr>
      <w:widowControl w:val="0"/>
      <w:autoSpaceDE w:val="0"/>
      <w:autoSpaceDN w:val="0"/>
      <w:adjustRightInd w:val="0"/>
      <w:spacing w:after="0" w:line="240" w:lineRule="auto"/>
      <w:ind w:left="286"/>
      <w:outlineLvl w:val="1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312">
    <w:name w:val="Заголовок 31"/>
    <w:basedOn w:val="a"/>
    <w:uiPriority w:val="1"/>
    <w:qFormat/>
    <w:rsid w:val="001269C7"/>
    <w:pPr>
      <w:widowControl w:val="0"/>
      <w:autoSpaceDE w:val="0"/>
      <w:autoSpaceDN w:val="0"/>
      <w:adjustRightInd w:val="0"/>
      <w:spacing w:after="0" w:line="274" w:lineRule="exact"/>
      <w:ind w:left="286"/>
      <w:outlineLvl w:val="2"/>
    </w:pPr>
    <w:rPr>
      <w:rFonts w:ascii="Times New Roman" w:eastAsiaTheme="minorEastAsia" w:hAnsi="Times New Roman" w:cs="Times New Roman"/>
      <w:b/>
      <w:bCs/>
      <w:i/>
      <w:iCs/>
      <w:sz w:val="24"/>
      <w:szCs w:val="24"/>
      <w:lang w:eastAsia="ru-RU"/>
    </w:rPr>
  </w:style>
  <w:style w:type="table" w:customStyle="1" w:styleId="15">
    <w:name w:val="Светлая заливка1"/>
    <w:basedOn w:val="a1"/>
    <w:uiPriority w:val="60"/>
    <w:rsid w:val="001269C7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-11">
    <w:name w:val="Светлая заливка - Акцент 11"/>
    <w:basedOn w:val="a1"/>
    <w:uiPriority w:val="60"/>
    <w:rsid w:val="001269C7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rsid w:val="001269C7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5">
    <w:name w:val="Light Shading Accent 5"/>
    <w:basedOn w:val="a1"/>
    <w:uiPriority w:val="60"/>
    <w:rsid w:val="001269C7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4">
    <w:name w:val="Light Shading Accent 4"/>
    <w:basedOn w:val="a1"/>
    <w:uiPriority w:val="60"/>
    <w:rsid w:val="001269C7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paragraph" w:styleId="af9">
    <w:name w:val="Balloon Text"/>
    <w:basedOn w:val="a"/>
    <w:link w:val="afa"/>
    <w:uiPriority w:val="99"/>
    <w:semiHidden/>
    <w:unhideWhenUsed/>
    <w:rsid w:val="001269C7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semiHidden/>
    <w:rsid w:val="001269C7"/>
    <w:rPr>
      <w:rFonts w:ascii="Tahoma" w:eastAsia="Calibri" w:hAnsi="Tahoma" w:cs="Tahoma"/>
      <w:sz w:val="16"/>
      <w:szCs w:val="16"/>
    </w:rPr>
  </w:style>
  <w:style w:type="character" w:customStyle="1" w:styleId="afb">
    <w:name w:val="Подзаголовок Знак"/>
    <w:basedOn w:val="a0"/>
    <w:link w:val="afc"/>
    <w:uiPriority w:val="11"/>
    <w:rsid w:val="001269C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c">
    <w:name w:val="Subtitle"/>
    <w:basedOn w:val="a"/>
    <w:next w:val="a"/>
    <w:link w:val="afb"/>
    <w:uiPriority w:val="11"/>
    <w:qFormat/>
    <w:rsid w:val="001269C7"/>
    <w:pPr>
      <w:numPr>
        <w:ilvl w:val="1"/>
      </w:numPr>
      <w:spacing w:after="160" w:line="259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16">
    <w:name w:val="Подзаголовок Знак1"/>
    <w:basedOn w:val="a0"/>
    <w:uiPriority w:val="11"/>
    <w:rsid w:val="001269C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resh.edu.ru/subject/13/" TargetMode="External"/><Relationship Id="rId299" Type="http://schemas.openxmlformats.org/officeDocument/2006/relationships/hyperlink" Target="https://prosv.ru/static/tsok" TargetMode="External"/><Relationship Id="rId671" Type="http://schemas.openxmlformats.org/officeDocument/2006/relationships/hyperlink" Target="https://resh.edu.ru/subject/13/" TargetMode="External"/><Relationship Id="rId21" Type="http://schemas.openxmlformats.org/officeDocument/2006/relationships/hyperlink" Target="https://resh.edu.ru/subject/13/" TargetMode="External"/><Relationship Id="rId63" Type="http://schemas.openxmlformats.org/officeDocument/2006/relationships/hyperlink" Target="http://gramma.ru/RUS/" TargetMode="External"/><Relationship Id="rId159" Type="http://schemas.openxmlformats.org/officeDocument/2006/relationships/hyperlink" Target="https://resh.edu.ru/subject/13/" TargetMode="External"/><Relationship Id="rId324" Type="http://schemas.openxmlformats.org/officeDocument/2006/relationships/hyperlink" Target="https://resh.edu.ru/subject/13/" TargetMode="External"/><Relationship Id="rId366" Type="http://schemas.openxmlformats.org/officeDocument/2006/relationships/hyperlink" Target="https://resh.edu.ru/subject/13/" TargetMode="External"/><Relationship Id="rId531" Type="http://schemas.openxmlformats.org/officeDocument/2006/relationships/hyperlink" Target="https://resh.edu.ru/subject/13/" TargetMode="External"/><Relationship Id="rId573" Type="http://schemas.openxmlformats.org/officeDocument/2006/relationships/hyperlink" Target="http://www.gramota.ru/" TargetMode="External"/><Relationship Id="rId629" Type="http://schemas.openxmlformats.org/officeDocument/2006/relationships/hyperlink" Target="https://resh.edu.ru/subject/13/" TargetMode="External"/><Relationship Id="rId170" Type="http://schemas.openxmlformats.org/officeDocument/2006/relationships/hyperlink" Target="https://prosv.ru/static/tsok" TargetMode="External"/><Relationship Id="rId226" Type="http://schemas.openxmlformats.org/officeDocument/2006/relationships/hyperlink" Target="https://resh.edu.ru/subject/13/" TargetMode="External"/><Relationship Id="rId433" Type="http://schemas.openxmlformats.org/officeDocument/2006/relationships/hyperlink" Target="https://resh.edu.ru/subject/13/" TargetMode="External"/><Relationship Id="rId268" Type="http://schemas.openxmlformats.org/officeDocument/2006/relationships/hyperlink" Target="https://resh.edu.ru/subject/13/" TargetMode="External"/><Relationship Id="rId475" Type="http://schemas.openxmlformats.org/officeDocument/2006/relationships/hyperlink" Target="https://resh.edu.ru/subject/13/" TargetMode="External"/><Relationship Id="rId640" Type="http://schemas.openxmlformats.org/officeDocument/2006/relationships/hyperlink" Target="https://resh.edu.ru/subject/13/" TargetMode="External"/><Relationship Id="rId682" Type="http://schemas.openxmlformats.org/officeDocument/2006/relationships/hyperlink" Target="https://resh.edu.ru/subject/13/" TargetMode="External"/><Relationship Id="rId32" Type="http://schemas.openxmlformats.org/officeDocument/2006/relationships/hyperlink" Target="https://prosv.ru/static/tsok" TargetMode="External"/><Relationship Id="rId74" Type="http://schemas.openxmlformats.org/officeDocument/2006/relationships/hyperlink" Target="https://resh.edu.ru/subject/13/" TargetMode="External"/><Relationship Id="rId128" Type="http://schemas.openxmlformats.org/officeDocument/2006/relationships/hyperlink" Target="http://school-collection.edu.ru/catalog/" TargetMode="External"/><Relationship Id="rId335" Type="http://schemas.openxmlformats.org/officeDocument/2006/relationships/hyperlink" Target="https://resh.edu.ru/subject/13/" TargetMode="External"/><Relationship Id="rId377" Type="http://schemas.openxmlformats.org/officeDocument/2006/relationships/hyperlink" Target="http://www.gramota.ru/" TargetMode="External"/><Relationship Id="rId500" Type="http://schemas.openxmlformats.org/officeDocument/2006/relationships/hyperlink" Target="http://gramma.ru/RUS/" TargetMode="External"/><Relationship Id="rId542" Type="http://schemas.openxmlformats.org/officeDocument/2006/relationships/hyperlink" Target="https://resh.edu.ru/subject/13/" TargetMode="External"/><Relationship Id="rId584" Type="http://schemas.openxmlformats.org/officeDocument/2006/relationships/hyperlink" Target="https://resh.edu.ru/subject/13/" TargetMode="External"/><Relationship Id="rId5" Type="http://schemas.openxmlformats.org/officeDocument/2006/relationships/webSettings" Target="webSettings.xml"/><Relationship Id="rId181" Type="http://schemas.openxmlformats.org/officeDocument/2006/relationships/hyperlink" Target="http://gramma.ru/RUS/" TargetMode="External"/><Relationship Id="rId237" Type="http://schemas.openxmlformats.org/officeDocument/2006/relationships/hyperlink" Target="https://resh.edu.ru/subject/13/" TargetMode="External"/><Relationship Id="rId402" Type="http://schemas.openxmlformats.org/officeDocument/2006/relationships/hyperlink" Target="http://school-collection.edu.ru/catalog/" TargetMode="External"/><Relationship Id="rId279" Type="http://schemas.openxmlformats.org/officeDocument/2006/relationships/hyperlink" Target="https://resh.edu.ru/subject/13/" TargetMode="External"/><Relationship Id="rId444" Type="http://schemas.openxmlformats.org/officeDocument/2006/relationships/hyperlink" Target="https://prosv.ru/static/tsok" TargetMode="External"/><Relationship Id="rId486" Type="http://schemas.openxmlformats.org/officeDocument/2006/relationships/hyperlink" Target="https://resh.edu.ru/subject/13/" TargetMode="External"/><Relationship Id="rId651" Type="http://schemas.openxmlformats.org/officeDocument/2006/relationships/hyperlink" Target="http://school-collection.edu.ru/catalog/" TargetMode="External"/><Relationship Id="rId693" Type="http://schemas.openxmlformats.org/officeDocument/2006/relationships/hyperlink" Target="http://www.wordsland.ru/" TargetMode="External"/><Relationship Id="rId43" Type="http://schemas.openxmlformats.org/officeDocument/2006/relationships/hyperlink" Target="http://www.gramota.ru/" TargetMode="External"/><Relationship Id="rId139" Type="http://schemas.openxmlformats.org/officeDocument/2006/relationships/hyperlink" Target="https://resh.edu.ru/subject/13/" TargetMode="External"/><Relationship Id="rId290" Type="http://schemas.openxmlformats.org/officeDocument/2006/relationships/hyperlink" Target="https://resh.edu.ru/subject/13/" TargetMode="External"/><Relationship Id="rId304" Type="http://schemas.openxmlformats.org/officeDocument/2006/relationships/hyperlink" Target="https://prosv.ru/static/tsok" TargetMode="External"/><Relationship Id="rId346" Type="http://schemas.openxmlformats.org/officeDocument/2006/relationships/hyperlink" Target="https://resh.edu.ru/subject/13" TargetMode="External"/><Relationship Id="rId388" Type="http://schemas.openxmlformats.org/officeDocument/2006/relationships/hyperlink" Target="http://www.gramota.ru/" TargetMode="External"/><Relationship Id="rId511" Type="http://schemas.openxmlformats.org/officeDocument/2006/relationships/hyperlink" Target="https://resh.edu.ru/subject/13/" TargetMode="External"/><Relationship Id="rId553" Type="http://schemas.openxmlformats.org/officeDocument/2006/relationships/hyperlink" Target="https://resh.edu.ru/subject/13/" TargetMode="External"/><Relationship Id="rId609" Type="http://schemas.openxmlformats.org/officeDocument/2006/relationships/hyperlink" Target="https://prosv.ru/static/tsok" TargetMode="External"/><Relationship Id="rId85" Type="http://schemas.openxmlformats.org/officeDocument/2006/relationships/hyperlink" Target="https://resh.edu.ru/subject/13/" TargetMode="External"/><Relationship Id="rId150" Type="http://schemas.openxmlformats.org/officeDocument/2006/relationships/hyperlink" Target="https://resh.edu.ru/subject/13/" TargetMode="External"/><Relationship Id="rId192" Type="http://schemas.openxmlformats.org/officeDocument/2006/relationships/hyperlink" Target="https://prosv.ru/static/tsok" TargetMode="External"/><Relationship Id="rId206" Type="http://schemas.openxmlformats.org/officeDocument/2006/relationships/hyperlink" Target="https://prosv.ru/static/tsok" TargetMode="External"/><Relationship Id="rId413" Type="http://schemas.openxmlformats.org/officeDocument/2006/relationships/hyperlink" Target="https://resh.edu.ru/subject/13/" TargetMode="External"/><Relationship Id="rId595" Type="http://schemas.openxmlformats.org/officeDocument/2006/relationships/hyperlink" Target="http://gramma.ru/RUS/" TargetMode="External"/><Relationship Id="rId248" Type="http://schemas.openxmlformats.org/officeDocument/2006/relationships/hyperlink" Target="https://resh.edu.ru/subject/13/" TargetMode="External"/><Relationship Id="rId455" Type="http://schemas.openxmlformats.org/officeDocument/2006/relationships/hyperlink" Target="https://resh.edu.ru/subject/13/" TargetMode="External"/><Relationship Id="rId497" Type="http://schemas.openxmlformats.org/officeDocument/2006/relationships/hyperlink" Target="https://resh.edu.ru/subject/13/" TargetMode="External"/><Relationship Id="rId620" Type="http://schemas.openxmlformats.org/officeDocument/2006/relationships/hyperlink" Target="https://resh.edu.ru/subject/13/" TargetMode="External"/><Relationship Id="rId662" Type="http://schemas.openxmlformats.org/officeDocument/2006/relationships/hyperlink" Target="https://resh.edu.ru/subject/13/" TargetMode="External"/><Relationship Id="rId12" Type="http://schemas.openxmlformats.org/officeDocument/2006/relationships/hyperlink" Target="https://resh.edu.ru/subject/13/" TargetMode="External"/><Relationship Id="rId108" Type="http://schemas.openxmlformats.org/officeDocument/2006/relationships/hyperlink" Target="https://resh.edu.ru/subject/13/" TargetMode="External"/><Relationship Id="rId315" Type="http://schemas.openxmlformats.org/officeDocument/2006/relationships/hyperlink" Target="https://resh.edu.ru/subject/13/" TargetMode="External"/><Relationship Id="rId357" Type="http://schemas.openxmlformats.org/officeDocument/2006/relationships/hyperlink" Target="https://resh.edu.ru/subject/13/" TargetMode="External"/><Relationship Id="rId522" Type="http://schemas.openxmlformats.org/officeDocument/2006/relationships/hyperlink" Target="https://resh.edu.ru/subject/13/" TargetMode="External"/><Relationship Id="rId54" Type="http://schemas.openxmlformats.org/officeDocument/2006/relationships/hyperlink" Target="https://resh.edu.ru/subject/13/" TargetMode="External"/><Relationship Id="rId96" Type="http://schemas.openxmlformats.org/officeDocument/2006/relationships/hyperlink" Target="https://prosv.ru/static/tsok" TargetMode="External"/><Relationship Id="rId161" Type="http://schemas.openxmlformats.org/officeDocument/2006/relationships/hyperlink" Target="http://gramma.ru/RUS/" TargetMode="External"/><Relationship Id="rId217" Type="http://schemas.openxmlformats.org/officeDocument/2006/relationships/hyperlink" Target="https://resh.edu.ru/subject/13/" TargetMode="External"/><Relationship Id="rId399" Type="http://schemas.openxmlformats.org/officeDocument/2006/relationships/hyperlink" Target="https://prosv.ru/static/tsok" TargetMode="External"/><Relationship Id="rId564" Type="http://schemas.openxmlformats.org/officeDocument/2006/relationships/hyperlink" Target="https://resh.edu.ru/subject/13/" TargetMode="External"/><Relationship Id="rId259" Type="http://schemas.openxmlformats.org/officeDocument/2006/relationships/hyperlink" Target="https://resh.edu.ru/subject/13/" TargetMode="External"/><Relationship Id="rId424" Type="http://schemas.openxmlformats.org/officeDocument/2006/relationships/hyperlink" Target="https://resh.edu.ru/subject/13/" TargetMode="External"/><Relationship Id="rId466" Type="http://schemas.openxmlformats.org/officeDocument/2006/relationships/hyperlink" Target="https://prosv.ru/static/tsok" TargetMode="External"/><Relationship Id="rId631" Type="http://schemas.openxmlformats.org/officeDocument/2006/relationships/hyperlink" Target="https://resh.edu.ru/subject/13/" TargetMode="External"/><Relationship Id="rId673" Type="http://schemas.openxmlformats.org/officeDocument/2006/relationships/hyperlink" Target="http://gramma.ru/RUS/" TargetMode="External"/><Relationship Id="rId23" Type="http://schemas.openxmlformats.org/officeDocument/2006/relationships/hyperlink" Target="https://resh.edu.ru/subject/13/" TargetMode="External"/><Relationship Id="rId119" Type="http://schemas.openxmlformats.org/officeDocument/2006/relationships/hyperlink" Target="https://resh.edu.ru/subject/13/" TargetMode="External"/><Relationship Id="rId270" Type="http://schemas.openxmlformats.org/officeDocument/2006/relationships/hyperlink" Target="https://resh.edu.ru/subject/13/" TargetMode="External"/><Relationship Id="rId326" Type="http://schemas.openxmlformats.org/officeDocument/2006/relationships/hyperlink" Target="https://resh.edu.ru/subject/13/" TargetMode="External"/><Relationship Id="rId533" Type="http://schemas.openxmlformats.org/officeDocument/2006/relationships/hyperlink" Target="https://resh.edu.ru/subject/13/" TargetMode="External"/><Relationship Id="rId65" Type="http://schemas.openxmlformats.org/officeDocument/2006/relationships/hyperlink" Target="https://resh.edu.ru/subject/13/" TargetMode="External"/><Relationship Id="rId130" Type="http://schemas.openxmlformats.org/officeDocument/2006/relationships/hyperlink" Target="https://resh.edu.ru/subject/13/" TargetMode="External"/><Relationship Id="rId368" Type="http://schemas.openxmlformats.org/officeDocument/2006/relationships/hyperlink" Target="https://resh.edu.ru/subject/13/" TargetMode="External"/><Relationship Id="rId575" Type="http://schemas.openxmlformats.org/officeDocument/2006/relationships/hyperlink" Target="https://resh.edu.ru/subject/13/" TargetMode="External"/><Relationship Id="rId172" Type="http://schemas.openxmlformats.org/officeDocument/2006/relationships/hyperlink" Target="https://prosv.ru/static/tsok" TargetMode="External"/><Relationship Id="rId228" Type="http://schemas.openxmlformats.org/officeDocument/2006/relationships/hyperlink" Target="https://resh.edu.ru/subject/13/" TargetMode="External"/><Relationship Id="rId435" Type="http://schemas.openxmlformats.org/officeDocument/2006/relationships/hyperlink" Target="https://resh.edu.ru/subject/13/" TargetMode="External"/><Relationship Id="rId477" Type="http://schemas.openxmlformats.org/officeDocument/2006/relationships/hyperlink" Target="https://resh.edu.ru/subject/13/" TargetMode="External"/><Relationship Id="rId600" Type="http://schemas.openxmlformats.org/officeDocument/2006/relationships/hyperlink" Target="https://resh.edu.ru/subject/13/" TargetMode="External"/><Relationship Id="rId642" Type="http://schemas.openxmlformats.org/officeDocument/2006/relationships/hyperlink" Target="https://resh.edu.ru/subject/13/" TargetMode="External"/><Relationship Id="rId684" Type="http://schemas.openxmlformats.org/officeDocument/2006/relationships/hyperlink" Target="https://resh.edu.ru/subject/13/" TargetMode="External"/><Relationship Id="rId281" Type="http://schemas.openxmlformats.org/officeDocument/2006/relationships/hyperlink" Target="https://resh.edu.ru/subject/13/" TargetMode="External"/><Relationship Id="rId337" Type="http://schemas.openxmlformats.org/officeDocument/2006/relationships/hyperlink" Target="https://resh.edu.ru/subject/13/" TargetMode="External"/><Relationship Id="rId502" Type="http://schemas.openxmlformats.org/officeDocument/2006/relationships/hyperlink" Target="https://resh.edu.ru/subject/13/" TargetMode="External"/><Relationship Id="rId34" Type="http://schemas.openxmlformats.org/officeDocument/2006/relationships/hyperlink" Target="https://resh.edu.ru/subject/13/" TargetMode="External"/><Relationship Id="rId76" Type="http://schemas.openxmlformats.org/officeDocument/2006/relationships/hyperlink" Target="https://prosv.ru/static/tsok" TargetMode="External"/><Relationship Id="rId141" Type="http://schemas.openxmlformats.org/officeDocument/2006/relationships/hyperlink" Target="https://prosv.ru/static/tsok" TargetMode="External"/><Relationship Id="rId379" Type="http://schemas.openxmlformats.org/officeDocument/2006/relationships/hyperlink" Target="https://prosv.ru/static/tsok" TargetMode="External"/><Relationship Id="rId544" Type="http://schemas.openxmlformats.org/officeDocument/2006/relationships/hyperlink" Target="https://resh.edu.ru/subject/13/" TargetMode="External"/><Relationship Id="rId586" Type="http://schemas.openxmlformats.org/officeDocument/2006/relationships/hyperlink" Target="https://resh.edu.ru/subject/13/" TargetMode="External"/><Relationship Id="rId7" Type="http://schemas.openxmlformats.org/officeDocument/2006/relationships/hyperlink" Target="http://www.gramota.ru/" TargetMode="External"/><Relationship Id="rId183" Type="http://schemas.openxmlformats.org/officeDocument/2006/relationships/hyperlink" Target="https://resh.edu.ru/subject/13/" TargetMode="External"/><Relationship Id="rId239" Type="http://schemas.openxmlformats.org/officeDocument/2006/relationships/hyperlink" Target="https://resh.edu.ru/subject/13/" TargetMode="External"/><Relationship Id="rId390" Type="http://schemas.openxmlformats.org/officeDocument/2006/relationships/hyperlink" Target="https://resh.edu.ru/subject/13/" TargetMode="External"/><Relationship Id="rId404" Type="http://schemas.openxmlformats.org/officeDocument/2006/relationships/hyperlink" Target="https://resh.edu.ru/subject/13/" TargetMode="External"/><Relationship Id="rId446" Type="http://schemas.openxmlformats.org/officeDocument/2006/relationships/hyperlink" Target="https://resh.edu.ru/subject/13/" TargetMode="External"/><Relationship Id="rId611" Type="http://schemas.openxmlformats.org/officeDocument/2006/relationships/hyperlink" Target="https://resh.edu.ru/subject/13/" TargetMode="External"/><Relationship Id="rId653" Type="http://schemas.openxmlformats.org/officeDocument/2006/relationships/hyperlink" Target="http://gramma.ru/RUS/" TargetMode="External"/><Relationship Id="rId250" Type="http://schemas.openxmlformats.org/officeDocument/2006/relationships/hyperlink" Target="https://resh.edu.ru/subject/13" TargetMode="External"/><Relationship Id="rId292" Type="http://schemas.openxmlformats.org/officeDocument/2006/relationships/hyperlink" Target="https://resh.edu.ru/subject/13/" TargetMode="External"/><Relationship Id="rId306" Type="http://schemas.openxmlformats.org/officeDocument/2006/relationships/hyperlink" Target="http://www.gramota.ru/" TargetMode="External"/><Relationship Id="rId488" Type="http://schemas.openxmlformats.org/officeDocument/2006/relationships/hyperlink" Target="http://gramma.ru/RUS/" TargetMode="External"/><Relationship Id="rId695" Type="http://schemas.openxmlformats.org/officeDocument/2006/relationships/hyperlink" Target="http://www.urokirus.com/" TargetMode="External"/><Relationship Id="rId45" Type="http://schemas.openxmlformats.org/officeDocument/2006/relationships/hyperlink" Target="https://resh.edu.ru/subject/13/" TargetMode="External"/><Relationship Id="rId87" Type="http://schemas.openxmlformats.org/officeDocument/2006/relationships/hyperlink" Target="http://school-collection.edu.ru/catalog/" TargetMode="External"/><Relationship Id="rId110" Type="http://schemas.openxmlformats.org/officeDocument/2006/relationships/hyperlink" Target="https://resh.edu.ru/subject/13/" TargetMode="External"/><Relationship Id="rId348" Type="http://schemas.openxmlformats.org/officeDocument/2006/relationships/hyperlink" Target="https://resh.edu.ru/subject/13/" TargetMode="External"/><Relationship Id="rId513" Type="http://schemas.openxmlformats.org/officeDocument/2006/relationships/hyperlink" Target="https://resh.edu.ru/subject/13/" TargetMode="External"/><Relationship Id="rId555" Type="http://schemas.openxmlformats.org/officeDocument/2006/relationships/hyperlink" Target="http://gramma.ru/RUS/" TargetMode="External"/><Relationship Id="rId597" Type="http://schemas.openxmlformats.org/officeDocument/2006/relationships/hyperlink" Target="https://prosv.ru/static/tsok" TargetMode="External"/><Relationship Id="rId152" Type="http://schemas.openxmlformats.org/officeDocument/2006/relationships/hyperlink" Target="https://resh.edu.ru/subject/13/" TargetMode="External"/><Relationship Id="rId194" Type="http://schemas.openxmlformats.org/officeDocument/2006/relationships/hyperlink" Target="https://resh.edu.ru/subject/13/" TargetMode="External"/><Relationship Id="rId208" Type="http://schemas.openxmlformats.org/officeDocument/2006/relationships/hyperlink" Target="https://prosv.ru/static/tsok" TargetMode="External"/><Relationship Id="rId415" Type="http://schemas.openxmlformats.org/officeDocument/2006/relationships/hyperlink" Target="https://resh.edu.ru/subject/13/" TargetMode="External"/><Relationship Id="rId457" Type="http://schemas.openxmlformats.org/officeDocument/2006/relationships/hyperlink" Target="https://resh.edu.ru/subject/13/" TargetMode="External"/><Relationship Id="rId622" Type="http://schemas.openxmlformats.org/officeDocument/2006/relationships/hyperlink" Target="https://resh.edu.ru/subject/13/" TargetMode="External"/><Relationship Id="rId261" Type="http://schemas.openxmlformats.org/officeDocument/2006/relationships/hyperlink" Target="https://prosv.ru/static/tsok" TargetMode="External"/><Relationship Id="rId499" Type="http://schemas.openxmlformats.org/officeDocument/2006/relationships/hyperlink" Target="https://resh.edu.ru/subject/13/" TargetMode="External"/><Relationship Id="rId664" Type="http://schemas.openxmlformats.org/officeDocument/2006/relationships/hyperlink" Target="https://resh.edu.ru/subject/13/" TargetMode="External"/><Relationship Id="rId14" Type="http://schemas.openxmlformats.org/officeDocument/2006/relationships/hyperlink" Target="http://www.gramota.ru/" TargetMode="External"/><Relationship Id="rId56" Type="http://schemas.openxmlformats.org/officeDocument/2006/relationships/hyperlink" Target="https://resh.edu.ru/subject/13/" TargetMode="External"/><Relationship Id="rId317" Type="http://schemas.openxmlformats.org/officeDocument/2006/relationships/hyperlink" Target="http://www.gramota.ru/" TargetMode="External"/><Relationship Id="rId359" Type="http://schemas.openxmlformats.org/officeDocument/2006/relationships/hyperlink" Target="https://prosv.ru/static/tsok" TargetMode="External"/><Relationship Id="rId524" Type="http://schemas.openxmlformats.org/officeDocument/2006/relationships/hyperlink" Target="https://resh.edu.ru/subject/13/" TargetMode="External"/><Relationship Id="rId566" Type="http://schemas.openxmlformats.org/officeDocument/2006/relationships/hyperlink" Target="https://resh.edu.ru/subject/13/" TargetMode="External"/><Relationship Id="rId98" Type="http://schemas.openxmlformats.org/officeDocument/2006/relationships/hyperlink" Target="https://resh.edu.ru/subject/13/" TargetMode="External"/><Relationship Id="rId121" Type="http://schemas.openxmlformats.org/officeDocument/2006/relationships/hyperlink" Target="https://prosv.ru/static/tsok" TargetMode="External"/><Relationship Id="rId163" Type="http://schemas.openxmlformats.org/officeDocument/2006/relationships/hyperlink" Target="https://resh.edu.ru/subject/13/" TargetMode="External"/><Relationship Id="rId219" Type="http://schemas.openxmlformats.org/officeDocument/2006/relationships/hyperlink" Target="https://prosv.ru/static/tsok" TargetMode="External"/><Relationship Id="rId370" Type="http://schemas.openxmlformats.org/officeDocument/2006/relationships/hyperlink" Target="https://resh.edu.ru/subject/13/" TargetMode="External"/><Relationship Id="rId426" Type="http://schemas.openxmlformats.org/officeDocument/2006/relationships/hyperlink" Target="https://resh.edu.ru/subject/13/" TargetMode="External"/><Relationship Id="rId633" Type="http://schemas.openxmlformats.org/officeDocument/2006/relationships/hyperlink" Target="https://prosv.ru/static/tsok" TargetMode="External"/><Relationship Id="rId230" Type="http://schemas.openxmlformats.org/officeDocument/2006/relationships/hyperlink" Target="https://resh.edu.ru/subject/13/" TargetMode="External"/><Relationship Id="rId468" Type="http://schemas.openxmlformats.org/officeDocument/2006/relationships/hyperlink" Target="https://resh.edu.ru/subject/13/" TargetMode="External"/><Relationship Id="rId675" Type="http://schemas.openxmlformats.org/officeDocument/2006/relationships/hyperlink" Target="https://resh.edu.ru/subject/13/" TargetMode="External"/><Relationship Id="rId25" Type="http://schemas.openxmlformats.org/officeDocument/2006/relationships/hyperlink" Target="https://prosv.ru/static/tsok" TargetMode="External"/><Relationship Id="rId67" Type="http://schemas.openxmlformats.org/officeDocument/2006/relationships/hyperlink" Target="https://prosv.ru/static/tsok" TargetMode="External"/><Relationship Id="rId272" Type="http://schemas.openxmlformats.org/officeDocument/2006/relationships/hyperlink" Target="https://resh.edu.ru/subject/13/" TargetMode="External"/><Relationship Id="rId328" Type="http://schemas.openxmlformats.org/officeDocument/2006/relationships/hyperlink" Target="https://resh.edu.ru/subject/13/" TargetMode="External"/><Relationship Id="rId535" Type="http://schemas.openxmlformats.org/officeDocument/2006/relationships/hyperlink" Target="https://resh.edu.ru/subject/13/" TargetMode="External"/><Relationship Id="rId577" Type="http://schemas.openxmlformats.org/officeDocument/2006/relationships/hyperlink" Target="https://resh.edu.ru/subject/13/" TargetMode="External"/><Relationship Id="rId132" Type="http://schemas.openxmlformats.org/officeDocument/2006/relationships/hyperlink" Target="https://resh.edu.ru/subject/13/" TargetMode="External"/><Relationship Id="rId174" Type="http://schemas.openxmlformats.org/officeDocument/2006/relationships/hyperlink" Target="https://resh.edu.ru/subject/13/" TargetMode="External"/><Relationship Id="rId381" Type="http://schemas.openxmlformats.org/officeDocument/2006/relationships/hyperlink" Target="https://resh.edu.ru/subject/13/" TargetMode="External"/><Relationship Id="rId602" Type="http://schemas.openxmlformats.org/officeDocument/2006/relationships/hyperlink" Target="http://gramma.ru/RUS/" TargetMode="External"/><Relationship Id="rId241" Type="http://schemas.openxmlformats.org/officeDocument/2006/relationships/hyperlink" Target="http://www.gramota.ru/" TargetMode="External"/><Relationship Id="rId437" Type="http://schemas.openxmlformats.org/officeDocument/2006/relationships/hyperlink" Target="https://prosv.ru/static/tsok" TargetMode="External"/><Relationship Id="rId479" Type="http://schemas.openxmlformats.org/officeDocument/2006/relationships/hyperlink" Target="https://resh.edu.ru/subject/13/" TargetMode="External"/><Relationship Id="rId644" Type="http://schemas.openxmlformats.org/officeDocument/2006/relationships/hyperlink" Target="https://resh.edu.ru/subject/13/" TargetMode="External"/><Relationship Id="rId686" Type="http://schemas.openxmlformats.org/officeDocument/2006/relationships/hyperlink" Target="http://www.slovari.ru/" TargetMode="External"/><Relationship Id="rId36" Type="http://schemas.openxmlformats.org/officeDocument/2006/relationships/hyperlink" Target="https://resh.edu.ru/subject/13/" TargetMode="External"/><Relationship Id="rId283" Type="http://schemas.openxmlformats.org/officeDocument/2006/relationships/hyperlink" Target="https://resh.edu.ru/subject/13/" TargetMode="External"/><Relationship Id="rId339" Type="http://schemas.openxmlformats.org/officeDocument/2006/relationships/hyperlink" Target="https://resh.edu.ru/subject/13/" TargetMode="External"/><Relationship Id="rId490" Type="http://schemas.openxmlformats.org/officeDocument/2006/relationships/hyperlink" Target="https://prosv.ru/static/tsok" TargetMode="External"/><Relationship Id="rId504" Type="http://schemas.openxmlformats.org/officeDocument/2006/relationships/hyperlink" Target="https://resh.edu.ru/subject/13/" TargetMode="External"/><Relationship Id="rId546" Type="http://schemas.openxmlformats.org/officeDocument/2006/relationships/hyperlink" Target="https://resh.edu.ru/subject/13/" TargetMode="External"/><Relationship Id="rId78" Type="http://schemas.openxmlformats.org/officeDocument/2006/relationships/hyperlink" Target="https://resh.edu.ru/subject/13/" TargetMode="External"/><Relationship Id="rId101" Type="http://schemas.openxmlformats.org/officeDocument/2006/relationships/hyperlink" Target="https://prosv.ru/static/tsok" TargetMode="External"/><Relationship Id="rId143" Type="http://schemas.openxmlformats.org/officeDocument/2006/relationships/hyperlink" Target="https://prosv.ru/static/tsok" TargetMode="External"/><Relationship Id="rId185" Type="http://schemas.openxmlformats.org/officeDocument/2006/relationships/hyperlink" Target="https://prosv.ru/static/tsok" TargetMode="External"/><Relationship Id="rId350" Type="http://schemas.openxmlformats.org/officeDocument/2006/relationships/hyperlink" Target="https://resh.edu.ru/subject/13/" TargetMode="External"/><Relationship Id="rId406" Type="http://schemas.openxmlformats.org/officeDocument/2006/relationships/hyperlink" Target="http://orthographia.ru/" TargetMode="External"/><Relationship Id="rId588" Type="http://schemas.openxmlformats.org/officeDocument/2006/relationships/hyperlink" Target="https://resh.edu.ru/subject/13/" TargetMode="External"/><Relationship Id="rId9" Type="http://schemas.openxmlformats.org/officeDocument/2006/relationships/hyperlink" Target="https://resh.edu.ru/subject/13/" TargetMode="External"/><Relationship Id="rId210" Type="http://schemas.openxmlformats.org/officeDocument/2006/relationships/hyperlink" Target="https://resh.edu.ru/subject/13/" TargetMode="External"/><Relationship Id="rId392" Type="http://schemas.openxmlformats.org/officeDocument/2006/relationships/hyperlink" Target="https://resh.edu.ru/subject/13/" TargetMode="External"/><Relationship Id="rId448" Type="http://schemas.openxmlformats.org/officeDocument/2006/relationships/hyperlink" Target="https://resh.edu.ru/subject/13/" TargetMode="External"/><Relationship Id="rId613" Type="http://schemas.openxmlformats.org/officeDocument/2006/relationships/hyperlink" Target="https://resh.edu.ru/subject/13/" TargetMode="External"/><Relationship Id="rId655" Type="http://schemas.openxmlformats.org/officeDocument/2006/relationships/hyperlink" Target="http://gramma.ru/RUS/" TargetMode="External"/><Relationship Id="rId697" Type="http://schemas.openxmlformats.org/officeDocument/2006/relationships/hyperlink" Target="http://gramma.ru/RUS/" TargetMode="External"/><Relationship Id="rId252" Type="http://schemas.openxmlformats.org/officeDocument/2006/relationships/hyperlink" Target="https://resh.edu.ru/subject/13" TargetMode="External"/><Relationship Id="rId294" Type="http://schemas.openxmlformats.org/officeDocument/2006/relationships/hyperlink" Target="https://resh.edu.ru/subject/13/" TargetMode="External"/><Relationship Id="rId308" Type="http://schemas.openxmlformats.org/officeDocument/2006/relationships/hyperlink" Target="https://prosv.ru/static/tsok" TargetMode="External"/><Relationship Id="rId515" Type="http://schemas.openxmlformats.org/officeDocument/2006/relationships/hyperlink" Target="http://school-collection.edu.ru/catalog/" TargetMode="External"/><Relationship Id="rId47" Type="http://schemas.openxmlformats.org/officeDocument/2006/relationships/hyperlink" Target="http://school-collection.edu.ru/catalog/" TargetMode="External"/><Relationship Id="rId89" Type="http://schemas.openxmlformats.org/officeDocument/2006/relationships/hyperlink" Target="https://prosv.ru/static/tsok" TargetMode="External"/><Relationship Id="rId112" Type="http://schemas.openxmlformats.org/officeDocument/2006/relationships/hyperlink" Target="http://gramma.ru/RUS/" TargetMode="External"/><Relationship Id="rId154" Type="http://schemas.openxmlformats.org/officeDocument/2006/relationships/hyperlink" Target="https://prosv.ru/static/tsok" TargetMode="External"/><Relationship Id="rId361" Type="http://schemas.openxmlformats.org/officeDocument/2006/relationships/hyperlink" Target="http://www.gramota.ru/" TargetMode="External"/><Relationship Id="rId557" Type="http://schemas.openxmlformats.org/officeDocument/2006/relationships/hyperlink" Target="https://prosv.ru/static/tsok" TargetMode="External"/><Relationship Id="rId599" Type="http://schemas.openxmlformats.org/officeDocument/2006/relationships/hyperlink" Target="https://resh.edu.ru/subject/13/" TargetMode="External"/><Relationship Id="rId196" Type="http://schemas.openxmlformats.org/officeDocument/2006/relationships/hyperlink" Target="https://prosv.ru/static/tsok" TargetMode="External"/><Relationship Id="rId417" Type="http://schemas.openxmlformats.org/officeDocument/2006/relationships/hyperlink" Target="https://resh.edu.ru/subject/13/" TargetMode="External"/><Relationship Id="rId459" Type="http://schemas.openxmlformats.org/officeDocument/2006/relationships/hyperlink" Target="https://resh.edu.ru/subject/13/" TargetMode="External"/><Relationship Id="rId624" Type="http://schemas.openxmlformats.org/officeDocument/2006/relationships/hyperlink" Target="https://resh.edu.ru/subject/13/" TargetMode="External"/><Relationship Id="rId666" Type="http://schemas.openxmlformats.org/officeDocument/2006/relationships/hyperlink" Target="https://resh.edu.ru/subject/13/" TargetMode="External"/><Relationship Id="rId16" Type="http://schemas.openxmlformats.org/officeDocument/2006/relationships/hyperlink" Target="http://gramma.ru/RUS/" TargetMode="External"/><Relationship Id="rId221" Type="http://schemas.openxmlformats.org/officeDocument/2006/relationships/hyperlink" Target="https://resh.edu.ru/subject/13/" TargetMode="External"/><Relationship Id="rId263" Type="http://schemas.openxmlformats.org/officeDocument/2006/relationships/hyperlink" Target="https://prosv.ru/static/tsok" TargetMode="External"/><Relationship Id="rId319" Type="http://schemas.openxmlformats.org/officeDocument/2006/relationships/hyperlink" Target="https://resh.edu.ru/subject/13/" TargetMode="External"/><Relationship Id="rId470" Type="http://schemas.openxmlformats.org/officeDocument/2006/relationships/hyperlink" Target="https://resh.edu.ru/subject/13/" TargetMode="External"/><Relationship Id="rId526" Type="http://schemas.openxmlformats.org/officeDocument/2006/relationships/hyperlink" Target="https://resh.edu.ru/subject/13/" TargetMode="External"/><Relationship Id="rId58" Type="http://schemas.openxmlformats.org/officeDocument/2006/relationships/hyperlink" Target="https://prosv.ru/static/tsok" TargetMode="External"/><Relationship Id="rId123" Type="http://schemas.openxmlformats.org/officeDocument/2006/relationships/hyperlink" Target="https://resh.edu.ru/subject/13/" TargetMode="External"/><Relationship Id="rId330" Type="http://schemas.openxmlformats.org/officeDocument/2006/relationships/hyperlink" Target="https://resh.edu.ru/subject/13/" TargetMode="External"/><Relationship Id="rId568" Type="http://schemas.openxmlformats.org/officeDocument/2006/relationships/hyperlink" Target="https://resh.edu.ru/subject/13/" TargetMode="External"/><Relationship Id="rId165" Type="http://schemas.openxmlformats.org/officeDocument/2006/relationships/hyperlink" Target="https://prosv.ru/static/tsok" TargetMode="External"/><Relationship Id="rId372" Type="http://schemas.openxmlformats.org/officeDocument/2006/relationships/hyperlink" Target="https://resh.edu.ru/subject/13/" TargetMode="External"/><Relationship Id="rId428" Type="http://schemas.openxmlformats.org/officeDocument/2006/relationships/hyperlink" Target="https://resh.edu.ru/subject/13/" TargetMode="External"/><Relationship Id="rId635" Type="http://schemas.openxmlformats.org/officeDocument/2006/relationships/hyperlink" Target="https://resh.edu.ru/subject/13/" TargetMode="External"/><Relationship Id="rId677" Type="http://schemas.openxmlformats.org/officeDocument/2006/relationships/hyperlink" Target="https://resh.edu.ru/subject/13/" TargetMode="External"/><Relationship Id="rId232" Type="http://schemas.openxmlformats.org/officeDocument/2006/relationships/hyperlink" Target="https://prosv.ru/static/tsok" TargetMode="External"/><Relationship Id="rId274" Type="http://schemas.openxmlformats.org/officeDocument/2006/relationships/hyperlink" Target="https://resh.edu.ru/subject/13/" TargetMode="External"/><Relationship Id="rId481" Type="http://schemas.openxmlformats.org/officeDocument/2006/relationships/hyperlink" Target="https://resh.edu.ru/subject/13/" TargetMode="External"/><Relationship Id="rId27" Type="http://schemas.openxmlformats.org/officeDocument/2006/relationships/hyperlink" Target="https://resh.edu.ru/subject/13/" TargetMode="External"/><Relationship Id="rId69" Type="http://schemas.openxmlformats.org/officeDocument/2006/relationships/hyperlink" Target="https://resh.edu.ru/subject/13/" TargetMode="External"/><Relationship Id="rId134" Type="http://schemas.openxmlformats.org/officeDocument/2006/relationships/hyperlink" Target="https://resh.edu.ru/subject/13/" TargetMode="External"/><Relationship Id="rId537" Type="http://schemas.openxmlformats.org/officeDocument/2006/relationships/hyperlink" Target="https://resh.edu.ru/subject/13/" TargetMode="External"/><Relationship Id="rId579" Type="http://schemas.openxmlformats.org/officeDocument/2006/relationships/hyperlink" Target="http://www.gramota.ru/" TargetMode="External"/><Relationship Id="rId80" Type="http://schemas.openxmlformats.org/officeDocument/2006/relationships/hyperlink" Target="https://resh.edu.ru/subject/13/" TargetMode="External"/><Relationship Id="rId176" Type="http://schemas.openxmlformats.org/officeDocument/2006/relationships/hyperlink" Target="https://prosv.ru/static/tsok" TargetMode="External"/><Relationship Id="rId341" Type="http://schemas.openxmlformats.org/officeDocument/2006/relationships/hyperlink" Target="https://resh.edu.ru/subject/13/" TargetMode="External"/><Relationship Id="rId383" Type="http://schemas.openxmlformats.org/officeDocument/2006/relationships/hyperlink" Target="https://resh.edu.ru/subject/13/" TargetMode="External"/><Relationship Id="rId439" Type="http://schemas.openxmlformats.org/officeDocument/2006/relationships/hyperlink" Target="https://resh.edu.ru/subject/13/" TargetMode="External"/><Relationship Id="rId590" Type="http://schemas.openxmlformats.org/officeDocument/2006/relationships/hyperlink" Target="https://prosv.ru/static/tsok" TargetMode="External"/><Relationship Id="rId604" Type="http://schemas.openxmlformats.org/officeDocument/2006/relationships/hyperlink" Target="https://prosv.ru/static/tsok" TargetMode="External"/><Relationship Id="rId646" Type="http://schemas.openxmlformats.org/officeDocument/2006/relationships/hyperlink" Target="https://resh.edu.ru/subject/13/" TargetMode="External"/><Relationship Id="rId201" Type="http://schemas.openxmlformats.org/officeDocument/2006/relationships/hyperlink" Target="http://www.gramota.ru/" TargetMode="External"/><Relationship Id="rId243" Type="http://schemas.openxmlformats.org/officeDocument/2006/relationships/hyperlink" Target="https://resh.edu.ru/subject/13/" TargetMode="External"/><Relationship Id="rId285" Type="http://schemas.openxmlformats.org/officeDocument/2006/relationships/hyperlink" Target="https://prosv.ru/static/tsok" TargetMode="External"/><Relationship Id="rId450" Type="http://schemas.openxmlformats.org/officeDocument/2006/relationships/hyperlink" Target="https://resh.edu.ru/subject/13/" TargetMode="External"/><Relationship Id="rId506" Type="http://schemas.openxmlformats.org/officeDocument/2006/relationships/hyperlink" Target="http://www.gramota.ru/" TargetMode="External"/><Relationship Id="rId688" Type="http://schemas.openxmlformats.org/officeDocument/2006/relationships/hyperlink" Target="http://www.rusword.com.ua/" TargetMode="External"/><Relationship Id="rId38" Type="http://schemas.openxmlformats.org/officeDocument/2006/relationships/hyperlink" Target="https://resh.edu.ru/subject/13/" TargetMode="External"/><Relationship Id="rId103" Type="http://schemas.openxmlformats.org/officeDocument/2006/relationships/hyperlink" Target="https://resh.edu.ru/subject/13/" TargetMode="External"/><Relationship Id="rId310" Type="http://schemas.openxmlformats.org/officeDocument/2006/relationships/hyperlink" Target="https://resh.edu.ru/subject/13/" TargetMode="External"/><Relationship Id="rId492" Type="http://schemas.openxmlformats.org/officeDocument/2006/relationships/hyperlink" Target="https://resh.edu.ru/subject/13/" TargetMode="External"/><Relationship Id="rId548" Type="http://schemas.openxmlformats.org/officeDocument/2006/relationships/hyperlink" Target="https://resh.edu.ru/subject/13/" TargetMode="External"/><Relationship Id="rId91" Type="http://schemas.openxmlformats.org/officeDocument/2006/relationships/hyperlink" Target="https://prosv.ru/static/tsok" TargetMode="External"/><Relationship Id="rId145" Type="http://schemas.openxmlformats.org/officeDocument/2006/relationships/hyperlink" Target="https://resh.edu.ru/subject/13/" TargetMode="External"/><Relationship Id="rId187" Type="http://schemas.openxmlformats.org/officeDocument/2006/relationships/hyperlink" Target="https://prosv.ru/static/tsok" TargetMode="External"/><Relationship Id="rId352" Type="http://schemas.openxmlformats.org/officeDocument/2006/relationships/hyperlink" Target="https://prosv.ru/static/tsok" TargetMode="External"/><Relationship Id="rId394" Type="http://schemas.openxmlformats.org/officeDocument/2006/relationships/hyperlink" Target="http://www.gramota.ru/" TargetMode="External"/><Relationship Id="rId408" Type="http://schemas.openxmlformats.org/officeDocument/2006/relationships/hyperlink" Target="https://resh.edu.ru/subject/13/" TargetMode="External"/><Relationship Id="rId615" Type="http://schemas.openxmlformats.org/officeDocument/2006/relationships/hyperlink" Target="https://resh.edu.ru/subject/13/" TargetMode="External"/><Relationship Id="rId212" Type="http://schemas.openxmlformats.org/officeDocument/2006/relationships/hyperlink" Target="https://resh.edu.ru/subject/13/" TargetMode="External"/><Relationship Id="rId254" Type="http://schemas.openxmlformats.org/officeDocument/2006/relationships/hyperlink" Target="https://resh.edu.ru/subject/13/" TargetMode="External"/><Relationship Id="rId657" Type="http://schemas.openxmlformats.org/officeDocument/2006/relationships/hyperlink" Target="https://prosv.ru/static/tsok" TargetMode="External"/><Relationship Id="rId699" Type="http://schemas.openxmlformats.org/officeDocument/2006/relationships/theme" Target="theme/theme1.xml"/><Relationship Id="rId49" Type="http://schemas.openxmlformats.org/officeDocument/2006/relationships/hyperlink" Target="https://resh.edu.ru/subject/13/" TargetMode="External"/><Relationship Id="rId114" Type="http://schemas.openxmlformats.org/officeDocument/2006/relationships/hyperlink" Target="https://resh.edu.ru/subject/13/" TargetMode="External"/><Relationship Id="rId296" Type="http://schemas.openxmlformats.org/officeDocument/2006/relationships/hyperlink" Target="https://prosv.ru/static/tsok" TargetMode="External"/><Relationship Id="rId461" Type="http://schemas.openxmlformats.org/officeDocument/2006/relationships/hyperlink" Target="https://resh.edu.ru/subject/13/" TargetMode="External"/><Relationship Id="rId517" Type="http://schemas.openxmlformats.org/officeDocument/2006/relationships/hyperlink" Target="https://resh.edu.ru/subject/13/" TargetMode="External"/><Relationship Id="rId559" Type="http://schemas.openxmlformats.org/officeDocument/2006/relationships/hyperlink" Target="https://resh.edu.ru/subject/13/" TargetMode="External"/><Relationship Id="rId60" Type="http://schemas.openxmlformats.org/officeDocument/2006/relationships/hyperlink" Target="https://prosv.ru/static/tsok" TargetMode="External"/><Relationship Id="rId156" Type="http://schemas.openxmlformats.org/officeDocument/2006/relationships/hyperlink" Target="https://resh.edu.ru/subject/13/" TargetMode="External"/><Relationship Id="rId198" Type="http://schemas.openxmlformats.org/officeDocument/2006/relationships/hyperlink" Target="https://resh.edu.ru/subject/13/" TargetMode="External"/><Relationship Id="rId321" Type="http://schemas.openxmlformats.org/officeDocument/2006/relationships/hyperlink" Target="https://resh.edu.ru/subject/13/" TargetMode="External"/><Relationship Id="rId363" Type="http://schemas.openxmlformats.org/officeDocument/2006/relationships/hyperlink" Target="https://resh.edu.ru/subject/13/" TargetMode="External"/><Relationship Id="rId419" Type="http://schemas.openxmlformats.org/officeDocument/2006/relationships/hyperlink" Target="https://resh.edu.ru/subject/13/" TargetMode="External"/><Relationship Id="rId570" Type="http://schemas.openxmlformats.org/officeDocument/2006/relationships/hyperlink" Target="https://resh.edu.ru/subject/13/" TargetMode="External"/><Relationship Id="rId626" Type="http://schemas.openxmlformats.org/officeDocument/2006/relationships/hyperlink" Target="https://resh.edu.ru/subject/13/" TargetMode="External"/><Relationship Id="rId223" Type="http://schemas.openxmlformats.org/officeDocument/2006/relationships/hyperlink" Target="https://prosv.ru/static/tsok" TargetMode="External"/><Relationship Id="rId430" Type="http://schemas.openxmlformats.org/officeDocument/2006/relationships/hyperlink" Target="https://prosv.ru/static/tsok" TargetMode="External"/><Relationship Id="rId668" Type="http://schemas.openxmlformats.org/officeDocument/2006/relationships/hyperlink" Target="https://prosv.ru/static/tsok" TargetMode="External"/><Relationship Id="rId18" Type="http://schemas.openxmlformats.org/officeDocument/2006/relationships/hyperlink" Target="https://prosv.ru/static/tsok" TargetMode="External"/><Relationship Id="rId265" Type="http://schemas.openxmlformats.org/officeDocument/2006/relationships/hyperlink" Target="https://resh.edu.ru/subject/13/" TargetMode="External"/><Relationship Id="rId472" Type="http://schemas.openxmlformats.org/officeDocument/2006/relationships/hyperlink" Target="http://www.gramota.ru/" TargetMode="External"/><Relationship Id="rId528" Type="http://schemas.openxmlformats.org/officeDocument/2006/relationships/hyperlink" Target="https://resh.edu.ru/subject/13/" TargetMode="External"/><Relationship Id="rId125" Type="http://schemas.openxmlformats.org/officeDocument/2006/relationships/hyperlink" Target="http://www.gramota.ru/" TargetMode="External"/><Relationship Id="rId167" Type="http://schemas.openxmlformats.org/officeDocument/2006/relationships/hyperlink" Target="https://prosv.ru/static/tsok" TargetMode="External"/><Relationship Id="rId332" Type="http://schemas.openxmlformats.org/officeDocument/2006/relationships/hyperlink" Target="https://resh.edu.ru/subject/13/" TargetMode="External"/><Relationship Id="rId374" Type="http://schemas.openxmlformats.org/officeDocument/2006/relationships/hyperlink" Target="https://resh.edu.ru/subject/13/" TargetMode="External"/><Relationship Id="rId581" Type="http://schemas.openxmlformats.org/officeDocument/2006/relationships/hyperlink" Target="https://resh.edu.ru/subject/13/" TargetMode="External"/><Relationship Id="rId71" Type="http://schemas.openxmlformats.org/officeDocument/2006/relationships/hyperlink" Target="https://resh.edu.ru/subject/13/" TargetMode="External"/><Relationship Id="rId234" Type="http://schemas.openxmlformats.org/officeDocument/2006/relationships/hyperlink" Target="https://resh.edu.ru/subject/13/" TargetMode="External"/><Relationship Id="rId637" Type="http://schemas.openxmlformats.org/officeDocument/2006/relationships/hyperlink" Target="http://gramma.ru/RUS/" TargetMode="External"/><Relationship Id="rId679" Type="http://schemas.openxmlformats.org/officeDocument/2006/relationships/hyperlink" Target="https://resh.edu.ru/subject/13/" TargetMode="External"/><Relationship Id="rId2" Type="http://schemas.openxmlformats.org/officeDocument/2006/relationships/styles" Target="styles.xml"/><Relationship Id="rId29" Type="http://schemas.openxmlformats.org/officeDocument/2006/relationships/hyperlink" Target="https://resh.edu.ru/subject/13/" TargetMode="External"/><Relationship Id="rId276" Type="http://schemas.openxmlformats.org/officeDocument/2006/relationships/hyperlink" Target="https://resh.edu.ru/subject/13/" TargetMode="External"/><Relationship Id="rId441" Type="http://schemas.openxmlformats.org/officeDocument/2006/relationships/hyperlink" Target="https://resh.edu.ru/subject/13/" TargetMode="External"/><Relationship Id="rId483" Type="http://schemas.openxmlformats.org/officeDocument/2006/relationships/hyperlink" Target="https://prosv.ru/static/tsok" TargetMode="External"/><Relationship Id="rId539" Type="http://schemas.openxmlformats.org/officeDocument/2006/relationships/hyperlink" Target="https://resh.edu.ru/subject/13/" TargetMode="External"/><Relationship Id="rId690" Type="http://schemas.openxmlformats.org/officeDocument/2006/relationships/hyperlink" Target="http://www.languages-study.com/russian.html" TargetMode="External"/><Relationship Id="rId40" Type="http://schemas.openxmlformats.org/officeDocument/2006/relationships/hyperlink" Target="https://resh.edu.ru/subject/13/" TargetMode="External"/><Relationship Id="rId136" Type="http://schemas.openxmlformats.org/officeDocument/2006/relationships/hyperlink" Target="https://resh.edu.ru/subject/13/" TargetMode="External"/><Relationship Id="rId178" Type="http://schemas.openxmlformats.org/officeDocument/2006/relationships/hyperlink" Target="https://prosv.ru/static/tsok" TargetMode="External"/><Relationship Id="rId301" Type="http://schemas.openxmlformats.org/officeDocument/2006/relationships/hyperlink" Target="https://resh.edu.ru/subject/13/" TargetMode="External"/><Relationship Id="rId343" Type="http://schemas.openxmlformats.org/officeDocument/2006/relationships/hyperlink" Target="https://resh.edu.ru/subject/13/" TargetMode="External"/><Relationship Id="rId550" Type="http://schemas.openxmlformats.org/officeDocument/2006/relationships/hyperlink" Target="https://resh.edu.ru/subject/13/" TargetMode="External"/><Relationship Id="rId61" Type="http://schemas.openxmlformats.org/officeDocument/2006/relationships/hyperlink" Target="https://resh.edu.ru/subject/13/" TargetMode="External"/><Relationship Id="rId82" Type="http://schemas.openxmlformats.org/officeDocument/2006/relationships/hyperlink" Target="https://resh.edu.ru/subject/13/" TargetMode="External"/><Relationship Id="rId199" Type="http://schemas.openxmlformats.org/officeDocument/2006/relationships/hyperlink" Target="https://prosv.ru/static/tsok" TargetMode="External"/><Relationship Id="rId203" Type="http://schemas.openxmlformats.org/officeDocument/2006/relationships/hyperlink" Target="https://resh.edu.ru/subject/13/" TargetMode="External"/><Relationship Id="rId385" Type="http://schemas.openxmlformats.org/officeDocument/2006/relationships/hyperlink" Target="https://resh.edu.ru/subject/13/" TargetMode="External"/><Relationship Id="rId571" Type="http://schemas.openxmlformats.org/officeDocument/2006/relationships/hyperlink" Target="https://resh.edu.ru/subject/13/" TargetMode="External"/><Relationship Id="rId592" Type="http://schemas.openxmlformats.org/officeDocument/2006/relationships/hyperlink" Target="http://school-collection.edu.ru/catalog/" TargetMode="External"/><Relationship Id="rId606" Type="http://schemas.openxmlformats.org/officeDocument/2006/relationships/hyperlink" Target="https://resh.edu.ru/subject/13/" TargetMode="External"/><Relationship Id="rId627" Type="http://schemas.openxmlformats.org/officeDocument/2006/relationships/hyperlink" Target="https://resh.edu.ru/subject/13/" TargetMode="External"/><Relationship Id="rId648" Type="http://schemas.openxmlformats.org/officeDocument/2006/relationships/hyperlink" Target="https://resh.edu.ru/subject/13/" TargetMode="External"/><Relationship Id="rId669" Type="http://schemas.openxmlformats.org/officeDocument/2006/relationships/hyperlink" Target="https://prosv.ru/static/tsok" TargetMode="External"/><Relationship Id="rId19" Type="http://schemas.openxmlformats.org/officeDocument/2006/relationships/hyperlink" Target="https://resh.edu.ru/subject/13/" TargetMode="External"/><Relationship Id="rId224" Type="http://schemas.openxmlformats.org/officeDocument/2006/relationships/hyperlink" Target="https://resh.edu.ru/subject/13/" TargetMode="External"/><Relationship Id="rId245" Type="http://schemas.openxmlformats.org/officeDocument/2006/relationships/hyperlink" Target="https://resh.edu.ru/subject/13/" TargetMode="External"/><Relationship Id="rId266" Type="http://schemas.openxmlformats.org/officeDocument/2006/relationships/hyperlink" Target="https://resh.edu.ru/subject/13/" TargetMode="External"/><Relationship Id="rId287" Type="http://schemas.openxmlformats.org/officeDocument/2006/relationships/hyperlink" Target="https://resh.edu.ru/subject/13/" TargetMode="External"/><Relationship Id="rId410" Type="http://schemas.openxmlformats.org/officeDocument/2006/relationships/hyperlink" Target="http://gramma.ru/RUS/" TargetMode="External"/><Relationship Id="rId431" Type="http://schemas.openxmlformats.org/officeDocument/2006/relationships/hyperlink" Target="http://gramma.ru/RUS/" TargetMode="External"/><Relationship Id="rId452" Type="http://schemas.openxmlformats.org/officeDocument/2006/relationships/hyperlink" Target="http://gramma.ru/RUS/" TargetMode="External"/><Relationship Id="rId473" Type="http://schemas.openxmlformats.org/officeDocument/2006/relationships/hyperlink" Target="https://resh.edu.ru/subject/13/" TargetMode="External"/><Relationship Id="rId494" Type="http://schemas.openxmlformats.org/officeDocument/2006/relationships/hyperlink" Target="https://resh.edu.ru/subject/13/" TargetMode="External"/><Relationship Id="rId508" Type="http://schemas.openxmlformats.org/officeDocument/2006/relationships/hyperlink" Target="https://resh.edu.ru/subject/13/" TargetMode="External"/><Relationship Id="rId529" Type="http://schemas.openxmlformats.org/officeDocument/2006/relationships/hyperlink" Target="http://www.gramota.ru/" TargetMode="External"/><Relationship Id="rId680" Type="http://schemas.openxmlformats.org/officeDocument/2006/relationships/hyperlink" Target="https://resh.edu.ru/subject/13/" TargetMode="External"/><Relationship Id="rId30" Type="http://schemas.openxmlformats.org/officeDocument/2006/relationships/hyperlink" Target="https://resh.edu.ru/subject/13/" TargetMode="External"/><Relationship Id="rId105" Type="http://schemas.openxmlformats.org/officeDocument/2006/relationships/hyperlink" Target="https://resh.edu.ru/subject/13/" TargetMode="External"/><Relationship Id="rId126" Type="http://schemas.openxmlformats.org/officeDocument/2006/relationships/hyperlink" Target="http://gramma.ru/RUS/" TargetMode="External"/><Relationship Id="rId147" Type="http://schemas.openxmlformats.org/officeDocument/2006/relationships/hyperlink" Target="https://resh.edu.ru/subject/13/" TargetMode="External"/><Relationship Id="rId168" Type="http://schemas.openxmlformats.org/officeDocument/2006/relationships/hyperlink" Target="https://resh.edu.ru/subject/13/" TargetMode="External"/><Relationship Id="rId312" Type="http://schemas.openxmlformats.org/officeDocument/2006/relationships/hyperlink" Target="https://resh.edu.ru/subject/13/" TargetMode="External"/><Relationship Id="rId333" Type="http://schemas.openxmlformats.org/officeDocument/2006/relationships/hyperlink" Target="https://resh.edu.ru/subject/13/" TargetMode="External"/><Relationship Id="rId354" Type="http://schemas.openxmlformats.org/officeDocument/2006/relationships/hyperlink" Target="https://resh.edu.ru/subject/13/" TargetMode="External"/><Relationship Id="rId540" Type="http://schemas.openxmlformats.org/officeDocument/2006/relationships/hyperlink" Target="https://resh.edu.ru/subject/13/" TargetMode="External"/><Relationship Id="rId51" Type="http://schemas.openxmlformats.org/officeDocument/2006/relationships/hyperlink" Target="https://resh.edu.ru/subject/13/" TargetMode="External"/><Relationship Id="rId72" Type="http://schemas.openxmlformats.org/officeDocument/2006/relationships/hyperlink" Target="https://resh.edu.ru/subject/13/" TargetMode="External"/><Relationship Id="rId93" Type="http://schemas.openxmlformats.org/officeDocument/2006/relationships/hyperlink" Target="https://resh.edu.ru/subject/13/" TargetMode="External"/><Relationship Id="rId189" Type="http://schemas.openxmlformats.org/officeDocument/2006/relationships/hyperlink" Target="https://resh.edu.ru/subject/13/" TargetMode="External"/><Relationship Id="rId375" Type="http://schemas.openxmlformats.org/officeDocument/2006/relationships/hyperlink" Target="https://resh.edu.ru/subject/13/" TargetMode="External"/><Relationship Id="rId396" Type="http://schemas.openxmlformats.org/officeDocument/2006/relationships/hyperlink" Target="https://prosv.ru/static/tsok" TargetMode="External"/><Relationship Id="rId561" Type="http://schemas.openxmlformats.org/officeDocument/2006/relationships/hyperlink" Target="https://resh.edu.ru/subject/13/" TargetMode="External"/><Relationship Id="rId582" Type="http://schemas.openxmlformats.org/officeDocument/2006/relationships/hyperlink" Target="https://resh.edu.ru/subject/13/" TargetMode="External"/><Relationship Id="rId617" Type="http://schemas.openxmlformats.org/officeDocument/2006/relationships/hyperlink" Target="https://resh.edu.ru/subject/13/" TargetMode="External"/><Relationship Id="rId638" Type="http://schemas.openxmlformats.org/officeDocument/2006/relationships/hyperlink" Target="http://school-collection.edu.ru/catalog/" TargetMode="External"/><Relationship Id="rId659" Type="http://schemas.openxmlformats.org/officeDocument/2006/relationships/hyperlink" Target="https://resh.edu.ru/subject/13/" TargetMode="External"/><Relationship Id="rId3" Type="http://schemas.microsoft.com/office/2007/relationships/stylesWithEffects" Target="stylesWithEffects.xml"/><Relationship Id="rId214" Type="http://schemas.openxmlformats.org/officeDocument/2006/relationships/hyperlink" Target="https://prosv.ru/static/tsok" TargetMode="External"/><Relationship Id="rId235" Type="http://schemas.openxmlformats.org/officeDocument/2006/relationships/hyperlink" Target="https://resh.edu.ru/subject/13/" TargetMode="External"/><Relationship Id="rId256" Type="http://schemas.openxmlformats.org/officeDocument/2006/relationships/hyperlink" Target="https://resh.edu.ru/subject/13/" TargetMode="External"/><Relationship Id="rId277" Type="http://schemas.openxmlformats.org/officeDocument/2006/relationships/hyperlink" Target="https://resh.edu.ru/subject/13/" TargetMode="External"/><Relationship Id="rId298" Type="http://schemas.openxmlformats.org/officeDocument/2006/relationships/hyperlink" Target="https://resh.edu.ru/subject/13/" TargetMode="External"/><Relationship Id="rId400" Type="http://schemas.openxmlformats.org/officeDocument/2006/relationships/hyperlink" Target="http://school-collection.edu.ru/catalog/" TargetMode="External"/><Relationship Id="rId421" Type="http://schemas.openxmlformats.org/officeDocument/2006/relationships/hyperlink" Target="https://prosv.ru/static/tsok" TargetMode="External"/><Relationship Id="rId442" Type="http://schemas.openxmlformats.org/officeDocument/2006/relationships/hyperlink" Target="http://gramma.ru/RUS/" TargetMode="External"/><Relationship Id="rId463" Type="http://schemas.openxmlformats.org/officeDocument/2006/relationships/hyperlink" Target="https://resh.edu.ru/subject/13/" TargetMode="External"/><Relationship Id="rId484" Type="http://schemas.openxmlformats.org/officeDocument/2006/relationships/hyperlink" Target="https://prosv.ru/static/tsok" TargetMode="External"/><Relationship Id="rId519" Type="http://schemas.openxmlformats.org/officeDocument/2006/relationships/hyperlink" Target="https://resh.edu.ru/subject/13" TargetMode="External"/><Relationship Id="rId670" Type="http://schemas.openxmlformats.org/officeDocument/2006/relationships/hyperlink" Target="http://school-collection.edu.ru/catalog/" TargetMode="External"/><Relationship Id="rId116" Type="http://schemas.openxmlformats.org/officeDocument/2006/relationships/hyperlink" Target="https://prosv.ru/static/tsok" TargetMode="External"/><Relationship Id="rId137" Type="http://schemas.openxmlformats.org/officeDocument/2006/relationships/hyperlink" Target="https://prosv.ru/static/tsok" TargetMode="External"/><Relationship Id="rId158" Type="http://schemas.openxmlformats.org/officeDocument/2006/relationships/hyperlink" Target="https://prosv.ru/static/tsok" TargetMode="External"/><Relationship Id="rId302" Type="http://schemas.openxmlformats.org/officeDocument/2006/relationships/hyperlink" Target="https://resh.edu.ru/subject/13/" TargetMode="External"/><Relationship Id="rId323" Type="http://schemas.openxmlformats.org/officeDocument/2006/relationships/hyperlink" Target="https://resh.edu.ru/subject/13/" TargetMode="External"/><Relationship Id="rId344" Type="http://schemas.openxmlformats.org/officeDocument/2006/relationships/hyperlink" Target="https://resh.edu.ru/subject/13/" TargetMode="External"/><Relationship Id="rId530" Type="http://schemas.openxmlformats.org/officeDocument/2006/relationships/hyperlink" Target="https://resh.edu.ru/subject/13/" TargetMode="External"/><Relationship Id="rId691" Type="http://schemas.openxmlformats.org/officeDocument/2006/relationships/hyperlink" Target="http://www.etymolo.ruslang.ru/" TargetMode="External"/><Relationship Id="rId20" Type="http://schemas.openxmlformats.org/officeDocument/2006/relationships/hyperlink" Target="https://prosv.ru/static/tsok" TargetMode="External"/><Relationship Id="rId41" Type="http://schemas.openxmlformats.org/officeDocument/2006/relationships/hyperlink" Target="https://prosv.ru/static/tsok" TargetMode="External"/><Relationship Id="rId62" Type="http://schemas.openxmlformats.org/officeDocument/2006/relationships/hyperlink" Target="http://www.gramota.ru/" TargetMode="External"/><Relationship Id="rId83" Type="http://schemas.openxmlformats.org/officeDocument/2006/relationships/hyperlink" Target="http://www.gramota.ru/" TargetMode="External"/><Relationship Id="rId179" Type="http://schemas.openxmlformats.org/officeDocument/2006/relationships/hyperlink" Target="https://resh.edu.ru/subject/13/" TargetMode="External"/><Relationship Id="rId365" Type="http://schemas.openxmlformats.org/officeDocument/2006/relationships/hyperlink" Target="https://resh.edu.ru/subject/13/" TargetMode="External"/><Relationship Id="rId386" Type="http://schemas.openxmlformats.org/officeDocument/2006/relationships/hyperlink" Target="https://resh.edu.ru/subject/13/" TargetMode="External"/><Relationship Id="rId551" Type="http://schemas.openxmlformats.org/officeDocument/2006/relationships/hyperlink" Target="https://resh.edu.ru/subject/13/" TargetMode="External"/><Relationship Id="rId572" Type="http://schemas.openxmlformats.org/officeDocument/2006/relationships/hyperlink" Target="https://resh.edu.ru/subject/13/" TargetMode="External"/><Relationship Id="rId593" Type="http://schemas.openxmlformats.org/officeDocument/2006/relationships/hyperlink" Target="https://resh.edu.ru/subject/13/" TargetMode="External"/><Relationship Id="rId607" Type="http://schemas.openxmlformats.org/officeDocument/2006/relationships/hyperlink" Target="https://resh.edu.ru/subject/13/" TargetMode="External"/><Relationship Id="rId628" Type="http://schemas.openxmlformats.org/officeDocument/2006/relationships/hyperlink" Target="https://resh.edu.ru/subject/13/" TargetMode="External"/><Relationship Id="rId649" Type="http://schemas.openxmlformats.org/officeDocument/2006/relationships/hyperlink" Target="https://resh.edu.ru/subject/13/" TargetMode="External"/><Relationship Id="rId190" Type="http://schemas.openxmlformats.org/officeDocument/2006/relationships/hyperlink" Target="https://prosv.ru/static/tsok" TargetMode="External"/><Relationship Id="rId204" Type="http://schemas.openxmlformats.org/officeDocument/2006/relationships/hyperlink" Target="https://resh.edu.ru/subject/13/" TargetMode="External"/><Relationship Id="rId225" Type="http://schemas.openxmlformats.org/officeDocument/2006/relationships/hyperlink" Target="https://resh.edu.ru/subject/13/" TargetMode="External"/><Relationship Id="rId246" Type="http://schemas.openxmlformats.org/officeDocument/2006/relationships/hyperlink" Target="https://resh.edu.ru/subject/13/" TargetMode="External"/><Relationship Id="rId267" Type="http://schemas.openxmlformats.org/officeDocument/2006/relationships/hyperlink" Target="https://resh.edu.ru/subject/13/" TargetMode="External"/><Relationship Id="rId288" Type="http://schemas.openxmlformats.org/officeDocument/2006/relationships/hyperlink" Target="https://resh.edu.ru/subject/13/" TargetMode="External"/><Relationship Id="rId411" Type="http://schemas.openxmlformats.org/officeDocument/2006/relationships/hyperlink" Target="https://resh.edu.ru/subject/13/" TargetMode="External"/><Relationship Id="rId432" Type="http://schemas.openxmlformats.org/officeDocument/2006/relationships/hyperlink" Target="http://gramma.ru/RUS/" TargetMode="External"/><Relationship Id="rId453" Type="http://schemas.openxmlformats.org/officeDocument/2006/relationships/hyperlink" Target="https://resh.edu.ru/subject/13/" TargetMode="External"/><Relationship Id="rId474" Type="http://schemas.openxmlformats.org/officeDocument/2006/relationships/hyperlink" Target="http://www.gramota.ru/" TargetMode="External"/><Relationship Id="rId509" Type="http://schemas.openxmlformats.org/officeDocument/2006/relationships/hyperlink" Target="https://resh.edu.ru/subject/13/" TargetMode="External"/><Relationship Id="rId660" Type="http://schemas.openxmlformats.org/officeDocument/2006/relationships/hyperlink" Target="https://resh.edu.ru/subject/13/" TargetMode="External"/><Relationship Id="rId106" Type="http://schemas.openxmlformats.org/officeDocument/2006/relationships/hyperlink" Target="https://prosv.ru/static/tsok" TargetMode="External"/><Relationship Id="rId127" Type="http://schemas.openxmlformats.org/officeDocument/2006/relationships/hyperlink" Target="https://resh.edu.ru/subject/13/" TargetMode="External"/><Relationship Id="rId313" Type="http://schemas.openxmlformats.org/officeDocument/2006/relationships/hyperlink" Target="https://resh.edu.ru/subject/13/" TargetMode="External"/><Relationship Id="rId495" Type="http://schemas.openxmlformats.org/officeDocument/2006/relationships/hyperlink" Target="https://resh.edu.ru/subject/13/" TargetMode="External"/><Relationship Id="rId681" Type="http://schemas.openxmlformats.org/officeDocument/2006/relationships/hyperlink" Target="https://resh.edu.ru/subject/13/" TargetMode="External"/><Relationship Id="rId10" Type="http://schemas.openxmlformats.org/officeDocument/2006/relationships/hyperlink" Target="https://resh.edu.ru/subject/13/" TargetMode="External"/><Relationship Id="rId31" Type="http://schemas.openxmlformats.org/officeDocument/2006/relationships/hyperlink" Target="http://www.gramota.ru/" TargetMode="External"/><Relationship Id="rId52" Type="http://schemas.openxmlformats.org/officeDocument/2006/relationships/hyperlink" Target="https://resh.edu.ru/subject/13/" TargetMode="External"/><Relationship Id="rId73" Type="http://schemas.openxmlformats.org/officeDocument/2006/relationships/hyperlink" Target="https://prosv.ru/static/tsok" TargetMode="External"/><Relationship Id="rId94" Type="http://schemas.openxmlformats.org/officeDocument/2006/relationships/hyperlink" Target="https://prosv.ru/static/tsok" TargetMode="External"/><Relationship Id="rId148" Type="http://schemas.openxmlformats.org/officeDocument/2006/relationships/hyperlink" Target="https://prosv.ru/static/tsok" TargetMode="External"/><Relationship Id="rId169" Type="http://schemas.openxmlformats.org/officeDocument/2006/relationships/hyperlink" Target="https://resh.edu.ru/subject/13/" TargetMode="External"/><Relationship Id="rId334" Type="http://schemas.openxmlformats.org/officeDocument/2006/relationships/hyperlink" Target="https://resh.edu.ru/subject/13/" TargetMode="External"/><Relationship Id="rId355" Type="http://schemas.openxmlformats.org/officeDocument/2006/relationships/hyperlink" Target="https://resh.edu.ru/subject/13/" TargetMode="External"/><Relationship Id="rId376" Type="http://schemas.openxmlformats.org/officeDocument/2006/relationships/hyperlink" Target="https://resh.edu.ru/subject/13/" TargetMode="External"/><Relationship Id="rId397" Type="http://schemas.openxmlformats.org/officeDocument/2006/relationships/hyperlink" Target="https://resh.edu.ru/subject/13/" TargetMode="External"/><Relationship Id="rId520" Type="http://schemas.openxmlformats.org/officeDocument/2006/relationships/hyperlink" Target="http://www.gramota.ru/" TargetMode="External"/><Relationship Id="rId541" Type="http://schemas.openxmlformats.org/officeDocument/2006/relationships/hyperlink" Target="https://resh.edu.ru/subject/13/" TargetMode="External"/><Relationship Id="rId562" Type="http://schemas.openxmlformats.org/officeDocument/2006/relationships/hyperlink" Target="https://resh.edu.ru/subject/13/" TargetMode="External"/><Relationship Id="rId583" Type="http://schemas.openxmlformats.org/officeDocument/2006/relationships/hyperlink" Target="https://resh.edu.ru/subject/13/" TargetMode="External"/><Relationship Id="rId618" Type="http://schemas.openxmlformats.org/officeDocument/2006/relationships/hyperlink" Target="https://resh.edu.ru/subject/13/" TargetMode="External"/><Relationship Id="rId639" Type="http://schemas.openxmlformats.org/officeDocument/2006/relationships/hyperlink" Target="https://prosv.ru/static/tsok" TargetMode="External"/><Relationship Id="rId4" Type="http://schemas.openxmlformats.org/officeDocument/2006/relationships/settings" Target="settings.xml"/><Relationship Id="rId180" Type="http://schemas.openxmlformats.org/officeDocument/2006/relationships/hyperlink" Target="http://www.gramota.ru/" TargetMode="External"/><Relationship Id="rId215" Type="http://schemas.openxmlformats.org/officeDocument/2006/relationships/hyperlink" Target="https://resh.edu.ru/subject/13/" TargetMode="External"/><Relationship Id="rId236" Type="http://schemas.openxmlformats.org/officeDocument/2006/relationships/hyperlink" Target="https://resh.edu.ru/subject/13/" TargetMode="External"/><Relationship Id="rId257" Type="http://schemas.openxmlformats.org/officeDocument/2006/relationships/hyperlink" Target="http://www.gramota.ru/" TargetMode="External"/><Relationship Id="rId278" Type="http://schemas.openxmlformats.org/officeDocument/2006/relationships/hyperlink" Target="https://resh.edu.ru/subject/13/" TargetMode="External"/><Relationship Id="rId401" Type="http://schemas.openxmlformats.org/officeDocument/2006/relationships/hyperlink" Target="https://prosv.ru/static/tsok" TargetMode="External"/><Relationship Id="rId422" Type="http://schemas.openxmlformats.org/officeDocument/2006/relationships/hyperlink" Target="https://resh.edu.ru/subject/13/" TargetMode="External"/><Relationship Id="rId443" Type="http://schemas.openxmlformats.org/officeDocument/2006/relationships/hyperlink" Target="http://school-collection.edu.ru/catalog/" TargetMode="External"/><Relationship Id="rId464" Type="http://schemas.openxmlformats.org/officeDocument/2006/relationships/hyperlink" Target="http://gramma.ru/RUS/" TargetMode="External"/><Relationship Id="rId650" Type="http://schemas.openxmlformats.org/officeDocument/2006/relationships/hyperlink" Target="https://prosv.ru/static/tsok" TargetMode="External"/><Relationship Id="rId303" Type="http://schemas.openxmlformats.org/officeDocument/2006/relationships/hyperlink" Target="https://resh.edu.ru/subject/13/" TargetMode="External"/><Relationship Id="rId485" Type="http://schemas.openxmlformats.org/officeDocument/2006/relationships/hyperlink" Target="http://school-collection.edu.ru/catalog/" TargetMode="External"/><Relationship Id="rId692" Type="http://schemas.openxmlformats.org/officeDocument/2006/relationships/hyperlink" Target="http://www.orfografus.ru/" TargetMode="External"/><Relationship Id="rId42" Type="http://schemas.openxmlformats.org/officeDocument/2006/relationships/hyperlink" Target="https://resh.edu.ru/subject/13/" TargetMode="External"/><Relationship Id="rId84" Type="http://schemas.openxmlformats.org/officeDocument/2006/relationships/hyperlink" Target="http://gramma.ru/RUS/" TargetMode="External"/><Relationship Id="rId138" Type="http://schemas.openxmlformats.org/officeDocument/2006/relationships/hyperlink" Target="https://prosv.ru/static/tsok" TargetMode="External"/><Relationship Id="rId345" Type="http://schemas.openxmlformats.org/officeDocument/2006/relationships/hyperlink" Target="https://resh.edu.ru/subject/13/" TargetMode="External"/><Relationship Id="rId387" Type="http://schemas.openxmlformats.org/officeDocument/2006/relationships/hyperlink" Target="http://www.gramota.ru/" TargetMode="External"/><Relationship Id="rId510" Type="http://schemas.openxmlformats.org/officeDocument/2006/relationships/hyperlink" Target="https://resh.edu.ru/subject/13/" TargetMode="External"/><Relationship Id="rId552" Type="http://schemas.openxmlformats.org/officeDocument/2006/relationships/hyperlink" Target="http://gramma.ru/RUS/" TargetMode="External"/><Relationship Id="rId594" Type="http://schemas.openxmlformats.org/officeDocument/2006/relationships/hyperlink" Target="https://resh.edu.ru/subject/13/" TargetMode="External"/><Relationship Id="rId608" Type="http://schemas.openxmlformats.org/officeDocument/2006/relationships/hyperlink" Target="https://prosv.ru/static/tsok" TargetMode="External"/><Relationship Id="rId191" Type="http://schemas.openxmlformats.org/officeDocument/2006/relationships/hyperlink" Target="https://resh.edu.ru/subject/13/" TargetMode="External"/><Relationship Id="rId205" Type="http://schemas.openxmlformats.org/officeDocument/2006/relationships/hyperlink" Target="http://school-collection.edu.ru/catalog/" TargetMode="External"/><Relationship Id="rId247" Type="http://schemas.openxmlformats.org/officeDocument/2006/relationships/hyperlink" Target="https://resh.edu.ru/subject/13/" TargetMode="External"/><Relationship Id="rId412" Type="http://schemas.openxmlformats.org/officeDocument/2006/relationships/hyperlink" Target="http://gramma.ru/RUS/" TargetMode="External"/><Relationship Id="rId107" Type="http://schemas.openxmlformats.org/officeDocument/2006/relationships/hyperlink" Target="https://prosv.ru/static/tsok" TargetMode="External"/><Relationship Id="rId289" Type="http://schemas.openxmlformats.org/officeDocument/2006/relationships/hyperlink" Target="https://resh.edu.ru/subject/13/" TargetMode="External"/><Relationship Id="rId454" Type="http://schemas.openxmlformats.org/officeDocument/2006/relationships/hyperlink" Target="https://resh.edu.ru/subject/13/" TargetMode="External"/><Relationship Id="rId496" Type="http://schemas.openxmlformats.org/officeDocument/2006/relationships/hyperlink" Target="https://resh.edu.ru/subject/13/" TargetMode="External"/><Relationship Id="rId661" Type="http://schemas.openxmlformats.org/officeDocument/2006/relationships/hyperlink" Target="https://resh.edu.ru/subject/13/" TargetMode="External"/><Relationship Id="rId11" Type="http://schemas.openxmlformats.org/officeDocument/2006/relationships/hyperlink" Target="https://resh.edu.ru/subject/13/" TargetMode="External"/><Relationship Id="rId53" Type="http://schemas.openxmlformats.org/officeDocument/2006/relationships/hyperlink" Target="https://prosv.ru/static/tsok" TargetMode="External"/><Relationship Id="rId149" Type="http://schemas.openxmlformats.org/officeDocument/2006/relationships/hyperlink" Target="https://prosv.ru/static/tsok" TargetMode="External"/><Relationship Id="rId314" Type="http://schemas.openxmlformats.org/officeDocument/2006/relationships/hyperlink" Target="https://resh.edu.ru/subject/13/" TargetMode="External"/><Relationship Id="rId356" Type="http://schemas.openxmlformats.org/officeDocument/2006/relationships/hyperlink" Target="https://prosv.ru/static/tsok" TargetMode="External"/><Relationship Id="rId398" Type="http://schemas.openxmlformats.org/officeDocument/2006/relationships/hyperlink" Target="https://resh.edu.ru/subject/13/" TargetMode="External"/><Relationship Id="rId521" Type="http://schemas.openxmlformats.org/officeDocument/2006/relationships/hyperlink" Target="https://resh.edu.ru/subject/13/" TargetMode="External"/><Relationship Id="rId563" Type="http://schemas.openxmlformats.org/officeDocument/2006/relationships/hyperlink" Target="https://resh.edu.ru/subject/13/" TargetMode="External"/><Relationship Id="rId619" Type="http://schemas.openxmlformats.org/officeDocument/2006/relationships/hyperlink" Target="https://resh.edu.ru/subject/13/" TargetMode="External"/><Relationship Id="rId95" Type="http://schemas.openxmlformats.org/officeDocument/2006/relationships/hyperlink" Target="https://resh.edu.ru/subject/13/" TargetMode="External"/><Relationship Id="rId160" Type="http://schemas.openxmlformats.org/officeDocument/2006/relationships/hyperlink" Target="http://www.gramota.ru/" TargetMode="External"/><Relationship Id="rId216" Type="http://schemas.openxmlformats.org/officeDocument/2006/relationships/hyperlink" Target="https://resh.edu.ru/subject/13/" TargetMode="External"/><Relationship Id="rId423" Type="http://schemas.openxmlformats.org/officeDocument/2006/relationships/hyperlink" Target="https://resh.edu.ru/subject/13/" TargetMode="External"/><Relationship Id="rId258" Type="http://schemas.openxmlformats.org/officeDocument/2006/relationships/hyperlink" Target="https://resh.edu.ru/subject/13/" TargetMode="External"/><Relationship Id="rId465" Type="http://schemas.openxmlformats.org/officeDocument/2006/relationships/hyperlink" Target="https://resh.edu.ru/subject/13/" TargetMode="External"/><Relationship Id="rId630" Type="http://schemas.openxmlformats.org/officeDocument/2006/relationships/hyperlink" Target="https://resh.edu.ru/subject/13/" TargetMode="External"/><Relationship Id="rId672" Type="http://schemas.openxmlformats.org/officeDocument/2006/relationships/hyperlink" Target="https://resh.edu.ru/subject/13/" TargetMode="External"/><Relationship Id="rId22" Type="http://schemas.openxmlformats.org/officeDocument/2006/relationships/hyperlink" Target="https://prosv.ru/static/tsok" TargetMode="External"/><Relationship Id="rId64" Type="http://schemas.openxmlformats.org/officeDocument/2006/relationships/hyperlink" Target="https://resh.edu.ru/subject/13/" TargetMode="External"/><Relationship Id="rId118" Type="http://schemas.openxmlformats.org/officeDocument/2006/relationships/hyperlink" Target="https://prosv.ru/static/tsok" TargetMode="External"/><Relationship Id="rId325" Type="http://schemas.openxmlformats.org/officeDocument/2006/relationships/hyperlink" Target="https://resh.edu.ru/subject/13/" TargetMode="External"/><Relationship Id="rId367" Type="http://schemas.openxmlformats.org/officeDocument/2006/relationships/hyperlink" Target="http://www.gramota.ru/" TargetMode="External"/><Relationship Id="rId532" Type="http://schemas.openxmlformats.org/officeDocument/2006/relationships/hyperlink" Target="https://resh.edu.ru/subject/13/" TargetMode="External"/><Relationship Id="rId574" Type="http://schemas.openxmlformats.org/officeDocument/2006/relationships/hyperlink" Target="https://resh.edu.ru/subject/13/" TargetMode="External"/><Relationship Id="rId171" Type="http://schemas.openxmlformats.org/officeDocument/2006/relationships/hyperlink" Target="https://resh.edu.ru/subject/13/" TargetMode="External"/><Relationship Id="rId227" Type="http://schemas.openxmlformats.org/officeDocument/2006/relationships/hyperlink" Target="https://resh.edu.ru/subject/13/" TargetMode="External"/><Relationship Id="rId269" Type="http://schemas.openxmlformats.org/officeDocument/2006/relationships/hyperlink" Target="http://www.gramota.ru/" TargetMode="External"/><Relationship Id="rId434" Type="http://schemas.openxmlformats.org/officeDocument/2006/relationships/hyperlink" Target="https://resh.edu.ru/subject/13/" TargetMode="External"/><Relationship Id="rId476" Type="http://schemas.openxmlformats.org/officeDocument/2006/relationships/hyperlink" Target="http://www.gramota.ru/" TargetMode="External"/><Relationship Id="rId641" Type="http://schemas.openxmlformats.org/officeDocument/2006/relationships/hyperlink" Target="https://resh.edu.ru/subject/13/" TargetMode="External"/><Relationship Id="rId683" Type="http://schemas.openxmlformats.org/officeDocument/2006/relationships/hyperlink" Target="https://resh.edu.ru/subject/13/" TargetMode="External"/><Relationship Id="rId33" Type="http://schemas.openxmlformats.org/officeDocument/2006/relationships/hyperlink" Target="https://resh.edu.ru/subject/13/" TargetMode="External"/><Relationship Id="rId129" Type="http://schemas.openxmlformats.org/officeDocument/2006/relationships/hyperlink" Target="https://prosv.ru/static/tsok" TargetMode="External"/><Relationship Id="rId280" Type="http://schemas.openxmlformats.org/officeDocument/2006/relationships/hyperlink" Target="https://resh.edu.ru/subject/13/" TargetMode="External"/><Relationship Id="rId336" Type="http://schemas.openxmlformats.org/officeDocument/2006/relationships/hyperlink" Target="https://resh.edu.ru/subject/13/" TargetMode="External"/><Relationship Id="rId501" Type="http://schemas.openxmlformats.org/officeDocument/2006/relationships/hyperlink" Target="https://resh.edu.ru/subject/13/" TargetMode="External"/><Relationship Id="rId543" Type="http://schemas.openxmlformats.org/officeDocument/2006/relationships/hyperlink" Target="https://resh.edu.ru/subject/13/" TargetMode="External"/><Relationship Id="rId75" Type="http://schemas.openxmlformats.org/officeDocument/2006/relationships/hyperlink" Target="https://prosv.ru/static/tsok" TargetMode="External"/><Relationship Id="rId140" Type="http://schemas.openxmlformats.org/officeDocument/2006/relationships/hyperlink" Target="http://school-collection.edu.ru/catalog/" TargetMode="External"/><Relationship Id="rId182" Type="http://schemas.openxmlformats.org/officeDocument/2006/relationships/hyperlink" Target="https://resh.edu.ru/subject/13/" TargetMode="External"/><Relationship Id="rId378" Type="http://schemas.openxmlformats.org/officeDocument/2006/relationships/hyperlink" Target="https://resh.edu.ru/subject/13/" TargetMode="External"/><Relationship Id="rId403" Type="http://schemas.openxmlformats.org/officeDocument/2006/relationships/hyperlink" Target="http://orthographia.ru/" TargetMode="External"/><Relationship Id="rId585" Type="http://schemas.openxmlformats.org/officeDocument/2006/relationships/hyperlink" Target="https://resh.edu.ru/subject/13/" TargetMode="External"/><Relationship Id="rId6" Type="http://schemas.openxmlformats.org/officeDocument/2006/relationships/hyperlink" Target="https://resh.edu.ru/subject/13/" TargetMode="External"/><Relationship Id="rId238" Type="http://schemas.openxmlformats.org/officeDocument/2006/relationships/hyperlink" Target="https://resh.edu.ru/subject/13/" TargetMode="External"/><Relationship Id="rId445" Type="http://schemas.openxmlformats.org/officeDocument/2006/relationships/hyperlink" Target="https://resh.edu.ru/subject/13/" TargetMode="External"/><Relationship Id="rId487" Type="http://schemas.openxmlformats.org/officeDocument/2006/relationships/hyperlink" Target="https://resh.edu.ru/subject/13/" TargetMode="External"/><Relationship Id="rId610" Type="http://schemas.openxmlformats.org/officeDocument/2006/relationships/hyperlink" Target="https://resh.edu.ru/subject/13/" TargetMode="External"/><Relationship Id="rId652" Type="http://schemas.openxmlformats.org/officeDocument/2006/relationships/hyperlink" Target="https://resh.edu.ru/subject/13/" TargetMode="External"/><Relationship Id="rId694" Type="http://schemas.openxmlformats.org/officeDocument/2006/relationships/hyperlink" Target="http://www.school-collection.edu.ru/" TargetMode="External"/><Relationship Id="rId291" Type="http://schemas.openxmlformats.org/officeDocument/2006/relationships/hyperlink" Target="https://resh.edu.ru/subject/13/" TargetMode="External"/><Relationship Id="rId305" Type="http://schemas.openxmlformats.org/officeDocument/2006/relationships/hyperlink" Target="https://resh.edu.ru/subject/13/" TargetMode="External"/><Relationship Id="rId347" Type="http://schemas.openxmlformats.org/officeDocument/2006/relationships/hyperlink" Target="https://resh.edu.ru/subject/13/" TargetMode="External"/><Relationship Id="rId512" Type="http://schemas.openxmlformats.org/officeDocument/2006/relationships/hyperlink" Target="http://www.gramota.ru/" TargetMode="External"/><Relationship Id="rId44" Type="http://schemas.openxmlformats.org/officeDocument/2006/relationships/hyperlink" Target="http://gramma.ru/RUS/" TargetMode="External"/><Relationship Id="rId86" Type="http://schemas.openxmlformats.org/officeDocument/2006/relationships/hyperlink" Target="https://resh.edu.ru/subject/13/" TargetMode="External"/><Relationship Id="rId151" Type="http://schemas.openxmlformats.org/officeDocument/2006/relationships/hyperlink" Target="https://resh.edu.ru/subject/13/" TargetMode="External"/><Relationship Id="rId389" Type="http://schemas.openxmlformats.org/officeDocument/2006/relationships/hyperlink" Target="https://resh.edu.ru/subject/13/" TargetMode="External"/><Relationship Id="rId554" Type="http://schemas.openxmlformats.org/officeDocument/2006/relationships/hyperlink" Target="https://resh.edu.ru/subject/13/" TargetMode="External"/><Relationship Id="rId596" Type="http://schemas.openxmlformats.org/officeDocument/2006/relationships/hyperlink" Target="http://school-collection.edu.ru/catalog/" TargetMode="External"/><Relationship Id="rId193" Type="http://schemas.openxmlformats.org/officeDocument/2006/relationships/hyperlink" Target="https://resh.edu.ru/subject/13/" TargetMode="External"/><Relationship Id="rId207" Type="http://schemas.openxmlformats.org/officeDocument/2006/relationships/hyperlink" Target="https://resh.edu.ru/subject/13/" TargetMode="External"/><Relationship Id="rId249" Type="http://schemas.openxmlformats.org/officeDocument/2006/relationships/hyperlink" Target="https://resh.edu.ru/subject/13" TargetMode="External"/><Relationship Id="rId414" Type="http://schemas.openxmlformats.org/officeDocument/2006/relationships/hyperlink" Target="https://prosv.ru/static/tsok" TargetMode="External"/><Relationship Id="rId456" Type="http://schemas.openxmlformats.org/officeDocument/2006/relationships/hyperlink" Target="http://school-collection.edu.ru/catalog/" TargetMode="External"/><Relationship Id="rId498" Type="http://schemas.openxmlformats.org/officeDocument/2006/relationships/hyperlink" Target="https://resh.edu.ru/subject/13/" TargetMode="External"/><Relationship Id="rId621" Type="http://schemas.openxmlformats.org/officeDocument/2006/relationships/hyperlink" Target="https://resh.edu.ru/subject/13/" TargetMode="External"/><Relationship Id="rId663" Type="http://schemas.openxmlformats.org/officeDocument/2006/relationships/hyperlink" Target="https://resh.edu.ru/subject/13/" TargetMode="External"/><Relationship Id="rId13" Type="http://schemas.openxmlformats.org/officeDocument/2006/relationships/hyperlink" Target="https://resh.edu.ru/subject/13/" TargetMode="External"/><Relationship Id="rId109" Type="http://schemas.openxmlformats.org/officeDocument/2006/relationships/hyperlink" Target="https://resh.edu.ru/subject/13/" TargetMode="External"/><Relationship Id="rId260" Type="http://schemas.openxmlformats.org/officeDocument/2006/relationships/hyperlink" Target="http://www.gramota.ru/" TargetMode="External"/><Relationship Id="rId316" Type="http://schemas.openxmlformats.org/officeDocument/2006/relationships/hyperlink" Target="https://resh.edu.ru/subject/13/" TargetMode="External"/><Relationship Id="rId523" Type="http://schemas.openxmlformats.org/officeDocument/2006/relationships/hyperlink" Target="https://resh.edu.ru/subject/13/" TargetMode="External"/><Relationship Id="rId55" Type="http://schemas.openxmlformats.org/officeDocument/2006/relationships/hyperlink" Target="https://prosv.ru/static/tsok" TargetMode="External"/><Relationship Id="rId97" Type="http://schemas.openxmlformats.org/officeDocument/2006/relationships/hyperlink" Target="https://prosv.ru/static/tsok" TargetMode="External"/><Relationship Id="rId120" Type="http://schemas.openxmlformats.org/officeDocument/2006/relationships/hyperlink" Target="https://prosv.ru/static/tsok" TargetMode="External"/><Relationship Id="rId358" Type="http://schemas.openxmlformats.org/officeDocument/2006/relationships/hyperlink" Target="http://www.gramota.ru/" TargetMode="External"/><Relationship Id="rId565" Type="http://schemas.openxmlformats.org/officeDocument/2006/relationships/hyperlink" Target="https://resh.edu.ru/subject/13/" TargetMode="External"/><Relationship Id="rId162" Type="http://schemas.openxmlformats.org/officeDocument/2006/relationships/hyperlink" Target="https://resh.edu.ru/subject/13/" TargetMode="External"/><Relationship Id="rId218" Type="http://schemas.openxmlformats.org/officeDocument/2006/relationships/hyperlink" Target="https://resh.edu.ru/subject/13/" TargetMode="External"/><Relationship Id="rId425" Type="http://schemas.openxmlformats.org/officeDocument/2006/relationships/hyperlink" Target="https://prosv.ru/static/tsok" TargetMode="External"/><Relationship Id="rId467" Type="http://schemas.openxmlformats.org/officeDocument/2006/relationships/hyperlink" Target="http://www.gramota.ru/" TargetMode="External"/><Relationship Id="rId632" Type="http://schemas.openxmlformats.org/officeDocument/2006/relationships/hyperlink" Target="https://resh.edu.ru/subject/13/" TargetMode="External"/><Relationship Id="rId271" Type="http://schemas.openxmlformats.org/officeDocument/2006/relationships/hyperlink" Target="https://resh.edu.ru/subject/13/" TargetMode="External"/><Relationship Id="rId674" Type="http://schemas.openxmlformats.org/officeDocument/2006/relationships/hyperlink" Target="http://school-collection.edu.ru/catalog/" TargetMode="External"/><Relationship Id="rId24" Type="http://schemas.openxmlformats.org/officeDocument/2006/relationships/hyperlink" Target="https://resh.edu.ru/subject/13/" TargetMode="External"/><Relationship Id="rId66" Type="http://schemas.openxmlformats.org/officeDocument/2006/relationships/hyperlink" Target="http://school-collection.edu.ru/catalog/" TargetMode="External"/><Relationship Id="rId131" Type="http://schemas.openxmlformats.org/officeDocument/2006/relationships/hyperlink" Target="https://prosv.ru/static/tsok" TargetMode="External"/><Relationship Id="rId327" Type="http://schemas.openxmlformats.org/officeDocument/2006/relationships/hyperlink" Target="http://www.gramota.ru/" TargetMode="External"/><Relationship Id="rId369" Type="http://schemas.openxmlformats.org/officeDocument/2006/relationships/hyperlink" Target="https://resh.edu.ru/subject/13/" TargetMode="External"/><Relationship Id="rId534" Type="http://schemas.openxmlformats.org/officeDocument/2006/relationships/hyperlink" Target="https://resh.edu.ru/subject/13/" TargetMode="External"/><Relationship Id="rId576" Type="http://schemas.openxmlformats.org/officeDocument/2006/relationships/hyperlink" Target="https://resh.edu.ru/subject/13/" TargetMode="External"/><Relationship Id="rId173" Type="http://schemas.openxmlformats.org/officeDocument/2006/relationships/hyperlink" Target="https://resh.edu.ru/subject/13/" TargetMode="External"/><Relationship Id="rId229" Type="http://schemas.openxmlformats.org/officeDocument/2006/relationships/hyperlink" Target="https://resh.edu.ru/subject/13/" TargetMode="External"/><Relationship Id="rId380" Type="http://schemas.openxmlformats.org/officeDocument/2006/relationships/hyperlink" Target="https://resh.edu.ru/subject/13/" TargetMode="External"/><Relationship Id="rId436" Type="http://schemas.openxmlformats.org/officeDocument/2006/relationships/hyperlink" Target="https://resh.edu.ru/subject/13/" TargetMode="External"/><Relationship Id="rId601" Type="http://schemas.openxmlformats.org/officeDocument/2006/relationships/hyperlink" Target="https://resh.edu.ru/subject/13/" TargetMode="External"/><Relationship Id="rId643" Type="http://schemas.openxmlformats.org/officeDocument/2006/relationships/hyperlink" Target="https://resh.edu.ru/subject/13/" TargetMode="External"/><Relationship Id="rId240" Type="http://schemas.openxmlformats.org/officeDocument/2006/relationships/hyperlink" Target="https://resh.edu.ru/subject/13/" TargetMode="External"/><Relationship Id="rId478" Type="http://schemas.openxmlformats.org/officeDocument/2006/relationships/hyperlink" Target="https://resh.edu.ru/subject/13/" TargetMode="External"/><Relationship Id="rId685" Type="http://schemas.openxmlformats.org/officeDocument/2006/relationships/hyperlink" Target="http://www.gramota.ru/" TargetMode="External"/><Relationship Id="rId35" Type="http://schemas.openxmlformats.org/officeDocument/2006/relationships/hyperlink" Target="https://resh.edu.ru/subject/13/" TargetMode="External"/><Relationship Id="rId77" Type="http://schemas.openxmlformats.org/officeDocument/2006/relationships/hyperlink" Target="https://resh.edu.ru/subject/13/" TargetMode="External"/><Relationship Id="rId100" Type="http://schemas.openxmlformats.org/officeDocument/2006/relationships/hyperlink" Target="https://resh.edu.ru/subject/13/" TargetMode="External"/><Relationship Id="rId282" Type="http://schemas.openxmlformats.org/officeDocument/2006/relationships/hyperlink" Target="http://www.gramota.ru/" TargetMode="External"/><Relationship Id="rId338" Type="http://schemas.openxmlformats.org/officeDocument/2006/relationships/hyperlink" Target="https://resh.edu.ru/subject/13/" TargetMode="External"/><Relationship Id="rId503" Type="http://schemas.openxmlformats.org/officeDocument/2006/relationships/hyperlink" Target="https://resh.edu.ru/subject/13/" TargetMode="External"/><Relationship Id="rId545" Type="http://schemas.openxmlformats.org/officeDocument/2006/relationships/hyperlink" Target="https://resh.edu.ru/subject/13/" TargetMode="External"/><Relationship Id="rId587" Type="http://schemas.openxmlformats.org/officeDocument/2006/relationships/hyperlink" Target="https://resh.edu.ru/subject/13/" TargetMode="External"/><Relationship Id="rId8" Type="http://schemas.openxmlformats.org/officeDocument/2006/relationships/hyperlink" Target="https://prosv.ru/static/tsok" TargetMode="External"/><Relationship Id="rId142" Type="http://schemas.openxmlformats.org/officeDocument/2006/relationships/hyperlink" Target="https://resh.edu.ru/subject/13/" TargetMode="External"/><Relationship Id="rId184" Type="http://schemas.openxmlformats.org/officeDocument/2006/relationships/hyperlink" Target="http://school-collection.edu.ru/catalog/" TargetMode="External"/><Relationship Id="rId391" Type="http://schemas.openxmlformats.org/officeDocument/2006/relationships/hyperlink" Target="https://resh.edu.ru/subject/13/" TargetMode="External"/><Relationship Id="rId405" Type="http://schemas.openxmlformats.org/officeDocument/2006/relationships/hyperlink" Target="http://orthographia.ru/" TargetMode="External"/><Relationship Id="rId447" Type="http://schemas.openxmlformats.org/officeDocument/2006/relationships/hyperlink" Target="https://resh.edu.ru/subject/13/" TargetMode="External"/><Relationship Id="rId612" Type="http://schemas.openxmlformats.org/officeDocument/2006/relationships/hyperlink" Target="https://resh.edu.ru/subject/13/" TargetMode="External"/><Relationship Id="rId251" Type="http://schemas.openxmlformats.org/officeDocument/2006/relationships/hyperlink" Target="https://resh.edu.ru/subject/13" TargetMode="External"/><Relationship Id="rId489" Type="http://schemas.openxmlformats.org/officeDocument/2006/relationships/hyperlink" Target="http://school-collection.edu.ru/catalog/" TargetMode="External"/><Relationship Id="rId654" Type="http://schemas.openxmlformats.org/officeDocument/2006/relationships/hyperlink" Target="https://resh.edu.ru/subject/13/" TargetMode="External"/><Relationship Id="rId696" Type="http://schemas.openxmlformats.org/officeDocument/2006/relationships/hyperlink" Target="http://school-collection.edu.ru/catalog/" TargetMode="External"/><Relationship Id="rId46" Type="http://schemas.openxmlformats.org/officeDocument/2006/relationships/hyperlink" Target="https://resh.edu.ru/subject/13/" TargetMode="External"/><Relationship Id="rId293" Type="http://schemas.openxmlformats.org/officeDocument/2006/relationships/hyperlink" Target="https://resh.edu.ru/subject/13/" TargetMode="External"/><Relationship Id="rId307" Type="http://schemas.openxmlformats.org/officeDocument/2006/relationships/hyperlink" Target="https://prosv.ru/static/tsok" TargetMode="External"/><Relationship Id="rId349" Type="http://schemas.openxmlformats.org/officeDocument/2006/relationships/hyperlink" Target="https://resh.edu.ru/subject/13/" TargetMode="External"/><Relationship Id="rId514" Type="http://schemas.openxmlformats.org/officeDocument/2006/relationships/hyperlink" Target="https://resh.edu.ru/subject/13/" TargetMode="External"/><Relationship Id="rId556" Type="http://schemas.openxmlformats.org/officeDocument/2006/relationships/hyperlink" Target="http://school-collection.edu.ru/catalog/" TargetMode="External"/><Relationship Id="rId88" Type="http://schemas.openxmlformats.org/officeDocument/2006/relationships/hyperlink" Target="https://prosv.ru/static/tsok" TargetMode="External"/><Relationship Id="rId111" Type="http://schemas.openxmlformats.org/officeDocument/2006/relationships/hyperlink" Target="http://www.gramota.ru/" TargetMode="External"/><Relationship Id="rId153" Type="http://schemas.openxmlformats.org/officeDocument/2006/relationships/hyperlink" Target="https://resh.edu.ru/subject/13/" TargetMode="External"/><Relationship Id="rId195" Type="http://schemas.openxmlformats.org/officeDocument/2006/relationships/hyperlink" Target="https://prosv.ru/static/tsok" TargetMode="External"/><Relationship Id="rId209" Type="http://schemas.openxmlformats.org/officeDocument/2006/relationships/hyperlink" Target="https://resh.edu.ru/subject/13/" TargetMode="External"/><Relationship Id="rId360" Type="http://schemas.openxmlformats.org/officeDocument/2006/relationships/hyperlink" Target="https://resh.edu.ru/subject/13/" TargetMode="External"/><Relationship Id="rId416" Type="http://schemas.openxmlformats.org/officeDocument/2006/relationships/hyperlink" Target="https://prosv.ru/static/tsok" TargetMode="External"/><Relationship Id="rId598" Type="http://schemas.openxmlformats.org/officeDocument/2006/relationships/hyperlink" Target="https://resh.edu.ru/subject/13/" TargetMode="External"/><Relationship Id="rId220" Type="http://schemas.openxmlformats.org/officeDocument/2006/relationships/hyperlink" Target="https://prosv.ru/static/tsok" TargetMode="External"/><Relationship Id="rId458" Type="http://schemas.openxmlformats.org/officeDocument/2006/relationships/hyperlink" Target="https://resh.edu.ru/subject/13/" TargetMode="External"/><Relationship Id="rId623" Type="http://schemas.openxmlformats.org/officeDocument/2006/relationships/hyperlink" Target="https://resh.edu.ru/subject/13/" TargetMode="External"/><Relationship Id="rId665" Type="http://schemas.openxmlformats.org/officeDocument/2006/relationships/hyperlink" Target="https://resh.edu.ru/subject/13/" TargetMode="External"/><Relationship Id="rId15" Type="http://schemas.openxmlformats.org/officeDocument/2006/relationships/hyperlink" Target="https://prosv.ru/static/tsok" TargetMode="External"/><Relationship Id="rId57" Type="http://schemas.openxmlformats.org/officeDocument/2006/relationships/hyperlink" Target="https://resh.edu.ru/subject/13/" TargetMode="External"/><Relationship Id="rId262" Type="http://schemas.openxmlformats.org/officeDocument/2006/relationships/hyperlink" Target="https://prosv.ru/static/tsok" TargetMode="External"/><Relationship Id="rId318" Type="http://schemas.openxmlformats.org/officeDocument/2006/relationships/hyperlink" Target="https://prosv.ru/static/tsok" TargetMode="External"/><Relationship Id="rId525" Type="http://schemas.openxmlformats.org/officeDocument/2006/relationships/hyperlink" Target="https://prosv.ru/static/tsok" TargetMode="External"/><Relationship Id="rId567" Type="http://schemas.openxmlformats.org/officeDocument/2006/relationships/hyperlink" Target="http://gramma.ru/RUS/" TargetMode="External"/><Relationship Id="rId99" Type="http://schemas.openxmlformats.org/officeDocument/2006/relationships/hyperlink" Target="https://resh.edu.ru/subject/13/" TargetMode="External"/><Relationship Id="rId122" Type="http://schemas.openxmlformats.org/officeDocument/2006/relationships/hyperlink" Target="https://resh.edu.ru/subject/13/" TargetMode="External"/><Relationship Id="rId164" Type="http://schemas.openxmlformats.org/officeDocument/2006/relationships/hyperlink" Target="http://school-collection.edu.ru/catalog/" TargetMode="External"/><Relationship Id="rId371" Type="http://schemas.openxmlformats.org/officeDocument/2006/relationships/hyperlink" Target="https://resh.edu.ru/subject/13/" TargetMode="External"/><Relationship Id="rId427" Type="http://schemas.openxmlformats.org/officeDocument/2006/relationships/hyperlink" Target="https://resh.edu.ru/subject/13/" TargetMode="External"/><Relationship Id="rId469" Type="http://schemas.openxmlformats.org/officeDocument/2006/relationships/hyperlink" Target="https://resh.edu.ru/subject/13/" TargetMode="External"/><Relationship Id="rId634" Type="http://schemas.openxmlformats.org/officeDocument/2006/relationships/hyperlink" Target="http://school-collection.edu.ru/catalog/" TargetMode="External"/><Relationship Id="rId676" Type="http://schemas.openxmlformats.org/officeDocument/2006/relationships/hyperlink" Target="https://resh.edu.ru/subject/13/" TargetMode="External"/><Relationship Id="rId26" Type="http://schemas.openxmlformats.org/officeDocument/2006/relationships/hyperlink" Target="https://resh.edu.ru/subject/13/" TargetMode="External"/><Relationship Id="rId231" Type="http://schemas.openxmlformats.org/officeDocument/2006/relationships/hyperlink" Target="http://www.gramota.ru/" TargetMode="External"/><Relationship Id="rId273" Type="http://schemas.openxmlformats.org/officeDocument/2006/relationships/hyperlink" Target="http://www.gramota.ru/" TargetMode="External"/><Relationship Id="rId329" Type="http://schemas.openxmlformats.org/officeDocument/2006/relationships/hyperlink" Target="https://prosv.ru/static/tsok" TargetMode="External"/><Relationship Id="rId480" Type="http://schemas.openxmlformats.org/officeDocument/2006/relationships/hyperlink" Target="https://resh.edu.ru/subject/13/" TargetMode="External"/><Relationship Id="rId536" Type="http://schemas.openxmlformats.org/officeDocument/2006/relationships/hyperlink" Target="https://resh.edu.ru/subject/13/" TargetMode="External"/><Relationship Id="rId68" Type="http://schemas.openxmlformats.org/officeDocument/2006/relationships/hyperlink" Target="https://prosv.ru/static/tsok" TargetMode="External"/><Relationship Id="rId133" Type="http://schemas.openxmlformats.org/officeDocument/2006/relationships/hyperlink" Target="https://prosv.ru/static/tsok" TargetMode="External"/><Relationship Id="rId175" Type="http://schemas.openxmlformats.org/officeDocument/2006/relationships/hyperlink" Target="https://prosv.ru/static/tsok" TargetMode="External"/><Relationship Id="rId340" Type="http://schemas.openxmlformats.org/officeDocument/2006/relationships/hyperlink" Target="https://resh.edu.ru/subject/13/" TargetMode="External"/><Relationship Id="rId578" Type="http://schemas.openxmlformats.org/officeDocument/2006/relationships/hyperlink" Target="https://resh.edu.ru/subject/13/" TargetMode="External"/><Relationship Id="rId200" Type="http://schemas.openxmlformats.org/officeDocument/2006/relationships/hyperlink" Target="https://resh.edu.ru/subject/13/" TargetMode="External"/><Relationship Id="rId382" Type="http://schemas.openxmlformats.org/officeDocument/2006/relationships/hyperlink" Target="https://resh.edu.ru/subject/13/" TargetMode="External"/><Relationship Id="rId438" Type="http://schemas.openxmlformats.org/officeDocument/2006/relationships/hyperlink" Target="https://resh.edu.ru/subject/13/" TargetMode="External"/><Relationship Id="rId603" Type="http://schemas.openxmlformats.org/officeDocument/2006/relationships/hyperlink" Target="http://school-collection.edu.ru/catalog/" TargetMode="External"/><Relationship Id="rId645" Type="http://schemas.openxmlformats.org/officeDocument/2006/relationships/hyperlink" Target="https://resh.edu.ru/subject/13/" TargetMode="External"/><Relationship Id="rId687" Type="http://schemas.openxmlformats.org/officeDocument/2006/relationships/hyperlink" Target="http://www.gramota.ru/" TargetMode="External"/><Relationship Id="rId242" Type="http://schemas.openxmlformats.org/officeDocument/2006/relationships/hyperlink" Target="https://resh.edu.ru/subject/13/" TargetMode="External"/><Relationship Id="rId284" Type="http://schemas.openxmlformats.org/officeDocument/2006/relationships/hyperlink" Target="https://resh.edu.ru/subject/13/" TargetMode="External"/><Relationship Id="rId491" Type="http://schemas.openxmlformats.org/officeDocument/2006/relationships/hyperlink" Target="https://resh.edu.ru/subject/13/" TargetMode="External"/><Relationship Id="rId505" Type="http://schemas.openxmlformats.org/officeDocument/2006/relationships/hyperlink" Target="https://resh.edu.ru/subject/13/" TargetMode="External"/><Relationship Id="rId37" Type="http://schemas.openxmlformats.org/officeDocument/2006/relationships/hyperlink" Target="https://resh.edu.ru/subject/13/" TargetMode="External"/><Relationship Id="rId79" Type="http://schemas.openxmlformats.org/officeDocument/2006/relationships/hyperlink" Target="https://prosv.ru/static/tsok" TargetMode="External"/><Relationship Id="rId102" Type="http://schemas.openxmlformats.org/officeDocument/2006/relationships/hyperlink" Target="https://prosv.ru/static/tsok" TargetMode="External"/><Relationship Id="rId144" Type="http://schemas.openxmlformats.org/officeDocument/2006/relationships/hyperlink" Target="https://resh.edu.ru/subject/13/" TargetMode="External"/><Relationship Id="rId547" Type="http://schemas.openxmlformats.org/officeDocument/2006/relationships/hyperlink" Target="http://school-collection.edu.ru/catalog/" TargetMode="External"/><Relationship Id="rId589" Type="http://schemas.openxmlformats.org/officeDocument/2006/relationships/hyperlink" Target="https://prosv.ru/static/tsok" TargetMode="External"/><Relationship Id="rId90" Type="http://schemas.openxmlformats.org/officeDocument/2006/relationships/hyperlink" Target="https://resh.edu.ru/subject/13/" TargetMode="External"/><Relationship Id="rId186" Type="http://schemas.openxmlformats.org/officeDocument/2006/relationships/hyperlink" Target="https://resh.edu.ru/subject/13/" TargetMode="External"/><Relationship Id="rId351" Type="http://schemas.openxmlformats.org/officeDocument/2006/relationships/hyperlink" Target="https://resh.edu.ru/subject/13/" TargetMode="External"/><Relationship Id="rId393" Type="http://schemas.openxmlformats.org/officeDocument/2006/relationships/hyperlink" Target="https://resh.edu.ru/subject/13/" TargetMode="External"/><Relationship Id="rId407" Type="http://schemas.openxmlformats.org/officeDocument/2006/relationships/hyperlink" Target="https://resh.edu.ru/subject/13/" TargetMode="External"/><Relationship Id="rId449" Type="http://schemas.openxmlformats.org/officeDocument/2006/relationships/hyperlink" Target="https://resh.edu.ru/subject/13/" TargetMode="External"/><Relationship Id="rId614" Type="http://schemas.openxmlformats.org/officeDocument/2006/relationships/hyperlink" Target="http://www.gramota.ru/" TargetMode="External"/><Relationship Id="rId656" Type="http://schemas.openxmlformats.org/officeDocument/2006/relationships/hyperlink" Target="http://school-collection.edu.ru/catalog/" TargetMode="External"/><Relationship Id="rId211" Type="http://schemas.openxmlformats.org/officeDocument/2006/relationships/hyperlink" Target="https://prosv.ru/static/tsok" TargetMode="External"/><Relationship Id="rId253" Type="http://schemas.openxmlformats.org/officeDocument/2006/relationships/hyperlink" Target="https://resh.edu.ru/subject/13/" TargetMode="External"/><Relationship Id="rId295" Type="http://schemas.openxmlformats.org/officeDocument/2006/relationships/hyperlink" Target="https://resh.edu.ru/subject/13/" TargetMode="External"/><Relationship Id="rId309" Type="http://schemas.openxmlformats.org/officeDocument/2006/relationships/hyperlink" Target="https://resh.edu.ru/subject/13/" TargetMode="External"/><Relationship Id="rId460" Type="http://schemas.openxmlformats.org/officeDocument/2006/relationships/hyperlink" Target="https://resh.edu.ru/subject/13/" TargetMode="External"/><Relationship Id="rId516" Type="http://schemas.openxmlformats.org/officeDocument/2006/relationships/hyperlink" Target="https://resh.edu.ru/subject/13/" TargetMode="External"/><Relationship Id="rId698" Type="http://schemas.openxmlformats.org/officeDocument/2006/relationships/fontTable" Target="fontTable.xml"/><Relationship Id="rId48" Type="http://schemas.openxmlformats.org/officeDocument/2006/relationships/hyperlink" Target="https://prosv.ru/static/tsok" TargetMode="External"/><Relationship Id="rId113" Type="http://schemas.openxmlformats.org/officeDocument/2006/relationships/hyperlink" Target="https://resh.edu.ru/subject/13/" TargetMode="External"/><Relationship Id="rId320" Type="http://schemas.openxmlformats.org/officeDocument/2006/relationships/hyperlink" Target="https://resh.edu.ru/subject/13/" TargetMode="External"/><Relationship Id="rId558" Type="http://schemas.openxmlformats.org/officeDocument/2006/relationships/hyperlink" Target="https://resh.edu.ru/subject/13/" TargetMode="External"/><Relationship Id="rId155" Type="http://schemas.openxmlformats.org/officeDocument/2006/relationships/hyperlink" Target="https://prosv.ru/static/tsok" TargetMode="External"/><Relationship Id="rId197" Type="http://schemas.openxmlformats.org/officeDocument/2006/relationships/hyperlink" Target="https://resh.edu.ru/subject/13/" TargetMode="External"/><Relationship Id="rId362" Type="http://schemas.openxmlformats.org/officeDocument/2006/relationships/hyperlink" Target="https://resh.edu.ru/subject/13/" TargetMode="External"/><Relationship Id="rId418" Type="http://schemas.openxmlformats.org/officeDocument/2006/relationships/hyperlink" Target="https://resh.edu.ru/subject/13/" TargetMode="External"/><Relationship Id="rId625" Type="http://schemas.openxmlformats.org/officeDocument/2006/relationships/hyperlink" Target="https://resh.edu.ru/subject/13/" TargetMode="External"/><Relationship Id="rId222" Type="http://schemas.openxmlformats.org/officeDocument/2006/relationships/hyperlink" Target="https://prosv.ru/static/tsok" TargetMode="External"/><Relationship Id="rId264" Type="http://schemas.openxmlformats.org/officeDocument/2006/relationships/hyperlink" Target="https://resh.edu.ru/subject/13/" TargetMode="External"/><Relationship Id="rId471" Type="http://schemas.openxmlformats.org/officeDocument/2006/relationships/hyperlink" Target="https://resh.edu.ru/subject/13/" TargetMode="External"/><Relationship Id="rId667" Type="http://schemas.openxmlformats.org/officeDocument/2006/relationships/hyperlink" Target="https://resh.edu.ru/subject/13/" TargetMode="External"/><Relationship Id="rId17" Type="http://schemas.openxmlformats.org/officeDocument/2006/relationships/hyperlink" Target="https://resh.edu.ru/subject/13/" TargetMode="External"/><Relationship Id="rId59" Type="http://schemas.openxmlformats.org/officeDocument/2006/relationships/hyperlink" Target="https://resh.edu.ru/subject/13/" TargetMode="External"/><Relationship Id="rId124" Type="http://schemas.openxmlformats.org/officeDocument/2006/relationships/hyperlink" Target="https://resh.edu.ru/subject/13/" TargetMode="External"/><Relationship Id="rId527" Type="http://schemas.openxmlformats.org/officeDocument/2006/relationships/hyperlink" Target="https://resh.edu.ru/subject/13/" TargetMode="External"/><Relationship Id="rId569" Type="http://schemas.openxmlformats.org/officeDocument/2006/relationships/hyperlink" Target="https://resh.edu.ru/subject/13/" TargetMode="External"/><Relationship Id="rId70" Type="http://schemas.openxmlformats.org/officeDocument/2006/relationships/hyperlink" Target="https://prosv.ru/static/tsok" TargetMode="External"/><Relationship Id="rId166" Type="http://schemas.openxmlformats.org/officeDocument/2006/relationships/hyperlink" Target="https://resh.edu.ru/subject/13/" TargetMode="External"/><Relationship Id="rId331" Type="http://schemas.openxmlformats.org/officeDocument/2006/relationships/hyperlink" Target="https://resh.edu.ru/subject/13/" TargetMode="External"/><Relationship Id="rId373" Type="http://schemas.openxmlformats.org/officeDocument/2006/relationships/hyperlink" Target="https://resh.edu.ru/subject/13/" TargetMode="External"/><Relationship Id="rId429" Type="http://schemas.openxmlformats.org/officeDocument/2006/relationships/hyperlink" Target="https://resh.edu.ru/subject/13/" TargetMode="External"/><Relationship Id="rId580" Type="http://schemas.openxmlformats.org/officeDocument/2006/relationships/hyperlink" Target="https://resh.edu.ru/subject/13/" TargetMode="External"/><Relationship Id="rId636" Type="http://schemas.openxmlformats.org/officeDocument/2006/relationships/hyperlink" Target="https://resh.edu.ru/subject/13/" TargetMode="External"/><Relationship Id="rId1" Type="http://schemas.openxmlformats.org/officeDocument/2006/relationships/numbering" Target="numbering.xml"/><Relationship Id="rId233" Type="http://schemas.openxmlformats.org/officeDocument/2006/relationships/hyperlink" Target="https://resh.edu.ru/subject/13/" TargetMode="External"/><Relationship Id="rId440" Type="http://schemas.openxmlformats.org/officeDocument/2006/relationships/hyperlink" Target="https://resh.edu.ru/subject/13/" TargetMode="External"/><Relationship Id="rId678" Type="http://schemas.openxmlformats.org/officeDocument/2006/relationships/hyperlink" Target="http://www.gramota.ru/" TargetMode="External"/><Relationship Id="rId28" Type="http://schemas.openxmlformats.org/officeDocument/2006/relationships/hyperlink" Target="http://www.gramota.ru/" TargetMode="External"/><Relationship Id="rId275" Type="http://schemas.openxmlformats.org/officeDocument/2006/relationships/hyperlink" Target="https://resh.edu.ru/subject/13/" TargetMode="External"/><Relationship Id="rId300" Type="http://schemas.openxmlformats.org/officeDocument/2006/relationships/hyperlink" Target="https://resh.edu.ru/subject/13/" TargetMode="External"/><Relationship Id="rId482" Type="http://schemas.openxmlformats.org/officeDocument/2006/relationships/hyperlink" Target="https://resh.edu.ru/subject/13/" TargetMode="External"/><Relationship Id="rId538" Type="http://schemas.openxmlformats.org/officeDocument/2006/relationships/hyperlink" Target="https://resh.edu.ru/subject/13/" TargetMode="External"/><Relationship Id="rId81" Type="http://schemas.openxmlformats.org/officeDocument/2006/relationships/hyperlink" Target="https://resh.edu.ru/subject/13/" TargetMode="External"/><Relationship Id="rId135" Type="http://schemas.openxmlformats.org/officeDocument/2006/relationships/hyperlink" Target="http://gramma.ru/RUS/" TargetMode="External"/><Relationship Id="rId177" Type="http://schemas.openxmlformats.org/officeDocument/2006/relationships/hyperlink" Target="https://resh.edu.ru/subject/13/" TargetMode="External"/><Relationship Id="rId342" Type="http://schemas.openxmlformats.org/officeDocument/2006/relationships/hyperlink" Target="http://www.gramota.ru/" TargetMode="External"/><Relationship Id="rId384" Type="http://schemas.openxmlformats.org/officeDocument/2006/relationships/hyperlink" Target="https://resh.edu.ru/subject/13/" TargetMode="External"/><Relationship Id="rId591" Type="http://schemas.openxmlformats.org/officeDocument/2006/relationships/hyperlink" Target="https://resh.edu.ru/subject/13/" TargetMode="External"/><Relationship Id="rId605" Type="http://schemas.openxmlformats.org/officeDocument/2006/relationships/hyperlink" Target="https://resh.edu.ru/subject/13/" TargetMode="External"/><Relationship Id="rId202" Type="http://schemas.openxmlformats.org/officeDocument/2006/relationships/hyperlink" Target="http://gramma.ru/RUS/" TargetMode="External"/><Relationship Id="rId244" Type="http://schemas.openxmlformats.org/officeDocument/2006/relationships/hyperlink" Target="https://resh.edu.ru/subject/13/" TargetMode="External"/><Relationship Id="rId647" Type="http://schemas.openxmlformats.org/officeDocument/2006/relationships/hyperlink" Target="https://resh.edu.ru/subject/13/" TargetMode="External"/><Relationship Id="rId689" Type="http://schemas.openxmlformats.org/officeDocument/2006/relationships/hyperlink" Target="http://www.about-russian-language.com/" TargetMode="External"/><Relationship Id="rId39" Type="http://schemas.openxmlformats.org/officeDocument/2006/relationships/hyperlink" Target="http://www.gramota.ru/" TargetMode="External"/><Relationship Id="rId286" Type="http://schemas.openxmlformats.org/officeDocument/2006/relationships/hyperlink" Target="https://resh.edu.ru/subject/13/" TargetMode="External"/><Relationship Id="rId451" Type="http://schemas.openxmlformats.org/officeDocument/2006/relationships/hyperlink" Target="https://resh.edu.ru/subject/13/" TargetMode="External"/><Relationship Id="rId493" Type="http://schemas.openxmlformats.org/officeDocument/2006/relationships/hyperlink" Target="https://resh.edu.ru/subject/13/" TargetMode="External"/><Relationship Id="rId507" Type="http://schemas.openxmlformats.org/officeDocument/2006/relationships/hyperlink" Target="https://resh.edu.ru/subject/13/" TargetMode="External"/><Relationship Id="rId549" Type="http://schemas.openxmlformats.org/officeDocument/2006/relationships/hyperlink" Target="https://resh.edu.ru/subject/13/" TargetMode="External"/><Relationship Id="rId50" Type="http://schemas.openxmlformats.org/officeDocument/2006/relationships/hyperlink" Target="https://prosv.ru/static/tsok" TargetMode="External"/><Relationship Id="rId104" Type="http://schemas.openxmlformats.org/officeDocument/2006/relationships/hyperlink" Target="https://resh.edu.ru/subject/13/" TargetMode="External"/><Relationship Id="rId146" Type="http://schemas.openxmlformats.org/officeDocument/2006/relationships/hyperlink" Target="https://prosv.ru/static/tsok" TargetMode="External"/><Relationship Id="rId188" Type="http://schemas.openxmlformats.org/officeDocument/2006/relationships/hyperlink" Target="https://resh.edu.ru/subject/13/" TargetMode="External"/><Relationship Id="rId311" Type="http://schemas.openxmlformats.org/officeDocument/2006/relationships/hyperlink" Target="https://resh.edu.ru/subject/13/" TargetMode="External"/><Relationship Id="rId353" Type="http://schemas.openxmlformats.org/officeDocument/2006/relationships/hyperlink" Target="https://resh.edu.ru/subject/13/" TargetMode="External"/><Relationship Id="rId395" Type="http://schemas.openxmlformats.org/officeDocument/2006/relationships/hyperlink" Target="https://resh.edu.ru/subject/13/" TargetMode="External"/><Relationship Id="rId409" Type="http://schemas.openxmlformats.org/officeDocument/2006/relationships/hyperlink" Target="https://resh.edu.ru/subject/13/" TargetMode="External"/><Relationship Id="rId560" Type="http://schemas.openxmlformats.org/officeDocument/2006/relationships/hyperlink" Target="https://resh.edu.ru/subject/13/" TargetMode="External"/><Relationship Id="rId92" Type="http://schemas.openxmlformats.org/officeDocument/2006/relationships/hyperlink" Target="https://resh.edu.ru/subject/13/" TargetMode="External"/><Relationship Id="rId213" Type="http://schemas.openxmlformats.org/officeDocument/2006/relationships/hyperlink" Target="https://prosv.ru/static/tsok" TargetMode="External"/><Relationship Id="rId420" Type="http://schemas.openxmlformats.org/officeDocument/2006/relationships/hyperlink" Target="https://resh.edu.ru/subject/13/" TargetMode="External"/><Relationship Id="rId616" Type="http://schemas.openxmlformats.org/officeDocument/2006/relationships/hyperlink" Target="https://resh.edu.ru/subject/13/" TargetMode="External"/><Relationship Id="rId658" Type="http://schemas.openxmlformats.org/officeDocument/2006/relationships/hyperlink" Target="https://resh.edu.ru/subject/13/" TargetMode="External"/><Relationship Id="rId255" Type="http://schemas.openxmlformats.org/officeDocument/2006/relationships/hyperlink" Target="https://resh.edu.ru/subject/13/" TargetMode="External"/><Relationship Id="rId297" Type="http://schemas.openxmlformats.org/officeDocument/2006/relationships/hyperlink" Target="https://resh.edu.ru/subject/13/" TargetMode="External"/><Relationship Id="rId462" Type="http://schemas.openxmlformats.org/officeDocument/2006/relationships/hyperlink" Target="https://resh.edu.ru/subject/13/" TargetMode="External"/><Relationship Id="rId518" Type="http://schemas.openxmlformats.org/officeDocument/2006/relationships/hyperlink" Target="https://resh.edu.ru/subject/13/" TargetMode="External"/><Relationship Id="rId115" Type="http://schemas.openxmlformats.org/officeDocument/2006/relationships/hyperlink" Target="http://school-collection.edu.ru/catalog/" TargetMode="External"/><Relationship Id="rId157" Type="http://schemas.openxmlformats.org/officeDocument/2006/relationships/hyperlink" Target="https://resh.edu.ru/subject/13/" TargetMode="External"/><Relationship Id="rId322" Type="http://schemas.openxmlformats.org/officeDocument/2006/relationships/hyperlink" Target="https://resh.edu.ru/subject/13/" TargetMode="External"/><Relationship Id="rId364" Type="http://schemas.openxmlformats.org/officeDocument/2006/relationships/hyperlink" Target="https://resh.edu.ru/subject/13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68</Pages>
  <Words>25425</Words>
  <Characters>144925</Characters>
  <Application>Microsoft Office Word</Application>
  <DocSecurity>0</DocSecurity>
  <Lines>1207</Lines>
  <Paragraphs>340</Paragraphs>
  <ScaleCrop>false</ScaleCrop>
  <Company/>
  <LinksUpToDate>false</LinksUpToDate>
  <CharactersWithSpaces>170010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Adm</cp:lastModifiedBy>
  <cp:revision>3</cp:revision>
  <dcterms:created xsi:type="dcterms:W3CDTF">2023-09-26T16:03:00Z</dcterms:created>
  <dcterms:modified xsi:type="dcterms:W3CDTF">2024-01-28T07:24:00Z</dcterms:modified>
</cp:coreProperties>
</file>